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4CF329" w14:textId="77777777" w:rsidR="00CC0863" w:rsidRDefault="00CC0863" w:rsidP="008E2C12">
      <w:pPr>
        <w:pStyle w:val="CRCoverPage"/>
        <w:tabs>
          <w:tab w:val="right" w:pos="9639"/>
        </w:tabs>
        <w:spacing w:after="0"/>
        <w:rPr>
          <w:b/>
          <w:noProof/>
          <w:sz w:val="24"/>
        </w:rPr>
      </w:pPr>
    </w:p>
    <w:p w14:paraId="208320F9" w14:textId="51B0A3E2"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01D08">
        <w:rPr>
          <w:b/>
          <w:noProof/>
          <w:sz w:val="24"/>
        </w:rPr>
        <w:t>5</w:t>
      </w:r>
      <w:r>
        <w:rPr>
          <w:b/>
          <w:noProof/>
          <w:sz w:val="24"/>
        </w:rPr>
        <w:fldChar w:fldCharType="end"/>
      </w:r>
      <w:r>
        <w:rPr>
          <w:b/>
          <w:i/>
          <w:noProof/>
          <w:sz w:val="28"/>
        </w:rPr>
        <w:tab/>
      </w:r>
      <w:r w:rsidR="00B36159" w:rsidRPr="00B36159">
        <w:rPr>
          <w:b/>
          <w:noProof/>
          <w:sz w:val="28"/>
        </w:rPr>
        <w:t>C3-24</w:t>
      </w:r>
      <w:r w:rsidR="00101D08">
        <w:rPr>
          <w:b/>
          <w:noProof/>
          <w:sz w:val="28"/>
        </w:rPr>
        <w:t>3</w:t>
      </w:r>
      <w:r w:rsidR="00B515B1">
        <w:rPr>
          <w:b/>
          <w:noProof/>
          <w:sz w:val="28"/>
        </w:rPr>
        <w:t>318</w:t>
      </w:r>
      <w:bookmarkStart w:id="0" w:name="_GoBack"/>
      <w:bookmarkEnd w:id="0"/>
    </w:p>
    <w:p w14:paraId="7E2160FC" w14:textId="4F378AF4" w:rsidR="00462C56" w:rsidRDefault="00101D08" w:rsidP="008E2C12">
      <w:pPr>
        <w:pStyle w:val="CRCoverPage"/>
        <w:outlineLvl w:val="0"/>
        <w:rPr>
          <w:b/>
          <w:noProof/>
          <w:sz w:val="24"/>
        </w:rPr>
      </w:pPr>
      <w:r>
        <w:rPr>
          <w:b/>
          <w:noProof/>
          <w:sz w:val="24"/>
        </w:rPr>
        <w:t>H</w:t>
      </w:r>
      <w:r w:rsidRPr="00101D08">
        <w:rPr>
          <w:b/>
          <w:noProof/>
          <w:sz w:val="24"/>
        </w:rPr>
        <w:t>yderabad</w:t>
      </w:r>
      <w:r w:rsidR="00A579A4">
        <w:rPr>
          <w:b/>
          <w:noProof/>
          <w:sz w:val="24"/>
        </w:rPr>
        <w:t xml:space="preserve">, </w:t>
      </w:r>
      <w:r>
        <w:rPr>
          <w:b/>
          <w:noProof/>
          <w:sz w:val="24"/>
        </w:rPr>
        <w:t>India</w:t>
      </w:r>
      <w:r w:rsidR="00A579A4">
        <w:rPr>
          <w:b/>
          <w:noProof/>
          <w:sz w:val="24"/>
        </w:rPr>
        <w:t xml:space="preserve">, </w:t>
      </w:r>
      <w:r>
        <w:rPr>
          <w:b/>
          <w:noProof/>
          <w:sz w:val="24"/>
        </w:rPr>
        <w:t>27 - 31</w:t>
      </w:r>
      <w:r w:rsidR="00A579A4">
        <w:rPr>
          <w:b/>
          <w:noProof/>
          <w:sz w:val="24"/>
        </w:rPr>
        <w:t xml:space="preserve"> </w:t>
      </w:r>
      <w:r>
        <w:rPr>
          <w:b/>
          <w:noProof/>
          <w:sz w:val="24"/>
        </w:rPr>
        <w:t>May</w:t>
      </w:r>
      <w:r w:rsidR="00A579A4">
        <w:rPr>
          <w:b/>
          <w:noProof/>
          <w:sz w:val="24"/>
        </w:rPr>
        <w:t>,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3</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3CCC86" w:rsidR="001E41F3" w:rsidRPr="00410371" w:rsidRDefault="00F17DD2" w:rsidP="00CC0863">
            <w:pPr>
              <w:pStyle w:val="CRCoverPage"/>
              <w:spacing w:after="0"/>
              <w:jc w:val="right"/>
              <w:rPr>
                <w:b/>
                <w:noProof/>
                <w:sz w:val="28"/>
              </w:rPr>
            </w:pPr>
            <w:r>
              <w:rPr>
                <w:b/>
                <w:noProof/>
                <w:sz w:val="28"/>
              </w:rPr>
              <w:t>29.</w:t>
            </w:r>
            <w:r w:rsidR="00A41B45">
              <w:rPr>
                <w:b/>
                <w:noProof/>
                <w:sz w:val="28"/>
              </w:rPr>
              <w:t>5</w:t>
            </w:r>
            <w:r w:rsidR="00101D08">
              <w:rPr>
                <w:b/>
                <w:noProof/>
                <w:sz w:val="28"/>
              </w:rPr>
              <w:t>2</w:t>
            </w:r>
            <w:r w:rsidR="00CC0863">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F8794" w:rsidR="001E41F3" w:rsidRPr="00BF04E5" w:rsidRDefault="000D05F0" w:rsidP="00BF04E5">
            <w:pPr>
              <w:pStyle w:val="CRCoverPage"/>
              <w:spacing w:after="0"/>
              <w:jc w:val="center"/>
              <w:rPr>
                <w:b/>
                <w:noProof/>
                <w:sz w:val="28"/>
              </w:rPr>
            </w:pPr>
            <w:r w:rsidRPr="000D05F0">
              <w:rPr>
                <w:b/>
                <w:noProof/>
                <w:sz w:val="28"/>
              </w:rPr>
              <w:t>0912</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7B6C2" w:rsidR="001E41F3" w:rsidRDefault="00DB400B" w:rsidP="00CA63A9">
            <w:pPr>
              <w:pStyle w:val="CRCoverPage"/>
              <w:spacing w:after="0"/>
              <w:ind w:left="100"/>
              <w:rPr>
                <w:noProof/>
                <w:lang w:eastAsia="zh-CN"/>
              </w:rPr>
            </w:pPr>
            <w:r>
              <w:rPr>
                <w:rFonts w:hint="eastAsia"/>
                <w:noProof/>
                <w:lang w:eastAsia="zh-CN"/>
              </w:rPr>
              <w:t>S</w:t>
            </w:r>
            <w:r>
              <w:rPr>
                <w:noProof/>
                <w:lang w:eastAsia="zh-CN"/>
              </w:rPr>
              <w:t>upport of RAT type and access type in the E2E data volume transmission time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AD6E1" w:rsidR="001E41F3" w:rsidRDefault="009A43AA" w:rsidP="0075688F">
            <w:pPr>
              <w:pStyle w:val="CRCoverPage"/>
              <w:spacing w:after="0"/>
              <w:ind w:left="100"/>
              <w:rPr>
                <w:noProof/>
                <w:lang w:eastAsia="zh-CN"/>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31B8D" w:rsidR="001E41F3" w:rsidRDefault="00F17DD2" w:rsidP="00101D08">
            <w:pPr>
              <w:pStyle w:val="CRCoverPage"/>
              <w:spacing w:after="0"/>
              <w:ind w:left="100"/>
              <w:rPr>
                <w:noProof/>
              </w:rPr>
            </w:pPr>
            <w:r>
              <w:rPr>
                <w:noProof/>
              </w:rPr>
              <w:t>202</w:t>
            </w:r>
            <w:r w:rsidR="006173DD">
              <w:rPr>
                <w:noProof/>
              </w:rPr>
              <w:t>4</w:t>
            </w:r>
            <w:r>
              <w:rPr>
                <w:noProof/>
              </w:rPr>
              <w:t>-</w:t>
            </w:r>
            <w:r w:rsidR="00C31C24">
              <w:rPr>
                <w:noProof/>
              </w:rPr>
              <w:t>0</w:t>
            </w:r>
            <w:r w:rsidR="00101D08">
              <w:rPr>
                <w:noProof/>
              </w:rPr>
              <w:t>5</w:t>
            </w:r>
            <w:r>
              <w:rPr>
                <w:noProof/>
              </w:rPr>
              <w:t>-</w:t>
            </w:r>
            <w:r w:rsidR="00101D0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B88B4D" w:rsidR="001E41F3" w:rsidRDefault="00DB400B"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E7D18" w14:textId="77777777" w:rsidR="00605378" w:rsidRDefault="00605378" w:rsidP="00605378">
            <w:pPr>
              <w:pStyle w:val="CRCoverPage"/>
              <w:numPr>
                <w:ilvl w:val="0"/>
                <w:numId w:val="5"/>
              </w:numPr>
              <w:spacing w:after="0"/>
              <w:rPr>
                <w:lang w:eastAsia="zh-CN"/>
              </w:rPr>
            </w:pPr>
            <w:r>
              <w:t xml:space="preserve">According to </w:t>
            </w:r>
            <w:bookmarkStart w:id="2" w:name="_CRTable6_18_31"/>
            <w:r>
              <w:t xml:space="preserve">Table </w:t>
            </w:r>
            <w:bookmarkEnd w:id="2"/>
            <w:r>
              <w:t xml:space="preserve">6.18.3-1 and </w:t>
            </w:r>
            <w:bookmarkStart w:id="3" w:name="_CRTable6_18_32"/>
            <w:r>
              <w:t xml:space="preserve">Table </w:t>
            </w:r>
            <w:bookmarkEnd w:id="3"/>
            <w:r>
              <w:t xml:space="preserve">6.18.3-2 in TS 23.288, the RAT type and access type may be provided in the </w:t>
            </w:r>
            <w:r>
              <w:rPr>
                <w:noProof/>
                <w:lang w:eastAsia="zh-CN"/>
              </w:rPr>
              <w:t>E2E data volume transmission time analytics.</w:t>
            </w:r>
          </w:p>
          <w:p w14:paraId="0001D139" w14:textId="77777777" w:rsidR="00605378" w:rsidRPr="004F334F" w:rsidRDefault="00605378" w:rsidP="00605378">
            <w:pPr>
              <w:pStyle w:val="CRCoverPage"/>
              <w:numPr>
                <w:ilvl w:val="0"/>
                <w:numId w:val="5"/>
              </w:numPr>
              <w:spacing w:after="0"/>
              <w:rPr>
                <w:lang w:eastAsia="zh-CN"/>
              </w:rPr>
            </w:pPr>
            <w:r>
              <w:rPr>
                <w:lang w:val="en-US" w:eastAsia="zh-CN"/>
              </w:rPr>
              <w:t>T</w:t>
            </w:r>
            <w:r>
              <w:rPr>
                <w:rFonts w:hint="eastAsia"/>
                <w:lang w:val="en-US" w:eastAsia="zh-CN"/>
              </w:rPr>
              <w:t>he</w:t>
            </w:r>
            <w:r>
              <w:rPr>
                <w:lang w:val="en-US" w:eastAsia="zh-CN"/>
              </w:rPr>
              <w:t xml:space="preserve"> </w:t>
            </w:r>
            <w:r w:rsidRPr="003F07B5">
              <w:rPr>
                <w:lang w:eastAsia="zh-CN"/>
              </w:rPr>
              <w:t>"</w:t>
            </w:r>
            <w:r>
              <w:t>qosFlowRetThds</w:t>
            </w:r>
            <w:r w:rsidRPr="003F07B5">
              <w:rPr>
                <w:lang w:eastAsia="zh-CN"/>
              </w:rPr>
              <w:t>"</w:t>
            </w:r>
            <w:r>
              <w:t xml:space="preserve"> attribute is not applicable to the </w:t>
            </w:r>
            <w:r>
              <w:rPr>
                <w:lang w:eastAsia="zh-CN"/>
              </w:rPr>
              <w:t>E2eDataVolTransTime feature</w:t>
            </w:r>
            <w:r>
              <w:rPr>
                <w:lang w:val="en-US" w:eastAsia="zh-CN"/>
              </w:rPr>
              <w:t>.</w:t>
            </w:r>
          </w:p>
          <w:p w14:paraId="708AA7DE" w14:textId="6F239CF5" w:rsidR="00605378" w:rsidRPr="003C766F" w:rsidRDefault="00605378" w:rsidP="00605378">
            <w:pPr>
              <w:pStyle w:val="CRCoverPage"/>
              <w:numPr>
                <w:ilvl w:val="0"/>
                <w:numId w:val="5"/>
              </w:numPr>
              <w:spacing w:after="0"/>
              <w:rPr>
                <w:lang w:eastAsia="zh-CN"/>
              </w:rPr>
            </w:pPr>
            <w:r>
              <w:rPr>
                <w:lang w:eastAsia="zh-CN"/>
              </w:rPr>
              <w:t>T</w:t>
            </w:r>
            <w:r>
              <w:rPr>
                <w:rFonts w:hint="eastAsia"/>
                <w:lang w:eastAsia="zh-CN"/>
              </w:rPr>
              <w:t>he</w:t>
            </w:r>
            <w:r>
              <w:rPr>
                <w:lang w:eastAsia="zh-CN"/>
              </w:rPr>
              <w:t xml:space="preserve"> description of </w:t>
            </w:r>
            <w:r w:rsidRPr="003F07B5">
              <w:rPr>
                <w:lang w:eastAsia="zh-CN"/>
              </w:rPr>
              <w:t>"</w:t>
            </w:r>
            <w:r>
              <w:rPr>
                <w:lang w:eastAsia="zh-CN"/>
              </w:rPr>
              <w:t>highTransTmThr</w:t>
            </w:r>
            <w:r w:rsidRPr="003F07B5">
              <w:rPr>
                <w:lang w:eastAsia="zh-CN"/>
              </w:rPr>
              <w:t>"</w:t>
            </w:r>
            <w:r>
              <w:rPr>
                <w:lang w:eastAsia="zh-CN"/>
              </w:rPr>
              <w:t xml:space="preserve"> and </w:t>
            </w:r>
            <w:r w:rsidRPr="003F07B5">
              <w:rPr>
                <w:lang w:eastAsia="zh-CN"/>
              </w:rPr>
              <w:t>"</w:t>
            </w:r>
            <w:r>
              <w:t>lowTransTmThr</w:t>
            </w:r>
            <w:r w:rsidRPr="003F07B5">
              <w:rPr>
                <w:lang w:eastAsia="zh-CN"/>
              </w:rPr>
              <w:t>"</w:t>
            </w:r>
            <w:r>
              <w:t xml:space="preserve"> attributes are not clear.</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0E3DC3" w14:textId="77777777" w:rsidR="004F334F" w:rsidRDefault="00605378" w:rsidP="004F334F">
            <w:pPr>
              <w:pStyle w:val="CRCoverPage"/>
              <w:numPr>
                <w:ilvl w:val="0"/>
                <w:numId w:val="5"/>
              </w:numPr>
              <w:spacing w:after="0"/>
              <w:rPr>
                <w:noProof/>
                <w:lang w:eastAsia="zh-CN"/>
              </w:rPr>
            </w:pPr>
            <w:r>
              <w:rPr>
                <w:noProof/>
                <w:lang w:eastAsia="zh-CN"/>
              </w:rPr>
              <w:t xml:space="preserve">Update </w:t>
            </w:r>
            <w:r>
              <w:rPr>
                <w:lang w:eastAsia="zh-CN"/>
              </w:rPr>
              <w:t xml:space="preserve">E2eDataVolTransTimePerUe data type to include </w:t>
            </w:r>
            <w:r>
              <w:t>the RAT type and access type</w:t>
            </w:r>
            <w:r w:rsidR="004F334F">
              <w:rPr>
                <w:lang w:eastAsia="zh-CN"/>
              </w:rPr>
              <w:t>.</w:t>
            </w:r>
          </w:p>
          <w:p w14:paraId="531FFF33" w14:textId="77777777" w:rsidR="00605378" w:rsidRDefault="00605378" w:rsidP="004F334F">
            <w:pPr>
              <w:pStyle w:val="CRCoverPage"/>
              <w:numPr>
                <w:ilvl w:val="0"/>
                <w:numId w:val="5"/>
              </w:numPr>
              <w:spacing w:after="0"/>
              <w:rPr>
                <w:noProof/>
                <w:lang w:eastAsia="zh-CN"/>
              </w:rPr>
            </w:pPr>
            <w:r>
              <w:rPr>
                <w:lang w:eastAsia="zh-CN"/>
              </w:rPr>
              <w:t xml:space="preserve">Update the description of </w:t>
            </w:r>
            <w:r w:rsidRPr="003F07B5">
              <w:rPr>
                <w:lang w:eastAsia="zh-CN"/>
              </w:rPr>
              <w:t>"</w:t>
            </w:r>
            <w:r>
              <w:rPr>
                <w:lang w:eastAsia="zh-CN"/>
              </w:rPr>
              <w:t>highTransTmThr</w:t>
            </w:r>
            <w:r w:rsidRPr="003F07B5">
              <w:rPr>
                <w:lang w:eastAsia="zh-CN"/>
              </w:rPr>
              <w:t>"</w:t>
            </w:r>
            <w:r>
              <w:rPr>
                <w:lang w:eastAsia="zh-CN"/>
              </w:rPr>
              <w:t xml:space="preserve"> and </w:t>
            </w:r>
            <w:r w:rsidRPr="003F07B5">
              <w:rPr>
                <w:lang w:eastAsia="zh-CN"/>
              </w:rPr>
              <w:t>"</w:t>
            </w:r>
            <w:r>
              <w:t>lowTransTmThr</w:t>
            </w:r>
            <w:r w:rsidRPr="003F07B5">
              <w:rPr>
                <w:lang w:eastAsia="zh-CN"/>
              </w:rPr>
              <w:t>"</w:t>
            </w:r>
            <w:r>
              <w:t xml:space="preserve"> attributes.</w:t>
            </w:r>
          </w:p>
          <w:p w14:paraId="31C656EC" w14:textId="098A607B" w:rsidR="00605378" w:rsidRPr="00CA05BE" w:rsidRDefault="00605378" w:rsidP="004F334F">
            <w:pPr>
              <w:pStyle w:val="CRCoverPage"/>
              <w:numPr>
                <w:ilvl w:val="0"/>
                <w:numId w:val="5"/>
              </w:numPr>
              <w:spacing w:after="0"/>
              <w:rPr>
                <w:noProof/>
                <w:lang w:eastAsia="zh-CN"/>
              </w:rPr>
            </w:pPr>
            <w:r>
              <w:t xml:space="preserve">Remove the </w:t>
            </w:r>
            <w:r>
              <w:rPr>
                <w:lang w:eastAsia="zh-CN"/>
              </w:rPr>
              <w:t xml:space="preserve">E2eDataVolTransTime feature from the applicability field of </w:t>
            </w:r>
            <w:r w:rsidRPr="003F07B5">
              <w:rPr>
                <w:lang w:eastAsia="zh-CN"/>
              </w:rPr>
              <w:t>"</w:t>
            </w:r>
            <w:r>
              <w:t>qosFlowRetThds</w:t>
            </w:r>
            <w:r w:rsidRPr="003F07B5">
              <w:rPr>
                <w:lang w:eastAsia="zh-CN"/>
              </w:rPr>
              <w:t>"</w:t>
            </w:r>
            <w:r>
              <w:t xml:space="preserve"> attribute</w:t>
            </w:r>
            <w:r w:rsidR="00ED5EAE">
              <w:t>.</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06947" w:rsidR="006E382D" w:rsidRDefault="003318B4" w:rsidP="003318B4">
            <w:pPr>
              <w:pStyle w:val="CRCoverPage"/>
              <w:spacing w:after="0"/>
              <w:rPr>
                <w:noProof/>
                <w:lang w:eastAsia="zh-CN"/>
              </w:rPr>
            </w:pPr>
            <w:r>
              <w:rPr>
                <w:noProof/>
                <w:lang w:eastAsia="zh-CN"/>
              </w:rPr>
              <w:t>Stage 2 requirement is not implemented and er</w:t>
            </w:r>
            <w:r w:rsidR="000A3F6C">
              <w:rPr>
                <w:noProof/>
                <w:lang w:eastAsia="zh-CN"/>
              </w:rPr>
              <w:t>rors in the</w:t>
            </w:r>
            <w:r w:rsidR="00D93B46">
              <w:rPr>
                <w:noProof/>
                <w:lang w:eastAsia="zh-CN"/>
              </w:rPr>
              <w:t xml:space="preserve"> specification</w:t>
            </w:r>
            <w:r w:rsidR="00A549D5">
              <w:rPr>
                <w:noProof/>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53439" w:rsidR="006E382D" w:rsidRDefault="002B2483" w:rsidP="0043321E">
            <w:pPr>
              <w:pStyle w:val="CRCoverPage"/>
              <w:spacing w:after="0"/>
              <w:rPr>
                <w:noProof/>
                <w:lang w:eastAsia="zh-CN"/>
              </w:rPr>
            </w:pPr>
            <w:r>
              <w:rPr>
                <w:noProof/>
                <w:lang w:eastAsia="zh-CN"/>
              </w:rPr>
              <w:t>5.1.6.2.3, 5.1.6.2.82, 5.1.6.2.86, A.2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D76E5D" w:rsidR="006E382D" w:rsidRDefault="001E1267" w:rsidP="009A36CD">
            <w:pPr>
              <w:pStyle w:val="CRCoverPage"/>
              <w:spacing w:after="0"/>
              <w:ind w:left="100"/>
              <w:rPr>
                <w:noProof/>
                <w:lang w:eastAsia="zh-CN"/>
              </w:rPr>
            </w:pPr>
            <w:r w:rsidRPr="001E1267">
              <w:rPr>
                <w:noProof/>
                <w:lang w:eastAsia="zh-CN"/>
              </w:rPr>
              <w:t xml:space="preserve">The CR introduces backward compatible </w:t>
            </w:r>
            <w:r w:rsidR="009A36CD">
              <w:rPr>
                <w:noProof/>
                <w:lang w:eastAsia="zh-CN"/>
              </w:rPr>
              <w:t>features</w:t>
            </w:r>
            <w:r w:rsidRPr="001E1267">
              <w:rPr>
                <w:noProof/>
                <w:lang w:eastAsia="zh-CN"/>
              </w:rPr>
              <w:t xml:space="preserve"> to the OpenAPI file for </w:t>
            </w:r>
            <w:r w:rsidR="00CF1890">
              <w:rPr>
                <w:lang w:val="en-US" w:eastAsia="zh-CN"/>
              </w:rPr>
              <w:t>Nnwdaf_EventsSubscription</w:t>
            </w:r>
            <w:r w:rsidR="00CF1890" w:rsidRPr="001E1267">
              <w:rPr>
                <w:noProof/>
                <w:lang w:eastAsia="zh-CN"/>
              </w:rPr>
              <w:t xml:space="preserve"> </w:t>
            </w:r>
            <w:r w:rsidRPr="001E1267">
              <w:rPr>
                <w:noProof/>
                <w:lang w:eastAsia="zh-CN"/>
              </w:rPr>
              <w:t>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EE3EF76" w14:textId="77777777" w:rsidR="00CC0863" w:rsidRDefault="00CC0863" w:rsidP="00CC0863">
      <w:pPr>
        <w:pStyle w:val="50"/>
      </w:pPr>
      <w:bookmarkStart w:id="4" w:name="_Toc50031974"/>
      <w:bookmarkStart w:id="5" w:name="_Toc70550625"/>
      <w:bookmarkStart w:id="6" w:name="_Toc88667582"/>
      <w:bookmarkStart w:id="7" w:name="_Toc45134042"/>
      <w:bookmarkStart w:id="8" w:name="_Toc104539004"/>
      <w:bookmarkStart w:id="9" w:name="_Toc68168958"/>
      <w:bookmarkStart w:id="10" w:name="_Toc85552981"/>
      <w:bookmarkStart w:id="11" w:name="_Toc28012816"/>
      <w:bookmarkStart w:id="12" w:name="_Toc120702305"/>
      <w:bookmarkStart w:id="13" w:name="_Toc98233635"/>
      <w:bookmarkStart w:id="14" w:name="_Toc114133805"/>
      <w:bookmarkStart w:id="15" w:name="_Toc112951126"/>
      <w:bookmarkStart w:id="16" w:name="_Toc83233071"/>
      <w:bookmarkStart w:id="17" w:name="_Toc51762894"/>
      <w:bookmarkStart w:id="18" w:name="_Toc101244411"/>
      <w:bookmarkStart w:id="19" w:name="_Toc94064250"/>
      <w:bookmarkStart w:id="20" w:name="_Toc113031666"/>
      <w:bookmarkStart w:id="21" w:name="_Toc136562372"/>
      <w:bookmarkStart w:id="22" w:name="_Toc43563499"/>
      <w:bookmarkStart w:id="23" w:name="_Toc34266286"/>
      <w:bookmarkStart w:id="24" w:name="_Toc138754206"/>
      <w:bookmarkStart w:id="25" w:name="_Toc66231797"/>
      <w:bookmarkStart w:id="26" w:name="_Toc85557080"/>
      <w:bookmarkStart w:id="27" w:name="_Toc59017929"/>
      <w:bookmarkStart w:id="28" w:name="_Toc148522597"/>
      <w:bookmarkStart w:id="29" w:name="_Toc36102457"/>
      <w:bookmarkStart w:id="30" w:name="_Toc56640961"/>
      <w:bookmarkStart w:id="31" w:name="_Toc90655867"/>
      <w:bookmarkStart w:id="32" w:name="_Toc145705693"/>
      <w:bookmarkStart w:id="33" w:name="_Toc160735936"/>
      <w:r>
        <w:lastRenderedPageBreak/>
        <w:t>5.1.6.2.3</w:t>
      </w:r>
      <w:r>
        <w:tab/>
        <w:t>Type EventSubscription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664D8B" w14:textId="77777777" w:rsidR="00CC0863" w:rsidRDefault="00CC0863" w:rsidP="00CC0863">
      <w:pPr>
        <w:pStyle w:val="TH"/>
      </w:pPr>
      <w: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CC0863" w14:paraId="628FE3C9" w14:textId="77777777" w:rsidTr="00797188">
        <w:trPr>
          <w:gridAfter w:val="1"/>
          <w:wAfter w:w="41" w:type="dxa"/>
          <w:jc w:val="center"/>
        </w:trPr>
        <w:tc>
          <w:tcPr>
            <w:tcW w:w="1603" w:type="dxa"/>
            <w:gridSpan w:val="2"/>
            <w:shd w:val="clear" w:color="auto" w:fill="C0C0C0"/>
          </w:tcPr>
          <w:p w14:paraId="74B9B8DE" w14:textId="77777777" w:rsidR="00CC0863" w:rsidRDefault="00CC0863" w:rsidP="00797188">
            <w:pPr>
              <w:pStyle w:val="TAH"/>
            </w:pPr>
            <w:r>
              <w:lastRenderedPageBreak/>
              <w:t>Attribute name</w:t>
            </w:r>
          </w:p>
        </w:tc>
        <w:tc>
          <w:tcPr>
            <w:tcW w:w="2001" w:type="dxa"/>
            <w:gridSpan w:val="2"/>
            <w:shd w:val="clear" w:color="auto" w:fill="C0C0C0"/>
          </w:tcPr>
          <w:p w14:paraId="13F601A8" w14:textId="77777777" w:rsidR="00CC0863" w:rsidRDefault="00CC0863" w:rsidP="00797188">
            <w:pPr>
              <w:pStyle w:val="TAH"/>
            </w:pPr>
            <w:r>
              <w:t>Data type</w:t>
            </w:r>
          </w:p>
        </w:tc>
        <w:tc>
          <w:tcPr>
            <w:tcW w:w="286" w:type="dxa"/>
            <w:gridSpan w:val="2"/>
            <w:shd w:val="clear" w:color="auto" w:fill="C0C0C0"/>
          </w:tcPr>
          <w:p w14:paraId="5FAA37D0" w14:textId="77777777" w:rsidR="00CC0863" w:rsidRDefault="00CC0863" w:rsidP="00797188">
            <w:pPr>
              <w:pStyle w:val="TAH"/>
            </w:pPr>
            <w:r>
              <w:t>P</w:t>
            </w:r>
          </w:p>
        </w:tc>
        <w:tc>
          <w:tcPr>
            <w:tcW w:w="1063" w:type="dxa"/>
            <w:gridSpan w:val="2"/>
            <w:shd w:val="clear" w:color="auto" w:fill="C0C0C0"/>
          </w:tcPr>
          <w:p w14:paraId="202BFFBB" w14:textId="77777777" w:rsidR="00CC0863" w:rsidRDefault="00CC0863" w:rsidP="00797188">
            <w:pPr>
              <w:pStyle w:val="TAH"/>
            </w:pPr>
            <w:r>
              <w:t>Cardinality</w:t>
            </w:r>
          </w:p>
        </w:tc>
        <w:tc>
          <w:tcPr>
            <w:tcW w:w="2723" w:type="dxa"/>
            <w:gridSpan w:val="2"/>
            <w:shd w:val="clear" w:color="auto" w:fill="C0C0C0"/>
          </w:tcPr>
          <w:p w14:paraId="52FE6241" w14:textId="77777777" w:rsidR="00CC0863" w:rsidRDefault="00CC0863" w:rsidP="00797188">
            <w:pPr>
              <w:pStyle w:val="TAH"/>
              <w:rPr>
                <w:rFonts w:cs="Arial"/>
                <w:szCs w:val="18"/>
              </w:rPr>
            </w:pPr>
            <w:r>
              <w:rPr>
                <w:rFonts w:cs="Arial"/>
                <w:szCs w:val="18"/>
              </w:rPr>
              <w:t>Description</w:t>
            </w:r>
          </w:p>
        </w:tc>
        <w:tc>
          <w:tcPr>
            <w:tcW w:w="1463" w:type="dxa"/>
            <w:gridSpan w:val="2"/>
            <w:shd w:val="clear" w:color="auto" w:fill="C0C0C0"/>
          </w:tcPr>
          <w:p w14:paraId="040C2FBC" w14:textId="77777777" w:rsidR="00CC0863" w:rsidRDefault="00CC0863" w:rsidP="00797188">
            <w:pPr>
              <w:pStyle w:val="TAH"/>
              <w:rPr>
                <w:rFonts w:cs="Arial"/>
                <w:szCs w:val="18"/>
              </w:rPr>
            </w:pPr>
            <w:r>
              <w:rPr>
                <w:rFonts w:cs="Arial"/>
                <w:szCs w:val="18"/>
              </w:rPr>
              <w:t>Applicability</w:t>
            </w:r>
          </w:p>
        </w:tc>
      </w:tr>
      <w:tr w:rsidR="00CC0863" w14:paraId="506B1907" w14:textId="77777777" w:rsidTr="00797188">
        <w:trPr>
          <w:gridAfter w:val="1"/>
          <w:wAfter w:w="41" w:type="dxa"/>
          <w:jc w:val="center"/>
        </w:trPr>
        <w:tc>
          <w:tcPr>
            <w:tcW w:w="1603" w:type="dxa"/>
            <w:gridSpan w:val="2"/>
          </w:tcPr>
          <w:p w14:paraId="45228177" w14:textId="77777777" w:rsidR="00CC0863" w:rsidRDefault="00CC0863" w:rsidP="00797188">
            <w:pPr>
              <w:pStyle w:val="TAL"/>
            </w:pPr>
            <w:r>
              <w:t>anySlice</w:t>
            </w:r>
          </w:p>
        </w:tc>
        <w:tc>
          <w:tcPr>
            <w:tcW w:w="2001" w:type="dxa"/>
            <w:gridSpan w:val="2"/>
          </w:tcPr>
          <w:p w14:paraId="57CD9E33" w14:textId="77777777" w:rsidR="00CC0863" w:rsidRDefault="00CC0863" w:rsidP="00797188">
            <w:pPr>
              <w:pStyle w:val="TAL"/>
            </w:pPr>
            <w:r>
              <w:t>AnySlice</w:t>
            </w:r>
          </w:p>
        </w:tc>
        <w:tc>
          <w:tcPr>
            <w:tcW w:w="286" w:type="dxa"/>
            <w:gridSpan w:val="2"/>
          </w:tcPr>
          <w:p w14:paraId="063B00EB" w14:textId="77777777" w:rsidR="00CC0863" w:rsidRDefault="00CC0863" w:rsidP="00797188">
            <w:pPr>
              <w:pStyle w:val="TAC"/>
            </w:pPr>
            <w:r>
              <w:t>C</w:t>
            </w:r>
          </w:p>
        </w:tc>
        <w:tc>
          <w:tcPr>
            <w:tcW w:w="1063" w:type="dxa"/>
            <w:gridSpan w:val="2"/>
          </w:tcPr>
          <w:p w14:paraId="209EEA8D" w14:textId="77777777" w:rsidR="00CC0863" w:rsidRDefault="00CC0863" w:rsidP="00797188">
            <w:pPr>
              <w:pStyle w:val="TAL"/>
            </w:pPr>
            <w:r>
              <w:t>0..1</w:t>
            </w:r>
          </w:p>
        </w:tc>
        <w:tc>
          <w:tcPr>
            <w:tcW w:w="2723" w:type="dxa"/>
            <w:gridSpan w:val="2"/>
          </w:tcPr>
          <w:p w14:paraId="0B98D906" w14:textId="77777777" w:rsidR="00CC0863" w:rsidRDefault="00CC0863" w:rsidP="00797188">
            <w:pPr>
              <w:pStyle w:val="TAL"/>
            </w:pPr>
            <w:r>
              <w:t>Default is "false". (NOTE 1)</w:t>
            </w:r>
          </w:p>
        </w:tc>
        <w:tc>
          <w:tcPr>
            <w:tcW w:w="1463" w:type="dxa"/>
            <w:gridSpan w:val="2"/>
          </w:tcPr>
          <w:p w14:paraId="01CA7EB2" w14:textId="77777777" w:rsidR="00CC0863" w:rsidRDefault="00CC0863" w:rsidP="00797188">
            <w:pPr>
              <w:pStyle w:val="TAL"/>
              <w:rPr>
                <w:rFonts w:cs="Arial"/>
                <w:szCs w:val="18"/>
              </w:rPr>
            </w:pPr>
          </w:p>
        </w:tc>
      </w:tr>
      <w:tr w:rsidR="00CC0863" w14:paraId="2460B212" w14:textId="77777777" w:rsidTr="00797188">
        <w:trPr>
          <w:gridAfter w:val="1"/>
          <w:wAfter w:w="41" w:type="dxa"/>
          <w:jc w:val="center"/>
        </w:trPr>
        <w:tc>
          <w:tcPr>
            <w:tcW w:w="1603" w:type="dxa"/>
            <w:gridSpan w:val="2"/>
          </w:tcPr>
          <w:p w14:paraId="37ABFB63" w14:textId="77777777" w:rsidR="00CC0863" w:rsidRDefault="00CC0863" w:rsidP="00797188">
            <w:pPr>
              <w:pStyle w:val="TAL"/>
            </w:pPr>
            <w:r>
              <w:rPr>
                <w:rFonts w:hint="eastAsia"/>
              </w:rPr>
              <w:t>a</w:t>
            </w:r>
            <w:r>
              <w:t>ppIds</w:t>
            </w:r>
          </w:p>
        </w:tc>
        <w:tc>
          <w:tcPr>
            <w:tcW w:w="2001" w:type="dxa"/>
            <w:gridSpan w:val="2"/>
          </w:tcPr>
          <w:p w14:paraId="5BD7C746" w14:textId="77777777" w:rsidR="00CC0863" w:rsidRDefault="00CC0863" w:rsidP="00797188">
            <w:pPr>
              <w:pStyle w:val="TAL"/>
            </w:pPr>
            <w:r>
              <w:t>array(ApplicationId)</w:t>
            </w:r>
          </w:p>
        </w:tc>
        <w:tc>
          <w:tcPr>
            <w:tcW w:w="286" w:type="dxa"/>
            <w:gridSpan w:val="2"/>
          </w:tcPr>
          <w:p w14:paraId="0004BF1F" w14:textId="77777777" w:rsidR="00CC0863" w:rsidRDefault="00CC0863" w:rsidP="00797188">
            <w:pPr>
              <w:pStyle w:val="TAC"/>
            </w:pPr>
            <w:r>
              <w:t>C</w:t>
            </w:r>
          </w:p>
        </w:tc>
        <w:tc>
          <w:tcPr>
            <w:tcW w:w="1063" w:type="dxa"/>
            <w:gridSpan w:val="2"/>
          </w:tcPr>
          <w:p w14:paraId="5124B0F2" w14:textId="77777777" w:rsidR="00CC0863" w:rsidRDefault="00CC0863" w:rsidP="00797188">
            <w:pPr>
              <w:pStyle w:val="TAL"/>
            </w:pPr>
            <w:r>
              <w:t>1..N</w:t>
            </w:r>
          </w:p>
        </w:tc>
        <w:tc>
          <w:tcPr>
            <w:tcW w:w="2723" w:type="dxa"/>
            <w:gridSpan w:val="2"/>
          </w:tcPr>
          <w:p w14:paraId="07A525F6" w14:textId="77777777" w:rsidR="00CC0863" w:rsidRDefault="00CC0863" w:rsidP="00797188">
            <w:pPr>
              <w:pStyle w:val="TAL"/>
            </w:pPr>
            <w:r>
              <w:t xml:space="preserve">Represents the Application Identifier(s) to which the subscription applies. </w:t>
            </w:r>
          </w:p>
          <w:p w14:paraId="65ADFADF" w14:textId="77777777" w:rsidR="00CC0863" w:rsidRDefault="00CC0863" w:rsidP="00797188">
            <w:pPr>
              <w:pStyle w:val="TAL"/>
            </w:pPr>
            <w:r>
              <w:t xml:space="preserve">The absence of appIds means subscription to all applications. (NOTE 8) (NOTE 15) (NOTE 16) </w:t>
            </w:r>
          </w:p>
        </w:tc>
        <w:tc>
          <w:tcPr>
            <w:tcW w:w="1463" w:type="dxa"/>
            <w:gridSpan w:val="2"/>
          </w:tcPr>
          <w:p w14:paraId="5E7E392B" w14:textId="77777777" w:rsidR="00CC0863" w:rsidRDefault="00CC0863" w:rsidP="00797188">
            <w:pPr>
              <w:pStyle w:val="TAL"/>
              <w:rPr>
                <w:rFonts w:eastAsia="Batang"/>
              </w:rPr>
            </w:pPr>
            <w:r>
              <w:rPr>
                <w:rFonts w:eastAsia="Batang"/>
              </w:rPr>
              <w:t>ServiceExperience</w:t>
            </w:r>
          </w:p>
          <w:p w14:paraId="2B63FFA3" w14:textId="77777777" w:rsidR="00CC0863" w:rsidRDefault="00CC0863" w:rsidP="00797188">
            <w:pPr>
              <w:pStyle w:val="TAL"/>
              <w:rPr>
                <w:rFonts w:cs="Arial"/>
                <w:szCs w:val="18"/>
              </w:rPr>
            </w:pPr>
            <w:r>
              <w:rPr>
                <w:rFonts w:cs="Arial"/>
                <w:szCs w:val="18"/>
              </w:rPr>
              <w:t>UeCommunication</w:t>
            </w:r>
            <w:r>
              <w:t xml:space="preserve"> </w:t>
            </w:r>
          </w:p>
          <w:p w14:paraId="3652E1F6" w14:textId="77777777" w:rsidR="00CC0863" w:rsidRDefault="00CC0863" w:rsidP="00797188">
            <w:pPr>
              <w:pStyle w:val="TAL"/>
              <w:rPr>
                <w:rFonts w:cs="Arial"/>
                <w:szCs w:val="18"/>
              </w:rPr>
            </w:pPr>
            <w:r>
              <w:rPr>
                <w:rFonts w:cs="Arial"/>
                <w:szCs w:val="18"/>
              </w:rPr>
              <w:t>AbnormalBehaviour</w:t>
            </w:r>
          </w:p>
          <w:p w14:paraId="24B37ABA" w14:textId="77777777" w:rsidR="00CC0863" w:rsidRDefault="00CC0863" w:rsidP="00797188">
            <w:pPr>
              <w:pStyle w:val="TAL"/>
              <w:rPr>
                <w:rFonts w:cs="Arial"/>
                <w:szCs w:val="18"/>
              </w:rPr>
            </w:pPr>
            <w:r>
              <w:rPr>
                <w:rFonts w:cs="Arial"/>
                <w:szCs w:val="18"/>
              </w:rPr>
              <w:t>Dispersion</w:t>
            </w:r>
          </w:p>
          <w:p w14:paraId="1477FBAD" w14:textId="77777777" w:rsidR="00CC0863" w:rsidRDefault="00CC0863" w:rsidP="00797188">
            <w:pPr>
              <w:pStyle w:val="TAL"/>
              <w:rPr>
                <w:rFonts w:eastAsia="Batang"/>
              </w:rPr>
            </w:pPr>
            <w:r>
              <w:rPr>
                <w:rFonts w:eastAsia="Batang"/>
              </w:rPr>
              <w:t>DnPerformance</w:t>
            </w:r>
          </w:p>
          <w:p w14:paraId="59FEE7F9" w14:textId="77777777" w:rsidR="00CC0863" w:rsidRDefault="00CC0863" w:rsidP="00797188">
            <w:pPr>
              <w:pStyle w:val="TAL"/>
              <w:rPr>
                <w:rFonts w:eastAsia="Batang"/>
              </w:rPr>
            </w:pPr>
            <w:r>
              <w:rPr>
                <w:rFonts w:eastAsia="Batang"/>
              </w:rPr>
              <w:t>PfdDetermination</w:t>
            </w:r>
          </w:p>
          <w:p w14:paraId="23162A47" w14:textId="77777777" w:rsidR="00CC0863" w:rsidRDefault="00CC0863" w:rsidP="00797188">
            <w:pPr>
              <w:pStyle w:val="TAL"/>
              <w:rPr>
                <w:rFonts w:eastAsia="Batang"/>
              </w:rPr>
            </w:pPr>
            <w:r>
              <w:rPr>
                <w:lang w:eastAsia="zh-CN"/>
              </w:rPr>
              <w:t>E2eDataVolTransTime</w:t>
            </w:r>
          </w:p>
        </w:tc>
      </w:tr>
      <w:tr w:rsidR="00CC0863" w14:paraId="6539F0D0" w14:textId="77777777" w:rsidTr="00797188">
        <w:trPr>
          <w:gridAfter w:val="1"/>
          <w:wAfter w:w="41" w:type="dxa"/>
          <w:jc w:val="center"/>
        </w:trPr>
        <w:tc>
          <w:tcPr>
            <w:tcW w:w="1603" w:type="dxa"/>
            <w:gridSpan w:val="2"/>
          </w:tcPr>
          <w:p w14:paraId="2C9C32EF" w14:textId="77777777" w:rsidR="00CC0863" w:rsidRDefault="00CC0863" w:rsidP="00797188">
            <w:pPr>
              <w:pStyle w:val="TAL"/>
            </w:pPr>
            <w:r>
              <w:t>deviation</w:t>
            </w:r>
            <w:r>
              <w:rPr>
                <w:rFonts w:hint="eastAsia"/>
                <w:lang w:eastAsia="zh-CN"/>
              </w:rPr>
              <w:t>s</w:t>
            </w:r>
          </w:p>
        </w:tc>
        <w:tc>
          <w:tcPr>
            <w:tcW w:w="2001" w:type="dxa"/>
            <w:gridSpan w:val="2"/>
          </w:tcPr>
          <w:p w14:paraId="7F5ABEDB" w14:textId="77777777" w:rsidR="00CC0863" w:rsidRDefault="00CC0863" w:rsidP="00797188">
            <w:pPr>
              <w:pStyle w:val="TAL"/>
            </w:pPr>
            <w:r>
              <w:t>array(Uinteger</w:t>
            </w:r>
            <w:r>
              <w:rPr>
                <w:rFonts w:hint="eastAsia"/>
                <w:lang w:eastAsia="zh-CN"/>
              </w:rPr>
              <w:t>)</w:t>
            </w:r>
          </w:p>
        </w:tc>
        <w:tc>
          <w:tcPr>
            <w:tcW w:w="286" w:type="dxa"/>
            <w:gridSpan w:val="2"/>
          </w:tcPr>
          <w:p w14:paraId="5758D510" w14:textId="77777777" w:rsidR="00CC0863" w:rsidRDefault="00CC0863" w:rsidP="00797188">
            <w:pPr>
              <w:pStyle w:val="TAC"/>
            </w:pPr>
            <w:r>
              <w:rPr>
                <w:rFonts w:hint="eastAsia"/>
                <w:lang w:eastAsia="zh-CN"/>
              </w:rPr>
              <w:t>O</w:t>
            </w:r>
          </w:p>
        </w:tc>
        <w:tc>
          <w:tcPr>
            <w:tcW w:w="1063" w:type="dxa"/>
            <w:gridSpan w:val="2"/>
          </w:tcPr>
          <w:p w14:paraId="05F2AA3F" w14:textId="77777777" w:rsidR="00CC0863" w:rsidRDefault="00CC0863" w:rsidP="00797188">
            <w:pPr>
              <w:pStyle w:val="TAL"/>
            </w:pPr>
            <w:r>
              <w:t>1..N</w:t>
            </w:r>
          </w:p>
        </w:tc>
        <w:tc>
          <w:tcPr>
            <w:tcW w:w="2723" w:type="dxa"/>
            <w:gridSpan w:val="2"/>
          </w:tcPr>
          <w:p w14:paraId="4979E7C9" w14:textId="77777777" w:rsidR="00CC0863" w:rsidRDefault="00CC0863" w:rsidP="00797188">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r>
              <w:t>ranUeThrouThds</w:t>
            </w:r>
            <w:r>
              <w:rPr>
                <w:rFonts w:eastAsia="Batang"/>
              </w:rPr>
              <w:t>"</w:t>
            </w:r>
            <w:r>
              <w:t xml:space="preserve"> attribute </w:t>
            </w:r>
            <w:r>
              <w:rPr>
                <w:rFonts w:hint="eastAsia"/>
                <w:lang w:eastAsia="zh-CN"/>
              </w:rPr>
              <w:t>or</w:t>
            </w:r>
            <w:r>
              <w:t xml:space="preserve"> </w:t>
            </w:r>
            <w:r>
              <w:rPr>
                <w:rFonts w:eastAsia="Batang"/>
              </w:rPr>
              <w:t>"</w:t>
            </w:r>
            <w:r>
              <w:t>qosFlowRetThds</w:t>
            </w:r>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r>
              <w:t>ranUeThrouThds</w:t>
            </w:r>
            <w:r>
              <w:rPr>
                <w:rFonts w:eastAsia="Batang"/>
              </w:rPr>
              <w:t>"</w:t>
            </w:r>
            <w:r>
              <w:t xml:space="preserve"> attribute </w:t>
            </w:r>
            <w:r>
              <w:rPr>
                <w:rFonts w:hint="eastAsia"/>
                <w:lang w:eastAsia="zh-CN"/>
              </w:rPr>
              <w:t>or</w:t>
            </w:r>
            <w:r>
              <w:rPr>
                <w:lang w:eastAsia="zh-CN"/>
              </w:rPr>
              <w:t xml:space="preserve"> </w:t>
            </w:r>
            <w:r>
              <w:rPr>
                <w:rFonts w:eastAsia="Batang"/>
              </w:rPr>
              <w:t>"</w:t>
            </w:r>
            <w:r>
              <w:t>qosFlowRetThds</w:t>
            </w:r>
            <w:r>
              <w:rPr>
                <w:rFonts w:eastAsia="Batang"/>
              </w:rPr>
              <w:t>"</w:t>
            </w:r>
            <w:r>
              <w:t xml:space="preserve"> </w:t>
            </w:r>
            <w:r>
              <w:rPr>
                <w:rFonts w:hint="eastAsia"/>
                <w:lang w:eastAsia="zh-CN"/>
              </w:rPr>
              <w:t>attribute</w:t>
            </w:r>
            <w:r>
              <w:t xml:space="preserve"> is provided.</w:t>
            </w:r>
          </w:p>
        </w:tc>
        <w:tc>
          <w:tcPr>
            <w:tcW w:w="1463" w:type="dxa"/>
            <w:gridSpan w:val="2"/>
          </w:tcPr>
          <w:p w14:paraId="64BDECFF" w14:textId="77777777" w:rsidR="00CC0863" w:rsidRDefault="00CC0863" w:rsidP="00797188">
            <w:pPr>
              <w:pStyle w:val="TAL"/>
            </w:pPr>
            <w:r>
              <w:rPr>
                <w:rFonts w:hint="eastAsia"/>
                <w:lang w:eastAsia="zh-CN"/>
              </w:rPr>
              <w:t>E</w:t>
            </w:r>
            <w:r>
              <w:rPr>
                <w:lang w:eastAsia="zh-CN"/>
              </w:rPr>
              <w:t>n</w:t>
            </w:r>
            <w:r>
              <w:rPr>
                <w:rFonts w:eastAsia="Batang"/>
              </w:rPr>
              <w:t>QoSSustainability</w:t>
            </w:r>
          </w:p>
        </w:tc>
      </w:tr>
      <w:tr w:rsidR="00CC0863" w14:paraId="2307F543" w14:textId="77777777" w:rsidTr="00797188">
        <w:trPr>
          <w:gridAfter w:val="1"/>
          <w:wAfter w:w="41" w:type="dxa"/>
          <w:jc w:val="center"/>
        </w:trPr>
        <w:tc>
          <w:tcPr>
            <w:tcW w:w="1603" w:type="dxa"/>
            <w:gridSpan w:val="2"/>
          </w:tcPr>
          <w:p w14:paraId="7AD85744" w14:textId="77777777" w:rsidR="00CC0863" w:rsidRDefault="00CC0863" w:rsidP="00797188">
            <w:pPr>
              <w:pStyle w:val="TAL"/>
            </w:pPr>
            <w:r>
              <w:rPr>
                <w:rFonts w:hint="eastAsia"/>
              </w:rPr>
              <w:t>d</w:t>
            </w:r>
            <w:r>
              <w:t>nns</w:t>
            </w:r>
          </w:p>
        </w:tc>
        <w:tc>
          <w:tcPr>
            <w:tcW w:w="2001" w:type="dxa"/>
            <w:gridSpan w:val="2"/>
          </w:tcPr>
          <w:p w14:paraId="5898C7A2" w14:textId="77777777" w:rsidR="00CC0863" w:rsidRDefault="00CC0863" w:rsidP="00797188">
            <w:pPr>
              <w:pStyle w:val="TAL"/>
            </w:pPr>
            <w:r>
              <w:rPr>
                <w:rFonts w:hint="eastAsia"/>
              </w:rPr>
              <w:t>a</w:t>
            </w:r>
            <w:r>
              <w:t>rray(Dnn)</w:t>
            </w:r>
          </w:p>
        </w:tc>
        <w:tc>
          <w:tcPr>
            <w:tcW w:w="286" w:type="dxa"/>
            <w:gridSpan w:val="2"/>
          </w:tcPr>
          <w:p w14:paraId="782F7C79" w14:textId="77777777" w:rsidR="00CC0863" w:rsidRDefault="00CC0863" w:rsidP="00797188">
            <w:pPr>
              <w:pStyle w:val="TAC"/>
            </w:pPr>
            <w:r>
              <w:rPr>
                <w:rFonts w:hint="eastAsia"/>
              </w:rPr>
              <w:t>C</w:t>
            </w:r>
          </w:p>
        </w:tc>
        <w:tc>
          <w:tcPr>
            <w:tcW w:w="1063" w:type="dxa"/>
            <w:gridSpan w:val="2"/>
          </w:tcPr>
          <w:p w14:paraId="50C71A01" w14:textId="77777777" w:rsidR="00CC0863" w:rsidRDefault="00CC0863" w:rsidP="00797188">
            <w:pPr>
              <w:pStyle w:val="TAL"/>
            </w:pPr>
            <w:r>
              <w:rPr>
                <w:rFonts w:hint="eastAsia"/>
              </w:rPr>
              <w:t>1</w:t>
            </w:r>
            <w:r>
              <w:t>..N</w:t>
            </w:r>
          </w:p>
        </w:tc>
        <w:tc>
          <w:tcPr>
            <w:tcW w:w="2723" w:type="dxa"/>
            <w:gridSpan w:val="2"/>
          </w:tcPr>
          <w:p w14:paraId="013D6F82" w14:textId="77777777" w:rsidR="00CC0863" w:rsidRDefault="00CC0863" w:rsidP="00797188">
            <w:pPr>
              <w:pStyle w:val="TAL"/>
            </w:pPr>
            <w:r>
              <w:t>Represents the DNN(s) to which the subscription applies. Each DNN is a full DNN with both the Network Identifier and Operator Identifier, or a DNN with the Network Identifier only.</w:t>
            </w:r>
          </w:p>
          <w:p w14:paraId="2CEB8B38" w14:textId="77777777" w:rsidR="00CC0863" w:rsidRDefault="00CC0863" w:rsidP="00797188">
            <w:pPr>
              <w:pStyle w:val="TAL"/>
            </w:pPr>
            <w:r>
              <w:t>The absence of dnns means subscription to all DNNs. (NOTE 8) (NOTE 17)</w:t>
            </w:r>
          </w:p>
        </w:tc>
        <w:tc>
          <w:tcPr>
            <w:tcW w:w="1463" w:type="dxa"/>
            <w:gridSpan w:val="2"/>
          </w:tcPr>
          <w:p w14:paraId="6348B7A3" w14:textId="77777777" w:rsidR="00CC0863" w:rsidRDefault="00CC0863" w:rsidP="00797188">
            <w:pPr>
              <w:pStyle w:val="TAL"/>
            </w:pPr>
            <w:r>
              <w:t>ServiceExperience, AbnormalBehaviour</w:t>
            </w:r>
          </w:p>
          <w:p w14:paraId="77B9DAD1" w14:textId="77777777" w:rsidR="00CC0863" w:rsidRDefault="00CC0863" w:rsidP="00797188">
            <w:pPr>
              <w:pStyle w:val="TAL"/>
              <w:rPr>
                <w:rFonts w:cs="Arial"/>
                <w:szCs w:val="18"/>
              </w:rPr>
            </w:pPr>
            <w:r>
              <w:rPr>
                <w:rFonts w:cs="Arial"/>
                <w:szCs w:val="18"/>
              </w:rPr>
              <w:t>UeCommunication</w:t>
            </w:r>
          </w:p>
          <w:p w14:paraId="300C69FB" w14:textId="77777777" w:rsidR="00CC0863" w:rsidRDefault="00CC0863" w:rsidP="00797188">
            <w:pPr>
              <w:pStyle w:val="TAL"/>
              <w:rPr>
                <w:rFonts w:cs="Arial"/>
                <w:szCs w:val="18"/>
              </w:rPr>
            </w:pPr>
            <w:r>
              <w:rPr>
                <w:rFonts w:cs="Arial"/>
                <w:szCs w:val="18"/>
              </w:rPr>
              <w:t>RedundantTransmissionExp</w:t>
            </w:r>
          </w:p>
          <w:p w14:paraId="674A84F1" w14:textId="77777777" w:rsidR="00CC0863" w:rsidRDefault="00CC0863" w:rsidP="00797188">
            <w:pPr>
              <w:pStyle w:val="TAL"/>
              <w:rPr>
                <w:rFonts w:eastAsia="Batang"/>
              </w:rPr>
            </w:pPr>
            <w:r>
              <w:rPr>
                <w:rFonts w:eastAsia="Batang"/>
              </w:rPr>
              <w:t>DnPerformance</w:t>
            </w:r>
          </w:p>
          <w:p w14:paraId="30DB0BAF" w14:textId="77777777" w:rsidR="00CC0863" w:rsidRDefault="00CC0863" w:rsidP="00797188">
            <w:pPr>
              <w:pStyle w:val="TAL"/>
              <w:rPr>
                <w:rFonts w:eastAsia="Batang"/>
              </w:rPr>
            </w:pPr>
            <w:r>
              <w:rPr>
                <w:rFonts w:eastAsia="Batang" w:hint="eastAsia"/>
              </w:rPr>
              <w:t>S</w:t>
            </w:r>
            <w:r>
              <w:rPr>
                <w:rFonts w:eastAsia="Batang"/>
              </w:rPr>
              <w:t>MCCE</w:t>
            </w:r>
          </w:p>
          <w:p w14:paraId="5E5C1542" w14:textId="77777777" w:rsidR="00CC0863" w:rsidRDefault="00CC0863" w:rsidP="00797188">
            <w:pPr>
              <w:pStyle w:val="TAL"/>
              <w:rPr>
                <w:rFonts w:eastAsia="Batang" w:cs="Arial"/>
                <w:szCs w:val="18"/>
              </w:rPr>
            </w:pPr>
            <w:r>
              <w:rPr>
                <w:rFonts w:eastAsia="Batang"/>
              </w:rPr>
              <w:t>PfdDetermination</w:t>
            </w:r>
          </w:p>
          <w:p w14:paraId="0DA87945" w14:textId="77777777" w:rsidR="00CC0863" w:rsidRDefault="00CC0863" w:rsidP="00797188">
            <w:pPr>
              <w:pStyle w:val="TAL"/>
              <w:rPr>
                <w:rFonts w:eastAsia="Batang"/>
              </w:rPr>
            </w:pPr>
            <w:r>
              <w:rPr>
                <w:rFonts w:cs="Arial"/>
                <w:szCs w:val="18"/>
              </w:rPr>
              <w:t>PduSesTraffic</w:t>
            </w:r>
          </w:p>
          <w:p w14:paraId="1340FBF3" w14:textId="77777777" w:rsidR="00CC0863" w:rsidRDefault="00CC0863" w:rsidP="00797188">
            <w:pPr>
              <w:pStyle w:val="TAL"/>
              <w:rPr>
                <w:lang w:eastAsia="zh-CN"/>
              </w:rPr>
            </w:pPr>
            <w:r>
              <w:rPr>
                <w:lang w:eastAsia="zh-CN"/>
              </w:rPr>
              <w:t>E2eDataVolTransTime</w:t>
            </w:r>
          </w:p>
          <w:p w14:paraId="3F0E4F60" w14:textId="77777777" w:rsidR="00CC0863" w:rsidRDefault="00CC0863" w:rsidP="00797188">
            <w:pPr>
              <w:pStyle w:val="TAL"/>
              <w:rPr>
                <w:rFonts w:eastAsia="Batang"/>
              </w:rPr>
            </w:pPr>
            <w:r>
              <w:rPr>
                <w:rFonts w:eastAsia="Batang"/>
              </w:rPr>
              <w:t>RelativeProximity</w:t>
            </w:r>
          </w:p>
        </w:tc>
      </w:tr>
      <w:tr w:rsidR="00CC0863" w14:paraId="310C13EB" w14:textId="77777777" w:rsidTr="00797188">
        <w:trPr>
          <w:gridAfter w:val="1"/>
          <w:wAfter w:w="41" w:type="dxa"/>
          <w:jc w:val="center"/>
        </w:trPr>
        <w:tc>
          <w:tcPr>
            <w:tcW w:w="1603" w:type="dxa"/>
            <w:gridSpan w:val="2"/>
          </w:tcPr>
          <w:p w14:paraId="0358C796" w14:textId="77777777" w:rsidR="00CC0863" w:rsidRDefault="00CC0863" w:rsidP="00797188">
            <w:pPr>
              <w:pStyle w:val="TAL"/>
            </w:pPr>
            <w:r>
              <w:t>dnais</w:t>
            </w:r>
          </w:p>
        </w:tc>
        <w:tc>
          <w:tcPr>
            <w:tcW w:w="2001" w:type="dxa"/>
            <w:gridSpan w:val="2"/>
          </w:tcPr>
          <w:p w14:paraId="7FED7A77" w14:textId="77777777" w:rsidR="00CC0863" w:rsidRDefault="00CC0863" w:rsidP="00797188">
            <w:pPr>
              <w:pStyle w:val="TAL"/>
            </w:pPr>
            <w:r>
              <w:t>array(Dnai)</w:t>
            </w:r>
          </w:p>
        </w:tc>
        <w:tc>
          <w:tcPr>
            <w:tcW w:w="286" w:type="dxa"/>
            <w:gridSpan w:val="2"/>
          </w:tcPr>
          <w:p w14:paraId="5480112E" w14:textId="77777777" w:rsidR="00CC0863" w:rsidRDefault="00CC0863" w:rsidP="00797188">
            <w:pPr>
              <w:pStyle w:val="TAC"/>
            </w:pPr>
            <w:r>
              <w:t>O</w:t>
            </w:r>
          </w:p>
        </w:tc>
        <w:tc>
          <w:tcPr>
            <w:tcW w:w="1063" w:type="dxa"/>
            <w:gridSpan w:val="2"/>
          </w:tcPr>
          <w:p w14:paraId="501FE58E" w14:textId="77777777" w:rsidR="00CC0863" w:rsidRDefault="00CC0863" w:rsidP="00797188">
            <w:pPr>
              <w:pStyle w:val="TAL"/>
            </w:pPr>
            <w:r>
              <w:t>1..N</w:t>
            </w:r>
          </w:p>
        </w:tc>
        <w:tc>
          <w:tcPr>
            <w:tcW w:w="2723" w:type="dxa"/>
            <w:gridSpan w:val="2"/>
          </w:tcPr>
          <w:p w14:paraId="72B65C3D" w14:textId="77777777" w:rsidR="00CC0863" w:rsidRDefault="00CC0863" w:rsidP="00797188">
            <w:pPr>
              <w:pStyle w:val="TAL"/>
            </w:pPr>
            <w:r>
              <w:t>Represents the Data Network Access Identifier(s) of user plane access to DN(s) which the subscription applies.</w:t>
            </w:r>
          </w:p>
        </w:tc>
        <w:tc>
          <w:tcPr>
            <w:tcW w:w="1463" w:type="dxa"/>
            <w:gridSpan w:val="2"/>
          </w:tcPr>
          <w:p w14:paraId="58FD8054" w14:textId="77777777" w:rsidR="00CC0863" w:rsidRDefault="00CC0863" w:rsidP="00797188">
            <w:pPr>
              <w:pStyle w:val="TAL"/>
              <w:rPr>
                <w:rFonts w:cs="Arial"/>
                <w:szCs w:val="18"/>
              </w:rPr>
            </w:pPr>
            <w:r>
              <w:rPr>
                <w:rFonts w:cs="Arial"/>
                <w:szCs w:val="18"/>
              </w:rPr>
              <w:t>ServiceExperience</w:t>
            </w:r>
          </w:p>
          <w:p w14:paraId="1030ED36" w14:textId="77777777" w:rsidR="00CC0863" w:rsidRDefault="00CC0863" w:rsidP="00797188">
            <w:pPr>
              <w:pStyle w:val="TAL"/>
              <w:rPr>
                <w:rFonts w:eastAsia="Batang"/>
              </w:rPr>
            </w:pPr>
            <w:r>
              <w:rPr>
                <w:rFonts w:eastAsia="Batang"/>
              </w:rPr>
              <w:t>DnPerformance</w:t>
            </w:r>
          </w:p>
          <w:p w14:paraId="4008EA2A" w14:textId="77777777" w:rsidR="00CC0863" w:rsidRDefault="00CC0863" w:rsidP="00797188">
            <w:pPr>
              <w:pStyle w:val="TAL"/>
              <w:rPr>
                <w:rFonts w:eastAsia="Batang"/>
              </w:rPr>
            </w:pPr>
          </w:p>
        </w:tc>
      </w:tr>
      <w:tr w:rsidR="00CC0863" w14:paraId="1DD32D25" w14:textId="77777777" w:rsidTr="00797188">
        <w:trPr>
          <w:gridAfter w:val="1"/>
          <w:wAfter w:w="41" w:type="dxa"/>
          <w:jc w:val="center"/>
        </w:trPr>
        <w:tc>
          <w:tcPr>
            <w:tcW w:w="1603" w:type="dxa"/>
            <w:gridSpan w:val="2"/>
          </w:tcPr>
          <w:p w14:paraId="3764DCDD" w14:textId="77777777" w:rsidR="00CC0863" w:rsidRDefault="00CC0863" w:rsidP="00797188">
            <w:pPr>
              <w:pStyle w:val="TAL"/>
            </w:pPr>
            <w:r>
              <w:t>dataVlTrnsTmRqs</w:t>
            </w:r>
          </w:p>
        </w:tc>
        <w:tc>
          <w:tcPr>
            <w:tcW w:w="2001" w:type="dxa"/>
            <w:gridSpan w:val="2"/>
          </w:tcPr>
          <w:p w14:paraId="3379D07E" w14:textId="77777777" w:rsidR="00CC0863" w:rsidRDefault="00CC0863" w:rsidP="00797188">
            <w:pPr>
              <w:pStyle w:val="TAL"/>
            </w:pPr>
            <w:r>
              <w:rPr>
                <w:rFonts w:eastAsia="等线"/>
              </w:rPr>
              <w:t>array(</w:t>
            </w:r>
            <w:r>
              <w:rPr>
                <w:lang w:eastAsia="zh-CN"/>
              </w:rPr>
              <w:t>E2eDataVolTransTimeReq</w:t>
            </w:r>
            <w:r>
              <w:rPr>
                <w:rFonts w:eastAsia="等线"/>
              </w:rPr>
              <w:t>)</w:t>
            </w:r>
          </w:p>
        </w:tc>
        <w:tc>
          <w:tcPr>
            <w:tcW w:w="286" w:type="dxa"/>
            <w:gridSpan w:val="2"/>
          </w:tcPr>
          <w:p w14:paraId="6340532E" w14:textId="77777777" w:rsidR="00CC0863" w:rsidRDefault="00CC0863" w:rsidP="00797188">
            <w:pPr>
              <w:pStyle w:val="TAC"/>
            </w:pPr>
            <w:r>
              <w:rPr>
                <w:rFonts w:cs="Arial"/>
                <w:szCs w:val="18"/>
                <w:lang w:eastAsia="zh-CN"/>
              </w:rPr>
              <w:t>O</w:t>
            </w:r>
          </w:p>
        </w:tc>
        <w:tc>
          <w:tcPr>
            <w:tcW w:w="1063" w:type="dxa"/>
            <w:gridSpan w:val="2"/>
          </w:tcPr>
          <w:p w14:paraId="35C3EAA5" w14:textId="77777777" w:rsidR="00CC0863" w:rsidRDefault="00CC0863" w:rsidP="00797188">
            <w:pPr>
              <w:pStyle w:val="TAL"/>
            </w:pPr>
            <w:r>
              <w:rPr>
                <w:rFonts w:cs="Arial"/>
                <w:szCs w:val="18"/>
                <w:lang w:eastAsia="zh-CN"/>
              </w:rPr>
              <w:t>1..N</w:t>
            </w:r>
          </w:p>
        </w:tc>
        <w:tc>
          <w:tcPr>
            <w:tcW w:w="2723" w:type="dxa"/>
            <w:gridSpan w:val="2"/>
          </w:tcPr>
          <w:p w14:paraId="380D9B1A" w14:textId="77777777" w:rsidR="00CC0863" w:rsidRDefault="00CC0863" w:rsidP="00797188">
            <w:pPr>
              <w:pStyle w:val="TAL"/>
            </w:pPr>
            <w:r>
              <w:rPr>
                <w:lang w:val="en-US" w:eastAsia="zh-CN"/>
              </w:rPr>
              <w:t xml:space="preserve">Represents the </w:t>
            </w:r>
            <w:r>
              <w:t>E2E data volume transfer time requirements</w:t>
            </w:r>
          </w:p>
        </w:tc>
        <w:tc>
          <w:tcPr>
            <w:tcW w:w="1463" w:type="dxa"/>
            <w:gridSpan w:val="2"/>
          </w:tcPr>
          <w:p w14:paraId="7D040224" w14:textId="77777777" w:rsidR="00CC0863" w:rsidRDefault="00CC0863" w:rsidP="00797188">
            <w:pPr>
              <w:pStyle w:val="TAL"/>
              <w:rPr>
                <w:rFonts w:cs="Arial"/>
                <w:szCs w:val="18"/>
              </w:rPr>
            </w:pPr>
            <w:r>
              <w:rPr>
                <w:lang w:eastAsia="zh-CN"/>
              </w:rPr>
              <w:t>E2eDataVolTransTime</w:t>
            </w:r>
          </w:p>
        </w:tc>
      </w:tr>
      <w:tr w:rsidR="00CC0863" w14:paraId="5D3D0416" w14:textId="77777777" w:rsidTr="00797188">
        <w:trPr>
          <w:gridAfter w:val="1"/>
          <w:wAfter w:w="41" w:type="dxa"/>
          <w:jc w:val="center"/>
        </w:trPr>
        <w:tc>
          <w:tcPr>
            <w:tcW w:w="1603" w:type="dxa"/>
            <w:gridSpan w:val="2"/>
          </w:tcPr>
          <w:p w14:paraId="4977A6E7" w14:textId="77777777" w:rsidR="00CC0863" w:rsidRDefault="00CC0863" w:rsidP="00797188">
            <w:pPr>
              <w:pStyle w:val="TAL"/>
            </w:pPr>
            <w:r>
              <w:t>e</w:t>
            </w:r>
            <w:r>
              <w:rPr>
                <w:rFonts w:hint="eastAsia"/>
              </w:rPr>
              <w:t>vent</w:t>
            </w:r>
          </w:p>
        </w:tc>
        <w:tc>
          <w:tcPr>
            <w:tcW w:w="2001" w:type="dxa"/>
            <w:gridSpan w:val="2"/>
          </w:tcPr>
          <w:p w14:paraId="0E4ACA2E" w14:textId="77777777" w:rsidR="00CC0863" w:rsidRDefault="00CC0863" w:rsidP="00797188">
            <w:pPr>
              <w:pStyle w:val="TAL"/>
            </w:pPr>
            <w:r>
              <w:rPr>
                <w:rFonts w:hint="eastAsia"/>
              </w:rPr>
              <w:t>NwdafEvent</w:t>
            </w:r>
          </w:p>
        </w:tc>
        <w:tc>
          <w:tcPr>
            <w:tcW w:w="286" w:type="dxa"/>
            <w:gridSpan w:val="2"/>
          </w:tcPr>
          <w:p w14:paraId="663B0D84" w14:textId="77777777" w:rsidR="00CC0863" w:rsidRDefault="00CC0863" w:rsidP="00797188">
            <w:pPr>
              <w:pStyle w:val="TAC"/>
            </w:pPr>
            <w:r>
              <w:rPr>
                <w:rFonts w:hint="eastAsia"/>
              </w:rPr>
              <w:t>M</w:t>
            </w:r>
          </w:p>
        </w:tc>
        <w:tc>
          <w:tcPr>
            <w:tcW w:w="1063" w:type="dxa"/>
            <w:gridSpan w:val="2"/>
          </w:tcPr>
          <w:p w14:paraId="028273BF" w14:textId="77777777" w:rsidR="00CC0863" w:rsidRDefault="00CC0863" w:rsidP="00797188">
            <w:pPr>
              <w:pStyle w:val="TAL"/>
            </w:pPr>
            <w:r>
              <w:rPr>
                <w:rFonts w:hint="eastAsia"/>
              </w:rPr>
              <w:t>1</w:t>
            </w:r>
          </w:p>
        </w:tc>
        <w:tc>
          <w:tcPr>
            <w:tcW w:w="2723" w:type="dxa"/>
            <w:gridSpan w:val="2"/>
          </w:tcPr>
          <w:p w14:paraId="619F245A" w14:textId="77777777" w:rsidR="00CC0863" w:rsidRDefault="00CC0863" w:rsidP="00797188">
            <w:pPr>
              <w:pStyle w:val="TAL"/>
            </w:pPr>
            <w:r>
              <w:t>Event that is subscribed.</w:t>
            </w:r>
          </w:p>
        </w:tc>
        <w:tc>
          <w:tcPr>
            <w:tcW w:w="1463" w:type="dxa"/>
            <w:gridSpan w:val="2"/>
          </w:tcPr>
          <w:p w14:paraId="314272DB" w14:textId="77777777" w:rsidR="00CC0863" w:rsidRDefault="00CC0863" w:rsidP="00797188">
            <w:pPr>
              <w:pStyle w:val="TAL"/>
              <w:rPr>
                <w:rFonts w:cs="Arial"/>
                <w:szCs w:val="18"/>
              </w:rPr>
            </w:pPr>
          </w:p>
        </w:tc>
      </w:tr>
      <w:tr w:rsidR="00CC0863" w14:paraId="27685F8A" w14:textId="77777777" w:rsidTr="00797188">
        <w:trPr>
          <w:gridAfter w:val="1"/>
          <w:wAfter w:w="41" w:type="dxa"/>
          <w:jc w:val="center"/>
        </w:trPr>
        <w:tc>
          <w:tcPr>
            <w:tcW w:w="1603" w:type="dxa"/>
            <w:gridSpan w:val="2"/>
          </w:tcPr>
          <w:p w14:paraId="08D2B99B" w14:textId="77777777" w:rsidR="00CC0863" w:rsidRDefault="00CC0863" w:rsidP="00797188">
            <w:pPr>
              <w:pStyle w:val="TAL"/>
            </w:pPr>
            <w:r>
              <w:t>extraReportReq</w:t>
            </w:r>
          </w:p>
        </w:tc>
        <w:tc>
          <w:tcPr>
            <w:tcW w:w="2001" w:type="dxa"/>
            <w:gridSpan w:val="2"/>
          </w:tcPr>
          <w:p w14:paraId="17271B38" w14:textId="77777777" w:rsidR="00CC0863" w:rsidRDefault="00CC0863" w:rsidP="00797188">
            <w:pPr>
              <w:pStyle w:val="TAL"/>
            </w:pPr>
            <w:r>
              <w:t>EventReportingRequirement</w:t>
            </w:r>
          </w:p>
        </w:tc>
        <w:tc>
          <w:tcPr>
            <w:tcW w:w="286" w:type="dxa"/>
            <w:gridSpan w:val="2"/>
          </w:tcPr>
          <w:p w14:paraId="524BF7C1" w14:textId="77777777" w:rsidR="00CC0863" w:rsidRDefault="00CC0863" w:rsidP="00797188">
            <w:pPr>
              <w:pStyle w:val="TAC"/>
            </w:pPr>
            <w:r>
              <w:rPr>
                <w:rFonts w:cs="Arial"/>
                <w:szCs w:val="18"/>
                <w:lang w:eastAsia="zh-CN"/>
              </w:rPr>
              <w:t>O</w:t>
            </w:r>
          </w:p>
        </w:tc>
        <w:tc>
          <w:tcPr>
            <w:tcW w:w="1063" w:type="dxa"/>
            <w:gridSpan w:val="2"/>
          </w:tcPr>
          <w:p w14:paraId="476C7ABC" w14:textId="77777777" w:rsidR="00CC0863" w:rsidRDefault="00CC0863" w:rsidP="00797188">
            <w:pPr>
              <w:pStyle w:val="TAL"/>
            </w:pPr>
            <w:r>
              <w:rPr>
                <w:rFonts w:cs="Arial"/>
                <w:szCs w:val="18"/>
                <w:lang w:eastAsia="zh-CN"/>
              </w:rPr>
              <w:t>0..1</w:t>
            </w:r>
          </w:p>
        </w:tc>
        <w:tc>
          <w:tcPr>
            <w:tcW w:w="2723" w:type="dxa"/>
            <w:gridSpan w:val="2"/>
          </w:tcPr>
          <w:p w14:paraId="27AD4D0C" w14:textId="77777777" w:rsidR="00CC0863" w:rsidRDefault="00CC0863" w:rsidP="00797188">
            <w:pPr>
              <w:pStyle w:val="TAL"/>
            </w:pPr>
            <w:r>
              <w:rPr>
                <w:rFonts w:cs="Arial"/>
                <w:szCs w:val="18"/>
              </w:rPr>
              <w:t>The extra event reporting requirement information.</w:t>
            </w:r>
            <w:r>
              <w:t xml:space="preserve"> </w:t>
            </w:r>
          </w:p>
        </w:tc>
        <w:tc>
          <w:tcPr>
            <w:tcW w:w="1463" w:type="dxa"/>
            <w:gridSpan w:val="2"/>
          </w:tcPr>
          <w:p w14:paraId="3E719B87" w14:textId="77777777" w:rsidR="00CC0863" w:rsidRDefault="00CC0863" w:rsidP="00797188">
            <w:pPr>
              <w:pStyle w:val="TAL"/>
              <w:rPr>
                <w:rFonts w:cs="Arial"/>
                <w:szCs w:val="18"/>
              </w:rPr>
            </w:pPr>
          </w:p>
        </w:tc>
      </w:tr>
      <w:tr w:rsidR="00CC0863" w14:paraId="6DC5EF67" w14:textId="77777777" w:rsidTr="00797188">
        <w:trPr>
          <w:gridAfter w:val="1"/>
          <w:wAfter w:w="41" w:type="dxa"/>
          <w:jc w:val="center"/>
        </w:trPr>
        <w:tc>
          <w:tcPr>
            <w:tcW w:w="1603" w:type="dxa"/>
            <w:gridSpan w:val="2"/>
          </w:tcPr>
          <w:p w14:paraId="6A25EE46" w14:textId="77777777" w:rsidR="00CC0863" w:rsidRDefault="00CC0863" w:rsidP="00797188">
            <w:pPr>
              <w:pStyle w:val="TAL"/>
            </w:pPr>
            <w:r>
              <w:t>ladnDnns</w:t>
            </w:r>
          </w:p>
        </w:tc>
        <w:tc>
          <w:tcPr>
            <w:tcW w:w="2001" w:type="dxa"/>
            <w:gridSpan w:val="2"/>
          </w:tcPr>
          <w:p w14:paraId="4C32D5A9" w14:textId="77777777" w:rsidR="00CC0863" w:rsidRDefault="00CC0863" w:rsidP="00797188">
            <w:pPr>
              <w:pStyle w:val="TAL"/>
            </w:pPr>
            <w:r>
              <w:t>array(Dnn)</w:t>
            </w:r>
          </w:p>
        </w:tc>
        <w:tc>
          <w:tcPr>
            <w:tcW w:w="286" w:type="dxa"/>
            <w:gridSpan w:val="2"/>
          </w:tcPr>
          <w:p w14:paraId="553B9341" w14:textId="77777777" w:rsidR="00CC0863" w:rsidRDefault="00CC0863" w:rsidP="00797188">
            <w:pPr>
              <w:pStyle w:val="TAC"/>
              <w:rPr>
                <w:rFonts w:cs="Arial"/>
                <w:szCs w:val="18"/>
                <w:lang w:eastAsia="zh-CN"/>
              </w:rPr>
            </w:pPr>
            <w:r>
              <w:t>O</w:t>
            </w:r>
          </w:p>
        </w:tc>
        <w:tc>
          <w:tcPr>
            <w:tcW w:w="1063" w:type="dxa"/>
            <w:gridSpan w:val="2"/>
          </w:tcPr>
          <w:p w14:paraId="698CFCCD" w14:textId="77777777" w:rsidR="00CC0863" w:rsidRDefault="00CC0863" w:rsidP="00797188">
            <w:pPr>
              <w:pStyle w:val="TAL"/>
              <w:rPr>
                <w:rFonts w:cs="Arial"/>
                <w:szCs w:val="18"/>
                <w:lang w:eastAsia="zh-CN"/>
              </w:rPr>
            </w:pPr>
            <w:r>
              <w:t>1..N</w:t>
            </w:r>
          </w:p>
        </w:tc>
        <w:tc>
          <w:tcPr>
            <w:tcW w:w="2723" w:type="dxa"/>
            <w:gridSpan w:val="2"/>
          </w:tcPr>
          <w:p w14:paraId="60CB3CA8" w14:textId="77777777" w:rsidR="00CC0863" w:rsidRDefault="00CC0863" w:rsidP="00797188">
            <w:pPr>
              <w:pStyle w:val="TAL"/>
              <w:rPr>
                <w:rFonts w:cs="Arial"/>
                <w:szCs w:val="18"/>
              </w:rPr>
            </w:pPr>
            <w:r>
              <w:t>LADN DNN(s) to indicate the LADN service area(s) as the AoI(s).</w:t>
            </w:r>
          </w:p>
        </w:tc>
        <w:tc>
          <w:tcPr>
            <w:tcW w:w="1463" w:type="dxa"/>
            <w:gridSpan w:val="2"/>
          </w:tcPr>
          <w:p w14:paraId="6FE2E05B" w14:textId="77777777" w:rsidR="00CC0863" w:rsidRDefault="00CC0863" w:rsidP="00797188">
            <w:pPr>
              <w:pStyle w:val="TAL"/>
              <w:rPr>
                <w:rFonts w:cs="Arial"/>
                <w:szCs w:val="18"/>
              </w:rPr>
            </w:pPr>
            <w:r>
              <w:t>UeMobilityExt</w:t>
            </w:r>
          </w:p>
        </w:tc>
      </w:tr>
      <w:tr w:rsidR="00CC0863" w14:paraId="410ED958" w14:textId="77777777" w:rsidTr="00797188">
        <w:trPr>
          <w:gridAfter w:val="1"/>
          <w:wAfter w:w="41" w:type="dxa"/>
          <w:jc w:val="center"/>
        </w:trPr>
        <w:tc>
          <w:tcPr>
            <w:tcW w:w="1603" w:type="dxa"/>
            <w:gridSpan w:val="2"/>
          </w:tcPr>
          <w:p w14:paraId="5D7E356E" w14:textId="77777777" w:rsidR="00CC0863" w:rsidRDefault="00CC0863" w:rsidP="00797188">
            <w:pPr>
              <w:pStyle w:val="TAL"/>
            </w:pPr>
            <w:r>
              <w:t>loadLevelThreshold</w:t>
            </w:r>
          </w:p>
        </w:tc>
        <w:tc>
          <w:tcPr>
            <w:tcW w:w="2001" w:type="dxa"/>
            <w:gridSpan w:val="2"/>
          </w:tcPr>
          <w:p w14:paraId="4DD4B645" w14:textId="77777777" w:rsidR="00CC0863" w:rsidRDefault="00CC0863" w:rsidP="00797188">
            <w:pPr>
              <w:pStyle w:val="TAL"/>
            </w:pPr>
            <w:r>
              <w:t>integer</w:t>
            </w:r>
          </w:p>
        </w:tc>
        <w:tc>
          <w:tcPr>
            <w:tcW w:w="286" w:type="dxa"/>
            <w:gridSpan w:val="2"/>
          </w:tcPr>
          <w:p w14:paraId="746151D3" w14:textId="77777777" w:rsidR="00CC0863" w:rsidRDefault="00CC0863" w:rsidP="00797188">
            <w:pPr>
              <w:pStyle w:val="TAC"/>
            </w:pPr>
            <w:r>
              <w:t>C</w:t>
            </w:r>
          </w:p>
        </w:tc>
        <w:tc>
          <w:tcPr>
            <w:tcW w:w="1063" w:type="dxa"/>
            <w:gridSpan w:val="2"/>
          </w:tcPr>
          <w:p w14:paraId="548D06E9" w14:textId="77777777" w:rsidR="00CC0863" w:rsidRDefault="00CC0863" w:rsidP="00797188">
            <w:pPr>
              <w:pStyle w:val="TAL"/>
            </w:pPr>
            <w:r>
              <w:t>0..1</w:t>
            </w:r>
          </w:p>
        </w:tc>
        <w:tc>
          <w:tcPr>
            <w:tcW w:w="2723" w:type="dxa"/>
            <w:gridSpan w:val="2"/>
          </w:tcPr>
          <w:p w14:paraId="414EEAD7" w14:textId="77777777" w:rsidR="00CC0863" w:rsidRDefault="00CC0863" w:rsidP="00797188">
            <w:pPr>
              <w:pStyle w:val="TAL"/>
            </w:pPr>
            <w:r>
              <w:t>Indicates that the NWDAF shall report the corresponding network slice load level to the NF service consumer where the load level of the network slice identified by snssais is reached. (NOTE 4)</w:t>
            </w:r>
          </w:p>
          <w:p w14:paraId="0B941DEA" w14:textId="77777777" w:rsidR="00CC0863" w:rsidRDefault="00CC0863" w:rsidP="00797188">
            <w:pPr>
              <w:pStyle w:val="TAL"/>
            </w:pPr>
          </w:p>
          <w:p w14:paraId="4C4C4B63" w14:textId="77777777" w:rsidR="00CC0863" w:rsidRDefault="00CC0863" w:rsidP="00797188">
            <w:pPr>
              <w:pStyle w:val="TAL"/>
            </w:pPr>
            <w:r>
              <w:t xml:space="preserve">May be included when subscribed event is "SLICE_LOAD_LEVEL". </w:t>
            </w:r>
          </w:p>
          <w:p w14:paraId="25F4E357" w14:textId="77777777" w:rsidR="00CC0863" w:rsidRDefault="00CC0863" w:rsidP="00797188">
            <w:pPr>
              <w:pStyle w:val="TAL"/>
            </w:pPr>
            <w:r>
              <w:t>Minimum = 0. Maximum = 100.</w:t>
            </w:r>
          </w:p>
        </w:tc>
        <w:tc>
          <w:tcPr>
            <w:tcW w:w="1463" w:type="dxa"/>
            <w:gridSpan w:val="2"/>
          </w:tcPr>
          <w:p w14:paraId="3EC25A4C" w14:textId="77777777" w:rsidR="00CC0863" w:rsidRDefault="00CC0863" w:rsidP="00797188">
            <w:pPr>
              <w:pStyle w:val="TAL"/>
              <w:rPr>
                <w:rFonts w:cs="Arial"/>
                <w:szCs w:val="18"/>
              </w:rPr>
            </w:pPr>
          </w:p>
        </w:tc>
      </w:tr>
      <w:tr w:rsidR="00CC0863" w14:paraId="7EBFB942" w14:textId="77777777" w:rsidTr="00797188">
        <w:trPr>
          <w:gridAfter w:val="1"/>
          <w:wAfter w:w="41" w:type="dxa"/>
          <w:jc w:val="center"/>
        </w:trPr>
        <w:tc>
          <w:tcPr>
            <w:tcW w:w="1603" w:type="dxa"/>
            <w:gridSpan w:val="2"/>
          </w:tcPr>
          <w:p w14:paraId="71B4E699" w14:textId="77777777" w:rsidR="00CC0863" w:rsidRDefault="00CC0863" w:rsidP="00797188">
            <w:pPr>
              <w:pStyle w:val="TAL"/>
            </w:pPr>
            <w:r>
              <w:lastRenderedPageBreak/>
              <w:t>matchingDir</w:t>
            </w:r>
          </w:p>
        </w:tc>
        <w:tc>
          <w:tcPr>
            <w:tcW w:w="2001" w:type="dxa"/>
            <w:gridSpan w:val="2"/>
          </w:tcPr>
          <w:p w14:paraId="43FF6F6C" w14:textId="77777777" w:rsidR="00CC0863" w:rsidRDefault="00CC0863" w:rsidP="00797188">
            <w:pPr>
              <w:pStyle w:val="TAL"/>
            </w:pPr>
            <w:r>
              <w:t>MatchingDirection</w:t>
            </w:r>
          </w:p>
        </w:tc>
        <w:tc>
          <w:tcPr>
            <w:tcW w:w="286" w:type="dxa"/>
            <w:gridSpan w:val="2"/>
          </w:tcPr>
          <w:p w14:paraId="3962552E" w14:textId="77777777" w:rsidR="00CC0863" w:rsidRDefault="00CC0863" w:rsidP="00797188">
            <w:pPr>
              <w:pStyle w:val="TAC"/>
            </w:pPr>
            <w:r>
              <w:t>O</w:t>
            </w:r>
          </w:p>
        </w:tc>
        <w:tc>
          <w:tcPr>
            <w:tcW w:w="1063" w:type="dxa"/>
            <w:gridSpan w:val="2"/>
          </w:tcPr>
          <w:p w14:paraId="0C6AA27A" w14:textId="77777777" w:rsidR="00CC0863" w:rsidRDefault="00CC0863" w:rsidP="00797188">
            <w:pPr>
              <w:pStyle w:val="TAL"/>
            </w:pPr>
            <w:r>
              <w:t>0..1</w:t>
            </w:r>
          </w:p>
        </w:tc>
        <w:tc>
          <w:tcPr>
            <w:tcW w:w="2723" w:type="dxa"/>
            <w:gridSpan w:val="2"/>
          </w:tcPr>
          <w:p w14:paraId="71E7D0D9" w14:textId="77777777" w:rsidR="00CC0863" w:rsidRDefault="00CC0863" w:rsidP="00797188">
            <w:pPr>
              <w:pStyle w:val="TAL"/>
            </w:pPr>
            <w:r>
              <w:t>A matching direction may be provided alongside a threshold. If omitted, the default value is CROSSED.</w:t>
            </w:r>
          </w:p>
        </w:tc>
        <w:tc>
          <w:tcPr>
            <w:tcW w:w="1463" w:type="dxa"/>
            <w:gridSpan w:val="2"/>
          </w:tcPr>
          <w:p w14:paraId="65440D51" w14:textId="77777777" w:rsidR="00CC0863" w:rsidRDefault="00CC0863" w:rsidP="00797188">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CC0863" w14:paraId="40C707F1" w14:textId="77777777" w:rsidTr="00797188">
        <w:trPr>
          <w:gridAfter w:val="1"/>
          <w:wAfter w:w="41" w:type="dxa"/>
          <w:jc w:val="center"/>
        </w:trPr>
        <w:tc>
          <w:tcPr>
            <w:tcW w:w="1603" w:type="dxa"/>
            <w:gridSpan w:val="2"/>
          </w:tcPr>
          <w:p w14:paraId="1C331B34" w14:textId="77777777" w:rsidR="00CC0863" w:rsidRDefault="00CC0863" w:rsidP="00797188">
            <w:pPr>
              <w:pStyle w:val="TAL"/>
            </w:pPr>
            <w:r>
              <w:t>nfLoadLvlThds</w:t>
            </w:r>
          </w:p>
        </w:tc>
        <w:tc>
          <w:tcPr>
            <w:tcW w:w="2001" w:type="dxa"/>
            <w:gridSpan w:val="2"/>
          </w:tcPr>
          <w:p w14:paraId="6FA7680A" w14:textId="77777777" w:rsidR="00CC0863" w:rsidRDefault="00CC0863" w:rsidP="00797188">
            <w:pPr>
              <w:pStyle w:val="TAL"/>
            </w:pPr>
            <w:r>
              <w:t>array(ThresholdLevel)</w:t>
            </w:r>
          </w:p>
        </w:tc>
        <w:tc>
          <w:tcPr>
            <w:tcW w:w="286" w:type="dxa"/>
            <w:gridSpan w:val="2"/>
          </w:tcPr>
          <w:p w14:paraId="044F32C9" w14:textId="77777777" w:rsidR="00CC0863" w:rsidRDefault="00CC0863" w:rsidP="00797188">
            <w:pPr>
              <w:pStyle w:val="TAC"/>
            </w:pPr>
            <w:r>
              <w:t>C</w:t>
            </w:r>
          </w:p>
        </w:tc>
        <w:tc>
          <w:tcPr>
            <w:tcW w:w="1063" w:type="dxa"/>
            <w:gridSpan w:val="2"/>
          </w:tcPr>
          <w:p w14:paraId="6D5BF2E7" w14:textId="77777777" w:rsidR="00CC0863" w:rsidRDefault="00CC0863" w:rsidP="00797188">
            <w:pPr>
              <w:pStyle w:val="TAL"/>
            </w:pPr>
            <w:r>
              <w:rPr>
                <w:rFonts w:hint="eastAsia"/>
                <w:lang w:eastAsia="zh-CN"/>
              </w:rPr>
              <w:t>1..N</w:t>
            </w:r>
          </w:p>
        </w:tc>
        <w:tc>
          <w:tcPr>
            <w:tcW w:w="2723" w:type="dxa"/>
            <w:gridSpan w:val="2"/>
          </w:tcPr>
          <w:p w14:paraId="7B82765C" w14:textId="77777777" w:rsidR="00CC0863" w:rsidRDefault="00CC0863" w:rsidP="00797188">
            <w:pPr>
              <w:pStyle w:val="TAL"/>
            </w:pPr>
            <w:r>
              <w:t>Shall be supplied in order to start reporting when an average load level is reached. (</w:t>
            </w:r>
            <w:r>
              <w:rPr>
                <w:rFonts w:cs="Arial"/>
                <w:szCs w:val="18"/>
              </w:rPr>
              <w:t>NOTE 4)</w:t>
            </w:r>
          </w:p>
        </w:tc>
        <w:tc>
          <w:tcPr>
            <w:tcW w:w="1463" w:type="dxa"/>
            <w:gridSpan w:val="2"/>
          </w:tcPr>
          <w:p w14:paraId="57039DBC" w14:textId="77777777" w:rsidR="00CC0863" w:rsidRDefault="00CC0863" w:rsidP="00797188">
            <w:pPr>
              <w:pStyle w:val="TAL"/>
              <w:rPr>
                <w:rFonts w:cs="Arial"/>
                <w:szCs w:val="18"/>
              </w:rPr>
            </w:pPr>
            <w:r>
              <w:rPr>
                <w:rFonts w:cs="Arial"/>
                <w:szCs w:val="18"/>
              </w:rPr>
              <w:t>NfLoad</w:t>
            </w:r>
          </w:p>
        </w:tc>
      </w:tr>
      <w:tr w:rsidR="00CC0863" w14:paraId="3B711EEC" w14:textId="77777777" w:rsidTr="00797188">
        <w:trPr>
          <w:gridAfter w:val="1"/>
          <w:wAfter w:w="41" w:type="dxa"/>
          <w:jc w:val="center"/>
        </w:trPr>
        <w:tc>
          <w:tcPr>
            <w:tcW w:w="1603" w:type="dxa"/>
            <w:gridSpan w:val="2"/>
          </w:tcPr>
          <w:p w14:paraId="2E888FCE" w14:textId="77777777" w:rsidR="00CC0863" w:rsidRDefault="00CC0863" w:rsidP="00797188">
            <w:pPr>
              <w:pStyle w:val="TAL"/>
            </w:pPr>
            <w:r>
              <w:t>networkArea</w:t>
            </w:r>
          </w:p>
        </w:tc>
        <w:tc>
          <w:tcPr>
            <w:tcW w:w="2001" w:type="dxa"/>
            <w:gridSpan w:val="2"/>
          </w:tcPr>
          <w:p w14:paraId="480190DA" w14:textId="77777777" w:rsidR="00CC0863" w:rsidRDefault="00CC0863" w:rsidP="00797188">
            <w:pPr>
              <w:pStyle w:val="TAL"/>
            </w:pPr>
            <w:r>
              <w:t>NetworkAreaInfo</w:t>
            </w:r>
          </w:p>
        </w:tc>
        <w:tc>
          <w:tcPr>
            <w:tcW w:w="286" w:type="dxa"/>
            <w:gridSpan w:val="2"/>
          </w:tcPr>
          <w:p w14:paraId="7F1ECBD1" w14:textId="77777777" w:rsidR="00CC0863" w:rsidRDefault="00CC0863" w:rsidP="00797188">
            <w:pPr>
              <w:pStyle w:val="TAC"/>
            </w:pPr>
            <w:r>
              <w:t>C</w:t>
            </w:r>
          </w:p>
        </w:tc>
        <w:tc>
          <w:tcPr>
            <w:tcW w:w="1063" w:type="dxa"/>
            <w:gridSpan w:val="2"/>
          </w:tcPr>
          <w:p w14:paraId="5B7DFBD9" w14:textId="77777777" w:rsidR="00CC0863" w:rsidRDefault="00CC0863" w:rsidP="00797188">
            <w:pPr>
              <w:pStyle w:val="TAL"/>
            </w:pPr>
            <w:r>
              <w:t>0..1</w:t>
            </w:r>
          </w:p>
        </w:tc>
        <w:tc>
          <w:tcPr>
            <w:tcW w:w="2723" w:type="dxa"/>
            <w:gridSpan w:val="2"/>
          </w:tcPr>
          <w:p w14:paraId="0B339578" w14:textId="77777777" w:rsidR="00CC0863" w:rsidRDefault="00CC0863" w:rsidP="00797188">
            <w:pPr>
              <w:pStyle w:val="TAL"/>
            </w:pPr>
            <w:r>
              <w:t xml:space="preserve">Identification of network area to which the subscription applies. </w:t>
            </w:r>
          </w:p>
          <w:p w14:paraId="54F9C3B5" w14:textId="77777777" w:rsidR="00CC0863" w:rsidRDefault="00CC0863" w:rsidP="00797188">
            <w:pPr>
              <w:pStyle w:val="TAL"/>
              <w:rPr>
                <w:rFonts w:eastAsia="Batang"/>
              </w:rPr>
            </w:pPr>
            <w:r>
              <w:t>The absence of "networkArea" and "fineGranAreas" means subscription to all network areas. (NOTE 7, NOTE 8, NOTE 20 , NOTE 22)</w:t>
            </w:r>
          </w:p>
          <w:p w14:paraId="0CD5C98E" w14:textId="77777777" w:rsidR="00CC0863" w:rsidRDefault="00CC0863" w:rsidP="00797188">
            <w:pPr>
              <w:pStyle w:val="TAL"/>
              <w:rPr>
                <w:rFonts w:eastAsia="Batang"/>
              </w:rPr>
            </w:pPr>
          </w:p>
        </w:tc>
        <w:tc>
          <w:tcPr>
            <w:tcW w:w="1463" w:type="dxa"/>
            <w:gridSpan w:val="2"/>
          </w:tcPr>
          <w:p w14:paraId="00A1F50D" w14:textId="77777777" w:rsidR="00CC0863" w:rsidRDefault="00CC0863" w:rsidP="00797188">
            <w:pPr>
              <w:pStyle w:val="TAL"/>
              <w:rPr>
                <w:rFonts w:eastAsia="Batang"/>
              </w:rPr>
            </w:pPr>
            <w:r>
              <w:rPr>
                <w:rFonts w:eastAsia="Batang"/>
              </w:rPr>
              <w:t>ServiceExperience</w:t>
            </w:r>
          </w:p>
          <w:p w14:paraId="6042AA7E" w14:textId="77777777" w:rsidR="00CC0863" w:rsidRDefault="00CC0863" w:rsidP="00797188">
            <w:pPr>
              <w:pStyle w:val="TAL"/>
              <w:rPr>
                <w:rFonts w:cs="Arial"/>
                <w:szCs w:val="18"/>
              </w:rPr>
            </w:pPr>
            <w:r>
              <w:rPr>
                <w:rFonts w:cs="Arial"/>
                <w:szCs w:val="18"/>
              </w:rPr>
              <w:t>UeMobility</w:t>
            </w:r>
          </w:p>
          <w:p w14:paraId="78939B82" w14:textId="77777777" w:rsidR="00CC0863" w:rsidRDefault="00CC0863" w:rsidP="00797188">
            <w:pPr>
              <w:pStyle w:val="TAL"/>
              <w:rPr>
                <w:rFonts w:cs="Arial"/>
                <w:szCs w:val="18"/>
              </w:rPr>
            </w:pPr>
            <w:r>
              <w:rPr>
                <w:rFonts w:cs="Arial"/>
                <w:szCs w:val="18"/>
              </w:rPr>
              <w:t>UeCommunication</w:t>
            </w:r>
          </w:p>
          <w:p w14:paraId="51C1B992" w14:textId="77777777" w:rsidR="00CC0863" w:rsidRDefault="00CC0863" w:rsidP="00797188">
            <w:pPr>
              <w:pStyle w:val="TAL"/>
              <w:rPr>
                <w:rFonts w:cs="Arial"/>
                <w:szCs w:val="18"/>
              </w:rPr>
            </w:pPr>
            <w:r>
              <w:rPr>
                <w:rFonts w:cs="Arial"/>
                <w:szCs w:val="18"/>
              </w:rPr>
              <w:t>QoSSustainability</w:t>
            </w:r>
          </w:p>
          <w:p w14:paraId="0FF8ECE2" w14:textId="77777777" w:rsidR="00CC0863" w:rsidRDefault="00CC0863" w:rsidP="00797188">
            <w:pPr>
              <w:pStyle w:val="TAL"/>
              <w:rPr>
                <w:rFonts w:cs="Arial"/>
                <w:szCs w:val="18"/>
              </w:rPr>
            </w:pPr>
            <w:r>
              <w:rPr>
                <w:rFonts w:cs="Arial"/>
                <w:szCs w:val="18"/>
              </w:rPr>
              <w:t>AbnormalBehaviour</w:t>
            </w:r>
          </w:p>
          <w:p w14:paraId="5BA46195" w14:textId="77777777" w:rsidR="00CC0863" w:rsidRDefault="00CC0863" w:rsidP="00797188">
            <w:pPr>
              <w:pStyle w:val="TAL"/>
              <w:rPr>
                <w:rFonts w:cs="Arial"/>
                <w:szCs w:val="18"/>
              </w:rPr>
            </w:pPr>
            <w:r>
              <w:rPr>
                <w:rFonts w:cs="Arial"/>
                <w:szCs w:val="18"/>
              </w:rPr>
              <w:t>UserDataCongestion</w:t>
            </w:r>
          </w:p>
          <w:p w14:paraId="4C4075E8" w14:textId="77777777" w:rsidR="00CC0863" w:rsidRDefault="00CC0863" w:rsidP="00797188">
            <w:pPr>
              <w:pStyle w:val="TAL"/>
              <w:rPr>
                <w:rFonts w:cs="Arial"/>
                <w:szCs w:val="18"/>
              </w:rPr>
            </w:pPr>
            <w:r>
              <w:rPr>
                <w:rFonts w:cs="Arial"/>
                <w:szCs w:val="18"/>
              </w:rPr>
              <w:t>NetworkPerformance</w:t>
            </w:r>
            <w:r>
              <w:t xml:space="preserve"> </w:t>
            </w:r>
          </w:p>
          <w:p w14:paraId="5FF82AE2" w14:textId="77777777" w:rsidR="00CC0863" w:rsidRDefault="00CC0863" w:rsidP="00797188">
            <w:pPr>
              <w:pStyle w:val="TAL"/>
            </w:pPr>
            <w:r>
              <w:rPr>
                <w:rFonts w:cs="Arial"/>
                <w:szCs w:val="18"/>
              </w:rPr>
              <w:t>NsiLoadExt</w:t>
            </w:r>
          </w:p>
          <w:p w14:paraId="4E9205A1" w14:textId="77777777" w:rsidR="00CC0863" w:rsidRDefault="00CC0863" w:rsidP="00797188">
            <w:pPr>
              <w:pStyle w:val="TAL"/>
              <w:rPr>
                <w:rFonts w:cs="Arial"/>
              </w:rPr>
            </w:pPr>
            <w:r>
              <w:rPr>
                <w:rFonts w:cs="Arial"/>
              </w:rPr>
              <w:t>NfLoadExt</w:t>
            </w:r>
          </w:p>
          <w:p w14:paraId="52EED00C" w14:textId="77777777" w:rsidR="00CC0863" w:rsidRDefault="00CC0863" w:rsidP="00797188">
            <w:pPr>
              <w:pStyle w:val="TAL"/>
              <w:rPr>
                <w:rFonts w:cs="Arial"/>
                <w:szCs w:val="18"/>
              </w:rPr>
            </w:pPr>
            <w:r>
              <w:rPr>
                <w:rFonts w:cs="Arial"/>
                <w:szCs w:val="18"/>
              </w:rPr>
              <w:t>Dispersion</w:t>
            </w:r>
          </w:p>
          <w:p w14:paraId="2EB03F0B" w14:textId="77777777" w:rsidR="00CC0863" w:rsidRDefault="00CC0863" w:rsidP="00797188">
            <w:pPr>
              <w:pStyle w:val="TAL"/>
              <w:rPr>
                <w:rFonts w:cs="Arial"/>
                <w:szCs w:val="18"/>
              </w:rPr>
            </w:pPr>
            <w:r>
              <w:rPr>
                <w:rFonts w:cs="Arial"/>
                <w:szCs w:val="18"/>
              </w:rPr>
              <w:t>RedundantTransmissionExp</w:t>
            </w:r>
          </w:p>
          <w:p w14:paraId="3A6F44F0" w14:textId="77777777" w:rsidR="00CC0863" w:rsidRDefault="00CC0863" w:rsidP="00797188">
            <w:pPr>
              <w:pStyle w:val="TAL"/>
              <w:rPr>
                <w:rFonts w:cs="Arial"/>
                <w:szCs w:val="18"/>
                <w:lang w:eastAsia="zh-CN"/>
              </w:rPr>
            </w:pPr>
            <w:r>
              <w:rPr>
                <w:rFonts w:cs="Arial"/>
                <w:szCs w:val="18"/>
              </w:rPr>
              <w:t>Wlan</w:t>
            </w:r>
            <w:r>
              <w:rPr>
                <w:rFonts w:cs="Arial"/>
                <w:szCs w:val="18"/>
                <w:lang w:eastAsia="zh-CN"/>
              </w:rPr>
              <w:t>Performance</w:t>
            </w:r>
          </w:p>
          <w:p w14:paraId="59B49104" w14:textId="77777777" w:rsidR="00CC0863" w:rsidRDefault="00CC0863" w:rsidP="00797188">
            <w:pPr>
              <w:pStyle w:val="TAL"/>
              <w:rPr>
                <w:rFonts w:eastAsia="Batang" w:cs="Arial"/>
                <w:szCs w:val="18"/>
              </w:rPr>
            </w:pPr>
            <w:r>
              <w:rPr>
                <w:rFonts w:eastAsia="Batang"/>
              </w:rPr>
              <w:t>DnPerformance</w:t>
            </w:r>
          </w:p>
          <w:p w14:paraId="7F2C1A85" w14:textId="77777777" w:rsidR="00CC0863" w:rsidRDefault="00CC0863" w:rsidP="00797188">
            <w:pPr>
              <w:pStyle w:val="TAL"/>
              <w:rPr>
                <w:rFonts w:eastAsia="Batang"/>
              </w:rPr>
            </w:pPr>
            <w:r>
              <w:rPr>
                <w:rFonts w:cs="Arial"/>
                <w:szCs w:val="18"/>
              </w:rPr>
              <w:t>PduSesTraffic</w:t>
            </w:r>
          </w:p>
          <w:p w14:paraId="5A0258E0" w14:textId="77777777" w:rsidR="00CC0863" w:rsidRDefault="00CC0863" w:rsidP="00797188">
            <w:pPr>
              <w:pStyle w:val="TAL"/>
              <w:rPr>
                <w:lang w:eastAsia="zh-CN"/>
              </w:rPr>
            </w:pPr>
            <w:r>
              <w:rPr>
                <w:lang w:eastAsia="zh-CN"/>
              </w:rPr>
              <w:t>E2eDataVolTransTime</w:t>
            </w:r>
          </w:p>
          <w:p w14:paraId="27186D42" w14:textId="77777777" w:rsidR="00CC0863" w:rsidRDefault="00CC0863" w:rsidP="00797188">
            <w:pPr>
              <w:pStyle w:val="TAL"/>
              <w:rPr>
                <w:lang w:eastAsia="zh-CN"/>
              </w:rPr>
            </w:pPr>
            <w:r>
              <w:rPr>
                <w:lang w:eastAsia="zh-CN"/>
              </w:rPr>
              <w:t>MovementBehaviour</w:t>
            </w:r>
          </w:p>
          <w:p w14:paraId="6F243552" w14:textId="77777777" w:rsidR="00CC0863" w:rsidRDefault="00CC0863" w:rsidP="00797188">
            <w:pPr>
              <w:pStyle w:val="TAL"/>
              <w:rPr>
                <w:lang w:eastAsia="zh-CN"/>
              </w:rPr>
            </w:pPr>
            <w:r>
              <w:rPr>
                <w:lang w:eastAsia="zh-CN"/>
              </w:rPr>
              <w:t>LocAccuracy</w:t>
            </w:r>
          </w:p>
          <w:p w14:paraId="5B1E7B68" w14:textId="77777777" w:rsidR="00CC0863" w:rsidRDefault="00CC0863" w:rsidP="00797188">
            <w:pPr>
              <w:pStyle w:val="TAL"/>
              <w:rPr>
                <w:rFonts w:eastAsia="Batang"/>
              </w:rPr>
            </w:pPr>
            <w:r>
              <w:rPr>
                <w:rFonts w:eastAsia="Batang"/>
              </w:rPr>
              <w:t>RelativeProximity</w:t>
            </w:r>
          </w:p>
        </w:tc>
      </w:tr>
      <w:tr w:rsidR="00CC0863" w14:paraId="1C0A4C83" w14:textId="77777777" w:rsidTr="00797188">
        <w:trPr>
          <w:gridAfter w:val="1"/>
          <w:wAfter w:w="41" w:type="dxa"/>
          <w:jc w:val="center"/>
        </w:trPr>
        <w:tc>
          <w:tcPr>
            <w:tcW w:w="1603" w:type="dxa"/>
            <w:gridSpan w:val="2"/>
          </w:tcPr>
          <w:p w14:paraId="7DBC0AEA" w14:textId="77777777" w:rsidR="00CC0863" w:rsidRDefault="00CC0863" w:rsidP="00797188">
            <w:pPr>
              <w:pStyle w:val="TAL"/>
            </w:pPr>
            <w:r>
              <w:t>location</w:t>
            </w:r>
          </w:p>
        </w:tc>
        <w:tc>
          <w:tcPr>
            <w:tcW w:w="2001" w:type="dxa"/>
            <w:gridSpan w:val="2"/>
          </w:tcPr>
          <w:p w14:paraId="31FBA247" w14:textId="77777777" w:rsidR="00CC0863" w:rsidRDefault="00CC0863" w:rsidP="00797188">
            <w:pPr>
              <w:pStyle w:val="TAL"/>
            </w:pPr>
            <w:r>
              <w:t>GeoLocation</w:t>
            </w:r>
          </w:p>
        </w:tc>
        <w:tc>
          <w:tcPr>
            <w:tcW w:w="286" w:type="dxa"/>
            <w:gridSpan w:val="2"/>
          </w:tcPr>
          <w:p w14:paraId="1D8D4D98" w14:textId="77777777" w:rsidR="00CC0863" w:rsidRDefault="00CC0863" w:rsidP="00797188">
            <w:pPr>
              <w:pStyle w:val="TAC"/>
            </w:pPr>
            <w:r>
              <w:t>C</w:t>
            </w:r>
          </w:p>
        </w:tc>
        <w:tc>
          <w:tcPr>
            <w:tcW w:w="1063" w:type="dxa"/>
            <w:gridSpan w:val="2"/>
          </w:tcPr>
          <w:p w14:paraId="50E684DA" w14:textId="77777777" w:rsidR="00CC0863" w:rsidRDefault="00CC0863" w:rsidP="00797188">
            <w:pPr>
              <w:pStyle w:val="TAL"/>
            </w:pPr>
            <w:r>
              <w:t>0..1</w:t>
            </w:r>
          </w:p>
        </w:tc>
        <w:tc>
          <w:tcPr>
            <w:tcW w:w="2723" w:type="dxa"/>
            <w:gridSpan w:val="2"/>
          </w:tcPr>
          <w:p w14:paraId="368387B9" w14:textId="77777777" w:rsidR="00CC0863" w:rsidRDefault="00CC0863" w:rsidP="00797188">
            <w:pPr>
              <w:pStyle w:val="TAL"/>
            </w:pPr>
            <w:r>
              <w:t>A location (i.e. geographical location or location in local coordinates) to which the subscription applies. (NOTE 22)</w:t>
            </w:r>
          </w:p>
        </w:tc>
        <w:tc>
          <w:tcPr>
            <w:tcW w:w="1463" w:type="dxa"/>
            <w:gridSpan w:val="2"/>
          </w:tcPr>
          <w:p w14:paraId="6EFA8697" w14:textId="77777777" w:rsidR="00CC0863" w:rsidRDefault="00CC0863" w:rsidP="00797188">
            <w:pPr>
              <w:pStyle w:val="TAL"/>
              <w:rPr>
                <w:rFonts w:eastAsia="Batang"/>
              </w:rPr>
            </w:pPr>
            <w:r>
              <w:rPr>
                <w:rFonts w:eastAsia="Batang"/>
              </w:rPr>
              <w:t>LocAccuracy</w:t>
            </w:r>
          </w:p>
        </w:tc>
      </w:tr>
      <w:tr w:rsidR="00CC0863" w14:paraId="6C215674" w14:textId="77777777" w:rsidTr="00797188">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2260898" w14:textId="77777777" w:rsidR="00CC0863" w:rsidRDefault="00CC0863" w:rsidP="00797188">
            <w:pPr>
              <w:pStyle w:val="TAL"/>
            </w:pPr>
            <w:r>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1824823E" w14:textId="77777777" w:rsidR="00CC0863" w:rsidRDefault="00CC0863" w:rsidP="00797188">
            <w:pPr>
              <w:pStyle w:val="TAL"/>
            </w:pPr>
            <w: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4BA541E4" w14:textId="77777777" w:rsidR="00CC0863" w:rsidRDefault="00CC0863" w:rsidP="00797188">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1DDD989A" w14:textId="77777777" w:rsidR="00CC0863" w:rsidRDefault="00CC0863" w:rsidP="00797188">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59341E71" w14:textId="77777777" w:rsidR="00CC0863" w:rsidRDefault="00CC0863" w:rsidP="00797188">
            <w:pPr>
              <w:pStyle w:val="TAL"/>
            </w:pPr>
            <w:r>
              <w:t>Indicates the minimum duration of each time slot for which the analytics are provided.</w:t>
            </w:r>
          </w:p>
          <w:p w14:paraId="3F80AE5E" w14:textId="77777777" w:rsidR="00CC0863" w:rsidRDefault="00CC0863" w:rsidP="00797188">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46AE1368" w14:textId="77777777" w:rsidR="00CC0863" w:rsidRDefault="00CC0863" w:rsidP="00797188">
            <w:pPr>
              <w:pStyle w:val="TAL"/>
              <w:rPr>
                <w:rFonts w:eastAsia="Batang"/>
              </w:rPr>
            </w:pPr>
            <w:r>
              <w:rPr>
                <w:rFonts w:eastAsia="Batang"/>
              </w:rPr>
              <w:t>NetworkPerformanceExt_eNA</w:t>
            </w:r>
          </w:p>
          <w:p w14:paraId="1F2B4CA8" w14:textId="77777777" w:rsidR="00CC0863" w:rsidRDefault="00CC0863" w:rsidP="00797188">
            <w:pPr>
              <w:pStyle w:val="TAL"/>
              <w:rPr>
                <w:rFonts w:eastAsia="Batang"/>
              </w:rPr>
            </w:pPr>
            <w:r>
              <w:rPr>
                <w:rFonts w:eastAsia="Batang"/>
              </w:rPr>
              <w:t>UeMobilityExt2_eNA</w:t>
            </w:r>
          </w:p>
          <w:p w14:paraId="5B2894A2" w14:textId="77777777" w:rsidR="00CC0863" w:rsidRDefault="00CC0863" w:rsidP="00797188">
            <w:pPr>
              <w:pStyle w:val="TAL"/>
              <w:rPr>
                <w:rFonts w:eastAsia="Batang"/>
              </w:rPr>
            </w:pPr>
            <w:r>
              <w:rPr>
                <w:rFonts w:eastAsia="Batang"/>
              </w:rPr>
              <w:t>UserDataCongestionExt2_eNA</w:t>
            </w:r>
          </w:p>
          <w:p w14:paraId="3EDAEF42" w14:textId="77777777" w:rsidR="00CC0863" w:rsidRDefault="00CC0863" w:rsidP="00797188">
            <w:pPr>
              <w:pStyle w:val="TAL"/>
              <w:rPr>
                <w:rFonts w:eastAsia="Batang"/>
              </w:rPr>
            </w:pPr>
            <w:r>
              <w:rPr>
                <w:rFonts w:eastAsia="Batang"/>
              </w:rPr>
              <w:t>QoSSustainabilityExt_eNA</w:t>
            </w:r>
          </w:p>
          <w:p w14:paraId="701979BC" w14:textId="77777777" w:rsidR="00CC0863" w:rsidRDefault="00CC0863" w:rsidP="00797188">
            <w:pPr>
              <w:pStyle w:val="TAL"/>
              <w:rPr>
                <w:rFonts w:eastAsia="Batang"/>
              </w:rPr>
            </w:pPr>
            <w:r>
              <w:rPr>
                <w:rFonts w:eastAsia="Batang"/>
              </w:rPr>
              <w:t>DispersionExt_eNA</w:t>
            </w:r>
          </w:p>
          <w:p w14:paraId="1C601B6F" w14:textId="77777777" w:rsidR="00CC0863" w:rsidRDefault="00CC0863" w:rsidP="00797188">
            <w:pPr>
              <w:pStyle w:val="TAL"/>
              <w:rPr>
                <w:rFonts w:eastAsia="Batang"/>
              </w:rPr>
            </w:pPr>
            <w:r>
              <w:rPr>
                <w:rFonts w:eastAsia="Batang"/>
              </w:rPr>
              <w:t>WlanPerfExt_eNA</w:t>
            </w:r>
          </w:p>
          <w:p w14:paraId="2E0927CC" w14:textId="77777777" w:rsidR="00CC0863" w:rsidRDefault="00CC0863" w:rsidP="00797188">
            <w:pPr>
              <w:pStyle w:val="TAL"/>
              <w:rPr>
                <w:rFonts w:eastAsia="Batang"/>
              </w:rPr>
            </w:pPr>
            <w:r>
              <w:rPr>
                <w:rFonts w:eastAsia="Batang"/>
              </w:rPr>
              <w:t>RedundantTransExpExt_eNA</w:t>
            </w:r>
          </w:p>
          <w:p w14:paraId="304898F9" w14:textId="77777777" w:rsidR="00CC0863" w:rsidRDefault="00CC0863" w:rsidP="00797188">
            <w:pPr>
              <w:pStyle w:val="TAL"/>
              <w:rPr>
                <w:rFonts w:eastAsia="Batang"/>
              </w:rPr>
            </w:pPr>
            <w:r>
              <w:rPr>
                <w:rFonts w:eastAsia="Batang"/>
              </w:rPr>
              <w:t>DnPerformanceExt_eNA</w:t>
            </w:r>
          </w:p>
        </w:tc>
      </w:tr>
      <w:tr w:rsidR="00CC0863" w14:paraId="59E2382F" w14:textId="77777777" w:rsidTr="00797188">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5FEA3B7" w14:textId="77777777" w:rsidR="00CC0863" w:rsidRDefault="00CC0863" w:rsidP="00797188">
            <w:pPr>
              <w:pStyle w:val="TAL"/>
            </w:pPr>
            <w:r>
              <w:lastRenderedPageBreak/>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24DB7BD3" w14:textId="77777777" w:rsidR="00CC0863" w:rsidRDefault="00CC0863" w:rsidP="00797188">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132A070D" w14:textId="77777777" w:rsidR="00CC0863" w:rsidRDefault="00CC0863" w:rsidP="00797188">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E5D3671" w14:textId="77777777" w:rsidR="00CC0863" w:rsidRDefault="00CC0863" w:rsidP="00797188">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8FE7A25" w14:textId="77777777" w:rsidR="00CC0863" w:rsidRDefault="00CC0863" w:rsidP="00797188">
            <w:pPr>
              <w:pStyle w:val="TAL"/>
            </w:pPr>
            <w:r>
              <w:t>Indicates the maximum number of TAs used to define an area for which the analytics are provided.</w:t>
            </w:r>
          </w:p>
          <w:p w14:paraId="05A0C944" w14:textId="77777777" w:rsidR="00CC0863" w:rsidRDefault="00CC0863" w:rsidP="00797188">
            <w:pPr>
              <w:pStyle w:val="TAL"/>
            </w:pPr>
            <w:r>
              <w:t>May be included when the "networkArea" attribute in the EventSubscription data type is provided.</w:t>
            </w:r>
          </w:p>
          <w:p w14:paraId="0455F7CB" w14:textId="77777777" w:rsidR="00CC0863" w:rsidRDefault="00CC0863" w:rsidP="00797188">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710FE229" w14:textId="77777777" w:rsidR="00CC0863" w:rsidRDefault="00CC0863" w:rsidP="00797188">
            <w:pPr>
              <w:pStyle w:val="TAL"/>
              <w:rPr>
                <w:rFonts w:eastAsia="Batang"/>
              </w:rPr>
            </w:pPr>
            <w:r>
              <w:rPr>
                <w:rFonts w:eastAsia="Batang"/>
              </w:rPr>
              <w:t>NetworkPerformanceExt_eNA</w:t>
            </w:r>
          </w:p>
          <w:p w14:paraId="096440AD" w14:textId="77777777" w:rsidR="00CC0863" w:rsidRDefault="00CC0863" w:rsidP="00797188">
            <w:pPr>
              <w:pStyle w:val="TAL"/>
              <w:rPr>
                <w:rFonts w:eastAsia="Batang"/>
              </w:rPr>
            </w:pPr>
            <w:r>
              <w:rPr>
                <w:rFonts w:eastAsia="Batang"/>
              </w:rPr>
              <w:t>UeMobilityExt2_eNA</w:t>
            </w:r>
          </w:p>
          <w:p w14:paraId="6611D109" w14:textId="77777777" w:rsidR="00CC0863" w:rsidRDefault="00CC0863" w:rsidP="00797188">
            <w:pPr>
              <w:pStyle w:val="TAL"/>
              <w:rPr>
                <w:rFonts w:eastAsia="Batang"/>
              </w:rPr>
            </w:pPr>
            <w:r>
              <w:rPr>
                <w:rFonts w:eastAsia="Batang"/>
              </w:rPr>
              <w:t>UeCommunicationExt_eNA</w:t>
            </w:r>
          </w:p>
          <w:p w14:paraId="548D3C35" w14:textId="77777777" w:rsidR="00CC0863" w:rsidRDefault="00CC0863" w:rsidP="00797188">
            <w:pPr>
              <w:pStyle w:val="TAL"/>
              <w:rPr>
                <w:rFonts w:eastAsia="Batang"/>
              </w:rPr>
            </w:pPr>
            <w:r>
              <w:rPr>
                <w:rFonts w:eastAsia="Batang"/>
              </w:rPr>
              <w:t>QoSSustainabilityExt_eNA</w:t>
            </w:r>
          </w:p>
          <w:p w14:paraId="494B9359" w14:textId="77777777" w:rsidR="00CC0863" w:rsidRDefault="00CC0863" w:rsidP="00797188">
            <w:pPr>
              <w:pStyle w:val="TAL"/>
              <w:rPr>
                <w:rFonts w:eastAsia="Batang"/>
              </w:rPr>
            </w:pPr>
            <w:r>
              <w:rPr>
                <w:rFonts w:eastAsia="Batang"/>
              </w:rPr>
              <w:t>DispersionExt_eNA</w:t>
            </w:r>
          </w:p>
          <w:p w14:paraId="73608BDB" w14:textId="77777777" w:rsidR="00CC0863" w:rsidRDefault="00CC0863" w:rsidP="00797188">
            <w:pPr>
              <w:pStyle w:val="TAL"/>
              <w:rPr>
                <w:rFonts w:eastAsia="Batang"/>
              </w:rPr>
            </w:pPr>
            <w:r>
              <w:rPr>
                <w:rFonts w:eastAsia="Batang"/>
              </w:rPr>
              <w:t>DnPerformanceExt_eNA</w:t>
            </w:r>
          </w:p>
        </w:tc>
      </w:tr>
      <w:tr w:rsidR="00CC0863" w14:paraId="5A27B53D" w14:textId="77777777" w:rsidTr="00797188">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6924501" w14:textId="77777777" w:rsidR="00CC0863" w:rsidRDefault="00CC0863" w:rsidP="00797188">
            <w:pPr>
              <w:pStyle w:val="TAL"/>
            </w:pPr>
            <w: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446E20B6" w14:textId="77777777" w:rsidR="00CC0863" w:rsidRDefault="00CC0863" w:rsidP="00797188">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4FE9CECB" w14:textId="77777777" w:rsidR="00CC0863" w:rsidRDefault="00CC0863" w:rsidP="00797188">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57AF1211" w14:textId="77777777" w:rsidR="00CC0863" w:rsidRDefault="00CC0863" w:rsidP="00797188">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72550B96" w14:textId="77777777" w:rsidR="00CC0863" w:rsidRDefault="00CC0863" w:rsidP="00797188">
            <w:pPr>
              <w:pStyle w:val="TAL"/>
            </w:pPr>
            <w:r>
              <w:t>Indicates the maximum number of cells used to define an area for which the analytics are provided.</w:t>
            </w:r>
          </w:p>
          <w:p w14:paraId="43AA6B88" w14:textId="77777777" w:rsidR="00CC0863" w:rsidRDefault="00CC0863" w:rsidP="00797188">
            <w:pPr>
              <w:pStyle w:val="TAL"/>
            </w:pPr>
            <w:r>
              <w:t>May be included when the "networkArea" attribute in the EventSubscription data type is provided.</w:t>
            </w:r>
          </w:p>
          <w:p w14:paraId="7BEC2BED" w14:textId="77777777" w:rsidR="00CC0863" w:rsidRDefault="00CC0863" w:rsidP="00797188">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2E5E160A" w14:textId="77777777" w:rsidR="00CC0863" w:rsidRDefault="00CC0863" w:rsidP="00797188">
            <w:pPr>
              <w:pStyle w:val="TAL"/>
              <w:rPr>
                <w:rFonts w:eastAsia="Batang"/>
              </w:rPr>
            </w:pPr>
            <w:r>
              <w:rPr>
                <w:rFonts w:eastAsia="Batang"/>
              </w:rPr>
              <w:t>NetworkPerformanceExt_eNA</w:t>
            </w:r>
          </w:p>
          <w:p w14:paraId="6A8049AF" w14:textId="77777777" w:rsidR="00CC0863" w:rsidRDefault="00CC0863" w:rsidP="00797188">
            <w:pPr>
              <w:pStyle w:val="TAL"/>
              <w:rPr>
                <w:rFonts w:eastAsia="Batang"/>
              </w:rPr>
            </w:pPr>
            <w:r>
              <w:rPr>
                <w:rFonts w:eastAsia="Batang"/>
              </w:rPr>
              <w:t>UeMobilityExt2_eNA</w:t>
            </w:r>
          </w:p>
          <w:p w14:paraId="5697A66C" w14:textId="77777777" w:rsidR="00CC0863" w:rsidRDefault="00CC0863" w:rsidP="00797188">
            <w:pPr>
              <w:pStyle w:val="TAL"/>
              <w:rPr>
                <w:rFonts w:eastAsia="Batang"/>
              </w:rPr>
            </w:pPr>
            <w:r>
              <w:rPr>
                <w:rFonts w:eastAsia="Batang"/>
              </w:rPr>
              <w:t>UeCommunicationExt_eNA</w:t>
            </w:r>
          </w:p>
          <w:p w14:paraId="12D87400" w14:textId="77777777" w:rsidR="00CC0863" w:rsidRDefault="00CC0863" w:rsidP="00797188">
            <w:pPr>
              <w:pStyle w:val="TAL"/>
              <w:rPr>
                <w:rFonts w:eastAsia="Batang"/>
              </w:rPr>
            </w:pPr>
            <w:r>
              <w:rPr>
                <w:rFonts w:eastAsia="Batang"/>
              </w:rPr>
              <w:t>QoSSustainabilityExt_eNA</w:t>
            </w:r>
          </w:p>
          <w:p w14:paraId="14E6D3A8" w14:textId="77777777" w:rsidR="00CC0863" w:rsidRDefault="00CC0863" w:rsidP="00797188">
            <w:pPr>
              <w:pStyle w:val="TAL"/>
              <w:rPr>
                <w:rFonts w:eastAsia="Batang"/>
              </w:rPr>
            </w:pPr>
            <w:r>
              <w:rPr>
                <w:rFonts w:eastAsia="Batang"/>
              </w:rPr>
              <w:t>DispersionExt_eNA</w:t>
            </w:r>
          </w:p>
          <w:p w14:paraId="76529B96" w14:textId="77777777" w:rsidR="00CC0863" w:rsidRDefault="00CC0863" w:rsidP="00797188">
            <w:pPr>
              <w:pStyle w:val="TAL"/>
              <w:rPr>
                <w:rFonts w:eastAsia="Batang"/>
              </w:rPr>
            </w:pPr>
            <w:r>
              <w:rPr>
                <w:rFonts w:eastAsia="Batang"/>
              </w:rPr>
              <w:t>DnPerformanceExt_eNA</w:t>
            </w:r>
          </w:p>
        </w:tc>
      </w:tr>
      <w:tr w:rsidR="00CC0863" w14:paraId="1BAF807D" w14:textId="77777777" w:rsidTr="00797188">
        <w:trPr>
          <w:gridBefore w:val="1"/>
          <w:wBefore w:w="35" w:type="dxa"/>
          <w:jc w:val="center"/>
        </w:trPr>
        <w:tc>
          <w:tcPr>
            <w:tcW w:w="1605" w:type="dxa"/>
            <w:gridSpan w:val="2"/>
            <w:tcBorders>
              <w:top w:val="single" w:sz="6" w:space="0" w:color="auto"/>
              <w:left w:val="single" w:sz="6" w:space="0" w:color="auto"/>
              <w:bottom w:val="single" w:sz="6" w:space="0" w:color="auto"/>
              <w:right w:val="single" w:sz="6" w:space="0" w:color="auto"/>
            </w:tcBorders>
          </w:tcPr>
          <w:p w14:paraId="4060C6CB" w14:textId="77777777" w:rsidR="00CC0863" w:rsidRDefault="00CC0863" w:rsidP="00797188">
            <w:pPr>
              <w:pStyle w:val="TAL"/>
            </w:pPr>
            <w:r>
              <w:t>fineGranAreas</w:t>
            </w:r>
          </w:p>
        </w:tc>
        <w:tc>
          <w:tcPr>
            <w:tcW w:w="2002" w:type="dxa"/>
            <w:gridSpan w:val="2"/>
            <w:tcBorders>
              <w:top w:val="single" w:sz="6" w:space="0" w:color="auto"/>
              <w:left w:val="single" w:sz="6" w:space="0" w:color="auto"/>
              <w:bottom w:val="single" w:sz="6" w:space="0" w:color="auto"/>
              <w:right w:val="single" w:sz="6" w:space="0" w:color="auto"/>
            </w:tcBorders>
          </w:tcPr>
          <w:p w14:paraId="5BB72738" w14:textId="77777777" w:rsidR="00CC0863" w:rsidRDefault="00CC0863" w:rsidP="00797188">
            <w:pPr>
              <w:pStyle w:val="TAL"/>
            </w:pPr>
            <w:r>
              <w:t>array(GeographicalArea)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1C688881" w14:textId="77777777" w:rsidR="00CC0863" w:rsidRDefault="00CC0863" w:rsidP="00797188">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71498BAF" w14:textId="77777777" w:rsidR="00CC0863" w:rsidRDefault="00CC0863" w:rsidP="00797188">
            <w:pPr>
              <w:pStyle w:val="TAL"/>
            </w:pPr>
            <w:r>
              <w:rPr>
                <w:lang w:eastAsia="zh-CN"/>
              </w:rPr>
              <w:t>1..N</w:t>
            </w:r>
          </w:p>
        </w:tc>
        <w:tc>
          <w:tcPr>
            <w:tcW w:w="2724" w:type="dxa"/>
            <w:gridSpan w:val="2"/>
            <w:tcBorders>
              <w:top w:val="single" w:sz="6" w:space="0" w:color="auto"/>
              <w:left w:val="single" w:sz="6" w:space="0" w:color="auto"/>
              <w:bottom w:val="single" w:sz="6" w:space="0" w:color="auto"/>
              <w:right w:val="single" w:sz="6" w:space="0" w:color="auto"/>
            </w:tcBorders>
          </w:tcPr>
          <w:p w14:paraId="2D80BC13" w14:textId="77777777" w:rsidR="00CC0863" w:rsidRDefault="00CC0863" w:rsidP="00797188">
            <w:pPr>
              <w:pStyle w:val="TAL"/>
            </w:pPr>
            <w:r>
              <w:rPr>
                <w:lang w:eastAsia="zh-CN"/>
              </w:rPr>
              <w:t>Indicates th</w:t>
            </w:r>
            <w:r>
              <w:t>e fine granularity areas to which the subscription applies. (i.e. with a finer granularity than cell).</w:t>
            </w:r>
          </w:p>
          <w:p w14:paraId="3EBBF65A" w14:textId="77777777" w:rsidR="00CC0863" w:rsidRDefault="00CC0863" w:rsidP="00797188">
            <w:pPr>
              <w:pStyle w:val="TAL"/>
              <w:rPr>
                <w:lang w:eastAsia="zh-CN"/>
              </w:rPr>
            </w:pPr>
            <w:r>
              <w:t>(NOTE 7, NOTE 20)</w:t>
            </w:r>
          </w:p>
        </w:tc>
        <w:tc>
          <w:tcPr>
            <w:tcW w:w="1464" w:type="dxa"/>
            <w:gridSpan w:val="2"/>
            <w:tcBorders>
              <w:top w:val="single" w:sz="6" w:space="0" w:color="auto"/>
              <w:left w:val="single" w:sz="6" w:space="0" w:color="auto"/>
              <w:bottom w:val="single" w:sz="6" w:space="0" w:color="auto"/>
              <w:right w:val="single" w:sz="6" w:space="0" w:color="auto"/>
            </w:tcBorders>
          </w:tcPr>
          <w:p w14:paraId="4BE69F2E" w14:textId="77777777" w:rsidR="00CC0863" w:rsidRDefault="00CC0863" w:rsidP="00797188">
            <w:pPr>
              <w:pStyle w:val="TAL"/>
              <w:rPr>
                <w:lang w:eastAsia="zh-CN"/>
              </w:rPr>
            </w:pPr>
            <w:r>
              <w:rPr>
                <w:lang w:eastAsia="zh-CN"/>
              </w:rPr>
              <w:t>ServiceExperienceExt2_eNA</w:t>
            </w:r>
          </w:p>
          <w:p w14:paraId="6975824C" w14:textId="77777777" w:rsidR="00CC0863" w:rsidRDefault="00CC0863" w:rsidP="00797188">
            <w:pPr>
              <w:pStyle w:val="TAL"/>
              <w:rPr>
                <w:lang w:eastAsia="zh-CN"/>
              </w:rPr>
            </w:pPr>
            <w:r>
              <w:t>UeMobility</w:t>
            </w:r>
            <w:r>
              <w:rPr>
                <w:lang w:eastAsia="zh-CN"/>
              </w:rPr>
              <w:t>Ext2_eNA</w:t>
            </w:r>
          </w:p>
          <w:p w14:paraId="5C148E9A" w14:textId="77777777" w:rsidR="00CC0863" w:rsidRDefault="00CC0863" w:rsidP="00797188">
            <w:pPr>
              <w:pStyle w:val="TAL"/>
              <w:rPr>
                <w:rFonts w:eastAsia="Batang"/>
              </w:rPr>
            </w:pPr>
            <w:r>
              <w:rPr>
                <w:rFonts w:eastAsia="Batang"/>
              </w:rPr>
              <w:t>QoSSustainabilityExt_eNA</w:t>
            </w:r>
          </w:p>
        </w:tc>
      </w:tr>
      <w:tr w:rsidR="00CC0863" w14:paraId="69D40F01" w14:textId="77777777" w:rsidTr="00797188">
        <w:trPr>
          <w:gridAfter w:val="1"/>
          <w:wAfter w:w="41" w:type="dxa"/>
          <w:jc w:val="center"/>
        </w:trPr>
        <w:tc>
          <w:tcPr>
            <w:tcW w:w="1603" w:type="dxa"/>
            <w:gridSpan w:val="2"/>
          </w:tcPr>
          <w:p w14:paraId="36E10D62" w14:textId="77777777" w:rsidR="00CC0863" w:rsidRDefault="00CC0863" w:rsidP="00797188">
            <w:pPr>
              <w:pStyle w:val="TAL"/>
            </w:pPr>
            <w:r>
              <w:t>visitedAreas</w:t>
            </w:r>
          </w:p>
        </w:tc>
        <w:tc>
          <w:tcPr>
            <w:tcW w:w="2001" w:type="dxa"/>
            <w:gridSpan w:val="2"/>
          </w:tcPr>
          <w:p w14:paraId="72CB3780" w14:textId="77777777" w:rsidR="00CC0863" w:rsidRDefault="00CC0863" w:rsidP="00797188">
            <w:pPr>
              <w:pStyle w:val="TAL"/>
            </w:pPr>
            <w:r>
              <w:t>array(NetworkAreaInfo)</w:t>
            </w:r>
          </w:p>
        </w:tc>
        <w:tc>
          <w:tcPr>
            <w:tcW w:w="286" w:type="dxa"/>
            <w:gridSpan w:val="2"/>
          </w:tcPr>
          <w:p w14:paraId="791D0D9A" w14:textId="77777777" w:rsidR="00CC0863" w:rsidRDefault="00CC0863" w:rsidP="00797188">
            <w:pPr>
              <w:pStyle w:val="TAC"/>
            </w:pPr>
            <w:r>
              <w:rPr>
                <w:lang w:eastAsia="zh-CN"/>
              </w:rPr>
              <w:t>O</w:t>
            </w:r>
          </w:p>
        </w:tc>
        <w:tc>
          <w:tcPr>
            <w:tcW w:w="1063" w:type="dxa"/>
            <w:gridSpan w:val="2"/>
          </w:tcPr>
          <w:p w14:paraId="6A9FC08F" w14:textId="77777777" w:rsidR="00CC0863" w:rsidRDefault="00CC0863" w:rsidP="00797188">
            <w:pPr>
              <w:pStyle w:val="TAL"/>
            </w:pPr>
            <w:r>
              <w:rPr>
                <w:rFonts w:hint="eastAsia"/>
                <w:lang w:eastAsia="zh-CN"/>
              </w:rPr>
              <w:t>1..N</w:t>
            </w:r>
          </w:p>
        </w:tc>
        <w:tc>
          <w:tcPr>
            <w:tcW w:w="2723" w:type="dxa"/>
            <w:gridSpan w:val="2"/>
          </w:tcPr>
          <w:p w14:paraId="0DAB1248" w14:textId="77777777" w:rsidR="00CC0863" w:rsidRDefault="00CC0863" w:rsidP="00797188">
            <w:pPr>
              <w:pStyle w:val="TAL"/>
            </w:pPr>
            <w:r>
              <w:t>Indicates the visited network area(s) which the UEs had previously been in at least one of the Visited Area(s) of Interest.</w:t>
            </w:r>
          </w:p>
          <w:p w14:paraId="76E90FF2" w14:textId="77777777" w:rsidR="00CC0863" w:rsidRDefault="00CC0863" w:rsidP="00797188">
            <w:pPr>
              <w:pStyle w:val="TAL"/>
            </w:pPr>
            <w:r>
              <w:t>(NOTE 10)</w:t>
            </w:r>
          </w:p>
        </w:tc>
        <w:tc>
          <w:tcPr>
            <w:tcW w:w="1463" w:type="dxa"/>
            <w:gridSpan w:val="2"/>
          </w:tcPr>
          <w:p w14:paraId="6615B52B" w14:textId="77777777" w:rsidR="00CC0863" w:rsidRDefault="00CC0863" w:rsidP="00797188">
            <w:pPr>
              <w:pStyle w:val="TAL"/>
              <w:rPr>
                <w:rFonts w:eastAsia="Batang"/>
              </w:rPr>
            </w:pPr>
            <w:r>
              <w:t>UeMobilityExt</w:t>
            </w:r>
          </w:p>
        </w:tc>
      </w:tr>
      <w:tr w:rsidR="00CC0863" w14:paraId="4246AFC3" w14:textId="77777777" w:rsidTr="00797188">
        <w:trPr>
          <w:gridAfter w:val="1"/>
          <w:wAfter w:w="41" w:type="dxa"/>
          <w:jc w:val="center"/>
        </w:trPr>
        <w:tc>
          <w:tcPr>
            <w:tcW w:w="1603" w:type="dxa"/>
            <w:gridSpan w:val="2"/>
          </w:tcPr>
          <w:p w14:paraId="07509825" w14:textId="77777777" w:rsidR="00CC0863" w:rsidRDefault="00CC0863" w:rsidP="00797188">
            <w:pPr>
              <w:pStyle w:val="TAL"/>
            </w:pPr>
            <w:r>
              <w:rPr>
                <w:rFonts w:hint="eastAsia"/>
              </w:rPr>
              <w:t>m</w:t>
            </w:r>
            <w:r>
              <w:t>axTopAppUlNbr</w:t>
            </w:r>
          </w:p>
        </w:tc>
        <w:tc>
          <w:tcPr>
            <w:tcW w:w="2001" w:type="dxa"/>
            <w:gridSpan w:val="2"/>
          </w:tcPr>
          <w:p w14:paraId="39E983CE" w14:textId="77777777" w:rsidR="00CC0863" w:rsidRDefault="00CC0863" w:rsidP="00797188">
            <w:pPr>
              <w:pStyle w:val="TAL"/>
            </w:pPr>
            <w:r>
              <w:t>Uinteger</w:t>
            </w:r>
          </w:p>
        </w:tc>
        <w:tc>
          <w:tcPr>
            <w:tcW w:w="286" w:type="dxa"/>
            <w:gridSpan w:val="2"/>
          </w:tcPr>
          <w:p w14:paraId="4E7250CC" w14:textId="77777777" w:rsidR="00CC0863" w:rsidRDefault="00CC0863" w:rsidP="00797188">
            <w:pPr>
              <w:pStyle w:val="TAC"/>
            </w:pPr>
            <w:r>
              <w:t>O</w:t>
            </w:r>
          </w:p>
        </w:tc>
        <w:tc>
          <w:tcPr>
            <w:tcW w:w="1063" w:type="dxa"/>
            <w:gridSpan w:val="2"/>
          </w:tcPr>
          <w:p w14:paraId="12928F95" w14:textId="77777777" w:rsidR="00CC0863" w:rsidRDefault="00CC0863" w:rsidP="00797188">
            <w:pPr>
              <w:pStyle w:val="TAL"/>
            </w:pPr>
            <w:r>
              <w:t>0..1</w:t>
            </w:r>
          </w:p>
        </w:tc>
        <w:tc>
          <w:tcPr>
            <w:tcW w:w="2723" w:type="dxa"/>
            <w:gridSpan w:val="2"/>
          </w:tcPr>
          <w:p w14:paraId="1B9B0911" w14:textId="77777777" w:rsidR="00CC0863" w:rsidRDefault="00CC0863" w:rsidP="00797188">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25B7A506" w14:textId="77777777" w:rsidR="00CC0863" w:rsidRDefault="00CC0863" w:rsidP="00797188">
            <w:pPr>
              <w:pStyle w:val="TAL"/>
            </w:pPr>
            <w:r>
              <w:rPr>
                <w:lang w:eastAsia="zh-CN"/>
              </w:rPr>
              <w:t>May be included when one of the elements in the "listOfAnaSubsets" attribute is set to LIST_OF_TOP_APP_UL.</w:t>
            </w:r>
          </w:p>
        </w:tc>
        <w:tc>
          <w:tcPr>
            <w:tcW w:w="1463" w:type="dxa"/>
            <w:gridSpan w:val="2"/>
          </w:tcPr>
          <w:p w14:paraId="11429479" w14:textId="77777777" w:rsidR="00CC0863" w:rsidRDefault="00CC0863" w:rsidP="00797188">
            <w:pPr>
              <w:pStyle w:val="TAL"/>
              <w:rPr>
                <w:rFonts w:eastAsia="Batang"/>
              </w:rPr>
            </w:pPr>
            <w:r>
              <w:rPr>
                <w:rFonts w:eastAsia="Batang"/>
              </w:rPr>
              <w:t>UserDataCongestionExt</w:t>
            </w:r>
          </w:p>
        </w:tc>
      </w:tr>
      <w:tr w:rsidR="00CC0863" w14:paraId="4B3D5A15" w14:textId="77777777" w:rsidTr="00797188">
        <w:trPr>
          <w:gridAfter w:val="1"/>
          <w:wAfter w:w="41" w:type="dxa"/>
          <w:jc w:val="center"/>
        </w:trPr>
        <w:tc>
          <w:tcPr>
            <w:tcW w:w="1603" w:type="dxa"/>
            <w:gridSpan w:val="2"/>
          </w:tcPr>
          <w:p w14:paraId="2CD1A275" w14:textId="77777777" w:rsidR="00CC0863" w:rsidRDefault="00CC0863" w:rsidP="00797188">
            <w:pPr>
              <w:pStyle w:val="TAL"/>
            </w:pPr>
            <w:r>
              <w:rPr>
                <w:rFonts w:hint="eastAsia"/>
              </w:rPr>
              <w:t>m</w:t>
            </w:r>
            <w:r>
              <w:t>axTopAppDlNbr</w:t>
            </w:r>
          </w:p>
        </w:tc>
        <w:tc>
          <w:tcPr>
            <w:tcW w:w="2001" w:type="dxa"/>
            <w:gridSpan w:val="2"/>
          </w:tcPr>
          <w:p w14:paraId="01523B73" w14:textId="77777777" w:rsidR="00CC0863" w:rsidRDefault="00CC0863" w:rsidP="00797188">
            <w:pPr>
              <w:pStyle w:val="TAL"/>
            </w:pPr>
            <w:r>
              <w:t>Uinteger</w:t>
            </w:r>
          </w:p>
        </w:tc>
        <w:tc>
          <w:tcPr>
            <w:tcW w:w="286" w:type="dxa"/>
            <w:gridSpan w:val="2"/>
          </w:tcPr>
          <w:p w14:paraId="4ABF4F31" w14:textId="77777777" w:rsidR="00CC0863" w:rsidRDefault="00CC0863" w:rsidP="00797188">
            <w:pPr>
              <w:pStyle w:val="TAC"/>
            </w:pPr>
            <w:r>
              <w:t>O</w:t>
            </w:r>
          </w:p>
        </w:tc>
        <w:tc>
          <w:tcPr>
            <w:tcW w:w="1063" w:type="dxa"/>
            <w:gridSpan w:val="2"/>
          </w:tcPr>
          <w:p w14:paraId="284DEF48" w14:textId="77777777" w:rsidR="00CC0863" w:rsidRDefault="00CC0863" w:rsidP="00797188">
            <w:pPr>
              <w:pStyle w:val="TAL"/>
            </w:pPr>
            <w:r>
              <w:t>0..1</w:t>
            </w:r>
          </w:p>
        </w:tc>
        <w:tc>
          <w:tcPr>
            <w:tcW w:w="2723" w:type="dxa"/>
            <w:gridSpan w:val="2"/>
          </w:tcPr>
          <w:p w14:paraId="50E17259" w14:textId="77777777" w:rsidR="00CC0863" w:rsidRDefault="00CC0863" w:rsidP="00797188">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73ECAE53" w14:textId="77777777" w:rsidR="00CC0863" w:rsidRDefault="00CC0863" w:rsidP="00797188">
            <w:pPr>
              <w:pStyle w:val="TAL"/>
            </w:pPr>
            <w:r>
              <w:rPr>
                <w:lang w:eastAsia="zh-CN"/>
              </w:rPr>
              <w:t>May be included when one of the elements in the "listOfAnaSubsets" attribute is set to LIST_OF_TOP_APP_DL.</w:t>
            </w:r>
          </w:p>
        </w:tc>
        <w:tc>
          <w:tcPr>
            <w:tcW w:w="1463" w:type="dxa"/>
            <w:gridSpan w:val="2"/>
          </w:tcPr>
          <w:p w14:paraId="59E898DE" w14:textId="77777777" w:rsidR="00CC0863" w:rsidRDefault="00CC0863" w:rsidP="00797188">
            <w:pPr>
              <w:pStyle w:val="TAL"/>
              <w:rPr>
                <w:rFonts w:eastAsia="Batang"/>
              </w:rPr>
            </w:pPr>
            <w:r>
              <w:rPr>
                <w:rFonts w:eastAsia="Batang"/>
              </w:rPr>
              <w:t>UserDataCongestionExt</w:t>
            </w:r>
          </w:p>
        </w:tc>
      </w:tr>
      <w:tr w:rsidR="00CC0863" w14:paraId="385FAEDC" w14:textId="77777777" w:rsidTr="00797188">
        <w:trPr>
          <w:gridAfter w:val="1"/>
          <w:wAfter w:w="41" w:type="dxa"/>
          <w:jc w:val="center"/>
        </w:trPr>
        <w:tc>
          <w:tcPr>
            <w:tcW w:w="1603" w:type="dxa"/>
            <w:gridSpan w:val="2"/>
          </w:tcPr>
          <w:p w14:paraId="0BB5C4E1" w14:textId="77777777" w:rsidR="00CC0863" w:rsidRDefault="00CC0863" w:rsidP="00797188">
            <w:pPr>
              <w:pStyle w:val="TAL"/>
            </w:pPr>
            <w:r>
              <w:t>nfInstanceIds</w:t>
            </w:r>
          </w:p>
        </w:tc>
        <w:tc>
          <w:tcPr>
            <w:tcW w:w="2001" w:type="dxa"/>
            <w:gridSpan w:val="2"/>
          </w:tcPr>
          <w:p w14:paraId="574E98C5" w14:textId="77777777" w:rsidR="00CC0863" w:rsidRDefault="00CC0863" w:rsidP="00797188">
            <w:pPr>
              <w:pStyle w:val="TAL"/>
            </w:pPr>
            <w:r>
              <w:t>array(NfInstanceId)</w:t>
            </w:r>
          </w:p>
        </w:tc>
        <w:tc>
          <w:tcPr>
            <w:tcW w:w="286" w:type="dxa"/>
            <w:gridSpan w:val="2"/>
          </w:tcPr>
          <w:p w14:paraId="7D479DC5" w14:textId="77777777" w:rsidR="00CC0863" w:rsidRDefault="00CC0863" w:rsidP="00797188">
            <w:pPr>
              <w:pStyle w:val="TAC"/>
            </w:pPr>
            <w:r>
              <w:t>O</w:t>
            </w:r>
          </w:p>
        </w:tc>
        <w:tc>
          <w:tcPr>
            <w:tcW w:w="1063" w:type="dxa"/>
            <w:gridSpan w:val="2"/>
          </w:tcPr>
          <w:p w14:paraId="3F7C9776" w14:textId="77777777" w:rsidR="00CC0863" w:rsidRDefault="00CC0863" w:rsidP="00797188">
            <w:pPr>
              <w:pStyle w:val="TAL"/>
            </w:pPr>
            <w:r>
              <w:t>1..N</w:t>
            </w:r>
          </w:p>
        </w:tc>
        <w:tc>
          <w:tcPr>
            <w:tcW w:w="2723" w:type="dxa"/>
            <w:gridSpan w:val="2"/>
          </w:tcPr>
          <w:p w14:paraId="29CB5E50" w14:textId="77777777" w:rsidR="00CC0863" w:rsidRDefault="00CC0863" w:rsidP="00797188">
            <w:pPr>
              <w:pStyle w:val="TAL"/>
              <w:rPr>
                <w:rFonts w:eastAsia="Batang"/>
              </w:rPr>
            </w:pPr>
            <w:r>
              <w:t>Identification(s) of NF instance(s).</w:t>
            </w:r>
          </w:p>
        </w:tc>
        <w:tc>
          <w:tcPr>
            <w:tcW w:w="1463" w:type="dxa"/>
            <w:gridSpan w:val="2"/>
          </w:tcPr>
          <w:p w14:paraId="79EDF1BC" w14:textId="77777777" w:rsidR="00CC0863" w:rsidRDefault="00CC0863" w:rsidP="00797188">
            <w:pPr>
              <w:pStyle w:val="TAL"/>
              <w:rPr>
                <w:rFonts w:cs="Arial"/>
                <w:szCs w:val="18"/>
              </w:rPr>
            </w:pPr>
            <w:r>
              <w:rPr>
                <w:rFonts w:cs="Arial"/>
                <w:szCs w:val="18"/>
              </w:rPr>
              <w:t>NfLoad</w:t>
            </w:r>
          </w:p>
        </w:tc>
      </w:tr>
      <w:tr w:rsidR="00CC0863" w14:paraId="513E04DB" w14:textId="77777777" w:rsidTr="00797188">
        <w:trPr>
          <w:gridAfter w:val="1"/>
          <w:wAfter w:w="41" w:type="dxa"/>
          <w:jc w:val="center"/>
        </w:trPr>
        <w:tc>
          <w:tcPr>
            <w:tcW w:w="1603" w:type="dxa"/>
            <w:gridSpan w:val="2"/>
          </w:tcPr>
          <w:p w14:paraId="49C4079C" w14:textId="77777777" w:rsidR="00CC0863" w:rsidRDefault="00CC0863" w:rsidP="00797188">
            <w:pPr>
              <w:pStyle w:val="TAL"/>
            </w:pPr>
            <w:r>
              <w:t>nfSetIds</w:t>
            </w:r>
          </w:p>
        </w:tc>
        <w:tc>
          <w:tcPr>
            <w:tcW w:w="2001" w:type="dxa"/>
            <w:gridSpan w:val="2"/>
          </w:tcPr>
          <w:p w14:paraId="0064D5C6" w14:textId="77777777" w:rsidR="00CC0863" w:rsidRDefault="00CC0863" w:rsidP="00797188">
            <w:pPr>
              <w:pStyle w:val="TAL"/>
            </w:pPr>
            <w:r>
              <w:t>array(NfSetId)</w:t>
            </w:r>
          </w:p>
        </w:tc>
        <w:tc>
          <w:tcPr>
            <w:tcW w:w="286" w:type="dxa"/>
            <w:gridSpan w:val="2"/>
          </w:tcPr>
          <w:p w14:paraId="3769C833" w14:textId="77777777" w:rsidR="00CC0863" w:rsidRDefault="00CC0863" w:rsidP="00797188">
            <w:pPr>
              <w:pStyle w:val="TAC"/>
            </w:pPr>
            <w:r>
              <w:t>O</w:t>
            </w:r>
          </w:p>
        </w:tc>
        <w:tc>
          <w:tcPr>
            <w:tcW w:w="1063" w:type="dxa"/>
            <w:gridSpan w:val="2"/>
          </w:tcPr>
          <w:p w14:paraId="70321A01" w14:textId="77777777" w:rsidR="00CC0863" w:rsidRDefault="00CC0863" w:rsidP="00797188">
            <w:pPr>
              <w:pStyle w:val="TAL"/>
            </w:pPr>
            <w:r>
              <w:t>1..N</w:t>
            </w:r>
          </w:p>
        </w:tc>
        <w:tc>
          <w:tcPr>
            <w:tcW w:w="2723" w:type="dxa"/>
            <w:gridSpan w:val="2"/>
          </w:tcPr>
          <w:p w14:paraId="4D1C798B" w14:textId="77777777" w:rsidR="00CC0863" w:rsidRDefault="00CC0863" w:rsidP="00797188">
            <w:pPr>
              <w:pStyle w:val="TAL"/>
              <w:rPr>
                <w:rFonts w:eastAsia="Batang"/>
              </w:rPr>
            </w:pPr>
            <w:r>
              <w:t>Identification(s) of NF instance set(s).</w:t>
            </w:r>
          </w:p>
        </w:tc>
        <w:tc>
          <w:tcPr>
            <w:tcW w:w="1463" w:type="dxa"/>
            <w:gridSpan w:val="2"/>
          </w:tcPr>
          <w:p w14:paraId="586FB9F6" w14:textId="77777777" w:rsidR="00CC0863" w:rsidRDefault="00CC0863" w:rsidP="00797188">
            <w:pPr>
              <w:pStyle w:val="TAL"/>
              <w:rPr>
                <w:rFonts w:cs="Arial"/>
                <w:szCs w:val="18"/>
              </w:rPr>
            </w:pPr>
            <w:r>
              <w:rPr>
                <w:rFonts w:cs="Arial"/>
                <w:szCs w:val="18"/>
              </w:rPr>
              <w:t>NfLoad</w:t>
            </w:r>
          </w:p>
        </w:tc>
      </w:tr>
      <w:tr w:rsidR="00CC0863" w14:paraId="0C5FC723" w14:textId="77777777" w:rsidTr="00797188">
        <w:trPr>
          <w:gridAfter w:val="1"/>
          <w:wAfter w:w="41" w:type="dxa"/>
          <w:jc w:val="center"/>
        </w:trPr>
        <w:tc>
          <w:tcPr>
            <w:tcW w:w="1603" w:type="dxa"/>
            <w:gridSpan w:val="2"/>
          </w:tcPr>
          <w:p w14:paraId="534D3460" w14:textId="77777777" w:rsidR="00CC0863" w:rsidRDefault="00CC0863" w:rsidP="00797188">
            <w:pPr>
              <w:pStyle w:val="TAL"/>
            </w:pPr>
            <w:r>
              <w:t>nfTypes</w:t>
            </w:r>
          </w:p>
        </w:tc>
        <w:tc>
          <w:tcPr>
            <w:tcW w:w="2001" w:type="dxa"/>
            <w:gridSpan w:val="2"/>
          </w:tcPr>
          <w:p w14:paraId="53DF3984" w14:textId="77777777" w:rsidR="00CC0863" w:rsidRDefault="00CC0863" w:rsidP="00797188">
            <w:pPr>
              <w:pStyle w:val="TAL"/>
            </w:pPr>
            <w:r>
              <w:t>array(NFType)</w:t>
            </w:r>
          </w:p>
        </w:tc>
        <w:tc>
          <w:tcPr>
            <w:tcW w:w="286" w:type="dxa"/>
            <w:gridSpan w:val="2"/>
          </w:tcPr>
          <w:p w14:paraId="35AE5359" w14:textId="77777777" w:rsidR="00CC0863" w:rsidRDefault="00CC0863" w:rsidP="00797188">
            <w:pPr>
              <w:pStyle w:val="TAC"/>
            </w:pPr>
            <w:r>
              <w:t>O</w:t>
            </w:r>
          </w:p>
        </w:tc>
        <w:tc>
          <w:tcPr>
            <w:tcW w:w="1063" w:type="dxa"/>
            <w:gridSpan w:val="2"/>
          </w:tcPr>
          <w:p w14:paraId="7BC0415D" w14:textId="77777777" w:rsidR="00CC0863" w:rsidRDefault="00CC0863" w:rsidP="00797188">
            <w:pPr>
              <w:pStyle w:val="TAL"/>
            </w:pPr>
            <w:r>
              <w:t>1..N</w:t>
            </w:r>
          </w:p>
        </w:tc>
        <w:tc>
          <w:tcPr>
            <w:tcW w:w="2723" w:type="dxa"/>
            <w:gridSpan w:val="2"/>
          </w:tcPr>
          <w:p w14:paraId="19988A4B" w14:textId="77777777" w:rsidR="00CC0863" w:rsidRDefault="00CC0863" w:rsidP="00797188">
            <w:pPr>
              <w:pStyle w:val="TAL"/>
              <w:rPr>
                <w:rFonts w:eastAsia="Batang"/>
              </w:rPr>
            </w:pPr>
            <w:r>
              <w:t>Identification(s) of NF type(s). (</w:t>
            </w:r>
            <w:r>
              <w:rPr>
                <w:rFonts w:eastAsia="Batang"/>
              </w:rPr>
              <w:t>NOTE</w:t>
            </w:r>
            <w:r>
              <w:t> </w:t>
            </w:r>
            <w:r>
              <w:rPr>
                <w:rFonts w:eastAsia="Batang"/>
              </w:rPr>
              <w:t>13</w:t>
            </w:r>
            <w:r>
              <w:t>)</w:t>
            </w:r>
          </w:p>
        </w:tc>
        <w:tc>
          <w:tcPr>
            <w:tcW w:w="1463" w:type="dxa"/>
            <w:gridSpan w:val="2"/>
          </w:tcPr>
          <w:p w14:paraId="0BFE1C51" w14:textId="77777777" w:rsidR="00CC0863" w:rsidRDefault="00CC0863" w:rsidP="00797188">
            <w:pPr>
              <w:pStyle w:val="TAL"/>
              <w:rPr>
                <w:rFonts w:cs="Arial"/>
                <w:szCs w:val="18"/>
              </w:rPr>
            </w:pPr>
            <w:r>
              <w:rPr>
                <w:rFonts w:cs="Arial"/>
                <w:szCs w:val="18"/>
              </w:rPr>
              <w:t>NfLoad</w:t>
            </w:r>
          </w:p>
          <w:p w14:paraId="2E910454" w14:textId="77777777" w:rsidR="00CC0863" w:rsidRDefault="00CC0863" w:rsidP="00797188">
            <w:pPr>
              <w:pStyle w:val="TAL"/>
              <w:rPr>
                <w:rFonts w:cs="Arial"/>
                <w:szCs w:val="18"/>
              </w:rPr>
            </w:pPr>
            <w:r>
              <w:rPr>
                <w:rFonts w:cs="Arial"/>
                <w:szCs w:val="18"/>
              </w:rPr>
              <w:t>NsiLoadExt</w:t>
            </w:r>
          </w:p>
        </w:tc>
      </w:tr>
      <w:tr w:rsidR="00CC0863" w14:paraId="7EFD42A0" w14:textId="77777777" w:rsidTr="00797188">
        <w:trPr>
          <w:gridAfter w:val="1"/>
          <w:wAfter w:w="41" w:type="dxa"/>
          <w:jc w:val="center"/>
        </w:trPr>
        <w:tc>
          <w:tcPr>
            <w:tcW w:w="1603" w:type="dxa"/>
            <w:gridSpan w:val="2"/>
          </w:tcPr>
          <w:p w14:paraId="51673B2B" w14:textId="77777777" w:rsidR="00CC0863" w:rsidRDefault="00CC0863" w:rsidP="00797188">
            <w:pPr>
              <w:pStyle w:val="TAL"/>
            </w:pPr>
            <w:r>
              <w:t>notificationMethod</w:t>
            </w:r>
          </w:p>
        </w:tc>
        <w:tc>
          <w:tcPr>
            <w:tcW w:w="2001" w:type="dxa"/>
            <w:gridSpan w:val="2"/>
          </w:tcPr>
          <w:p w14:paraId="0055B5F8" w14:textId="77777777" w:rsidR="00CC0863" w:rsidRDefault="00CC0863" w:rsidP="00797188">
            <w:pPr>
              <w:pStyle w:val="TAL"/>
            </w:pPr>
            <w:r>
              <w:t>NotificationMethod</w:t>
            </w:r>
          </w:p>
        </w:tc>
        <w:tc>
          <w:tcPr>
            <w:tcW w:w="286" w:type="dxa"/>
            <w:gridSpan w:val="2"/>
          </w:tcPr>
          <w:p w14:paraId="73329A4C" w14:textId="77777777" w:rsidR="00CC0863" w:rsidRDefault="00CC0863" w:rsidP="00797188">
            <w:pPr>
              <w:pStyle w:val="TAC"/>
            </w:pPr>
            <w:r>
              <w:t>O</w:t>
            </w:r>
          </w:p>
        </w:tc>
        <w:tc>
          <w:tcPr>
            <w:tcW w:w="1063" w:type="dxa"/>
            <w:gridSpan w:val="2"/>
          </w:tcPr>
          <w:p w14:paraId="77564015" w14:textId="77777777" w:rsidR="00CC0863" w:rsidRDefault="00CC0863" w:rsidP="00797188">
            <w:pPr>
              <w:pStyle w:val="TAL"/>
            </w:pPr>
            <w:r>
              <w:t>0..1</w:t>
            </w:r>
          </w:p>
        </w:tc>
        <w:tc>
          <w:tcPr>
            <w:tcW w:w="2723" w:type="dxa"/>
            <w:gridSpan w:val="2"/>
          </w:tcPr>
          <w:p w14:paraId="42E55233" w14:textId="77777777" w:rsidR="00CC0863" w:rsidRDefault="00CC0863" w:rsidP="00797188">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728F5002" w14:textId="77777777" w:rsidR="00CC0863" w:rsidRDefault="00CC0863" w:rsidP="00797188">
            <w:pPr>
              <w:pStyle w:val="TAL"/>
              <w:rPr>
                <w:rFonts w:cs="Arial"/>
                <w:szCs w:val="18"/>
              </w:rPr>
            </w:pPr>
          </w:p>
        </w:tc>
      </w:tr>
      <w:tr w:rsidR="00CC0863" w14:paraId="402B1222" w14:textId="77777777" w:rsidTr="00797188">
        <w:trPr>
          <w:gridAfter w:val="1"/>
          <w:wAfter w:w="41" w:type="dxa"/>
          <w:jc w:val="center"/>
        </w:trPr>
        <w:tc>
          <w:tcPr>
            <w:tcW w:w="1603" w:type="dxa"/>
            <w:gridSpan w:val="2"/>
          </w:tcPr>
          <w:p w14:paraId="54F1F586" w14:textId="77777777" w:rsidR="00CC0863" w:rsidRDefault="00CC0863" w:rsidP="00797188">
            <w:pPr>
              <w:pStyle w:val="TAL"/>
            </w:pPr>
            <w:r>
              <w:lastRenderedPageBreak/>
              <w:t>nsiIdInfos</w:t>
            </w:r>
          </w:p>
        </w:tc>
        <w:tc>
          <w:tcPr>
            <w:tcW w:w="2001" w:type="dxa"/>
            <w:gridSpan w:val="2"/>
          </w:tcPr>
          <w:p w14:paraId="61650A31" w14:textId="77777777" w:rsidR="00CC0863" w:rsidRDefault="00CC0863" w:rsidP="00797188">
            <w:pPr>
              <w:pStyle w:val="TAL"/>
            </w:pPr>
            <w:r>
              <w:t>array(NsiIdInfo)</w:t>
            </w:r>
          </w:p>
        </w:tc>
        <w:tc>
          <w:tcPr>
            <w:tcW w:w="286" w:type="dxa"/>
            <w:gridSpan w:val="2"/>
          </w:tcPr>
          <w:p w14:paraId="7C44E4F2" w14:textId="77777777" w:rsidR="00CC0863" w:rsidRDefault="00CC0863" w:rsidP="00797188">
            <w:pPr>
              <w:pStyle w:val="TAC"/>
            </w:pPr>
            <w:r>
              <w:t>O</w:t>
            </w:r>
          </w:p>
        </w:tc>
        <w:tc>
          <w:tcPr>
            <w:tcW w:w="1063" w:type="dxa"/>
            <w:gridSpan w:val="2"/>
          </w:tcPr>
          <w:p w14:paraId="7A100E5F" w14:textId="77777777" w:rsidR="00CC0863" w:rsidRDefault="00CC0863" w:rsidP="00797188">
            <w:pPr>
              <w:pStyle w:val="TAL"/>
            </w:pPr>
            <w:r>
              <w:t>1..N</w:t>
            </w:r>
          </w:p>
        </w:tc>
        <w:tc>
          <w:tcPr>
            <w:tcW w:w="2723" w:type="dxa"/>
            <w:gridSpan w:val="2"/>
          </w:tcPr>
          <w:p w14:paraId="55045975" w14:textId="77777777" w:rsidR="00CC0863" w:rsidRDefault="00CC0863" w:rsidP="00797188">
            <w:pPr>
              <w:pStyle w:val="TAL"/>
              <w:rPr>
                <w:rFonts w:eastAsia="Batang"/>
              </w:rPr>
            </w:pPr>
            <w:r>
              <w:rPr>
                <w:rFonts w:eastAsia="Batang"/>
              </w:rPr>
              <w:t>Each element identifies the S-NSSAI and the optionally associated network slice instance(s).</w:t>
            </w:r>
          </w:p>
          <w:p w14:paraId="22E8BC97" w14:textId="77777777" w:rsidR="00CC0863" w:rsidRDefault="00CC0863" w:rsidP="00797188">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5597B396" w14:textId="77777777" w:rsidR="00CC0863" w:rsidRDefault="00CC0863" w:rsidP="00797188">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37D16D51" w14:textId="77777777" w:rsidR="00CC0863" w:rsidRDefault="00CC0863" w:rsidP="00797188">
            <w:pPr>
              <w:pStyle w:val="TAL"/>
              <w:rPr>
                <w:rFonts w:eastAsia="Batang"/>
              </w:rPr>
            </w:pPr>
            <w:r>
              <w:rPr>
                <w:rFonts w:eastAsia="Batang"/>
              </w:rPr>
              <w:t>(NOTE 1)</w:t>
            </w:r>
          </w:p>
        </w:tc>
        <w:tc>
          <w:tcPr>
            <w:tcW w:w="1463" w:type="dxa"/>
            <w:gridSpan w:val="2"/>
          </w:tcPr>
          <w:p w14:paraId="785B7E82" w14:textId="77777777" w:rsidR="00CC0863" w:rsidRDefault="00CC0863" w:rsidP="00797188">
            <w:pPr>
              <w:pStyle w:val="TAL"/>
              <w:rPr>
                <w:lang w:eastAsia="zh-CN"/>
              </w:rPr>
            </w:pPr>
            <w:r>
              <w:rPr>
                <w:rFonts w:cs="Arial"/>
                <w:szCs w:val="18"/>
              </w:rPr>
              <w:t>ServiceExperience</w:t>
            </w:r>
            <w:r>
              <w:rPr>
                <w:lang w:eastAsia="zh-CN"/>
              </w:rPr>
              <w:t xml:space="preserve"> </w:t>
            </w:r>
          </w:p>
          <w:p w14:paraId="6911495E" w14:textId="77777777" w:rsidR="00CC0863" w:rsidRDefault="00CC0863" w:rsidP="00797188">
            <w:pPr>
              <w:pStyle w:val="TAL"/>
            </w:pPr>
            <w:r>
              <w:rPr>
                <w:lang w:eastAsia="zh-CN"/>
              </w:rPr>
              <w:t>NsiLoad</w:t>
            </w:r>
          </w:p>
          <w:p w14:paraId="57389D00" w14:textId="77777777" w:rsidR="00CC0863" w:rsidRDefault="00CC0863" w:rsidP="00797188">
            <w:pPr>
              <w:pStyle w:val="TAL"/>
              <w:rPr>
                <w:lang w:eastAsia="zh-CN"/>
              </w:rPr>
            </w:pPr>
            <w:r>
              <w:rPr>
                <w:rFonts w:eastAsia="Batang"/>
              </w:rPr>
              <w:t>DnPerformance</w:t>
            </w:r>
          </w:p>
          <w:p w14:paraId="31EBDA86" w14:textId="77777777" w:rsidR="00CC0863" w:rsidRDefault="00CC0863" w:rsidP="00797188">
            <w:pPr>
              <w:pStyle w:val="TAL"/>
              <w:rPr>
                <w:rFonts w:cs="Arial"/>
                <w:szCs w:val="18"/>
              </w:rPr>
            </w:pPr>
          </w:p>
        </w:tc>
      </w:tr>
      <w:tr w:rsidR="00CC0863" w14:paraId="19A71F36" w14:textId="77777777" w:rsidTr="00797188">
        <w:trPr>
          <w:gridAfter w:val="1"/>
          <w:wAfter w:w="41" w:type="dxa"/>
          <w:jc w:val="center"/>
        </w:trPr>
        <w:tc>
          <w:tcPr>
            <w:tcW w:w="1603" w:type="dxa"/>
            <w:gridSpan w:val="2"/>
          </w:tcPr>
          <w:p w14:paraId="4F6378D1" w14:textId="77777777" w:rsidR="00CC0863" w:rsidRDefault="00CC0863" w:rsidP="00797188">
            <w:pPr>
              <w:pStyle w:val="TAL"/>
            </w:pPr>
            <w:r>
              <w:t>nsiLevelThrds</w:t>
            </w:r>
          </w:p>
        </w:tc>
        <w:tc>
          <w:tcPr>
            <w:tcW w:w="2001" w:type="dxa"/>
            <w:gridSpan w:val="2"/>
          </w:tcPr>
          <w:p w14:paraId="361EDB4B" w14:textId="77777777" w:rsidR="00CC0863" w:rsidRDefault="00CC0863" w:rsidP="00797188">
            <w:pPr>
              <w:pStyle w:val="TAL"/>
            </w:pPr>
            <w:r>
              <w:t>array(Uinteger)</w:t>
            </w:r>
          </w:p>
        </w:tc>
        <w:tc>
          <w:tcPr>
            <w:tcW w:w="286" w:type="dxa"/>
            <w:gridSpan w:val="2"/>
          </w:tcPr>
          <w:p w14:paraId="58CF9F44" w14:textId="77777777" w:rsidR="00CC0863" w:rsidRDefault="00CC0863" w:rsidP="00797188">
            <w:pPr>
              <w:pStyle w:val="TAC"/>
            </w:pPr>
            <w:r>
              <w:rPr>
                <w:lang w:eastAsia="zh-CN"/>
              </w:rPr>
              <w:t>O</w:t>
            </w:r>
          </w:p>
        </w:tc>
        <w:tc>
          <w:tcPr>
            <w:tcW w:w="1063" w:type="dxa"/>
            <w:gridSpan w:val="2"/>
          </w:tcPr>
          <w:p w14:paraId="301DD76F" w14:textId="77777777" w:rsidR="00CC0863" w:rsidRDefault="00CC0863" w:rsidP="00797188">
            <w:pPr>
              <w:pStyle w:val="TAL"/>
            </w:pPr>
            <w:r>
              <w:rPr>
                <w:lang w:eastAsia="zh-CN"/>
              </w:rPr>
              <w:t>1..N</w:t>
            </w:r>
          </w:p>
        </w:tc>
        <w:tc>
          <w:tcPr>
            <w:tcW w:w="2723" w:type="dxa"/>
            <w:gridSpan w:val="2"/>
          </w:tcPr>
          <w:p w14:paraId="03DE8E1A" w14:textId="77777777" w:rsidR="00CC0863" w:rsidRDefault="00CC0863" w:rsidP="00797188">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0BFE2795" w14:textId="77777777" w:rsidR="00CC0863" w:rsidRDefault="00CC0863" w:rsidP="00797188">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30413215" w14:textId="77777777" w:rsidR="00CC0863" w:rsidRDefault="00CC0863" w:rsidP="00797188">
            <w:pPr>
              <w:pStyle w:val="TAL"/>
              <w:rPr>
                <w:rFonts w:eastAsia="Batang"/>
              </w:rPr>
            </w:pPr>
            <w:r>
              <w:rPr>
                <w:rFonts w:cs="Arial"/>
                <w:szCs w:val="18"/>
                <w:lang w:eastAsia="zh-CN"/>
              </w:rPr>
              <w:t>Minimum = 0. Maximum = 100.</w:t>
            </w:r>
          </w:p>
        </w:tc>
        <w:tc>
          <w:tcPr>
            <w:tcW w:w="1463" w:type="dxa"/>
            <w:gridSpan w:val="2"/>
          </w:tcPr>
          <w:p w14:paraId="502B16E3" w14:textId="77777777" w:rsidR="00CC0863" w:rsidRDefault="00CC0863" w:rsidP="00797188">
            <w:pPr>
              <w:pStyle w:val="TAL"/>
              <w:rPr>
                <w:lang w:eastAsia="zh-CN"/>
              </w:rPr>
            </w:pPr>
            <w:r>
              <w:rPr>
                <w:lang w:eastAsia="zh-CN"/>
              </w:rPr>
              <w:t>NsiLoad</w:t>
            </w:r>
            <w:r>
              <w:t xml:space="preserve"> </w:t>
            </w:r>
          </w:p>
          <w:p w14:paraId="2019D257" w14:textId="77777777" w:rsidR="00CC0863" w:rsidRDefault="00CC0863" w:rsidP="00797188">
            <w:pPr>
              <w:pStyle w:val="TAL"/>
              <w:rPr>
                <w:rFonts w:cs="Arial"/>
                <w:szCs w:val="18"/>
              </w:rPr>
            </w:pPr>
          </w:p>
        </w:tc>
      </w:tr>
      <w:tr w:rsidR="00CC0863" w14:paraId="25F3877D" w14:textId="77777777" w:rsidTr="00797188">
        <w:trPr>
          <w:gridAfter w:val="1"/>
          <w:wAfter w:w="41" w:type="dxa"/>
          <w:jc w:val="center"/>
        </w:trPr>
        <w:tc>
          <w:tcPr>
            <w:tcW w:w="1603" w:type="dxa"/>
            <w:gridSpan w:val="2"/>
          </w:tcPr>
          <w:p w14:paraId="3B6518A9" w14:textId="77777777" w:rsidR="00CC0863" w:rsidRDefault="00CC0863" w:rsidP="00797188">
            <w:pPr>
              <w:pStyle w:val="TAL"/>
            </w:pPr>
            <w:r>
              <w:t>qosRequ</w:t>
            </w:r>
          </w:p>
        </w:tc>
        <w:tc>
          <w:tcPr>
            <w:tcW w:w="2001" w:type="dxa"/>
            <w:gridSpan w:val="2"/>
          </w:tcPr>
          <w:p w14:paraId="306FCE28" w14:textId="77777777" w:rsidR="00CC0863" w:rsidRDefault="00CC0863" w:rsidP="00797188">
            <w:pPr>
              <w:pStyle w:val="TAL"/>
            </w:pPr>
            <w:r>
              <w:t>QosRequirement</w:t>
            </w:r>
          </w:p>
        </w:tc>
        <w:tc>
          <w:tcPr>
            <w:tcW w:w="286" w:type="dxa"/>
            <w:gridSpan w:val="2"/>
          </w:tcPr>
          <w:p w14:paraId="4C44A84D" w14:textId="77777777" w:rsidR="00CC0863" w:rsidRDefault="00CC0863" w:rsidP="00797188">
            <w:pPr>
              <w:pStyle w:val="TAC"/>
            </w:pPr>
            <w:r>
              <w:t>C</w:t>
            </w:r>
          </w:p>
        </w:tc>
        <w:tc>
          <w:tcPr>
            <w:tcW w:w="1063" w:type="dxa"/>
            <w:gridSpan w:val="2"/>
          </w:tcPr>
          <w:p w14:paraId="00F96EAA" w14:textId="77777777" w:rsidR="00CC0863" w:rsidRDefault="00CC0863" w:rsidP="00797188">
            <w:pPr>
              <w:pStyle w:val="TAL"/>
            </w:pPr>
            <w:r>
              <w:t>0..1</w:t>
            </w:r>
          </w:p>
        </w:tc>
        <w:tc>
          <w:tcPr>
            <w:tcW w:w="2723" w:type="dxa"/>
            <w:gridSpan w:val="2"/>
          </w:tcPr>
          <w:p w14:paraId="7C171751" w14:textId="77777777" w:rsidR="00CC0863" w:rsidRDefault="00CC0863" w:rsidP="00797188">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3" w:type="dxa"/>
            <w:gridSpan w:val="2"/>
          </w:tcPr>
          <w:p w14:paraId="1CE67B09" w14:textId="77777777" w:rsidR="00CC0863" w:rsidRDefault="00CC0863" w:rsidP="00797188">
            <w:pPr>
              <w:pStyle w:val="TAL"/>
              <w:rPr>
                <w:rFonts w:cs="Arial"/>
                <w:szCs w:val="18"/>
              </w:rPr>
            </w:pPr>
            <w:r>
              <w:rPr>
                <w:rFonts w:cs="Arial"/>
                <w:szCs w:val="18"/>
              </w:rPr>
              <w:t>QoSSustainability</w:t>
            </w:r>
          </w:p>
          <w:p w14:paraId="510AC9FB" w14:textId="77777777" w:rsidR="00CC0863" w:rsidRDefault="00CC0863" w:rsidP="00797188">
            <w:pPr>
              <w:pStyle w:val="TAL"/>
              <w:rPr>
                <w:rFonts w:cs="Arial"/>
                <w:szCs w:val="18"/>
              </w:rPr>
            </w:pPr>
            <w:bookmarkStart w:id="34" w:name="_Hlk134699191"/>
            <w:r>
              <w:rPr>
                <w:lang w:eastAsia="zh-CN"/>
              </w:rPr>
              <w:t>E2eDataVolTransTime</w:t>
            </w:r>
            <w:bookmarkEnd w:id="34"/>
          </w:p>
        </w:tc>
      </w:tr>
      <w:tr w:rsidR="00CC0863" w14:paraId="2D2AEB53" w14:textId="77777777" w:rsidTr="00797188">
        <w:trPr>
          <w:gridAfter w:val="1"/>
          <w:wAfter w:w="41" w:type="dxa"/>
          <w:jc w:val="center"/>
        </w:trPr>
        <w:tc>
          <w:tcPr>
            <w:tcW w:w="1603" w:type="dxa"/>
            <w:gridSpan w:val="2"/>
          </w:tcPr>
          <w:p w14:paraId="0AA19011" w14:textId="77777777" w:rsidR="00CC0863" w:rsidRDefault="00CC0863" w:rsidP="00797188">
            <w:pPr>
              <w:pStyle w:val="TAL"/>
            </w:pPr>
            <w:r>
              <w:t>qosFlowRetThds</w:t>
            </w:r>
          </w:p>
        </w:tc>
        <w:tc>
          <w:tcPr>
            <w:tcW w:w="2001" w:type="dxa"/>
            <w:gridSpan w:val="2"/>
          </w:tcPr>
          <w:p w14:paraId="7320A4DA" w14:textId="77777777" w:rsidR="00CC0863" w:rsidRDefault="00CC0863" w:rsidP="00797188">
            <w:pPr>
              <w:pStyle w:val="TAL"/>
            </w:pPr>
            <w:r>
              <w:t>array(RetainabilityThreshold)</w:t>
            </w:r>
          </w:p>
        </w:tc>
        <w:tc>
          <w:tcPr>
            <w:tcW w:w="286" w:type="dxa"/>
            <w:gridSpan w:val="2"/>
          </w:tcPr>
          <w:p w14:paraId="466146BE" w14:textId="77777777" w:rsidR="00CC0863" w:rsidRDefault="00CC0863" w:rsidP="00797188">
            <w:pPr>
              <w:pStyle w:val="TAC"/>
            </w:pPr>
            <w:r>
              <w:t>C</w:t>
            </w:r>
          </w:p>
        </w:tc>
        <w:tc>
          <w:tcPr>
            <w:tcW w:w="1063" w:type="dxa"/>
            <w:gridSpan w:val="2"/>
          </w:tcPr>
          <w:p w14:paraId="1CE3B121" w14:textId="77777777" w:rsidR="00CC0863" w:rsidRDefault="00CC0863" w:rsidP="00797188">
            <w:pPr>
              <w:pStyle w:val="TAL"/>
            </w:pPr>
            <w:r>
              <w:rPr>
                <w:rFonts w:hint="eastAsia"/>
                <w:lang w:eastAsia="zh-CN"/>
              </w:rPr>
              <w:t>1..N</w:t>
            </w:r>
          </w:p>
        </w:tc>
        <w:tc>
          <w:tcPr>
            <w:tcW w:w="2723" w:type="dxa"/>
            <w:gridSpan w:val="2"/>
          </w:tcPr>
          <w:p w14:paraId="660F0B1D" w14:textId="77777777" w:rsidR="00CC0863" w:rsidRDefault="00CC0863" w:rsidP="00797188">
            <w:pPr>
              <w:pStyle w:val="TAL"/>
            </w:pPr>
            <w:r>
              <w:rPr>
                <w:rFonts w:eastAsia="Batang"/>
              </w:rPr>
              <w:t>Represents the QoS flow retainability thresholds. Shall be supplied for the 5QI ("5qi" in "qosRequ") or resource type ("resType" in "qosRequ") of GBR resource type. (NOTE 4)</w:t>
            </w:r>
          </w:p>
        </w:tc>
        <w:tc>
          <w:tcPr>
            <w:tcW w:w="1463" w:type="dxa"/>
            <w:gridSpan w:val="2"/>
          </w:tcPr>
          <w:p w14:paraId="6A2A465A" w14:textId="77777777" w:rsidR="00CC0863" w:rsidDel="00CC0863" w:rsidRDefault="00CC0863" w:rsidP="00797188">
            <w:pPr>
              <w:pStyle w:val="TAL"/>
              <w:rPr>
                <w:del w:id="35" w:author="Huawei" w:date="2024-05-09T13:03:00Z"/>
                <w:lang w:eastAsia="zh-CN"/>
              </w:rPr>
            </w:pPr>
            <w:r>
              <w:rPr>
                <w:rFonts w:cs="Arial"/>
                <w:szCs w:val="18"/>
              </w:rPr>
              <w:t>QoSSustainability</w:t>
            </w:r>
          </w:p>
          <w:p w14:paraId="72D9DD55" w14:textId="3BC35F4E" w:rsidR="00CC0863" w:rsidDel="00CC0863" w:rsidRDefault="00CC0863" w:rsidP="00797188">
            <w:pPr>
              <w:pStyle w:val="TAL"/>
              <w:rPr>
                <w:del w:id="36" w:author="Huawei" w:date="2024-05-09T13:03:00Z"/>
                <w:rFonts w:cs="Arial"/>
                <w:szCs w:val="18"/>
              </w:rPr>
            </w:pPr>
            <w:del w:id="37" w:author="Huawei" w:date="2024-05-09T13:03:00Z">
              <w:r w:rsidDel="00CC0863">
                <w:rPr>
                  <w:lang w:eastAsia="zh-CN"/>
                </w:rPr>
                <w:delText>E2eDataVolTransTime</w:delText>
              </w:r>
            </w:del>
          </w:p>
          <w:p w14:paraId="2B0D02A3" w14:textId="77777777" w:rsidR="00CC0863" w:rsidRDefault="00CC0863" w:rsidP="00797188">
            <w:pPr>
              <w:pStyle w:val="TAL"/>
              <w:rPr>
                <w:rFonts w:cs="Arial"/>
                <w:szCs w:val="18"/>
              </w:rPr>
            </w:pPr>
          </w:p>
        </w:tc>
      </w:tr>
      <w:tr w:rsidR="00CC0863" w14:paraId="159BECDD" w14:textId="77777777" w:rsidTr="00797188">
        <w:trPr>
          <w:gridAfter w:val="1"/>
          <w:wAfter w:w="41" w:type="dxa"/>
          <w:jc w:val="center"/>
        </w:trPr>
        <w:tc>
          <w:tcPr>
            <w:tcW w:w="1603" w:type="dxa"/>
            <w:gridSpan w:val="2"/>
          </w:tcPr>
          <w:p w14:paraId="6292AD43" w14:textId="77777777" w:rsidR="00CC0863" w:rsidRDefault="00CC0863" w:rsidP="00797188">
            <w:pPr>
              <w:pStyle w:val="TAL"/>
            </w:pPr>
            <w:r>
              <w:t>ranUeThrouThds</w:t>
            </w:r>
          </w:p>
        </w:tc>
        <w:tc>
          <w:tcPr>
            <w:tcW w:w="2001" w:type="dxa"/>
            <w:gridSpan w:val="2"/>
          </w:tcPr>
          <w:p w14:paraId="300DC293" w14:textId="77777777" w:rsidR="00CC0863" w:rsidRDefault="00CC0863" w:rsidP="00797188">
            <w:pPr>
              <w:pStyle w:val="TAL"/>
            </w:pPr>
            <w:r>
              <w:t>array(BitRate)</w:t>
            </w:r>
          </w:p>
        </w:tc>
        <w:tc>
          <w:tcPr>
            <w:tcW w:w="286" w:type="dxa"/>
            <w:gridSpan w:val="2"/>
          </w:tcPr>
          <w:p w14:paraId="1AEE5613" w14:textId="77777777" w:rsidR="00CC0863" w:rsidRDefault="00CC0863" w:rsidP="00797188">
            <w:pPr>
              <w:pStyle w:val="TAC"/>
            </w:pPr>
            <w:r>
              <w:t>C</w:t>
            </w:r>
          </w:p>
        </w:tc>
        <w:tc>
          <w:tcPr>
            <w:tcW w:w="1063" w:type="dxa"/>
            <w:gridSpan w:val="2"/>
          </w:tcPr>
          <w:p w14:paraId="4468D41E" w14:textId="77777777" w:rsidR="00CC0863" w:rsidRDefault="00CC0863" w:rsidP="00797188">
            <w:pPr>
              <w:pStyle w:val="TAL"/>
            </w:pPr>
            <w:r>
              <w:rPr>
                <w:rFonts w:hint="eastAsia"/>
                <w:lang w:eastAsia="zh-CN"/>
              </w:rPr>
              <w:t>1..N</w:t>
            </w:r>
          </w:p>
        </w:tc>
        <w:tc>
          <w:tcPr>
            <w:tcW w:w="2723" w:type="dxa"/>
            <w:gridSpan w:val="2"/>
          </w:tcPr>
          <w:p w14:paraId="049E6C1A" w14:textId="77777777" w:rsidR="00CC0863" w:rsidRDefault="00CC0863" w:rsidP="00797188">
            <w:pPr>
              <w:pStyle w:val="TAL"/>
              <w:rPr>
                <w:rFonts w:eastAsia="Batang"/>
              </w:rPr>
            </w:pPr>
            <w:r>
              <w:rPr>
                <w:rFonts w:eastAsia="Batang"/>
              </w:rPr>
              <w:t>Represents the RAN UE throughput thresholds.</w:t>
            </w:r>
          </w:p>
          <w:p w14:paraId="4CA5D5D2" w14:textId="77777777" w:rsidR="00CC0863" w:rsidRDefault="00CC0863" w:rsidP="00797188">
            <w:pPr>
              <w:pStyle w:val="TAL"/>
            </w:pPr>
            <w:r>
              <w:rPr>
                <w:rFonts w:eastAsia="Batang"/>
              </w:rPr>
              <w:t>Shall be supplied for the 5QI ("5qi" in "qosRequ") or resource type ("resType" in "qosRequ") of non-GBR resource type. (NOTE 4)</w:t>
            </w:r>
          </w:p>
        </w:tc>
        <w:tc>
          <w:tcPr>
            <w:tcW w:w="1463" w:type="dxa"/>
            <w:gridSpan w:val="2"/>
          </w:tcPr>
          <w:p w14:paraId="1108B1DC" w14:textId="77777777" w:rsidR="00CC0863" w:rsidRDefault="00CC0863" w:rsidP="00797188">
            <w:pPr>
              <w:pStyle w:val="TAL"/>
              <w:rPr>
                <w:rFonts w:cs="Arial"/>
                <w:szCs w:val="18"/>
              </w:rPr>
            </w:pPr>
            <w:r>
              <w:rPr>
                <w:rFonts w:cs="Arial"/>
                <w:szCs w:val="18"/>
              </w:rPr>
              <w:t>QoSSustainability</w:t>
            </w:r>
          </w:p>
        </w:tc>
      </w:tr>
      <w:tr w:rsidR="00CC0863" w14:paraId="298DA206" w14:textId="77777777" w:rsidTr="00797188">
        <w:trPr>
          <w:gridAfter w:val="1"/>
          <w:wAfter w:w="41" w:type="dxa"/>
          <w:jc w:val="center"/>
        </w:trPr>
        <w:tc>
          <w:tcPr>
            <w:tcW w:w="1603" w:type="dxa"/>
            <w:gridSpan w:val="2"/>
          </w:tcPr>
          <w:p w14:paraId="19DA86A5" w14:textId="77777777" w:rsidR="00CC0863" w:rsidRDefault="00CC0863" w:rsidP="00797188">
            <w:pPr>
              <w:pStyle w:val="TAL"/>
            </w:pPr>
            <w:r>
              <w:t>repetitionPeriod</w:t>
            </w:r>
          </w:p>
        </w:tc>
        <w:tc>
          <w:tcPr>
            <w:tcW w:w="2001" w:type="dxa"/>
            <w:gridSpan w:val="2"/>
          </w:tcPr>
          <w:p w14:paraId="6F6C2FCC" w14:textId="77777777" w:rsidR="00CC0863" w:rsidRDefault="00CC0863" w:rsidP="00797188">
            <w:pPr>
              <w:pStyle w:val="TAL"/>
            </w:pPr>
            <w:r>
              <w:t>DurationSec</w:t>
            </w:r>
          </w:p>
        </w:tc>
        <w:tc>
          <w:tcPr>
            <w:tcW w:w="286" w:type="dxa"/>
            <w:gridSpan w:val="2"/>
          </w:tcPr>
          <w:p w14:paraId="2472865E" w14:textId="77777777" w:rsidR="00CC0863" w:rsidRDefault="00CC0863" w:rsidP="00797188">
            <w:pPr>
              <w:pStyle w:val="TAC"/>
            </w:pPr>
            <w:r>
              <w:t>C</w:t>
            </w:r>
          </w:p>
        </w:tc>
        <w:tc>
          <w:tcPr>
            <w:tcW w:w="1063" w:type="dxa"/>
            <w:gridSpan w:val="2"/>
          </w:tcPr>
          <w:p w14:paraId="5899954B" w14:textId="77777777" w:rsidR="00CC0863" w:rsidRDefault="00CC0863" w:rsidP="00797188">
            <w:pPr>
              <w:pStyle w:val="TAL"/>
            </w:pPr>
            <w:r>
              <w:t>0..1</w:t>
            </w:r>
          </w:p>
        </w:tc>
        <w:tc>
          <w:tcPr>
            <w:tcW w:w="2723" w:type="dxa"/>
            <w:gridSpan w:val="2"/>
          </w:tcPr>
          <w:p w14:paraId="17015396" w14:textId="77777777" w:rsidR="00CC0863" w:rsidRDefault="00CC0863" w:rsidP="00797188">
            <w:pPr>
              <w:pStyle w:val="TAL"/>
            </w:pPr>
            <w:r>
              <w:t>Shall be supplied for notification method "PERIODIC" by the "notificationMethod" attribute.</w:t>
            </w:r>
          </w:p>
        </w:tc>
        <w:tc>
          <w:tcPr>
            <w:tcW w:w="1463" w:type="dxa"/>
            <w:gridSpan w:val="2"/>
          </w:tcPr>
          <w:p w14:paraId="28F06634" w14:textId="77777777" w:rsidR="00CC0863" w:rsidRDefault="00CC0863" w:rsidP="00797188">
            <w:pPr>
              <w:pStyle w:val="TAL"/>
              <w:rPr>
                <w:rFonts w:cs="Arial"/>
                <w:szCs w:val="18"/>
              </w:rPr>
            </w:pPr>
          </w:p>
        </w:tc>
      </w:tr>
      <w:tr w:rsidR="00CC0863" w14:paraId="6A8FE9E4" w14:textId="77777777" w:rsidTr="00797188">
        <w:trPr>
          <w:gridAfter w:val="1"/>
          <w:wAfter w:w="41" w:type="dxa"/>
          <w:jc w:val="center"/>
        </w:trPr>
        <w:tc>
          <w:tcPr>
            <w:tcW w:w="1603" w:type="dxa"/>
            <w:gridSpan w:val="2"/>
          </w:tcPr>
          <w:p w14:paraId="398D7E72" w14:textId="77777777" w:rsidR="00CC0863" w:rsidRDefault="00CC0863" w:rsidP="00797188">
            <w:pPr>
              <w:pStyle w:val="TAL"/>
            </w:pPr>
            <w:r>
              <w:t>snssais</w:t>
            </w:r>
          </w:p>
        </w:tc>
        <w:tc>
          <w:tcPr>
            <w:tcW w:w="2001" w:type="dxa"/>
            <w:gridSpan w:val="2"/>
          </w:tcPr>
          <w:p w14:paraId="0438B316" w14:textId="77777777" w:rsidR="00CC0863" w:rsidRDefault="00CC0863" w:rsidP="00797188">
            <w:pPr>
              <w:pStyle w:val="TAL"/>
            </w:pPr>
            <w:r>
              <w:t>array(Snssai)</w:t>
            </w:r>
          </w:p>
        </w:tc>
        <w:tc>
          <w:tcPr>
            <w:tcW w:w="286" w:type="dxa"/>
            <w:gridSpan w:val="2"/>
          </w:tcPr>
          <w:p w14:paraId="0E3AF40A" w14:textId="77777777" w:rsidR="00CC0863" w:rsidRDefault="00CC0863" w:rsidP="00797188">
            <w:pPr>
              <w:pStyle w:val="TAC"/>
            </w:pPr>
            <w:r>
              <w:t>C</w:t>
            </w:r>
          </w:p>
        </w:tc>
        <w:tc>
          <w:tcPr>
            <w:tcW w:w="1063" w:type="dxa"/>
            <w:gridSpan w:val="2"/>
          </w:tcPr>
          <w:p w14:paraId="06B0DB15" w14:textId="77777777" w:rsidR="00CC0863" w:rsidRDefault="00CC0863" w:rsidP="00797188">
            <w:pPr>
              <w:pStyle w:val="TAL"/>
            </w:pPr>
            <w:r>
              <w:t>1..N</w:t>
            </w:r>
          </w:p>
        </w:tc>
        <w:tc>
          <w:tcPr>
            <w:tcW w:w="2723" w:type="dxa"/>
            <w:gridSpan w:val="2"/>
          </w:tcPr>
          <w:p w14:paraId="49D177FD" w14:textId="77777777" w:rsidR="00CC0863" w:rsidRDefault="00CC0863" w:rsidP="00797188">
            <w:pPr>
              <w:pStyle w:val="TAL"/>
            </w:pPr>
            <w:r>
              <w:t>Identification(s) of network slice(s) to which the subscription applies. (NOTE 1, NOTE 8) (NOTE 17)</w:t>
            </w:r>
          </w:p>
        </w:tc>
        <w:tc>
          <w:tcPr>
            <w:tcW w:w="1463" w:type="dxa"/>
            <w:gridSpan w:val="2"/>
          </w:tcPr>
          <w:p w14:paraId="03F50A11" w14:textId="77777777" w:rsidR="00CC0863" w:rsidRDefault="00CC0863" w:rsidP="00797188">
            <w:pPr>
              <w:pStyle w:val="TAL"/>
              <w:rPr>
                <w:rFonts w:cs="Arial"/>
                <w:szCs w:val="18"/>
              </w:rPr>
            </w:pPr>
          </w:p>
        </w:tc>
      </w:tr>
      <w:tr w:rsidR="00CC0863" w14:paraId="7CE65436" w14:textId="77777777" w:rsidTr="00797188">
        <w:trPr>
          <w:gridAfter w:val="1"/>
          <w:wAfter w:w="41" w:type="dxa"/>
          <w:jc w:val="center"/>
        </w:trPr>
        <w:tc>
          <w:tcPr>
            <w:tcW w:w="1603" w:type="dxa"/>
            <w:gridSpan w:val="2"/>
          </w:tcPr>
          <w:p w14:paraId="2E0CC71E" w14:textId="77777777" w:rsidR="00CC0863" w:rsidRDefault="00CC0863" w:rsidP="00797188">
            <w:pPr>
              <w:pStyle w:val="TAL"/>
            </w:pPr>
            <w:r>
              <w:t>tgtUe</w:t>
            </w:r>
          </w:p>
        </w:tc>
        <w:tc>
          <w:tcPr>
            <w:tcW w:w="2001" w:type="dxa"/>
            <w:gridSpan w:val="2"/>
          </w:tcPr>
          <w:p w14:paraId="3B3F83F8" w14:textId="77777777" w:rsidR="00CC0863" w:rsidRDefault="00CC0863" w:rsidP="00797188">
            <w:pPr>
              <w:pStyle w:val="TAL"/>
            </w:pPr>
            <w:r>
              <w:t>TargetUeInformation</w:t>
            </w:r>
          </w:p>
        </w:tc>
        <w:tc>
          <w:tcPr>
            <w:tcW w:w="286" w:type="dxa"/>
            <w:gridSpan w:val="2"/>
          </w:tcPr>
          <w:p w14:paraId="0EB6922B" w14:textId="77777777" w:rsidR="00CC0863" w:rsidRDefault="00CC0863" w:rsidP="00797188">
            <w:pPr>
              <w:pStyle w:val="TAC"/>
            </w:pPr>
            <w:r>
              <w:rPr>
                <w:rFonts w:cs="Arial"/>
                <w:szCs w:val="18"/>
                <w:lang w:eastAsia="zh-CN"/>
              </w:rPr>
              <w:t>O</w:t>
            </w:r>
          </w:p>
        </w:tc>
        <w:tc>
          <w:tcPr>
            <w:tcW w:w="1063" w:type="dxa"/>
            <w:gridSpan w:val="2"/>
          </w:tcPr>
          <w:p w14:paraId="0D1243A1" w14:textId="77777777" w:rsidR="00CC0863" w:rsidRDefault="00CC0863" w:rsidP="00797188">
            <w:pPr>
              <w:pStyle w:val="TAL"/>
            </w:pPr>
            <w:r>
              <w:rPr>
                <w:rFonts w:cs="Arial"/>
                <w:szCs w:val="18"/>
                <w:lang w:eastAsia="zh-CN"/>
              </w:rPr>
              <w:t>0..1</w:t>
            </w:r>
          </w:p>
        </w:tc>
        <w:tc>
          <w:tcPr>
            <w:tcW w:w="2723" w:type="dxa"/>
            <w:gridSpan w:val="2"/>
          </w:tcPr>
          <w:p w14:paraId="10B94052" w14:textId="77777777" w:rsidR="00CC0863" w:rsidRDefault="00CC0863" w:rsidP="00797188">
            <w:pPr>
              <w:pStyle w:val="TAL"/>
              <w:rPr>
                <w:rFonts w:cs="Arial"/>
                <w:szCs w:val="18"/>
              </w:rPr>
            </w:pPr>
            <w:r>
              <w:rPr>
                <w:rFonts w:cs="Arial"/>
                <w:szCs w:val="18"/>
              </w:rPr>
              <w:t>Identifies target UE information.</w:t>
            </w:r>
          </w:p>
          <w:p w14:paraId="2DE5528C" w14:textId="77777777" w:rsidR="00CC0863" w:rsidRDefault="00CC0863" w:rsidP="00797188">
            <w:pPr>
              <w:pStyle w:val="TAL"/>
              <w:rPr>
                <w:rFonts w:cs="Arial"/>
                <w:szCs w:val="18"/>
              </w:rPr>
            </w:pPr>
            <w:r>
              <w:rPr>
                <w:rFonts w:eastAsia="Batang"/>
              </w:rPr>
              <w:t>(NOTE 3)</w:t>
            </w:r>
          </w:p>
        </w:tc>
        <w:tc>
          <w:tcPr>
            <w:tcW w:w="1463" w:type="dxa"/>
            <w:gridSpan w:val="2"/>
          </w:tcPr>
          <w:p w14:paraId="519C86A5" w14:textId="77777777" w:rsidR="00CC0863" w:rsidRDefault="00CC0863" w:rsidP="00797188">
            <w:pPr>
              <w:pStyle w:val="TAL"/>
              <w:rPr>
                <w:rFonts w:eastAsia="Batang"/>
              </w:rPr>
            </w:pPr>
          </w:p>
        </w:tc>
      </w:tr>
      <w:tr w:rsidR="00CC0863" w14:paraId="2279BFA9" w14:textId="77777777" w:rsidTr="00797188">
        <w:trPr>
          <w:gridAfter w:val="1"/>
          <w:wAfter w:w="41" w:type="dxa"/>
          <w:jc w:val="center"/>
        </w:trPr>
        <w:tc>
          <w:tcPr>
            <w:tcW w:w="1603" w:type="dxa"/>
            <w:gridSpan w:val="2"/>
          </w:tcPr>
          <w:p w14:paraId="2B398784" w14:textId="77777777" w:rsidR="00CC0863" w:rsidRDefault="00CC0863" w:rsidP="00797188">
            <w:pPr>
              <w:pStyle w:val="TAL"/>
            </w:pPr>
            <w:r>
              <w:t>roamingInfo</w:t>
            </w:r>
          </w:p>
        </w:tc>
        <w:tc>
          <w:tcPr>
            <w:tcW w:w="2001" w:type="dxa"/>
            <w:gridSpan w:val="2"/>
          </w:tcPr>
          <w:p w14:paraId="59109C02" w14:textId="77777777" w:rsidR="00CC0863" w:rsidRDefault="00CC0863" w:rsidP="00797188">
            <w:pPr>
              <w:pStyle w:val="TAL"/>
            </w:pPr>
            <w:r>
              <w:t>RoamingInfo</w:t>
            </w:r>
          </w:p>
        </w:tc>
        <w:tc>
          <w:tcPr>
            <w:tcW w:w="286" w:type="dxa"/>
            <w:gridSpan w:val="2"/>
          </w:tcPr>
          <w:p w14:paraId="6D3DD662" w14:textId="77777777" w:rsidR="00CC0863" w:rsidRDefault="00CC0863" w:rsidP="00797188">
            <w:pPr>
              <w:pStyle w:val="TAC"/>
              <w:rPr>
                <w:rFonts w:cs="Arial"/>
                <w:szCs w:val="18"/>
                <w:lang w:eastAsia="zh-CN"/>
              </w:rPr>
            </w:pPr>
            <w:r>
              <w:rPr>
                <w:rFonts w:cs="Arial"/>
                <w:szCs w:val="18"/>
                <w:lang w:eastAsia="zh-CN"/>
              </w:rPr>
              <w:t>O</w:t>
            </w:r>
          </w:p>
        </w:tc>
        <w:tc>
          <w:tcPr>
            <w:tcW w:w="1063" w:type="dxa"/>
            <w:gridSpan w:val="2"/>
          </w:tcPr>
          <w:p w14:paraId="78566FC0" w14:textId="77777777" w:rsidR="00CC0863" w:rsidRDefault="00CC0863" w:rsidP="00797188">
            <w:pPr>
              <w:pStyle w:val="TAL"/>
              <w:rPr>
                <w:rFonts w:cs="Arial"/>
                <w:szCs w:val="18"/>
                <w:lang w:eastAsia="zh-CN"/>
              </w:rPr>
            </w:pPr>
            <w:r>
              <w:rPr>
                <w:rFonts w:cs="Arial"/>
                <w:szCs w:val="18"/>
                <w:lang w:eastAsia="zh-CN"/>
              </w:rPr>
              <w:t>0..1</w:t>
            </w:r>
          </w:p>
        </w:tc>
        <w:tc>
          <w:tcPr>
            <w:tcW w:w="2723" w:type="dxa"/>
            <w:gridSpan w:val="2"/>
          </w:tcPr>
          <w:p w14:paraId="270A0639" w14:textId="77777777" w:rsidR="00CC0863" w:rsidRDefault="00CC0863" w:rsidP="00797188">
            <w:pPr>
              <w:pStyle w:val="TAL"/>
              <w:rPr>
                <w:rFonts w:cs="Arial"/>
                <w:szCs w:val="18"/>
              </w:rPr>
            </w:pPr>
            <w:r>
              <w:rPr>
                <w:rFonts w:cs="Arial"/>
                <w:szCs w:val="18"/>
              </w:rPr>
              <w:t>Information about roaming analytics. When this attribute is provided, the request should contain only attributes that are applicable also in the Nnwdaf_RoamingAnalytics service.</w:t>
            </w:r>
          </w:p>
        </w:tc>
        <w:tc>
          <w:tcPr>
            <w:tcW w:w="1463" w:type="dxa"/>
            <w:gridSpan w:val="2"/>
          </w:tcPr>
          <w:p w14:paraId="469D7AB8" w14:textId="77777777" w:rsidR="00CC0863" w:rsidRDefault="00CC0863" w:rsidP="00797188">
            <w:pPr>
              <w:pStyle w:val="TAL"/>
              <w:rPr>
                <w:rFonts w:eastAsia="Batang"/>
              </w:rPr>
            </w:pPr>
            <w:r>
              <w:rPr>
                <w:rFonts w:eastAsia="Batang"/>
              </w:rPr>
              <w:t>RoamingAnalytics</w:t>
            </w:r>
          </w:p>
        </w:tc>
      </w:tr>
      <w:tr w:rsidR="00CC0863" w14:paraId="6E109AC2" w14:textId="77777777" w:rsidTr="00797188">
        <w:trPr>
          <w:gridAfter w:val="1"/>
          <w:wAfter w:w="41" w:type="dxa"/>
          <w:jc w:val="center"/>
        </w:trPr>
        <w:tc>
          <w:tcPr>
            <w:tcW w:w="1603" w:type="dxa"/>
            <w:gridSpan w:val="2"/>
          </w:tcPr>
          <w:p w14:paraId="33BA6F91" w14:textId="77777777" w:rsidR="00CC0863" w:rsidRDefault="00CC0863" w:rsidP="00797188">
            <w:pPr>
              <w:pStyle w:val="TAL"/>
            </w:pPr>
            <w:r>
              <w:t>congThresholds</w:t>
            </w:r>
          </w:p>
        </w:tc>
        <w:tc>
          <w:tcPr>
            <w:tcW w:w="2001" w:type="dxa"/>
            <w:gridSpan w:val="2"/>
          </w:tcPr>
          <w:p w14:paraId="1256D7DC" w14:textId="77777777" w:rsidR="00CC0863" w:rsidRDefault="00CC0863" w:rsidP="00797188">
            <w:pPr>
              <w:pStyle w:val="TAL"/>
            </w:pPr>
            <w:r>
              <w:t>array(ThresholdLevel)</w:t>
            </w:r>
          </w:p>
        </w:tc>
        <w:tc>
          <w:tcPr>
            <w:tcW w:w="286" w:type="dxa"/>
            <w:gridSpan w:val="2"/>
          </w:tcPr>
          <w:p w14:paraId="28A3BFA8" w14:textId="77777777" w:rsidR="00CC0863" w:rsidRDefault="00CC0863" w:rsidP="00797188">
            <w:pPr>
              <w:pStyle w:val="TAC"/>
              <w:rPr>
                <w:rFonts w:cs="Arial"/>
                <w:szCs w:val="18"/>
                <w:lang w:eastAsia="zh-CN"/>
              </w:rPr>
            </w:pPr>
            <w:r>
              <w:rPr>
                <w:rFonts w:cs="Arial"/>
                <w:szCs w:val="18"/>
                <w:lang w:eastAsia="zh-CN"/>
              </w:rPr>
              <w:t>C</w:t>
            </w:r>
          </w:p>
        </w:tc>
        <w:tc>
          <w:tcPr>
            <w:tcW w:w="1063" w:type="dxa"/>
            <w:gridSpan w:val="2"/>
          </w:tcPr>
          <w:p w14:paraId="2CFC545E" w14:textId="77777777" w:rsidR="00CC0863" w:rsidRDefault="00CC0863" w:rsidP="00797188">
            <w:pPr>
              <w:pStyle w:val="TAL"/>
              <w:rPr>
                <w:rFonts w:cs="Arial"/>
                <w:szCs w:val="18"/>
                <w:lang w:eastAsia="zh-CN"/>
              </w:rPr>
            </w:pPr>
            <w:r>
              <w:rPr>
                <w:rFonts w:cs="Arial"/>
                <w:szCs w:val="18"/>
                <w:lang w:eastAsia="zh-CN"/>
              </w:rPr>
              <w:t>1..N</w:t>
            </w:r>
          </w:p>
        </w:tc>
        <w:tc>
          <w:tcPr>
            <w:tcW w:w="2723" w:type="dxa"/>
            <w:gridSpan w:val="2"/>
          </w:tcPr>
          <w:p w14:paraId="673D66CC" w14:textId="77777777" w:rsidR="00CC0863" w:rsidRDefault="00CC0863" w:rsidP="00797188">
            <w:pPr>
              <w:pStyle w:val="TAL"/>
              <w:rPr>
                <w:rFonts w:cs="Arial"/>
                <w:szCs w:val="18"/>
              </w:rPr>
            </w:pPr>
            <w:r>
              <w:rPr>
                <w:rFonts w:cs="Arial"/>
                <w:szCs w:val="18"/>
              </w:rPr>
              <w:t>Represents the congestion threshold levels. (NOTE 4)</w:t>
            </w:r>
          </w:p>
        </w:tc>
        <w:tc>
          <w:tcPr>
            <w:tcW w:w="1463" w:type="dxa"/>
            <w:gridSpan w:val="2"/>
          </w:tcPr>
          <w:p w14:paraId="399D9958" w14:textId="77777777" w:rsidR="00CC0863" w:rsidRDefault="00CC0863" w:rsidP="00797188">
            <w:pPr>
              <w:pStyle w:val="TAL"/>
              <w:rPr>
                <w:rFonts w:eastAsia="Batang"/>
              </w:rPr>
            </w:pPr>
            <w:r>
              <w:rPr>
                <w:rFonts w:eastAsia="Batang"/>
              </w:rPr>
              <w:t>UserDataCongestion</w:t>
            </w:r>
          </w:p>
        </w:tc>
      </w:tr>
      <w:tr w:rsidR="00CC0863" w14:paraId="4FDBD3AD" w14:textId="77777777" w:rsidTr="00797188">
        <w:trPr>
          <w:gridAfter w:val="1"/>
          <w:wAfter w:w="41" w:type="dxa"/>
          <w:jc w:val="center"/>
        </w:trPr>
        <w:tc>
          <w:tcPr>
            <w:tcW w:w="1603" w:type="dxa"/>
            <w:gridSpan w:val="2"/>
          </w:tcPr>
          <w:p w14:paraId="0E0E03DC" w14:textId="77777777" w:rsidR="00CC0863" w:rsidRDefault="00CC0863" w:rsidP="00797188">
            <w:pPr>
              <w:pStyle w:val="TAL"/>
            </w:pPr>
            <w:r>
              <w:t>nwPerfRequs</w:t>
            </w:r>
          </w:p>
        </w:tc>
        <w:tc>
          <w:tcPr>
            <w:tcW w:w="2001" w:type="dxa"/>
            <w:gridSpan w:val="2"/>
          </w:tcPr>
          <w:p w14:paraId="4AB6BA4E" w14:textId="77777777" w:rsidR="00CC0863" w:rsidRDefault="00CC0863" w:rsidP="00797188">
            <w:pPr>
              <w:pStyle w:val="TAL"/>
            </w:pPr>
            <w:r>
              <w:t>array(NetworkPerfRequirement)</w:t>
            </w:r>
          </w:p>
        </w:tc>
        <w:tc>
          <w:tcPr>
            <w:tcW w:w="286" w:type="dxa"/>
            <w:gridSpan w:val="2"/>
          </w:tcPr>
          <w:p w14:paraId="5F1622B1" w14:textId="77777777" w:rsidR="00CC0863" w:rsidRDefault="00CC0863" w:rsidP="00797188">
            <w:pPr>
              <w:pStyle w:val="TAC"/>
              <w:rPr>
                <w:rFonts w:cs="Arial"/>
                <w:szCs w:val="18"/>
                <w:lang w:eastAsia="zh-CN"/>
              </w:rPr>
            </w:pPr>
            <w:r>
              <w:rPr>
                <w:rFonts w:cs="Arial"/>
                <w:szCs w:val="18"/>
                <w:lang w:eastAsia="zh-CN"/>
              </w:rPr>
              <w:t>C</w:t>
            </w:r>
          </w:p>
        </w:tc>
        <w:tc>
          <w:tcPr>
            <w:tcW w:w="1063" w:type="dxa"/>
            <w:gridSpan w:val="2"/>
          </w:tcPr>
          <w:p w14:paraId="6F3DD0C4" w14:textId="77777777" w:rsidR="00CC0863" w:rsidRDefault="00CC0863" w:rsidP="00797188">
            <w:pPr>
              <w:pStyle w:val="TAL"/>
              <w:rPr>
                <w:rFonts w:cs="Arial"/>
                <w:szCs w:val="18"/>
                <w:lang w:eastAsia="zh-CN"/>
              </w:rPr>
            </w:pPr>
            <w:r>
              <w:t>1..N</w:t>
            </w:r>
          </w:p>
        </w:tc>
        <w:tc>
          <w:tcPr>
            <w:tcW w:w="2723" w:type="dxa"/>
            <w:gridSpan w:val="2"/>
          </w:tcPr>
          <w:p w14:paraId="317EE1B2" w14:textId="77777777" w:rsidR="00CC0863" w:rsidRDefault="00CC0863" w:rsidP="00797188">
            <w:pPr>
              <w:pStyle w:val="TAL"/>
            </w:pPr>
            <w:r>
              <w:t>Represents the network performance requirements. This attribute shall be included when subscribed event is "NETWORK_PERFORMANCE".</w:t>
            </w:r>
          </w:p>
          <w:p w14:paraId="6BA5321E" w14:textId="77777777" w:rsidR="00CC0863" w:rsidRDefault="00CC0863" w:rsidP="00797188">
            <w:pPr>
              <w:pStyle w:val="TAL"/>
              <w:rPr>
                <w:rFonts w:cs="Arial"/>
                <w:szCs w:val="18"/>
              </w:rPr>
            </w:pPr>
          </w:p>
        </w:tc>
        <w:tc>
          <w:tcPr>
            <w:tcW w:w="1463" w:type="dxa"/>
            <w:gridSpan w:val="2"/>
          </w:tcPr>
          <w:p w14:paraId="3B809B8A" w14:textId="77777777" w:rsidR="00CC0863" w:rsidRDefault="00CC0863" w:rsidP="00797188">
            <w:pPr>
              <w:pStyle w:val="TAL"/>
              <w:rPr>
                <w:rFonts w:eastAsia="Batang"/>
              </w:rPr>
            </w:pPr>
            <w:r>
              <w:rPr>
                <w:rFonts w:cs="Arial"/>
                <w:szCs w:val="18"/>
              </w:rPr>
              <w:t>NetworkPerformance</w:t>
            </w:r>
          </w:p>
        </w:tc>
      </w:tr>
      <w:tr w:rsidR="00CC0863" w14:paraId="5B94E01E" w14:textId="77777777" w:rsidTr="00797188">
        <w:trPr>
          <w:gridAfter w:val="1"/>
          <w:wAfter w:w="41" w:type="dxa"/>
          <w:jc w:val="center"/>
        </w:trPr>
        <w:tc>
          <w:tcPr>
            <w:tcW w:w="1603" w:type="dxa"/>
            <w:gridSpan w:val="2"/>
          </w:tcPr>
          <w:p w14:paraId="3F5465D2" w14:textId="77777777" w:rsidR="00CC0863" w:rsidRDefault="00CC0863" w:rsidP="00797188">
            <w:pPr>
              <w:pStyle w:val="TAL"/>
            </w:pPr>
            <w:r>
              <w:t>bwRequs</w:t>
            </w:r>
          </w:p>
        </w:tc>
        <w:tc>
          <w:tcPr>
            <w:tcW w:w="2001" w:type="dxa"/>
            <w:gridSpan w:val="2"/>
          </w:tcPr>
          <w:p w14:paraId="23D2F831" w14:textId="77777777" w:rsidR="00CC0863" w:rsidRDefault="00CC0863" w:rsidP="00797188">
            <w:pPr>
              <w:pStyle w:val="TAL"/>
            </w:pPr>
            <w:r>
              <w:t>array(BwRequirement)</w:t>
            </w:r>
          </w:p>
        </w:tc>
        <w:tc>
          <w:tcPr>
            <w:tcW w:w="286" w:type="dxa"/>
            <w:gridSpan w:val="2"/>
          </w:tcPr>
          <w:p w14:paraId="6F882D8A" w14:textId="77777777" w:rsidR="00CC0863" w:rsidRDefault="00CC0863" w:rsidP="00797188">
            <w:pPr>
              <w:pStyle w:val="TAC"/>
              <w:rPr>
                <w:rFonts w:cs="Arial"/>
                <w:szCs w:val="18"/>
                <w:lang w:eastAsia="zh-CN"/>
              </w:rPr>
            </w:pPr>
            <w:r>
              <w:t>O</w:t>
            </w:r>
          </w:p>
        </w:tc>
        <w:tc>
          <w:tcPr>
            <w:tcW w:w="1063" w:type="dxa"/>
            <w:gridSpan w:val="2"/>
          </w:tcPr>
          <w:p w14:paraId="5647FABF" w14:textId="77777777" w:rsidR="00CC0863" w:rsidRDefault="00CC0863" w:rsidP="00797188">
            <w:pPr>
              <w:pStyle w:val="TAL"/>
            </w:pPr>
            <w:r>
              <w:t>1..N</w:t>
            </w:r>
          </w:p>
        </w:tc>
        <w:tc>
          <w:tcPr>
            <w:tcW w:w="2723" w:type="dxa"/>
            <w:gridSpan w:val="2"/>
          </w:tcPr>
          <w:p w14:paraId="226B55B8" w14:textId="77777777" w:rsidR="00CC0863" w:rsidRDefault="00CC0863" w:rsidP="00797188">
            <w:pPr>
              <w:pStyle w:val="TAL"/>
            </w:pPr>
            <w:r>
              <w:t>Represents the bandwidth requirement for each application.</w:t>
            </w:r>
          </w:p>
          <w:p w14:paraId="0AC42FA4" w14:textId="77777777" w:rsidR="00CC0863" w:rsidRDefault="00CC0863" w:rsidP="00797188">
            <w:pPr>
              <w:pStyle w:val="TAL"/>
            </w:pPr>
            <w:r>
              <w:t>It may only be present if "appIds" attribute is provided.</w:t>
            </w:r>
          </w:p>
        </w:tc>
        <w:tc>
          <w:tcPr>
            <w:tcW w:w="1463" w:type="dxa"/>
            <w:gridSpan w:val="2"/>
          </w:tcPr>
          <w:p w14:paraId="2364581C" w14:textId="77777777" w:rsidR="00CC0863" w:rsidRDefault="00CC0863" w:rsidP="00797188">
            <w:pPr>
              <w:pStyle w:val="TAL"/>
              <w:rPr>
                <w:rFonts w:cs="Arial"/>
                <w:szCs w:val="18"/>
              </w:rPr>
            </w:pPr>
            <w:r>
              <w:t>ServiceExperience</w:t>
            </w:r>
          </w:p>
        </w:tc>
      </w:tr>
      <w:tr w:rsidR="00CC0863" w14:paraId="05CE1635" w14:textId="77777777" w:rsidTr="00797188">
        <w:trPr>
          <w:gridAfter w:val="1"/>
          <w:wAfter w:w="41" w:type="dxa"/>
          <w:jc w:val="center"/>
        </w:trPr>
        <w:tc>
          <w:tcPr>
            <w:tcW w:w="1603" w:type="dxa"/>
            <w:gridSpan w:val="2"/>
          </w:tcPr>
          <w:p w14:paraId="7966D6B5" w14:textId="77777777" w:rsidR="00CC0863" w:rsidRDefault="00CC0863" w:rsidP="00797188">
            <w:pPr>
              <w:pStyle w:val="TAL"/>
            </w:pPr>
            <w:r>
              <w:lastRenderedPageBreak/>
              <w:t>excepRequs</w:t>
            </w:r>
          </w:p>
        </w:tc>
        <w:tc>
          <w:tcPr>
            <w:tcW w:w="2001" w:type="dxa"/>
            <w:gridSpan w:val="2"/>
          </w:tcPr>
          <w:p w14:paraId="7947C899" w14:textId="77777777" w:rsidR="00CC0863" w:rsidRDefault="00CC0863" w:rsidP="00797188">
            <w:pPr>
              <w:pStyle w:val="TAL"/>
            </w:pPr>
            <w:r>
              <w:t>array(Exception)</w:t>
            </w:r>
          </w:p>
        </w:tc>
        <w:tc>
          <w:tcPr>
            <w:tcW w:w="286" w:type="dxa"/>
            <w:gridSpan w:val="2"/>
          </w:tcPr>
          <w:p w14:paraId="51E796AF" w14:textId="77777777" w:rsidR="00CC0863" w:rsidRDefault="00CC0863" w:rsidP="00797188">
            <w:pPr>
              <w:pStyle w:val="TAC"/>
            </w:pPr>
            <w:r>
              <w:rPr>
                <w:rFonts w:cs="Arial"/>
                <w:szCs w:val="18"/>
                <w:lang w:eastAsia="zh-CN"/>
              </w:rPr>
              <w:t>C</w:t>
            </w:r>
          </w:p>
        </w:tc>
        <w:tc>
          <w:tcPr>
            <w:tcW w:w="1063" w:type="dxa"/>
            <w:gridSpan w:val="2"/>
          </w:tcPr>
          <w:p w14:paraId="3C8C9037" w14:textId="77777777" w:rsidR="00CC0863" w:rsidRDefault="00CC0863" w:rsidP="00797188">
            <w:pPr>
              <w:pStyle w:val="TAL"/>
            </w:pPr>
            <w:r>
              <w:rPr>
                <w:rFonts w:cs="Arial"/>
                <w:szCs w:val="18"/>
                <w:lang w:eastAsia="zh-CN"/>
              </w:rPr>
              <w:t>1..N</w:t>
            </w:r>
          </w:p>
        </w:tc>
        <w:tc>
          <w:tcPr>
            <w:tcW w:w="2723" w:type="dxa"/>
            <w:gridSpan w:val="2"/>
          </w:tcPr>
          <w:p w14:paraId="7785633F" w14:textId="77777777" w:rsidR="00CC0863" w:rsidRDefault="00CC0863" w:rsidP="00797188">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533D5CD9" w14:textId="77777777" w:rsidR="00CC0863" w:rsidRDefault="00CC0863" w:rsidP="00797188">
            <w:pPr>
              <w:pStyle w:val="TAL"/>
            </w:pPr>
            <w:r>
              <w:rPr>
                <w:rFonts w:cs="Arial"/>
                <w:szCs w:val="18"/>
              </w:rPr>
              <w:t>(NOTE 5, NOTE 6, NOTE 8)</w:t>
            </w:r>
          </w:p>
        </w:tc>
        <w:tc>
          <w:tcPr>
            <w:tcW w:w="1463" w:type="dxa"/>
            <w:gridSpan w:val="2"/>
          </w:tcPr>
          <w:p w14:paraId="741FDF80" w14:textId="77777777" w:rsidR="00CC0863" w:rsidRDefault="00CC0863" w:rsidP="00797188">
            <w:pPr>
              <w:pStyle w:val="TAL"/>
            </w:pPr>
            <w:r>
              <w:rPr>
                <w:rFonts w:cs="Arial"/>
                <w:szCs w:val="18"/>
              </w:rPr>
              <w:t>AbnormalBehaviour</w:t>
            </w:r>
          </w:p>
        </w:tc>
      </w:tr>
      <w:tr w:rsidR="00CC0863" w14:paraId="350E76D3" w14:textId="77777777" w:rsidTr="00797188">
        <w:trPr>
          <w:gridAfter w:val="1"/>
          <w:wAfter w:w="41" w:type="dxa"/>
          <w:jc w:val="center"/>
        </w:trPr>
        <w:tc>
          <w:tcPr>
            <w:tcW w:w="1603" w:type="dxa"/>
            <w:gridSpan w:val="2"/>
          </w:tcPr>
          <w:p w14:paraId="4E36A786" w14:textId="77777777" w:rsidR="00CC0863" w:rsidRDefault="00CC0863" w:rsidP="00797188">
            <w:pPr>
              <w:pStyle w:val="TAL"/>
            </w:pPr>
            <w:r>
              <w:t>exptAnaType</w:t>
            </w:r>
          </w:p>
        </w:tc>
        <w:tc>
          <w:tcPr>
            <w:tcW w:w="2001" w:type="dxa"/>
            <w:gridSpan w:val="2"/>
          </w:tcPr>
          <w:p w14:paraId="21C5A955" w14:textId="77777777" w:rsidR="00CC0863" w:rsidRDefault="00CC0863" w:rsidP="00797188">
            <w:pPr>
              <w:pStyle w:val="TAL"/>
            </w:pPr>
            <w:r>
              <w:t>ExpectedAnalyticsType</w:t>
            </w:r>
          </w:p>
        </w:tc>
        <w:tc>
          <w:tcPr>
            <w:tcW w:w="286" w:type="dxa"/>
            <w:gridSpan w:val="2"/>
          </w:tcPr>
          <w:p w14:paraId="36FDD9B4" w14:textId="77777777" w:rsidR="00CC0863" w:rsidRDefault="00CC0863" w:rsidP="00797188">
            <w:pPr>
              <w:pStyle w:val="TAC"/>
            </w:pPr>
            <w:r>
              <w:rPr>
                <w:rFonts w:cs="Arial"/>
                <w:szCs w:val="18"/>
                <w:lang w:eastAsia="zh-CN"/>
              </w:rPr>
              <w:t>C</w:t>
            </w:r>
          </w:p>
        </w:tc>
        <w:tc>
          <w:tcPr>
            <w:tcW w:w="1063" w:type="dxa"/>
            <w:gridSpan w:val="2"/>
          </w:tcPr>
          <w:p w14:paraId="43958E3B" w14:textId="77777777" w:rsidR="00CC0863" w:rsidRDefault="00CC0863" w:rsidP="00797188">
            <w:pPr>
              <w:pStyle w:val="TAL"/>
            </w:pPr>
            <w:r>
              <w:rPr>
                <w:rFonts w:cs="Arial"/>
                <w:szCs w:val="18"/>
                <w:lang w:eastAsia="zh-CN"/>
              </w:rPr>
              <w:t>0..1</w:t>
            </w:r>
          </w:p>
        </w:tc>
        <w:tc>
          <w:tcPr>
            <w:tcW w:w="2723" w:type="dxa"/>
            <w:gridSpan w:val="2"/>
          </w:tcPr>
          <w:p w14:paraId="5B7E3DFB" w14:textId="77777777" w:rsidR="00CC0863" w:rsidRDefault="00CC0863" w:rsidP="00797188">
            <w:pPr>
              <w:pStyle w:val="TAL"/>
              <w:rPr>
                <w:rFonts w:cs="Arial"/>
                <w:szCs w:val="18"/>
              </w:rPr>
            </w:pPr>
            <w:r>
              <w:rPr>
                <w:rFonts w:cs="Arial"/>
                <w:szCs w:val="18"/>
              </w:rPr>
              <w:t>Represents expected UE analytics type.</w:t>
            </w:r>
          </w:p>
          <w:p w14:paraId="151CAA24" w14:textId="77777777" w:rsidR="00CC0863" w:rsidRDefault="00CC0863" w:rsidP="00797188">
            <w:pPr>
              <w:pStyle w:val="TAL"/>
            </w:pPr>
            <w:r>
              <w:rPr>
                <w:rFonts w:cs="Arial"/>
                <w:szCs w:val="18"/>
              </w:rPr>
              <w:t xml:space="preserve">It shall not be present if the </w:t>
            </w:r>
            <w:r>
              <w:t>"excepRequs" attribute is provided. (NOTE 6, NOTE</w:t>
            </w:r>
            <w:r>
              <w:rPr>
                <w:rFonts w:cs="Arial"/>
                <w:szCs w:val="18"/>
              </w:rPr>
              <w:t> </w:t>
            </w:r>
            <w:r>
              <w:t>8)</w:t>
            </w:r>
          </w:p>
        </w:tc>
        <w:tc>
          <w:tcPr>
            <w:tcW w:w="1463" w:type="dxa"/>
            <w:gridSpan w:val="2"/>
          </w:tcPr>
          <w:p w14:paraId="07B7E665" w14:textId="77777777" w:rsidR="00CC0863" w:rsidRDefault="00CC0863" w:rsidP="00797188">
            <w:pPr>
              <w:pStyle w:val="TAL"/>
            </w:pPr>
            <w:r>
              <w:rPr>
                <w:rFonts w:cs="Arial"/>
                <w:szCs w:val="18"/>
              </w:rPr>
              <w:t>AbnormalBehaviour</w:t>
            </w:r>
          </w:p>
        </w:tc>
      </w:tr>
      <w:tr w:rsidR="00CC0863" w14:paraId="23132C11" w14:textId="77777777" w:rsidTr="00797188">
        <w:trPr>
          <w:gridAfter w:val="1"/>
          <w:wAfter w:w="41" w:type="dxa"/>
          <w:jc w:val="center"/>
        </w:trPr>
        <w:tc>
          <w:tcPr>
            <w:tcW w:w="1603" w:type="dxa"/>
            <w:gridSpan w:val="2"/>
          </w:tcPr>
          <w:p w14:paraId="06F15718" w14:textId="77777777" w:rsidR="00CC0863" w:rsidRDefault="00CC0863" w:rsidP="00797188">
            <w:pPr>
              <w:pStyle w:val="TAL"/>
            </w:pPr>
            <w:r>
              <w:t>exptUeBehav</w:t>
            </w:r>
          </w:p>
        </w:tc>
        <w:tc>
          <w:tcPr>
            <w:tcW w:w="2001" w:type="dxa"/>
            <w:gridSpan w:val="2"/>
          </w:tcPr>
          <w:p w14:paraId="73A6F068" w14:textId="77777777" w:rsidR="00CC0863" w:rsidRDefault="00CC0863" w:rsidP="00797188">
            <w:pPr>
              <w:pStyle w:val="TAL"/>
            </w:pPr>
            <w:r>
              <w:t>ExpectedUeBehaviourData</w:t>
            </w:r>
          </w:p>
        </w:tc>
        <w:tc>
          <w:tcPr>
            <w:tcW w:w="286" w:type="dxa"/>
            <w:gridSpan w:val="2"/>
          </w:tcPr>
          <w:p w14:paraId="6661CAED" w14:textId="77777777" w:rsidR="00CC0863" w:rsidRDefault="00CC0863" w:rsidP="00797188">
            <w:pPr>
              <w:pStyle w:val="TAC"/>
            </w:pPr>
            <w:r>
              <w:rPr>
                <w:rFonts w:cs="Arial"/>
                <w:szCs w:val="18"/>
                <w:lang w:eastAsia="zh-CN"/>
              </w:rPr>
              <w:t>O</w:t>
            </w:r>
          </w:p>
        </w:tc>
        <w:tc>
          <w:tcPr>
            <w:tcW w:w="1063" w:type="dxa"/>
            <w:gridSpan w:val="2"/>
          </w:tcPr>
          <w:p w14:paraId="50B2DDC2" w14:textId="77777777" w:rsidR="00CC0863" w:rsidRDefault="00CC0863" w:rsidP="00797188">
            <w:pPr>
              <w:pStyle w:val="TAL"/>
            </w:pPr>
            <w:r>
              <w:rPr>
                <w:rFonts w:cs="Arial"/>
                <w:szCs w:val="18"/>
                <w:lang w:eastAsia="zh-CN"/>
              </w:rPr>
              <w:t>0..1</w:t>
            </w:r>
          </w:p>
        </w:tc>
        <w:tc>
          <w:tcPr>
            <w:tcW w:w="2723" w:type="dxa"/>
            <w:gridSpan w:val="2"/>
          </w:tcPr>
          <w:p w14:paraId="78F23862" w14:textId="77777777" w:rsidR="00CC0863" w:rsidRDefault="00CC0863" w:rsidP="00797188">
            <w:pPr>
              <w:pStyle w:val="TAL"/>
            </w:pPr>
            <w:r>
              <w:rPr>
                <w:rFonts w:cs="Arial"/>
                <w:szCs w:val="18"/>
              </w:rPr>
              <w:t>Represents expected UE behaviour.</w:t>
            </w:r>
          </w:p>
        </w:tc>
        <w:tc>
          <w:tcPr>
            <w:tcW w:w="1463" w:type="dxa"/>
            <w:gridSpan w:val="2"/>
          </w:tcPr>
          <w:p w14:paraId="7F6A10CB" w14:textId="77777777" w:rsidR="00CC0863" w:rsidRDefault="00CC0863" w:rsidP="00797188">
            <w:pPr>
              <w:pStyle w:val="TAL"/>
            </w:pPr>
            <w:r>
              <w:rPr>
                <w:rFonts w:cs="Arial"/>
                <w:szCs w:val="18"/>
              </w:rPr>
              <w:t>AbnormalBehaviour</w:t>
            </w:r>
          </w:p>
        </w:tc>
      </w:tr>
      <w:tr w:rsidR="00CC0863" w14:paraId="609DA1F2" w14:textId="77777777" w:rsidTr="00797188">
        <w:trPr>
          <w:gridAfter w:val="1"/>
          <w:wAfter w:w="41" w:type="dxa"/>
          <w:jc w:val="center"/>
        </w:trPr>
        <w:tc>
          <w:tcPr>
            <w:tcW w:w="1603" w:type="dxa"/>
            <w:gridSpan w:val="2"/>
          </w:tcPr>
          <w:p w14:paraId="318E4671" w14:textId="77777777" w:rsidR="00CC0863" w:rsidRDefault="00CC0863" w:rsidP="00797188">
            <w:pPr>
              <w:pStyle w:val="TAL"/>
              <w:rPr>
                <w:lang w:eastAsia="zh-CN"/>
              </w:rPr>
            </w:pPr>
            <w:r>
              <w:t>ratFreqs</w:t>
            </w:r>
          </w:p>
        </w:tc>
        <w:tc>
          <w:tcPr>
            <w:tcW w:w="2001" w:type="dxa"/>
            <w:gridSpan w:val="2"/>
          </w:tcPr>
          <w:p w14:paraId="3A3134B8" w14:textId="77777777" w:rsidR="00CC0863" w:rsidRDefault="00CC0863" w:rsidP="00797188">
            <w:pPr>
              <w:pStyle w:val="TAL"/>
              <w:rPr>
                <w:lang w:eastAsia="zh-CN"/>
              </w:rPr>
            </w:pPr>
            <w:r>
              <w:t>array(RatFreqInformation)</w:t>
            </w:r>
          </w:p>
        </w:tc>
        <w:tc>
          <w:tcPr>
            <w:tcW w:w="286" w:type="dxa"/>
            <w:gridSpan w:val="2"/>
          </w:tcPr>
          <w:p w14:paraId="0CC03E41" w14:textId="77777777" w:rsidR="00CC0863" w:rsidRDefault="00CC0863" w:rsidP="00797188">
            <w:pPr>
              <w:pStyle w:val="TAC"/>
              <w:rPr>
                <w:rFonts w:cs="Arial"/>
                <w:szCs w:val="18"/>
                <w:lang w:eastAsia="zh-CN"/>
              </w:rPr>
            </w:pPr>
            <w:r>
              <w:rPr>
                <w:rFonts w:cs="Arial"/>
                <w:szCs w:val="18"/>
                <w:lang w:eastAsia="zh-CN"/>
              </w:rPr>
              <w:t>O</w:t>
            </w:r>
          </w:p>
        </w:tc>
        <w:tc>
          <w:tcPr>
            <w:tcW w:w="1063" w:type="dxa"/>
            <w:gridSpan w:val="2"/>
          </w:tcPr>
          <w:p w14:paraId="4620FB0F" w14:textId="77777777" w:rsidR="00CC0863" w:rsidRDefault="00CC0863" w:rsidP="00797188">
            <w:pPr>
              <w:pStyle w:val="TAL"/>
              <w:rPr>
                <w:rFonts w:cs="Arial"/>
                <w:szCs w:val="18"/>
                <w:lang w:eastAsia="zh-CN"/>
              </w:rPr>
            </w:pPr>
            <w:r>
              <w:rPr>
                <w:rFonts w:cs="Arial"/>
                <w:szCs w:val="18"/>
                <w:lang w:eastAsia="zh-CN"/>
              </w:rPr>
              <w:t>1..N</w:t>
            </w:r>
          </w:p>
        </w:tc>
        <w:tc>
          <w:tcPr>
            <w:tcW w:w="2723" w:type="dxa"/>
            <w:gridSpan w:val="2"/>
          </w:tcPr>
          <w:p w14:paraId="7A4C582B" w14:textId="77777777" w:rsidR="00CC0863" w:rsidRDefault="00CC0863" w:rsidP="00797188">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463" w:type="dxa"/>
            <w:gridSpan w:val="2"/>
          </w:tcPr>
          <w:p w14:paraId="5DDF7523" w14:textId="77777777" w:rsidR="00CC0863" w:rsidRDefault="00CC0863" w:rsidP="00797188">
            <w:pPr>
              <w:pStyle w:val="TAL"/>
            </w:pPr>
            <w:r>
              <w:rPr>
                <w:rFonts w:cs="Arial"/>
                <w:szCs w:val="18"/>
              </w:rPr>
              <w:t>ServiceExperienceExt</w:t>
            </w:r>
          </w:p>
        </w:tc>
      </w:tr>
      <w:tr w:rsidR="00CC0863" w14:paraId="488EB7BD" w14:textId="77777777" w:rsidTr="00797188">
        <w:trPr>
          <w:gridAfter w:val="1"/>
          <w:wAfter w:w="41" w:type="dxa"/>
          <w:jc w:val="center"/>
        </w:trPr>
        <w:tc>
          <w:tcPr>
            <w:tcW w:w="1603" w:type="dxa"/>
            <w:gridSpan w:val="2"/>
          </w:tcPr>
          <w:p w14:paraId="1A5A9FC7" w14:textId="77777777" w:rsidR="00CC0863" w:rsidRDefault="00CC0863" w:rsidP="00797188">
            <w:pPr>
              <w:pStyle w:val="TAL"/>
              <w:rPr>
                <w:lang w:eastAsia="zh-CN"/>
              </w:rPr>
            </w:pPr>
            <w:r>
              <w:t>listOfAnaSubsets</w:t>
            </w:r>
          </w:p>
        </w:tc>
        <w:tc>
          <w:tcPr>
            <w:tcW w:w="2001" w:type="dxa"/>
            <w:gridSpan w:val="2"/>
          </w:tcPr>
          <w:p w14:paraId="21B0471F" w14:textId="77777777" w:rsidR="00CC0863" w:rsidRDefault="00CC0863" w:rsidP="00797188">
            <w:pPr>
              <w:pStyle w:val="TAL"/>
              <w:rPr>
                <w:lang w:eastAsia="zh-CN"/>
              </w:rPr>
            </w:pPr>
            <w:r>
              <w:rPr>
                <w:rFonts w:eastAsia="等线"/>
              </w:rPr>
              <w:t>array(</w:t>
            </w:r>
            <w:r>
              <w:rPr>
                <w:lang w:eastAsia="zh-CN"/>
              </w:rPr>
              <w:t>AnalyticsSubset)</w:t>
            </w:r>
          </w:p>
        </w:tc>
        <w:tc>
          <w:tcPr>
            <w:tcW w:w="286" w:type="dxa"/>
            <w:gridSpan w:val="2"/>
          </w:tcPr>
          <w:p w14:paraId="02A54216" w14:textId="77777777" w:rsidR="00CC0863" w:rsidRDefault="00CC0863" w:rsidP="00797188">
            <w:pPr>
              <w:pStyle w:val="TAC"/>
              <w:rPr>
                <w:rFonts w:cs="Arial"/>
                <w:szCs w:val="18"/>
                <w:lang w:eastAsia="zh-CN"/>
              </w:rPr>
            </w:pPr>
            <w:r>
              <w:rPr>
                <w:rFonts w:cs="Arial"/>
                <w:szCs w:val="18"/>
                <w:lang w:eastAsia="zh-CN"/>
              </w:rPr>
              <w:t>O</w:t>
            </w:r>
          </w:p>
        </w:tc>
        <w:tc>
          <w:tcPr>
            <w:tcW w:w="1063" w:type="dxa"/>
            <w:gridSpan w:val="2"/>
          </w:tcPr>
          <w:p w14:paraId="18E506F5" w14:textId="77777777" w:rsidR="00CC0863" w:rsidRDefault="00CC0863" w:rsidP="00797188">
            <w:pPr>
              <w:pStyle w:val="TAL"/>
              <w:rPr>
                <w:rFonts w:cs="Arial"/>
                <w:szCs w:val="18"/>
                <w:lang w:eastAsia="zh-CN"/>
              </w:rPr>
            </w:pPr>
            <w:r>
              <w:rPr>
                <w:rFonts w:cs="Arial"/>
                <w:szCs w:val="18"/>
                <w:lang w:eastAsia="zh-CN"/>
              </w:rPr>
              <w:t>1..N</w:t>
            </w:r>
          </w:p>
        </w:tc>
        <w:tc>
          <w:tcPr>
            <w:tcW w:w="2723" w:type="dxa"/>
            <w:gridSpan w:val="2"/>
          </w:tcPr>
          <w:p w14:paraId="2548AAFE" w14:textId="77777777" w:rsidR="00CC0863" w:rsidRDefault="00CC0863" w:rsidP="00797188">
            <w:pPr>
              <w:pStyle w:val="TAL"/>
              <w:rPr>
                <w:rFonts w:cs="Arial"/>
                <w:szCs w:val="18"/>
                <w:lang w:eastAsia="zh-CN"/>
              </w:rPr>
            </w:pPr>
            <w:r>
              <w:rPr>
                <w:lang w:val="en-US" w:eastAsia="zh-CN"/>
              </w:rPr>
              <w:t>The list of analytics subsets can be used to indicate the content of the analytics.</w:t>
            </w:r>
          </w:p>
        </w:tc>
        <w:tc>
          <w:tcPr>
            <w:tcW w:w="1463" w:type="dxa"/>
            <w:gridSpan w:val="2"/>
          </w:tcPr>
          <w:p w14:paraId="6FD48F6A" w14:textId="77777777" w:rsidR="00CC0863" w:rsidRDefault="00CC0863" w:rsidP="00797188">
            <w:pPr>
              <w:pStyle w:val="TAL"/>
            </w:pPr>
            <w:r>
              <w:t>EneNA</w:t>
            </w:r>
          </w:p>
        </w:tc>
      </w:tr>
      <w:tr w:rsidR="00CC0863" w14:paraId="187DBE74" w14:textId="77777777" w:rsidTr="00797188">
        <w:trPr>
          <w:gridAfter w:val="1"/>
          <w:wAfter w:w="41" w:type="dxa"/>
          <w:jc w:val="center"/>
        </w:trPr>
        <w:tc>
          <w:tcPr>
            <w:tcW w:w="1603" w:type="dxa"/>
            <w:gridSpan w:val="2"/>
          </w:tcPr>
          <w:p w14:paraId="262BAC99" w14:textId="77777777" w:rsidR="00CC0863" w:rsidRDefault="00CC0863" w:rsidP="00797188">
            <w:pPr>
              <w:pStyle w:val="TAL"/>
            </w:pPr>
            <w:r>
              <w:t>disperReqs</w:t>
            </w:r>
          </w:p>
        </w:tc>
        <w:tc>
          <w:tcPr>
            <w:tcW w:w="2001" w:type="dxa"/>
            <w:gridSpan w:val="2"/>
          </w:tcPr>
          <w:p w14:paraId="74892260" w14:textId="77777777" w:rsidR="00CC0863" w:rsidRDefault="00CC0863" w:rsidP="00797188">
            <w:pPr>
              <w:pStyle w:val="TAL"/>
              <w:rPr>
                <w:rFonts w:eastAsia="等线"/>
              </w:rPr>
            </w:pPr>
            <w:r>
              <w:rPr>
                <w:rFonts w:eastAsia="等线"/>
              </w:rPr>
              <w:t>array(DispersionRequirement)</w:t>
            </w:r>
          </w:p>
        </w:tc>
        <w:tc>
          <w:tcPr>
            <w:tcW w:w="286" w:type="dxa"/>
            <w:gridSpan w:val="2"/>
          </w:tcPr>
          <w:p w14:paraId="4BF8B0F0" w14:textId="77777777" w:rsidR="00CC0863" w:rsidRDefault="00CC0863" w:rsidP="00797188">
            <w:pPr>
              <w:pStyle w:val="TAC"/>
              <w:rPr>
                <w:rFonts w:cs="Arial"/>
                <w:szCs w:val="18"/>
                <w:lang w:eastAsia="zh-CN"/>
              </w:rPr>
            </w:pPr>
            <w:r>
              <w:rPr>
                <w:rFonts w:cs="Arial"/>
                <w:szCs w:val="18"/>
                <w:lang w:eastAsia="zh-CN"/>
              </w:rPr>
              <w:t>O</w:t>
            </w:r>
          </w:p>
        </w:tc>
        <w:tc>
          <w:tcPr>
            <w:tcW w:w="1063" w:type="dxa"/>
            <w:gridSpan w:val="2"/>
          </w:tcPr>
          <w:p w14:paraId="1EA8CEF7" w14:textId="77777777" w:rsidR="00CC0863" w:rsidRDefault="00CC0863" w:rsidP="00797188">
            <w:pPr>
              <w:pStyle w:val="TAL"/>
              <w:rPr>
                <w:rFonts w:cs="Arial"/>
                <w:szCs w:val="18"/>
                <w:lang w:eastAsia="zh-CN"/>
              </w:rPr>
            </w:pPr>
            <w:r>
              <w:rPr>
                <w:rFonts w:cs="Arial"/>
                <w:szCs w:val="18"/>
                <w:lang w:eastAsia="zh-CN"/>
              </w:rPr>
              <w:t>1..N</w:t>
            </w:r>
          </w:p>
        </w:tc>
        <w:tc>
          <w:tcPr>
            <w:tcW w:w="2723" w:type="dxa"/>
            <w:gridSpan w:val="2"/>
          </w:tcPr>
          <w:p w14:paraId="4D18A329" w14:textId="77777777" w:rsidR="00CC0863" w:rsidRDefault="00CC0863" w:rsidP="00797188">
            <w:pPr>
              <w:pStyle w:val="TAL"/>
              <w:rPr>
                <w:lang w:val="en-US" w:eastAsia="zh-CN"/>
              </w:rPr>
            </w:pPr>
            <w:r>
              <w:rPr>
                <w:lang w:val="en-US" w:eastAsia="zh-CN"/>
              </w:rPr>
              <w:t>Represents the dispersion analytics requirements.</w:t>
            </w:r>
          </w:p>
        </w:tc>
        <w:tc>
          <w:tcPr>
            <w:tcW w:w="1463" w:type="dxa"/>
            <w:gridSpan w:val="2"/>
          </w:tcPr>
          <w:p w14:paraId="45383609" w14:textId="77777777" w:rsidR="00CC0863" w:rsidRDefault="00CC0863" w:rsidP="00797188">
            <w:pPr>
              <w:pStyle w:val="TAL"/>
            </w:pPr>
            <w:r>
              <w:t>Dispersion</w:t>
            </w:r>
          </w:p>
        </w:tc>
      </w:tr>
      <w:tr w:rsidR="00CC0863" w14:paraId="378AC6DA" w14:textId="77777777" w:rsidTr="00797188">
        <w:trPr>
          <w:gridAfter w:val="1"/>
          <w:wAfter w:w="41" w:type="dxa"/>
          <w:jc w:val="center"/>
        </w:trPr>
        <w:tc>
          <w:tcPr>
            <w:tcW w:w="1603" w:type="dxa"/>
            <w:gridSpan w:val="2"/>
          </w:tcPr>
          <w:p w14:paraId="2B00310C" w14:textId="77777777" w:rsidR="00CC0863" w:rsidRDefault="00CC0863" w:rsidP="00797188">
            <w:pPr>
              <w:pStyle w:val="TAL"/>
            </w:pPr>
            <w:r>
              <w:t>redTransReqs</w:t>
            </w:r>
          </w:p>
        </w:tc>
        <w:tc>
          <w:tcPr>
            <w:tcW w:w="2001" w:type="dxa"/>
            <w:gridSpan w:val="2"/>
          </w:tcPr>
          <w:p w14:paraId="41666915" w14:textId="77777777" w:rsidR="00CC0863" w:rsidRDefault="00CC0863" w:rsidP="00797188">
            <w:pPr>
              <w:pStyle w:val="TAL"/>
              <w:rPr>
                <w:rFonts w:eastAsia="等线"/>
              </w:rPr>
            </w:pPr>
            <w:r>
              <w:rPr>
                <w:rFonts w:eastAsia="等线"/>
              </w:rPr>
              <w:t>array(RedundantTransmissionExpReq)</w:t>
            </w:r>
          </w:p>
        </w:tc>
        <w:tc>
          <w:tcPr>
            <w:tcW w:w="286" w:type="dxa"/>
            <w:gridSpan w:val="2"/>
          </w:tcPr>
          <w:p w14:paraId="10DA2EA9" w14:textId="77777777" w:rsidR="00CC0863" w:rsidRDefault="00CC0863" w:rsidP="00797188">
            <w:pPr>
              <w:pStyle w:val="TAC"/>
              <w:rPr>
                <w:rFonts w:cs="Arial"/>
                <w:szCs w:val="18"/>
                <w:lang w:eastAsia="zh-CN"/>
              </w:rPr>
            </w:pPr>
            <w:r>
              <w:rPr>
                <w:rFonts w:cs="Arial"/>
                <w:szCs w:val="18"/>
                <w:lang w:eastAsia="zh-CN"/>
              </w:rPr>
              <w:t>O</w:t>
            </w:r>
          </w:p>
        </w:tc>
        <w:tc>
          <w:tcPr>
            <w:tcW w:w="1063" w:type="dxa"/>
            <w:gridSpan w:val="2"/>
          </w:tcPr>
          <w:p w14:paraId="1D3CCFAE" w14:textId="77777777" w:rsidR="00CC0863" w:rsidRDefault="00CC0863" w:rsidP="00797188">
            <w:pPr>
              <w:pStyle w:val="TAL"/>
              <w:rPr>
                <w:rFonts w:cs="Arial"/>
                <w:szCs w:val="18"/>
                <w:lang w:eastAsia="zh-CN"/>
              </w:rPr>
            </w:pPr>
            <w:r>
              <w:rPr>
                <w:rFonts w:cs="Arial"/>
                <w:szCs w:val="18"/>
                <w:lang w:eastAsia="zh-CN"/>
              </w:rPr>
              <w:t>1..N</w:t>
            </w:r>
          </w:p>
        </w:tc>
        <w:tc>
          <w:tcPr>
            <w:tcW w:w="2723" w:type="dxa"/>
            <w:gridSpan w:val="2"/>
          </w:tcPr>
          <w:p w14:paraId="40F80839" w14:textId="77777777" w:rsidR="00CC0863" w:rsidRDefault="00CC0863" w:rsidP="00797188">
            <w:pPr>
              <w:pStyle w:val="TAL"/>
              <w:rPr>
                <w:lang w:val="en-US" w:eastAsia="zh-CN"/>
              </w:rPr>
            </w:pPr>
            <w:r>
              <w:rPr>
                <w:lang w:val="en-US" w:eastAsia="zh-CN"/>
              </w:rPr>
              <w:t>Represents the redundant transmission experience analytics requirements.</w:t>
            </w:r>
          </w:p>
        </w:tc>
        <w:tc>
          <w:tcPr>
            <w:tcW w:w="1463" w:type="dxa"/>
            <w:gridSpan w:val="2"/>
          </w:tcPr>
          <w:p w14:paraId="06604D86" w14:textId="77777777" w:rsidR="00CC0863" w:rsidRDefault="00CC0863" w:rsidP="00797188">
            <w:pPr>
              <w:pStyle w:val="TAL"/>
            </w:pPr>
            <w:r>
              <w:t>RedundantTransmissionExp</w:t>
            </w:r>
          </w:p>
        </w:tc>
      </w:tr>
      <w:tr w:rsidR="00CC0863" w14:paraId="7E94B3D7" w14:textId="77777777" w:rsidTr="00797188">
        <w:trPr>
          <w:gridAfter w:val="1"/>
          <w:wAfter w:w="41" w:type="dxa"/>
          <w:jc w:val="center"/>
        </w:trPr>
        <w:tc>
          <w:tcPr>
            <w:tcW w:w="1603" w:type="dxa"/>
            <w:gridSpan w:val="2"/>
          </w:tcPr>
          <w:p w14:paraId="61FB635F" w14:textId="77777777" w:rsidR="00CC0863" w:rsidRDefault="00CC0863" w:rsidP="00797188">
            <w:pPr>
              <w:pStyle w:val="TAL"/>
            </w:pPr>
            <w:r>
              <w:t>wlanReqs</w:t>
            </w:r>
          </w:p>
        </w:tc>
        <w:tc>
          <w:tcPr>
            <w:tcW w:w="2001" w:type="dxa"/>
            <w:gridSpan w:val="2"/>
          </w:tcPr>
          <w:p w14:paraId="04202CF9" w14:textId="77777777" w:rsidR="00CC0863" w:rsidRDefault="00CC0863" w:rsidP="00797188">
            <w:pPr>
              <w:pStyle w:val="TAL"/>
              <w:rPr>
                <w:rFonts w:eastAsia="等线"/>
              </w:rPr>
            </w:pPr>
            <w:r>
              <w:rPr>
                <w:rFonts w:eastAsia="等线"/>
              </w:rPr>
              <w:t>array(WlanPerformanceReq)</w:t>
            </w:r>
          </w:p>
        </w:tc>
        <w:tc>
          <w:tcPr>
            <w:tcW w:w="286" w:type="dxa"/>
            <w:gridSpan w:val="2"/>
          </w:tcPr>
          <w:p w14:paraId="616A10CA" w14:textId="77777777" w:rsidR="00CC0863" w:rsidRDefault="00CC0863" w:rsidP="00797188">
            <w:pPr>
              <w:pStyle w:val="TAC"/>
              <w:rPr>
                <w:rFonts w:cs="Arial"/>
                <w:szCs w:val="18"/>
                <w:lang w:eastAsia="zh-CN"/>
              </w:rPr>
            </w:pPr>
            <w:r>
              <w:rPr>
                <w:rFonts w:cs="Arial"/>
                <w:szCs w:val="18"/>
                <w:lang w:eastAsia="zh-CN"/>
              </w:rPr>
              <w:t>O</w:t>
            </w:r>
          </w:p>
        </w:tc>
        <w:tc>
          <w:tcPr>
            <w:tcW w:w="1063" w:type="dxa"/>
            <w:gridSpan w:val="2"/>
          </w:tcPr>
          <w:p w14:paraId="3D130866" w14:textId="77777777" w:rsidR="00CC0863" w:rsidRDefault="00CC0863" w:rsidP="00797188">
            <w:pPr>
              <w:pStyle w:val="TAL"/>
              <w:rPr>
                <w:rFonts w:cs="Arial"/>
                <w:szCs w:val="18"/>
                <w:lang w:eastAsia="zh-CN"/>
              </w:rPr>
            </w:pPr>
            <w:r>
              <w:rPr>
                <w:rFonts w:cs="Arial"/>
                <w:szCs w:val="18"/>
                <w:lang w:eastAsia="zh-CN"/>
              </w:rPr>
              <w:t>1..N</w:t>
            </w:r>
          </w:p>
        </w:tc>
        <w:tc>
          <w:tcPr>
            <w:tcW w:w="2723" w:type="dxa"/>
            <w:gridSpan w:val="2"/>
          </w:tcPr>
          <w:p w14:paraId="1E3603EE" w14:textId="77777777" w:rsidR="00CC0863" w:rsidRDefault="00CC0863" w:rsidP="00797188">
            <w:pPr>
              <w:pStyle w:val="TAL"/>
              <w:rPr>
                <w:lang w:val="en-US" w:eastAsia="zh-CN"/>
              </w:rPr>
            </w:pPr>
            <w:r>
              <w:rPr>
                <w:lang w:val="en-US" w:eastAsia="zh-CN"/>
              </w:rPr>
              <w:t>Represents other WLAN performance analytics requirements. If the attribute contains no content, may take default handling action.</w:t>
            </w:r>
          </w:p>
        </w:tc>
        <w:tc>
          <w:tcPr>
            <w:tcW w:w="1463" w:type="dxa"/>
            <w:gridSpan w:val="2"/>
          </w:tcPr>
          <w:p w14:paraId="194170E5" w14:textId="77777777" w:rsidR="00CC0863" w:rsidRDefault="00CC0863" w:rsidP="00797188">
            <w:pPr>
              <w:pStyle w:val="TAL"/>
            </w:pPr>
            <w:r>
              <w:t>WlanPerformance</w:t>
            </w:r>
          </w:p>
        </w:tc>
      </w:tr>
      <w:tr w:rsidR="00CC0863" w14:paraId="671D992F" w14:textId="77777777" w:rsidTr="00797188">
        <w:trPr>
          <w:gridAfter w:val="1"/>
          <w:wAfter w:w="41" w:type="dxa"/>
          <w:jc w:val="center"/>
        </w:trPr>
        <w:tc>
          <w:tcPr>
            <w:tcW w:w="1603" w:type="dxa"/>
            <w:gridSpan w:val="2"/>
          </w:tcPr>
          <w:p w14:paraId="29C43738" w14:textId="77777777" w:rsidR="00CC0863" w:rsidRDefault="00CC0863" w:rsidP="00797188">
            <w:pPr>
              <w:pStyle w:val="TAL"/>
              <w:rPr>
                <w:lang w:eastAsia="zh-CN"/>
              </w:rPr>
            </w:pPr>
            <w:r>
              <w:rPr>
                <w:rFonts w:hint="eastAsia"/>
                <w:lang w:eastAsia="zh-CN"/>
              </w:rPr>
              <w:t>u</w:t>
            </w:r>
            <w:r>
              <w:rPr>
                <w:lang w:eastAsia="zh-CN"/>
              </w:rPr>
              <w:t>eCommReqs</w:t>
            </w:r>
          </w:p>
        </w:tc>
        <w:tc>
          <w:tcPr>
            <w:tcW w:w="2001" w:type="dxa"/>
            <w:gridSpan w:val="2"/>
          </w:tcPr>
          <w:p w14:paraId="67871969" w14:textId="77777777" w:rsidR="00CC0863" w:rsidRDefault="00CC0863" w:rsidP="00797188">
            <w:pPr>
              <w:pStyle w:val="TAL"/>
            </w:pPr>
            <w:r>
              <w:t>array(UeCommReq)</w:t>
            </w:r>
          </w:p>
        </w:tc>
        <w:tc>
          <w:tcPr>
            <w:tcW w:w="286" w:type="dxa"/>
            <w:gridSpan w:val="2"/>
          </w:tcPr>
          <w:p w14:paraId="44E6C895" w14:textId="77777777" w:rsidR="00CC0863" w:rsidRDefault="00CC0863" w:rsidP="00797188">
            <w:pPr>
              <w:pStyle w:val="TAC"/>
              <w:rPr>
                <w:rFonts w:cs="Arial"/>
                <w:szCs w:val="18"/>
                <w:lang w:eastAsia="zh-CN"/>
              </w:rPr>
            </w:pPr>
            <w:r>
              <w:rPr>
                <w:rFonts w:cs="Arial"/>
                <w:szCs w:val="18"/>
                <w:lang w:eastAsia="zh-CN"/>
              </w:rPr>
              <w:t>O</w:t>
            </w:r>
          </w:p>
        </w:tc>
        <w:tc>
          <w:tcPr>
            <w:tcW w:w="1063" w:type="dxa"/>
            <w:gridSpan w:val="2"/>
          </w:tcPr>
          <w:p w14:paraId="64A9C422" w14:textId="77777777" w:rsidR="00CC0863" w:rsidRDefault="00CC0863" w:rsidP="00797188">
            <w:pPr>
              <w:pStyle w:val="TAL"/>
            </w:pPr>
            <w:r>
              <w:t>1..N</w:t>
            </w:r>
          </w:p>
        </w:tc>
        <w:tc>
          <w:tcPr>
            <w:tcW w:w="2723" w:type="dxa"/>
            <w:gridSpan w:val="2"/>
          </w:tcPr>
          <w:p w14:paraId="5FD63B8B" w14:textId="77777777" w:rsidR="00CC0863" w:rsidRDefault="00CC0863" w:rsidP="00797188">
            <w:pPr>
              <w:pStyle w:val="TAL"/>
            </w:pPr>
            <w:r>
              <w:t>Represents the UE communication requirements. This attribute may be included when the subscribed event is "UE_COMM".</w:t>
            </w:r>
          </w:p>
        </w:tc>
        <w:tc>
          <w:tcPr>
            <w:tcW w:w="1463" w:type="dxa"/>
            <w:gridSpan w:val="2"/>
          </w:tcPr>
          <w:p w14:paraId="38B7329E" w14:textId="77777777" w:rsidR="00CC0863" w:rsidRDefault="00CC0863" w:rsidP="00797188">
            <w:pPr>
              <w:pStyle w:val="TAL"/>
            </w:pPr>
            <w:r>
              <w:t>UeCommunication</w:t>
            </w:r>
            <w:r>
              <w:rPr>
                <w:lang w:eastAsia="zh-CN"/>
              </w:rPr>
              <w:t>Ext_eNA</w:t>
            </w:r>
          </w:p>
        </w:tc>
      </w:tr>
      <w:tr w:rsidR="00CC0863" w14:paraId="3DEC95F7" w14:textId="77777777" w:rsidTr="00797188">
        <w:trPr>
          <w:gridAfter w:val="1"/>
          <w:wAfter w:w="41" w:type="dxa"/>
          <w:jc w:val="center"/>
        </w:trPr>
        <w:tc>
          <w:tcPr>
            <w:tcW w:w="1603" w:type="dxa"/>
            <w:gridSpan w:val="2"/>
          </w:tcPr>
          <w:p w14:paraId="758A8C58" w14:textId="77777777" w:rsidR="00CC0863" w:rsidRDefault="00CC0863" w:rsidP="00797188">
            <w:pPr>
              <w:pStyle w:val="TAL"/>
            </w:pPr>
            <w:r>
              <w:rPr>
                <w:rFonts w:hint="eastAsia"/>
                <w:lang w:eastAsia="zh-CN"/>
              </w:rPr>
              <w:t>u</w:t>
            </w:r>
            <w:r>
              <w:rPr>
                <w:lang w:eastAsia="zh-CN"/>
              </w:rPr>
              <w:t>eMobilityReqs</w:t>
            </w:r>
          </w:p>
        </w:tc>
        <w:tc>
          <w:tcPr>
            <w:tcW w:w="2001" w:type="dxa"/>
            <w:gridSpan w:val="2"/>
          </w:tcPr>
          <w:p w14:paraId="5F36F7DD" w14:textId="77777777" w:rsidR="00CC0863" w:rsidRDefault="00CC0863" w:rsidP="00797188">
            <w:pPr>
              <w:pStyle w:val="TAL"/>
            </w:pPr>
            <w:r>
              <w:t>array(UeMobilityReq)</w:t>
            </w:r>
          </w:p>
        </w:tc>
        <w:tc>
          <w:tcPr>
            <w:tcW w:w="286" w:type="dxa"/>
            <w:gridSpan w:val="2"/>
          </w:tcPr>
          <w:p w14:paraId="5ACFC8B4" w14:textId="77777777" w:rsidR="00CC0863" w:rsidRDefault="00CC0863" w:rsidP="00797188">
            <w:pPr>
              <w:pStyle w:val="TAC"/>
              <w:rPr>
                <w:rFonts w:cs="Arial"/>
                <w:szCs w:val="18"/>
                <w:lang w:eastAsia="zh-CN"/>
              </w:rPr>
            </w:pPr>
            <w:r>
              <w:rPr>
                <w:rFonts w:cs="Arial"/>
                <w:szCs w:val="18"/>
                <w:lang w:eastAsia="zh-CN"/>
              </w:rPr>
              <w:t>O</w:t>
            </w:r>
          </w:p>
        </w:tc>
        <w:tc>
          <w:tcPr>
            <w:tcW w:w="1063" w:type="dxa"/>
            <w:gridSpan w:val="2"/>
          </w:tcPr>
          <w:p w14:paraId="70537F0C" w14:textId="77777777" w:rsidR="00CC0863" w:rsidRDefault="00CC0863" w:rsidP="00797188">
            <w:pPr>
              <w:pStyle w:val="TAL"/>
              <w:rPr>
                <w:rFonts w:cs="Arial"/>
                <w:szCs w:val="18"/>
                <w:lang w:eastAsia="zh-CN"/>
              </w:rPr>
            </w:pPr>
            <w:r>
              <w:t>1..N</w:t>
            </w:r>
          </w:p>
        </w:tc>
        <w:tc>
          <w:tcPr>
            <w:tcW w:w="2723" w:type="dxa"/>
            <w:gridSpan w:val="2"/>
          </w:tcPr>
          <w:p w14:paraId="4E3DF182" w14:textId="77777777" w:rsidR="00CC0863" w:rsidRDefault="00CC0863" w:rsidP="00797188">
            <w:pPr>
              <w:pStyle w:val="TAL"/>
              <w:rPr>
                <w:lang w:eastAsia="zh-CN"/>
              </w:rPr>
            </w:pPr>
            <w:r>
              <w:t>Represents the UE mobility requirements. This attribute may be included when the subscribed event is "UE_MOBILITY".</w:t>
            </w:r>
          </w:p>
        </w:tc>
        <w:tc>
          <w:tcPr>
            <w:tcW w:w="1463" w:type="dxa"/>
            <w:gridSpan w:val="2"/>
          </w:tcPr>
          <w:p w14:paraId="3966F5B3" w14:textId="77777777" w:rsidR="00CC0863" w:rsidRDefault="00CC0863" w:rsidP="00797188">
            <w:pPr>
              <w:pStyle w:val="TAL"/>
            </w:pPr>
            <w:r>
              <w:t>UeMobility</w:t>
            </w:r>
            <w:r>
              <w:rPr>
                <w:lang w:eastAsia="zh-CN"/>
              </w:rPr>
              <w:t>Ext2_eNA</w:t>
            </w:r>
          </w:p>
        </w:tc>
      </w:tr>
      <w:tr w:rsidR="00CC0863" w14:paraId="0B03138A" w14:textId="77777777" w:rsidTr="00797188">
        <w:trPr>
          <w:gridAfter w:val="1"/>
          <w:wAfter w:w="41" w:type="dxa"/>
          <w:jc w:val="center"/>
        </w:trPr>
        <w:tc>
          <w:tcPr>
            <w:tcW w:w="1603" w:type="dxa"/>
            <w:gridSpan w:val="2"/>
          </w:tcPr>
          <w:p w14:paraId="3841F893" w14:textId="77777777" w:rsidR="00CC0863" w:rsidRDefault="00CC0863" w:rsidP="00797188">
            <w:pPr>
              <w:pStyle w:val="TAL"/>
            </w:pPr>
            <w:r>
              <w:t>upfInfo</w:t>
            </w:r>
          </w:p>
        </w:tc>
        <w:tc>
          <w:tcPr>
            <w:tcW w:w="2001" w:type="dxa"/>
            <w:gridSpan w:val="2"/>
          </w:tcPr>
          <w:p w14:paraId="55EA030E" w14:textId="77777777" w:rsidR="00CC0863" w:rsidRDefault="00CC0863" w:rsidP="00797188">
            <w:pPr>
              <w:pStyle w:val="TAL"/>
              <w:rPr>
                <w:rFonts w:eastAsia="等线"/>
              </w:rPr>
            </w:pPr>
            <w:r>
              <w:t>UpfInformation</w:t>
            </w:r>
          </w:p>
        </w:tc>
        <w:tc>
          <w:tcPr>
            <w:tcW w:w="286" w:type="dxa"/>
            <w:gridSpan w:val="2"/>
          </w:tcPr>
          <w:p w14:paraId="0D842042" w14:textId="77777777" w:rsidR="00CC0863" w:rsidRDefault="00CC0863" w:rsidP="00797188">
            <w:pPr>
              <w:pStyle w:val="TAC"/>
              <w:rPr>
                <w:rFonts w:cs="Arial"/>
                <w:szCs w:val="18"/>
                <w:lang w:eastAsia="zh-CN"/>
              </w:rPr>
            </w:pPr>
            <w:r>
              <w:rPr>
                <w:rFonts w:cs="Arial"/>
                <w:szCs w:val="18"/>
                <w:lang w:eastAsia="zh-CN"/>
              </w:rPr>
              <w:t>O</w:t>
            </w:r>
          </w:p>
        </w:tc>
        <w:tc>
          <w:tcPr>
            <w:tcW w:w="1063" w:type="dxa"/>
            <w:gridSpan w:val="2"/>
          </w:tcPr>
          <w:p w14:paraId="20D6343C" w14:textId="77777777" w:rsidR="00CC0863" w:rsidRDefault="00CC0863" w:rsidP="00797188">
            <w:pPr>
              <w:pStyle w:val="TAL"/>
              <w:rPr>
                <w:rFonts w:cs="Arial"/>
                <w:szCs w:val="18"/>
                <w:lang w:eastAsia="zh-CN"/>
              </w:rPr>
            </w:pPr>
            <w:r>
              <w:rPr>
                <w:rFonts w:cs="Arial"/>
                <w:szCs w:val="18"/>
                <w:lang w:eastAsia="zh-CN"/>
              </w:rPr>
              <w:t>0..1</w:t>
            </w:r>
          </w:p>
        </w:tc>
        <w:tc>
          <w:tcPr>
            <w:tcW w:w="2723" w:type="dxa"/>
            <w:gridSpan w:val="2"/>
          </w:tcPr>
          <w:p w14:paraId="549E945F" w14:textId="77777777" w:rsidR="00CC0863" w:rsidRDefault="00CC0863" w:rsidP="00797188">
            <w:pPr>
              <w:pStyle w:val="TAL"/>
              <w:rPr>
                <w:lang w:val="en-US" w:eastAsia="zh-CN"/>
              </w:rPr>
            </w:pPr>
            <w:r>
              <w:rPr>
                <w:lang w:eastAsia="zh-CN"/>
              </w:rPr>
              <w:t>Identifies the UPF.</w:t>
            </w:r>
            <w:r>
              <w:t xml:space="preserve"> (NOTE 12)</w:t>
            </w:r>
          </w:p>
        </w:tc>
        <w:tc>
          <w:tcPr>
            <w:tcW w:w="1463" w:type="dxa"/>
            <w:gridSpan w:val="2"/>
          </w:tcPr>
          <w:p w14:paraId="62AEF1A7" w14:textId="77777777" w:rsidR="00CC0863" w:rsidRDefault="00CC0863" w:rsidP="00797188">
            <w:pPr>
              <w:pStyle w:val="TAL"/>
            </w:pPr>
            <w:r>
              <w:t>ServiceExperienceExt</w:t>
            </w:r>
          </w:p>
          <w:p w14:paraId="6C797825" w14:textId="77777777" w:rsidR="00CC0863" w:rsidRDefault="00CC0863" w:rsidP="00797188">
            <w:pPr>
              <w:pStyle w:val="TAL"/>
            </w:pPr>
            <w:r>
              <w:rPr>
                <w:lang w:val="en-US" w:eastAsia="zh-CN"/>
              </w:rPr>
              <w:t>DnPerformance</w:t>
            </w:r>
          </w:p>
        </w:tc>
      </w:tr>
      <w:tr w:rsidR="00CC0863" w14:paraId="569D13BF" w14:textId="77777777" w:rsidTr="00797188">
        <w:trPr>
          <w:gridAfter w:val="1"/>
          <w:wAfter w:w="41" w:type="dxa"/>
          <w:jc w:val="center"/>
        </w:trPr>
        <w:tc>
          <w:tcPr>
            <w:tcW w:w="1603" w:type="dxa"/>
            <w:gridSpan w:val="2"/>
          </w:tcPr>
          <w:p w14:paraId="10113E6C" w14:textId="77777777" w:rsidR="00CC0863" w:rsidRDefault="00CC0863" w:rsidP="00797188">
            <w:pPr>
              <w:pStyle w:val="TAL"/>
            </w:pPr>
            <w:r>
              <w:t>userDataConO</w:t>
            </w:r>
            <w:r>
              <w:rPr>
                <w:lang w:eastAsia="zh-CN"/>
              </w:rPr>
              <w:t>rderCri</w:t>
            </w:r>
          </w:p>
        </w:tc>
        <w:tc>
          <w:tcPr>
            <w:tcW w:w="2001" w:type="dxa"/>
            <w:gridSpan w:val="2"/>
          </w:tcPr>
          <w:p w14:paraId="00946BF0" w14:textId="77777777" w:rsidR="00CC0863" w:rsidRDefault="00CC0863" w:rsidP="00797188">
            <w:pPr>
              <w:pStyle w:val="TAL"/>
            </w:pPr>
            <w:r>
              <w:t>UserDataConOrderCrit</w:t>
            </w:r>
          </w:p>
        </w:tc>
        <w:tc>
          <w:tcPr>
            <w:tcW w:w="286" w:type="dxa"/>
            <w:gridSpan w:val="2"/>
          </w:tcPr>
          <w:p w14:paraId="58FD7A3A" w14:textId="77777777" w:rsidR="00CC0863" w:rsidRDefault="00CC0863" w:rsidP="00797188">
            <w:pPr>
              <w:pStyle w:val="TAC"/>
              <w:rPr>
                <w:rFonts w:cs="Arial"/>
                <w:szCs w:val="18"/>
                <w:lang w:eastAsia="zh-CN"/>
              </w:rPr>
            </w:pPr>
            <w:r>
              <w:rPr>
                <w:rFonts w:hint="eastAsia"/>
                <w:lang w:eastAsia="zh-CN"/>
              </w:rPr>
              <w:t>O</w:t>
            </w:r>
          </w:p>
        </w:tc>
        <w:tc>
          <w:tcPr>
            <w:tcW w:w="1063" w:type="dxa"/>
            <w:gridSpan w:val="2"/>
          </w:tcPr>
          <w:p w14:paraId="0F46EB13" w14:textId="77777777" w:rsidR="00CC0863" w:rsidRDefault="00CC0863" w:rsidP="00797188">
            <w:pPr>
              <w:pStyle w:val="TAL"/>
              <w:rPr>
                <w:rFonts w:cs="Arial"/>
                <w:szCs w:val="18"/>
                <w:lang w:eastAsia="zh-CN"/>
              </w:rPr>
            </w:pPr>
            <w:r>
              <w:t>0..1</w:t>
            </w:r>
          </w:p>
        </w:tc>
        <w:tc>
          <w:tcPr>
            <w:tcW w:w="2723" w:type="dxa"/>
            <w:gridSpan w:val="2"/>
          </w:tcPr>
          <w:p w14:paraId="2EB4FB57" w14:textId="77777777" w:rsidR="00CC0863" w:rsidRDefault="00CC0863" w:rsidP="00797188">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3" w:type="dxa"/>
            <w:gridSpan w:val="2"/>
          </w:tcPr>
          <w:p w14:paraId="701AFE5C" w14:textId="77777777" w:rsidR="00CC0863" w:rsidRDefault="00CC0863" w:rsidP="00797188">
            <w:pPr>
              <w:pStyle w:val="TAL"/>
            </w:pPr>
            <w:r>
              <w:t>userDataConO</w:t>
            </w:r>
            <w:r>
              <w:rPr>
                <w:lang w:eastAsia="zh-CN"/>
              </w:rPr>
              <w:t>rderCri</w:t>
            </w:r>
          </w:p>
        </w:tc>
      </w:tr>
      <w:tr w:rsidR="00CC0863" w14:paraId="0CB550C8" w14:textId="77777777" w:rsidTr="00797188">
        <w:trPr>
          <w:gridAfter w:val="1"/>
          <w:wAfter w:w="41" w:type="dxa"/>
          <w:jc w:val="center"/>
        </w:trPr>
        <w:tc>
          <w:tcPr>
            <w:tcW w:w="1603" w:type="dxa"/>
            <w:gridSpan w:val="2"/>
          </w:tcPr>
          <w:p w14:paraId="630B57D5" w14:textId="77777777" w:rsidR="00CC0863" w:rsidRDefault="00CC0863" w:rsidP="00797188">
            <w:pPr>
              <w:pStyle w:val="TAL"/>
            </w:pPr>
            <w:r>
              <w:rPr>
                <w:lang w:eastAsia="zh-CN"/>
              </w:rPr>
              <w:t>appServerAddrs</w:t>
            </w:r>
          </w:p>
        </w:tc>
        <w:tc>
          <w:tcPr>
            <w:tcW w:w="2001" w:type="dxa"/>
            <w:gridSpan w:val="2"/>
          </w:tcPr>
          <w:p w14:paraId="4535713A" w14:textId="77777777" w:rsidR="00CC0863" w:rsidRDefault="00CC0863" w:rsidP="00797188">
            <w:pPr>
              <w:pStyle w:val="TAL"/>
            </w:pPr>
            <w:r>
              <w:rPr>
                <w:rFonts w:eastAsia="等线"/>
              </w:rPr>
              <w:t>array(</w:t>
            </w:r>
            <w:r>
              <w:rPr>
                <w:rFonts w:hint="eastAsia"/>
                <w:lang w:eastAsia="zh-CN"/>
              </w:rPr>
              <w:t>A</w:t>
            </w:r>
            <w:r>
              <w:rPr>
                <w:lang w:eastAsia="zh-CN"/>
              </w:rPr>
              <w:t>ddrFqdn)</w:t>
            </w:r>
          </w:p>
        </w:tc>
        <w:tc>
          <w:tcPr>
            <w:tcW w:w="286" w:type="dxa"/>
            <w:gridSpan w:val="2"/>
          </w:tcPr>
          <w:p w14:paraId="2E4598A9" w14:textId="77777777" w:rsidR="00CC0863" w:rsidRDefault="00CC0863" w:rsidP="00797188">
            <w:pPr>
              <w:pStyle w:val="TAC"/>
              <w:rPr>
                <w:rFonts w:cs="Arial"/>
                <w:szCs w:val="18"/>
                <w:lang w:eastAsia="zh-CN"/>
              </w:rPr>
            </w:pPr>
            <w:r>
              <w:rPr>
                <w:rFonts w:cs="Arial"/>
                <w:szCs w:val="18"/>
                <w:lang w:eastAsia="zh-CN"/>
              </w:rPr>
              <w:t>C</w:t>
            </w:r>
          </w:p>
        </w:tc>
        <w:tc>
          <w:tcPr>
            <w:tcW w:w="1063" w:type="dxa"/>
            <w:gridSpan w:val="2"/>
          </w:tcPr>
          <w:p w14:paraId="3EFE5606" w14:textId="77777777" w:rsidR="00CC0863" w:rsidRDefault="00CC0863" w:rsidP="00797188">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3E36FAB9" w14:textId="77777777" w:rsidR="00CC0863" w:rsidRDefault="00CC0863" w:rsidP="00797188">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3" w:type="dxa"/>
            <w:gridSpan w:val="2"/>
          </w:tcPr>
          <w:p w14:paraId="5E3D5D2D" w14:textId="77777777" w:rsidR="00CC0863" w:rsidRDefault="00CC0863" w:rsidP="00797188">
            <w:pPr>
              <w:pStyle w:val="TAL"/>
            </w:pPr>
            <w:r>
              <w:t>ServiceExperienceExt</w:t>
            </w:r>
          </w:p>
          <w:p w14:paraId="732C7C9C" w14:textId="77777777" w:rsidR="00CC0863" w:rsidRDefault="00CC0863" w:rsidP="00797188">
            <w:pPr>
              <w:pStyle w:val="TAL"/>
            </w:pPr>
            <w:r>
              <w:t>DnPerformance</w:t>
            </w:r>
          </w:p>
        </w:tc>
      </w:tr>
      <w:tr w:rsidR="00CC0863" w14:paraId="3D74ED9E" w14:textId="77777777" w:rsidTr="00797188">
        <w:trPr>
          <w:gridAfter w:val="1"/>
          <w:wAfter w:w="41" w:type="dxa"/>
          <w:jc w:val="center"/>
        </w:trPr>
        <w:tc>
          <w:tcPr>
            <w:tcW w:w="1603" w:type="dxa"/>
            <w:gridSpan w:val="2"/>
          </w:tcPr>
          <w:p w14:paraId="22E8AF8C" w14:textId="77777777" w:rsidR="00CC0863" w:rsidRDefault="00CC0863" w:rsidP="00797188">
            <w:pPr>
              <w:pStyle w:val="TAL"/>
              <w:rPr>
                <w:lang w:eastAsia="zh-CN"/>
              </w:rPr>
            </w:pPr>
            <w:r>
              <w:rPr>
                <w:lang w:eastAsia="zh-CN"/>
              </w:rPr>
              <w:t>dnPerfReqs</w:t>
            </w:r>
          </w:p>
        </w:tc>
        <w:tc>
          <w:tcPr>
            <w:tcW w:w="2001" w:type="dxa"/>
            <w:gridSpan w:val="2"/>
          </w:tcPr>
          <w:p w14:paraId="53A34BC0" w14:textId="77777777" w:rsidR="00CC0863" w:rsidRDefault="00CC0863" w:rsidP="00797188">
            <w:pPr>
              <w:pStyle w:val="TAL"/>
              <w:rPr>
                <w:rFonts w:eastAsia="等线"/>
              </w:rPr>
            </w:pPr>
            <w:r>
              <w:rPr>
                <w:rFonts w:eastAsia="等线"/>
              </w:rPr>
              <w:t>array(DnPerformanceReq)</w:t>
            </w:r>
          </w:p>
        </w:tc>
        <w:tc>
          <w:tcPr>
            <w:tcW w:w="286" w:type="dxa"/>
            <w:gridSpan w:val="2"/>
          </w:tcPr>
          <w:p w14:paraId="3A9DDFF0" w14:textId="77777777" w:rsidR="00CC0863" w:rsidRDefault="00CC0863" w:rsidP="00797188">
            <w:pPr>
              <w:pStyle w:val="TAC"/>
              <w:rPr>
                <w:rFonts w:cs="Arial"/>
                <w:szCs w:val="18"/>
                <w:lang w:eastAsia="zh-CN"/>
              </w:rPr>
            </w:pPr>
            <w:r>
              <w:rPr>
                <w:rFonts w:cs="Arial"/>
                <w:szCs w:val="18"/>
                <w:lang w:eastAsia="zh-CN"/>
              </w:rPr>
              <w:t>O</w:t>
            </w:r>
          </w:p>
        </w:tc>
        <w:tc>
          <w:tcPr>
            <w:tcW w:w="1063" w:type="dxa"/>
            <w:gridSpan w:val="2"/>
          </w:tcPr>
          <w:p w14:paraId="55A4D633" w14:textId="77777777" w:rsidR="00CC0863" w:rsidRDefault="00CC0863" w:rsidP="00797188">
            <w:pPr>
              <w:pStyle w:val="TAL"/>
              <w:rPr>
                <w:rFonts w:cs="Arial"/>
                <w:szCs w:val="18"/>
                <w:lang w:eastAsia="zh-CN"/>
              </w:rPr>
            </w:pPr>
            <w:r>
              <w:rPr>
                <w:rFonts w:cs="Arial"/>
                <w:szCs w:val="18"/>
                <w:lang w:eastAsia="zh-CN"/>
              </w:rPr>
              <w:t>1..N</w:t>
            </w:r>
          </w:p>
        </w:tc>
        <w:tc>
          <w:tcPr>
            <w:tcW w:w="2723" w:type="dxa"/>
            <w:gridSpan w:val="2"/>
          </w:tcPr>
          <w:p w14:paraId="2FBA3E77" w14:textId="77777777" w:rsidR="00CC0863" w:rsidRDefault="00CC0863" w:rsidP="00797188">
            <w:pPr>
              <w:pStyle w:val="TAL"/>
              <w:rPr>
                <w:lang w:eastAsia="zh-CN"/>
              </w:rPr>
            </w:pPr>
            <w:r>
              <w:rPr>
                <w:lang w:val="en-US" w:eastAsia="zh-CN"/>
              </w:rPr>
              <w:t>Represents the DN performance analytics requirements.</w:t>
            </w:r>
          </w:p>
        </w:tc>
        <w:tc>
          <w:tcPr>
            <w:tcW w:w="1463" w:type="dxa"/>
            <w:gridSpan w:val="2"/>
          </w:tcPr>
          <w:p w14:paraId="16FB3034" w14:textId="77777777" w:rsidR="00CC0863" w:rsidRDefault="00CC0863" w:rsidP="00797188">
            <w:pPr>
              <w:pStyle w:val="TAL"/>
            </w:pPr>
            <w:r>
              <w:rPr>
                <w:rFonts w:hint="eastAsia"/>
                <w:lang w:eastAsia="zh-CN"/>
              </w:rPr>
              <w:t>Dn</w:t>
            </w:r>
            <w:r>
              <w:t>Performance</w:t>
            </w:r>
          </w:p>
        </w:tc>
      </w:tr>
      <w:tr w:rsidR="00CC0863" w14:paraId="4879FBE3" w14:textId="77777777" w:rsidTr="00797188">
        <w:trPr>
          <w:gridAfter w:val="1"/>
          <w:wAfter w:w="41" w:type="dxa"/>
          <w:jc w:val="center"/>
        </w:trPr>
        <w:tc>
          <w:tcPr>
            <w:tcW w:w="1603" w:type="dxa"/>
            <w:gridSpan w:val="2"/>
          </w:tcPr>
          <w:p w14:paraId="49CC9F1D" w14:textId="77777777" w:rsidR="00CC0863" w:rsidRDefault="00CC0863" w:rsidP="00797188">
            <w:pPr>
              <w:pStyle w:val="TAL"/>
              <w:rPr>
                <w:lang w:eastAsia="zh-CN"/>
              </w:rPr>
            </w:pPr>
            <w:r>
              <w:rPr>
                <w:lang w:eastAsia="zh-CN"/>
              </w:rPr>
              <w:t>pduSesInfos</w:t>
            </w:r>
          </w:p>
        </w:tc>
        <w:tc>
          <w:tcPr>
            <w:tcW w:w="2001" w:type="dxa"/>
            <w:gridSpan w:val="2"/>
          </w:tcPr>
          <w:p w14:paraId="4A00F7C6" w14:textId="77777777" w:rsidR="00CC0863" w:rsidRDefault="00CC0863" w:rsidP="00797188">
            <w:pPr>
              <w:pStyle w:val="TAL"/>
              <w:rPr>
                <w:rFonts w:eastAsia="等线"/>
              </w:rPr>
            </w:pPr>
            <w:r>
              <w:rPr>
                <w:rFonts w:eastAsia="等线"/>
              </w:rPr>
              <w:t>array(PduSessionInfo)</w:t>
            </w:r>
          </w:p>
        </w:tc>
        <w:tc>
          <w:tcPr>
            <w:tcW w:w="286" w:type="dxa"/>
            <w:gridSpan w:val="2"/>
          </w:tcPr>
          <w:p w14:paraId="222E3169" w14:textId="77777777" w:rsidR="00CC0863" w:rsidRDefault="00CC0863" w:rsidP="00797188">
            <w:pPr>
              <w:pStyle w:val="TAC"/>
              <w:rPr>
                <w:rFonts w:cs="Arial"/>
                <w:szCs w:val="18"/>
                <w:lang w:eastAsia="zh-CN"/>
              </w:rPr>
            </w:pPr>
            <w:r>
              <w:rPr>
                <w:rFonts w:cs="Arial"/>
                <w:szCs w:val="18"/>
                <w:lang w:eastAsia="zh-CN"/>
              </w:rPr>
              <w:t>C</w:t>
            </w:r>
          </w:p>
        </w:tc>
        <w:tc>
          <w:tcPr>
            <w:tcW w:w="1063" w:type="dxa"/>
            <w:gridSpan w:val="2"/>
          </w:tcPr>
          <w:p w14:paraId="612A51C0" w14:textId="77777777" w:rsidR="00CC0863" w:rsidRDefault="00CC0863" w:rsidP="00797188">
            <w:pPr>
              <w:pStyle w:val="TAL"/>
              <w:rPr>
                <w:rFonts w:cs="Arial"/>
                <w:szCs w:val="18"/>
                <w:lang w:eastAsia="zh-CN"/>
              </w:rPr>
            </w:pPr>
            <w:r>
              <w:rPr>
                <w:rFonts w:cs="Arial"/>
                <w:szCs w:val="18"/>
                <w:lang w:eastAsia="zh-CN"/>
              </w:rPr>
              <w:t>1..N</w:t>
            </w:r>
          </w:p>
        </w:tc>
        <w:tc>
          <w:tcPr>
            <w:tcW w:w="2723" w:type="dxa"/>
            <w:gridSpan w:val="2"/>
          </w:tcPr>
          <w:p w14:paraId="2F8F0CF7" w14:textId="77777777" w:rsidR="00CC0863" w:rsidRDefault="00CC0863" w:rsidP="00797188">
            <w:pPr>
              <w:pStyle w:val="TAL"/>
              <w:rPr>
                <w:lang w:val="en-US" w:eastAsia="zh-CN"/>
              </w:rPr>
            </w:pPr>
            <w:r>
              <w:rPr>
                <w:lang w:eastAsia="zh-CN"/>
              </w:rPr>
              <w:t>Represents combination of PDU Session parameter(s).</w:t>
            </w:r>
            <w:r>
              <w:t xml:space="preserve"> (NOTE 15)</w:t>
            </w:r>
          </w:p>
        </w:tc>
        <w:tc>
          <w:tcPr>
            <w:tcW w:w="1463" w:type="dxa"/>
            <w:gridSpan w:val="2"/>
          </w:tcPr>
          <w:p w14:paraId="1DF12DE2" w14:textId="77777777" w:rsidR="00CC0863" w:rsidRDefault="00CC0863" w:rsidP="00797188">
            <w:pPr>
              <w:pStyle w:val="TAL"/>
              <w:rPr>
                <w:lang w:eastAsia="zh-CN"/>
              </w:rPr>
            </w:pPr>
            <w:r>
              <w:rPr>
                <w:lang w:eastAsia="zh-CN"/>
              </w:rPr>
              <w:t>ServiceExperienceExt2_eNA</w:t>
            </w:r>
          </w:p>
        </w:tc>
      </w:tr>
      <w:tr w:rsidR="00CC0863" w14:paraId="55EB86CD" w14:textId="77777777" w:rsidTr="00797188">
        <w:trPr>
          <w:gridAfter w:val="1"/>
          <w:wAfter w:w="41" w:type="dxa"/>
          <w:jc w:val="center"/>
        </w:trPr>
        <w:tc>
          <w:tcPr>
            <w:tcW w:w="1603" w:type="dxa"/>
            <w:gridSpan w:val="2"/>
          </w:tcPr>
          <w:p w14:paraId="0AC10391" w14:textId="77777777" w:rsidR="00CC0863" w:rsidRDefault="00CC0863" w:rsidP="00797188">
            <w:pPr>
              <w:pStyle w:val="TAL"/>
              <w:rPr>
                <w:lang w:eastAsia="zh-CN"/>
              </w:rPr>
            </w:pPr>
            <w:r>
              <w:rPr>
                <w:lang w:eastAsia="zh-CN"/>
              </w:rPr>
              <w:t>useCaseCxt</w:t>
            </w:r>
          </w:p>
        </w:tc>
        <w:tc>
          <w:tcPr>
            <w:tcW w:w="2001" w:type="dxa"/>
            <w:gridSpan w:val="2"/>
          </w:tcPr>
          <w:p w14:paraId="29B28BD2" w14:textId="77777777" w:rsidR="00CC0863" w:rsidRDefault="00CC0863" w:rsidP="00797188">
            <w:pPr>
              <w:pStyle w:val="TAL"/>
              <w:rPr>
                <w:rFonts w:eastAsia="等线"/>
              </w:rPr>
            </w:pPr>
            <w:r>
              <w:rPr>
                <w:rFonts w:eastAsia="等线"/>
              </w:rPr>
              <w:t>string</w:t>
            </w:r>
          </w:p>
        </w:tc>
        <w:tc>
          <w:tcPr>
            <w:tcW w:w="286" w:type="dxa"/>
            <w:gridSpan w:val="2"/>
          </w:tcPr>
          <w:p w14:paraId="41AACF54" w14:textId="77777777" w:rsidR="00CC0863" w:rsidRDefault="00CC0863" w:rsidP="00797188">
            <w:pPr>
              <w:pStyle w:val="TAC"/>
              <w:rPr>
                <w:rFonts w:cs="Arial"/>
                <w:szCs w:val="18"/>
                <w:lang w:eastAsia="zh-CN"/>
              </w:rPr>
            </w:pPr>
            <w:r>
              <w:rPr>
                <w:rFonts w:cs="Arial"/>
                <w:szCs w:val="18"/>
                <w:lang w:eastAsia="zh-CN"/>
              </w:rPr>
              <w:t>O</w:t>
            </w:r>
          </w:p>
        </w:tc>
        <w:tc>
          <w:tcPr>
            <w:tcW w:w="1063" w:type="dxa"/>
            <w:gridSpan w:val="2"/>
          </w:tcPr>
          <w:p w14:paraId="50E0B3C3" w14:textId="77777777" w:rsidR="00CC0863" w:rsidRDefault="00CC0863" w:rsidP="00797188">
            <w:pPr>
              <w:pStyle w:val="TAL"/>
              <w:rPr>
                <w:rFonts w:cs="Arial"/>
                <w:szCs w:val="18"/>
                <w:lang w:eastAsia="zh-CN"/>
              </w:rPr>
            </w:pPr>
            <w:r>
              <w:rPr>
                <w:rFonts w:cs="Arial"/>
                <w:szCs w:val="18"/>
                <w:lang w:eastAsia="zh-CN"/>
              </w:rPr>
              <w:t>0..1</w:t>
            </w:r>
          </w:p>
        </w:tc>
        <w:tc>
          <w:tcPr>
            <w:tcW w:w="2723" w:type="dxa"/>
            <w:gridSpan w:val="2"/>
          </w:tcPr>
          <w:p w14:paraId="575D2F68" w14:textId="77777777" w:rsidR="00CC0863" w:rsidRDefault="00CC0863" w:rsidP="00797188">
            <w:pPr>
              <w:pStyle w:val="TAL"/>
              <w:rPr>
                <w:lang w:eastAsia="zh-CN"/>
              </w:rPr>
            </w:pPr>
            <w:r>
              <w:rPr>
                <w:lang w:eastAsia="zh-CN"/>
              </w:rPr>
              <w:t>Indicates the context of usage of the analytics.</w:t>
            </w:r>
          </w:p>
          <w:p w14:paraId="2CF09461" w14:textId="77777777" w:rsidR="00CC0863" w:rsidRDefault="00CC0863" w:rsidP="00797188">
            <w:pPr>
              <w:pStyle w:val="TAL"/>
              <w:rPr>
                <w:lang w:eastAsia="zh-CN"/>
              </w:rPr>
            </w:pPr>
            <w:r>
              <w:rPr>
                <w:lang w:eastAsia="zh-CN"/>
              </w:rPr>
              <w:t>The value and format of this parameter are not standardized.</w:t>
            </w:r>
          </w:p>
        </w:tc>
        <w:tc>
          <w:tcPr>
            <w:tcW w:w="1463" w:type="dxa"/>
            <w:gridSpan w:val="2"/>
          </w:tcPr>
          <w:p w14:paraId="247920C9" w14:textId="77777777" w:rsidR="00CC0863" w:rsidRDefault="00CC0863" w:rsidP="00797188">
            <w:pPr>
              <w:pStyle w:val="TAL"/>
              <w:rPr>
                <w:lang w:eastAsia="zh-CN"/>
              </w:rPr>
            </w:pPr>
            <w:r>
              <w:rPr>
                <w:lang w:eastAsia="zh-CN"/>
              </w:rPr>
              <w:t>ENAExt</w:t>
            </w:r>
          </w:p>
        </w:tc>
      </w:tr>
      <w:tr w:rsidR="00CC0863" w14:paraId="1AB0B0DC" w14:textId="77777777" w:rsidTr="00797188">
        <w:trPr>
          <w:gridAfter w:val="1"/>
          <w:wAfter w:w="41" w:type="dxa"/>
          <w:trHeight w:val="90"/>
          <w:jc w:val="center"/>
        </w:trPr>
        <w:tc>
          <w:tcPr>
            <w:tcW w:w="1603" w:type="dxa"/>
            <w:gridSpan w:val="2"/>
          </w:tcPr>
          <w:p w14:paraId="479F40C3" w14:textId="77777777" w:rsidR="00CC0863" w:rsidRDefault="00CC0863" w:rsidP="00797188">
            <w:pPr>
              <w:pStyle w:val="TAL"/>
              <w:rPr>
                <w:lang w:eastAsia="zh-CN"/>
              </w:rPr>
            </w:pPr>
            <w:r>
              <w:rPr>
                <w:lang w:eastAsia="zh-CN"/>
              </w:rPr>
              <w:t>pduSesTrafReqs</w:t>
            </w:r>
          </w:p>
        </w:tc>
        <w:tc>
          <w:tcPr>
            <w:tcW w:w="2001" w:type="dxa"/>
            <w:gridSpan w:val="2"/>
          </w:tcPr>
          <w:p w14:paraId="43844DF5" w14:textId="77777777" w:rsidR="00CC0863" w:rsidRDefault="00CC0863" w:rsidP="00797188">
            <w:pPr>
              <w:pStyle w:val="TAL"/>
              <w:rPr>
                <w:rFonts w:eastAsia="等线"/>
              </w:rPr>
            </w:pPr>
            <w:r>
              <w:rPr>
                <w:rFonts w:eastAsia="等线"/>
              </w:rPr>
              <w:t>array(</w:t>
            </w:r>
            <w:r>
              <w:rPr>
                <w:lang w:eastAsia="zh-CN"/>
              </w:rPr>
              <w:t>PduSesTrafficReq</w:t>
            </w:r>
            <w:r>
              <w:rPr>
                <w:rFonts w:eastAsia="等线"/>
              </w:rPr>
              <w:t>)</w:t>
            </w:r>
          </w:p>
        </w:tc>
        <w:tc>
          <w:tcPr>
            <w:tcW w:w="286" w:type="dxa"/>
            <w:gridSpan w:val="2"/>
          </w:tcPr>
          <w:p w14:paraId="45AF9708" w14:textId="77777777" w:rsidR="00CC0863" w:rsidRDefault="00CC0863" w:rsidP="00797188">
            <w:pPr>
              <w:pStyle w:val="TAC"/>
              <w:rPr>
                <w:rFonts w:cs="Arial"/>
                <w:szCs w:val="18"/>
                <w:lang w:eastAsia="zh-CN"/>
              </w:rPr>
            </w:pPr>
            <w:r>
              <w:rPr>
                <w:rFonts w:cs="Arial"/>
                <w:szCs w:val="18"/>
                <w:lang w:eastAsia="zh-CN"/>
              </w:rPr>
              <w:t>C</w:t>
            </w:r>
          </w:p>
        </w:tc>
        <w:tc>
          <w:tcPr>
            <w:tcW w:w="1063" w:type="dxa"/>
            <w:gridSpan w:val="2"/>
          </w:tcPr>
          <w:p w14:paraId="7C41DE60" w14:textId="77777777" w:rsidR="00CC0863" w:rsidRDefault="00CC0863" w:rsidP="00797188">
            <w:pPr>
              <w:pStyle w:val="TAL"/>
              <w:rPr>
                <w:rFonts w:cs="Arial"/>
                <w:szCs w:val="18"/>
                <w:lang w:eastAsia="zh-CN"/>
              </w:rPr>
            </w:pPr>
            <w:r>
              <w:rPr>
                <w:rFonts w:cs="Arial"/>
                <w:szCs w:val="18"/>
                <w:lang w:eastAsia="zh-CN"/>
              </w:rPr>
              <w:t>1..N</w:t>
            </w:r>
          </w:p>
        </w:tc>
        <w:tc>
          <w:tcPr>
            <w:tcW w:w="2723" w:type="dxa"/>
            <w:gridSpan w:val="2"/>
          </w:tcPr>
          <w:p w14:paraId="05FD0C3A" w14:textId="77777777" w:rsidR="00CC0863" w:rsidRDefault="00CC0863" w:rsidP="00797188">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463" w:type="dxa"/>
            <w:gridSpan w:val="2"/>
          </w:tcPr>
          <w:p w14:paraId="57CAD094" w14:textId="77777777" w:rsidR="00CC0863" w:rsidRDefault="00CC0863" w:rsidP="00797188">
            <w:pPr>
              <w:pStyle w:val="TAL"/>
              <w:rPr>
                <w:lang w:eastAsia="zh-CN"/>
              </w:rPr>
            </w:pPr>
            <w:r>
              <w:t>PduSesTraffic</w:t>
            </w:r>
          </w:p>
        </w:tc>
      </w:tr>
      <w:tr w:rsidR="00CC0863" w14:paraId="7CA4657B" w14:textId="77777777" w:rsidTr="00797188">
        <w:trPr>
          <w:gridAfter w:val="1"/>
          <w:wAfter w:w="41" w:type="dxa"/>
          <w:trHeight w:val="90"/>
          <w:jc w:val="center"/>
        </w:trPr>
        <w:tc>
          <w:tcPr>
            <w:tcW w:w="1603" w:type="dxa"/>
            <w:gridSpan w:val="2"/>
          </w:tcPr>
          <w:p w14:paraId="077D9B67" w14:textId="77777777" w:rsidR="00CC0863" w:rsidRDefault="00CC0863" w:rsidP="00797188">
            <w:pPr>
              <w:pStyle w:val="TAL"/>
              <w:rPr>
                <w:lang w:eastAsia="zh-CN"/>
              </w:rPr>
            </w:pPr>
            <w:r>
              <w:rPr>
                <w:lang w:eastAsia="zh-CN"/>
              </w:rPr>
              <w:lastRenderedPageBreak/>
              <w:t>locAccReqs</w:t>
            </w:r>
          </w:p>
        </w:tc>
        <w:tc>
          <w:tcPr>
            <w:tcW w:w="2001" w:type="dxa"/>
            <w:gridSpan w:val="2"/>
          </w:tcPr>
          <w:p w14:paraId="78BF69B9" w14:textId="77777777" w:rsidR="00CC0863" w:rsidRDefault="00CC0863" w:rsidP="00797188">
            <w:pPr>
              <w:pStyle w:val="TAL"/>
              <w:rPr>
                <w:rFonts w:eastAsia="等线"/>
              </w:rPr>
            </w:pPr>
            <w:r>
              <w:rPr>
                <w:rFonts w:eastAsia="等线"/>
              </w:rPr>
              <w:t>array(LocAccuracyReq)</w:t>
            </w:r>
          </w:p>
        </w:tc>
        <w:tc>
          <w:tcPr>
            <w:tcW w:w="286" w:type="dxa"/>
            <w:gridSpan w:val="2"/>
          </w:tcPr>
          <w:p w14:paraId="6247DDF5" w14:textId="77777777" w:rsidR="00CC0863" w:rsidRDefault="00CC0863" w:rsidP="00797188">
            <w:pPr>
              <w:pStyle w:val="TAC"/>
              <w:rPr>
                <w:rFonts w:cs="Arial"/>
                <w:szCs w:val="18"/>
                <w:lang w:eastAsia="zh-CN"/>
              </w:rPr>
            </w:pPr>
            <w:r>
              <w:rPr>
                <w:rFonts w:cs="Arial"/>
                <w:szCs w:val="18"/>
                <w:lang w:eastAsia="zh-CN"/>
              </w:rPr>
              <w:t>O</w:t>
            </w:r>
          </w:p>
        </w:tc>
        <w:tc>
          <w:tcPr>
            <w:tcW w:w="1063" w:type="dxa"/>
            <w:gridSpan w:val="2"/>
          </w:tcPr>
          <w:p w14:paraId="7A1AF4AA" w14:textId="77777777" w:rsidR="00CC0863" w:rsidRDefault="00CC0863" w:rsidP="00797188">
            <w:pPr>
              <w:pStyle w:val="TAL"/>
              <w:rPr>
                <w:rFonts w:cs="Arial"/>
                <w:szCs w:val="18"/>
                <w:lang w:eastAsia="zh-CN"/>
              </w:rPr>
            </w:pPr>
            <w:r>
              <w:rPr>
                <w:rFonts w:cs="Arial"/>
                <w:szCs w:val="18"/>
                <w:lang w:eastAsia="zh-CN"/>
              </w:rPr>
              <w:t>1..N</w:t>
            </w:r>
          </w:p>
        </w:tc>
        <w:tc>
          <w:tcPr>
            <w:tcW w:w="2723" w:type="dxa"/>
            <w:gridSpan w:val="2"/>
          </w:tcPr>
          <w:p w14:paraId="772916D7" w14:textId="77777777" w:rsidR="00CC0863" w:rsidRDefault="00CC0863" w:rsidP="00797188">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w:t>
            </w:r>
          </w:p>
        </w:tc>
        <w:tc>
          <w:tcPr>
            <w:tcW w:w="1463" w:type="dxa"/>
            <w:gridSpan w:val="2"/>
          </w:tcPr>
          <w:p w14:paraId="7E5E2452" w14:textId="77777777" w:rsidR="00CC0863" w:rsidRDefault="00CC0863" w:rsidP="00797188">
            <w:pPr>
              <w:pStyle w:val="TAL"/>
            </w:pPr>
            <w:r>
              <w:t>LocAccuracy</w:t>
            </w:r>
          </w:p>
        </w:tc>
      </w:tr>
      <w:tr w:rsidR="00CC0863" w14:paraId="108E4C46" w14:textId="77777777" w:rsidTr="00797188">
        <w:trPr>
          <w:gridAfter w:val="1"/>
          <w:wAfter w:w="41" w:type="dxa"/>
          <w:trHeight w:val="90"/>
          <w:jc w:val="center"/>
        </w:trPr>
        <w:tc>
          <w:tcPr>
            <w:tcW w:w="1603" w:type="dxa"/>
            <w:gridSpan w:val="2"/>
          </w:tcPr>
          <w:p w14:paraId="49D61E16" w14:textId="77777777" w:rsidR="00CC0863" w:rsidRDefault="00CC0863" w:rsidP="00797188">
            <w:pPr>
              <w:pStyle w:val="TAL"/>
              <w:rPr>
                <w:lang w:eastAsia="zh-CN"/>
              </w:rPr>
            </w:pPr>
            <w:r>
              <w:rPr>
                <w:lang w:eastAsia="zh-CN"/>
              </w:rPr>
              <w:t>locGranularity</w:t>
            </w:r>
          </w:p>
        </w:tc>
        <w:tc>
          <w:tcPr>
            <w:tcW w:w="2001" w:type="dxa"/>
            <w:gridSpan w:val="2"/>
          </w:tcPr>
          <w:p w14:paraId="364D1C51" w14:textId="77777777" w:rsidR="00CC0863" w:rsidRDefault="00CC0863" w:rsidP="00797188">
            <w:pPr>
              <w:pStyle w:val="TAL"/>
              <w:rPr>
                <w:rFonts w:eastAsia="等线"/>
              </w:rPr>
            </w:pPr>
            <w:r>
              <w:rPr>
                <w:lang w:eastAsia="zh-CN"/>
              </w:rPr>
              <w:t>LocInfoGranularity</w:t>
            </w:r>
          </w:p>
        </w:tc>
        <w:tc>
          <w:tcPr>
            <w:tcW w:w="286" w:type="dxa"/>
            <w:gridSpan w:val="2"/>
          </w:tcPr>
          <w:p w14:paraId="47441F99" w14:textId="77777777" w:rsidR="00CC0863" w:rsidRDefault="00CC0863" w:rsidP="00797188">
            <w:pPr>
              <w:pStyle w:val="TAC"/>
              <w:rPr>
                <w:rFonts w:cs="Arial"/>
                <w:szCs w:val="18"/>
                <w:lang w:eastAsia="zh-CN"/>
              </w:rPr>
            </w:pPr>
            <w:r>
              <w:rPr>
                <w:lang w:eastAsia="zh-CN"/>
              </w:rPr>
              <w:t>O</w:t>
            </w:r>
          </w:p>
        </w:tc>
        <w:tc>
          <w:tcPr>
            <w:tcW w:w="1063" w:type="dxa"/>
            <w:gridSpan w:val="2"/>
          </w:tcPr>
          <w:p w14:paraId="1B7D1810" w14:textId="77777777" w:rsidR="00CC0863" w:rsidRDefault="00CC0863" w:rsidP="00797188">
            <w:pPr>
              <w:pStyle w:val="TAL"/>
              <w:rPr>
                <w:rFonts w:cs="Arial"/>
                <w:szCs w:val="18"/>
                <w:lang w:eastAsia="zh-CN"/>
              </w:rPr>
            </w:pPr>
            <w:r>
              <w:t>0..1</w:t>
            </w:r>
          </w:p>
        </w:tc>
        <w:tc>
          <w:tcPr>
            <w:tcW w:w="2723" w:type="dxa"/>
            <w:gridSpan w:val="2"/>
          </w:tcPr>
          <w:p w14:paraId="2910CB5F" w14:textId="77777777" w:rsidR="00CC0863" w:rsidRDefault="00CC0863" w:rsidP="00797188">
            <w:pPr>
              <w:pStyle w:val="TAL"/>
            </w:pPr>
            <w:r>
              <w:rPr>
                <w:lang w:eastAsia="zh-CN"/>
              </w:rPr>
              <w:t xml:space="preserve">The </w:t>
            </w:r>
            <w:r>
              <w:t>preferred granularity of UE location information.</w:t>
            </w:r>
          </w:p>
          <w:p w14:paraId="0456BFC6" w14:textId="77777777" w:rsidR="00CC0863" w:rsidRDefault="00CC0863" w:rsidP="00797188">
            <w:pPr>
              <w:pStyle w:val="TAL"/>
              <w:rPr>
                <w:lang w:eastAsia="zh-CN"/>
              </w:rPr>
            </w:pPr>
            <w:r>
              <w:t>(NOTE 21)</w:t>
            </w:r>
          </w:p>
        </w:tc>
        <w:tc>
          <w:tcPr>
            <w:tcW w:w="1463" w:type="dxa"/>
            <w:gridSpan w:val="2"/>
          </w:tcPr>
          <w:p w14:paraId="0F07D49E" w14:textId="77777777" w:rsidR="00CC0863" w:rsidRDefault="00CC0863" w:rsidP="00797188">
            <w:pPr>
              <w:pStyle w:val="TAL"/>
              <w:rPr>
                <w:lang w:eastAsia="zh-CN"/>
              </w:rPr>
            </w:pPr>
            <w:r>
              <w:rPr>
                <w:rFonts w:hint="eastAsia"/>
              </w:rPr>
              <w:t>S</w:t>
            </w:r>
            <w:r>
              <w:t>erviceExperienceExt</w:t>
            </w:r>
            <w:r>
              <w:rPr>
                <w:lang w:eastAsia="zh-CN"/>
              </w:rPr>
              <w:t>2_eNA</w:t>
            </w:r>
          </w:p>
          <w:p w14:paraId="3A746207" w14:textId="77777777" w:rsidR="00CC0863" w:rsidRDefault="00CC0863" w:rsidP="00797188">
            <w:pPr>
              <w:pStyle w:val="TAL"/>
              <w:rPr>
                <w:lang w:eastAsia="zh-CN"/>
              </w:rPr>
            </w:pPr>
            <w:r>
              <w:t>UeMobility</w:t>
            </w:r>
            <w:r>
              <w:rPr>
                <w:lang w:eastAsia="zh-CN"/>
              </w:rPr>
              <w:t>Ext2_eNA</w:t>
            </w:r>
          </w:p>
          <w:p w14:paraId="1DE17BF7" w14:textId="77777777" w:rsidR="00CC0863" w:rsidRDefault="00CC0863" w:rsidP="00797188">
            <w:pPr>
              <w:pStyle w:val="TAL"/>
              <w:rPr>
                <w:lang w:eastAsia="zh-CN"/>
              </w:rPr>
            </w:pPr>
            <w:r>
              <w:t>DispersionExt</w:t>
            </w:r>
            <w:r>
              <w:rPr>
                <w:lang w:eastAsia="zh-CN"/>
              </w:rPr>
              <w:t>_eNA</w:t>
            </w:r>
          </w:p>
          <w:p w14:paraId="6E5D68E7" w14:textId="77777777" w:rsidR="00CC0863" w:rsidRDefault="00CC0863" w:rsidP="00797188">
            <w:pPr>
              <w:pStyle w:val="TAL"/>
              <w:rPr>
                <w:lang w:eastAsia="zh-CN"/>
              </w:rPr>
            </w:pPr>
            <w:r>
              <w:rPr>
                <w:lang w:eastAsia="zh-CN"/>
              </w:rPr>
              <w:t>MovementBehaviour</w:t>
            </w:r>
          </w:p>
        </w:tc>
      </w:tr>
      <w:tr w:rsidR="00CC0863" w14:paraId="0077CF98" w14:textId="77777777" w:rsidTr="00797188">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3E10D1B4" w14:textId="77777777" w:rsidR="00CC0863" w:rsidRDefault="00CC0863" w:rsidP="00797188">
            <w:pPr>
              <w:pStyle w:val="TAL"/>
              <w:rPr>
                <w:lang w:eastAsia="zh-CN"/>
              </w:rPr>
            </w:pPr>
            <w:r>
              <w:rPr>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2649A9AE" w14:textId="77777777" w:rsidR="00CC0863" w:rsidRDefault="00CC0863" w:rsidP="00797188">
            <w:pPr>
              <w:pStyle w:val="TAL"/>
              <w:rPr>
                <w:lang w:eastAsia="zh-CN"/>
              </w:rPr>
            </w:pPr>
            <w:r>
              <w:rPr>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72FF3008" w14:textId="77777777" w:rsidR="00CC0863" w:rsidRDefault="00CC0863" w:rsidP="00797188">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2E2891C" w14:textId="77777777" w:rsidR="00CC0863" w:rsidRDefault="00CC0863" w:rsidP="00797188">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7B2C7B9" w14:textId="77777777" w:rsidR="00CC0863" w:rsidRDefault="00CC0863" w:rsidP="00797188">
            <w:pPr>
              <w:pStyle w:val="TAL"/>
              <w:rPr>
                <w:lang w:eastAsia="zh-CN"/>
              </w:rPr>
            </w:pPr>
            <w:r>
              <w:rPr>
                <w:lang w:eastAsia="zh-CN"/>
              </w:rPr>
              <w:t>Indicates the preferred orientation of location information.</w:t>
            </w:r>
          </w:p>
        </w:tc>
        <w:tc>
          <w:tcPr>
            <w:tcW w:w="1463" w:type="dxa"/>
            <w:gridSpan w:val="2"/>
            <w:tcBorders>
              <w:top w:val="single" w:sz="6" w:space="0" w:color="auto"/>
              <w:left w:val="single" w:sz="6" w:space="0" w:color="auto"/>
              <w:bottom w:val="single" w:sz="6" w:space="0" w:color="auto"/>
              <w:right w:val="single" w:sz="6" w:space="0" w:color="auto"/>
            </w:tcBorders>
          </w:tcPr>
          <w:p w14:paraId="70A4C1CC" w14:textId="77777777" w:rsidR="00CC0863" w:rsidRDefault="00CC0863" w:rsidP="00797188">
            <w:pPr>
              <w:pStyle w:val="TAL"/>
            </w:pPr>
            <w:r>
              <w:t>MovementBehaviour</w:t>
            </w:r>
          </w:p>
          <w:p w14:paraId="7BAB94C9" w14:textId="77777777" w:rsidR="00CC0863" w:rsidRDefault="00CC0863" w:rsidP="00797188">
            <w:pPr>
              <w:pStyle w:val="TAL"/>
            </w:pPr>
            <w:r>
              <w:t>UeMobilityExt2_eNA</w:t>
            </w:r>
          </w:p>
        </w:tc>
      </w:tr>
      <w:tr w:rsidR="00CC0863" w14:paraId="1638A25C" w14:textId="77777777" w:rsidTr="00797188">
        <w:trPr>
          <w:gridAfter w:val="1"/>
          <w:wAfter w:w="41" w:type="dxa"/>
          <w:trHeight w:val="90"/>
          <w:jc w:val="center"/>
        </w:trPr>
        <w:tc>
          <w:tcPr>
            <w:tcW w:w="1603" w:type="dxa"/>
            <w:gridSpan w:val="2"/>
          </w:tcPr>
          <w:p w14:paraId="0F63B557" w14:textId="77777777" w:rsidR="00CC0863" w:rsidRDefault="00CC0863" w:rsidP="00797188">
            <w:pPr>
              <w:pStyle w:val="TAL"/>
              <w:rPr>
                <w:lang w:eastAsia="zh-CN"/>
              </w:rPr>
            </w:pPr>
            <w:r>
              <w:rPr>
                <w:rFonts w:hint="eastAsia"/>
                <w:lang w:eastAsia="zh-CN"/>
              </w:rPr>
              <w:t>a</w:t>
            </w:r>
            <w:r>
              <w:rPr>
                <w:lang w:eastAsia="zh-CN"/>
              </w:rPr>
              <w:t>ccuReq</w:t>
            </w:r>
          </w:p>
        </w:tc>
        <w:tc>
          <w:tcPr>
            <w:tcW w:w="2001" w:type="dxa"/>
            <w:gridSpan w:val="2"/>
          </w:tcPr>
          <w:p w14:paraId="7F308A24" w14:textId="77777777" w:rsidR="00CC0863" w:rsidRDefault="00CC0863" w:rsidP="00797188">
            <w:pPr>
              <w:pStyle w:val="TAL"/>
              <w:rPr>
                <w:lang w:eastAsia="zh-CN"/>
              </w:rPr>
            </w:pPr>
            <w:r>
              <w:t>AccuracyReq</w:t>
            </w:r>
          </w:p>
        </w:tc>
        <w:tc>
          <w:tcPr>
            <w:tcW w:w="286" w:type="dxa"/>
            <w:gridSpan w:val="2"/>
          </w:tcPr>
          <w:p w14:paraId="043093FC" w14:textId="77777777" w:rsidR="00CC0863" w:rsidRDefault="00CC0863" w:rsidP="00797188">
            <w:pPr>
              <w:pStyle w:val="TAC"/>
              <w:rPr>
                <w:lang w:eastAsia="zh-CN"/>
              </w:rPr>
            </w:pPr>
            <w:r>
              <w:rPr>
                <w:rFonts w:hint="eastAsia"/>
                <w:lang w:eastAsia="zh-CN"/>
              </w:rPr>
              <w:t>O</w:t>
            </w:r>
          </w:p>
        </w:tc>
        <w:tc>
          <w:tcPr>
            <w:tcW w:w="1063" w:type="dxa"/>
            <w:gridSpan w:val="2"/>
          </w:tcPr>
          <w:p w14:paraId="56A9E105" w14:textId="77777777" w:rsidR="00CC0863" w:rsidRDefault="00CC0863" w:rsidP="00797188">
            <w:pPr>
              <w:pStyle w:val="TAL"/>
            </w:pPr>
            <w:r>
              <w:t>0..1</w:t>
            </w:r>
          </w:p>
        </w:tc>
        <w:tc>
          <w:tcPr>
            <w:tcW w:w="2723" w:type="dxa"/>
            <w:gridSpan w:val="2"/>
          </w:tcPr>
          <w:p w14:paraId="4E2A58AE" w14:textId="77777777" w:rsidR="00CC0863" w:rsidRDefault="00CC0863" w:rsidP="00797188">
            <w:pPr>
              <w:pStyle w:val="TAL"/>
              <w:rPr>
                <w:lang w:val="en-US" w:eastAsia="zh-CN"/>
              </w:rPr>
            </w:pPr>
            <w:r>
              <w:rPr>
                <w:lang w:val="en-US" w:eastAsia="zh-CN"/>
              </w:rPr>
              <w:t xml:space="preserve">Represents the </w:t>
            </w:r>
            <w:r>
              <w:t>analytics accuracy requirement information</w:t>
            </w:r>
            <w:r>
              <w:rPr>
                <w:lang w:val="en-US" w:eastAsia="zh-CN"/>
              </w:rPr>
              <w:t>.</w:t>
            </w:r>
          </w:p>
          <w:p w14:paraId="4998D936" w14:textId="77777777" w:rsidR="00CC0863" w:rsidRDefault="00CC0863" w:rsidP="00797188">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1463" w:type="dxa"/>
            <w:gridSpan w:val="2"/>
          </w:tcPr>
          <w:p w14:paraId="07D1C9D5" w14:textId="77777777" w:rsidR="00CC0863" w:rsidRDefault="00CC0863" w:rsidP="00797188">
            <w:pPr>
              <w:pStyle w:val="TAL"/>
            </w:pPr>
            <w:r>
              <w:rPr>
                <w:lang w:eastAsia="zh-CN"/>
              </w:rPr>
              <w:t>Analytics</w:t>
            </w:r>
            <w:r>
              <w:rPr>
                <w:rFonts w:hint="eastAsia"/>
                <w:lang w:eastAsia="zh-CN"/>
              </w:rPr>
              <w:t>A</w:t>
            </w:r>
            <w:r>
              <w:rPr>
                <w:lang w:eastAsia="zh-CN"/>
              </w:rPr>
              <w:t>ccuracy</w:t>
            </w:r>
          </w:p>
        </w:tc>
      </w:tr>
      <w:tr w:rsidR="00CC0863" w14:paraId="08E08D37" w14:textId="77777777" w:rsidTr="00797188">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15B95CD2" w14:textId="77777777" w:rsidR="00CC0863" w:rsidRDefault="00CC0863" w:rsidP="00797188">
            <w:pPr>
              <w:pStyle w:val="TAL"/>
              <w:rPr>
                <w:lang w:eastAsia="zh-CN"/>
              </w:rPr>
            </w:pPr>
            <w:r>
              <w:rPr>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032A9D04" w14:textId="77777777" w:rsidR="00CC0863" w:rsidRDefault="00CC0863" w:rsidP="00797188">
            <w:pPr>
              <w:pStyle w:val="TAL"/>
            </w:pPr>
            <w: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14D642D3" w14:textId="77777777" w:rsidR="00CC0863" w:rsidRDefault="00CC0863" w:rsidP="00797188">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7ACE5E1C" w14:textId="77777777" w:rsidR="00CC0863" w:rsidRDefault="00CC0863" w:rsidP="00797188">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59FD57A0" w14:textId="77777777" w:rsidR="00CC0863" w:rsidRDefault="00CC0863" w:rsidP="00797188">
            <w:pPr>
              <w:pStyle w:val="TAL"/>
              <w:rPr>
                <w:lang w:val="en-US" w:eastAsia="zh-CN"/>
              </w:rPr>
            </w:pPr>
            <w:r>
              <w:rPr>
                <w:lang w:val="en-US" w:eastAsia="zh-CN"/>
              </w:rPr>
              <w:t>Represents the Movement Behaviour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67176DEA" w14:textId="77777777" w:rsidR="00CC0863" w:rsidRDefault="00CC0863" w:rsidP="00797188">
            <w:pPr>
              <w:pStyle w:val="TAL"/>
              <w:rPr>
                <w:lang w:eastAsia="zh-CN"/>
              </w:rPr>
            </w:pPr>
            <w:r>
              <w:rPr>
                <w:lang w:eastAsia="zh-CN"/>
              </w:rPr>
              <w:t>MovementBehaviour</w:t>
            </w:r>
          </w:p>
        </w:tc>
      </w:tr>
      <w:tr w:rsidR="00CC0863" w14:paraId="31326499" w14:textId="77777777" w:rsidTr="00797188">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9963D57" w14:textId="77777777" w:rsidR="00CC0863" w:rsidRDefault="00CC0863" w:rsidP="00797188">
            <w:pPr>
              <w:pStyle w:val="TAL"/>
              <w:rPr>
                <w:lang w:eastAsia="zh-CN"/>
              </w:rPr>
            </w:pPr>
            <w:r>
              <w:rPr>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03BBFB97" w14:textId="77777777" w:rsidR="00CC0863" w:rsidRDefault="00CC0863" w:rsidP="00797188">
            <w:pPr>
              <w:pStyle w:val="TAL"/>
            </w:pPr>
            <w:r>
              <w:t>array(RelProxReq)</w:t>
            </w:r>
          </w:p>
        </w:tc>
        <w:tc>
          <w:tcPr>
            <w:tcW w:w="286" w:type="dxa"/>
            <w:gridSpan w:val="2"/>
            <w:tcBorders>
              <w:top w:val="single" w:sz="6" w:space="0" w:color="auto"/>
              <w:left w:val="single" w:sz="6" w:space="0" w:color="auto"/>
              <w:bottom w:val="single" w:sz="6" w:space="0" w:color="auto"/>
              <w:right w:val="single" w:sz="6" w:space="0" w:color="auto"/>
            </w:tcBorders>
          </w:tcPr>
          <w:p w14:paraId="5DAF802F" w14:textId="77777777" w:rsidR="00CC0863" w:rsidRDefault="00CC0863" w:rsidP="00797188">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0D56AFC" w14:textId="77777777" w:rsidR="00CC0863" w:rsidRDefault="00CC0863" w:rsidP="00797188">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06760C35" w14:textId="77777777" w:rsidR="00CC0863" w:rsidRDefault="00CC0863" w:rsidP="00797188">
            <w:pPr>
              <w:pStyle w:val="TAL"/>
              <w:rPr>
                <w:lang w:val="en-US" w:eastAsia="zh-CN"/>
              </w:rPr>
            </w:pPr>
            <w:r>
              <w:rPr>
                <w:lang w:val="en-US" w:eastAsia="zh-CN"/>
              </w:rPr>
              <w:t>Represents the Relative Proximity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79BF0BBE" w14:textId="77777777" w:rsidR="00CC0863" w:rsidRDefault="00CC0863" w:rsidP="00797188">
            <w:pPr>
              <w:pStyle w:val="TAL"/>
              <w:rPr>
                <w:lang w:eastAsia="zh-CN"/>
              </w:rPr>
            </w:pPr>
            <w:r>
              <w:rPr>
                <w:lang w:eastAsia="zh-CN"/>
              </w:rPr>
              <w:t>RelativeProximity</w:t>
            </w:r>
          </w:p>
        </w:tc>
      </w:tr>
      <w:tr w:rsidR="00CC0863" w14:paraId="3E7AC762" w14:textId="77777777" w:rsidTr="00797188">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549FCB3" w14:textId="77777777" w:rsidR="00CC0863" w:rsidRDefault="00CC0863" w:rsidP="00797188">
            <w:pPr>
              <w:pStyle w:val="TAL"/>
              <w:rPr>
                <w:lang w:eastAsia="zh-CN"/>
              </w:rPr>
            </w:pPr>
            <w:r>
              <w:rPr>
                <w:lang w:eastAsia="zh-CN"/>
              </w:rPr>
              <w:t>pauseFlg</w:t>
            </w:r>
          </w:p>
        </w:tc>
        <w:tc>
          <w:tcPr>
            <w:tcW w:w="2002" w:type="dxa"/>
            <w:gridSpan w:val="2"/>
            <w:tcBorders>
              <w:top w:val="single" w:sz="6" w:space="0" w:color="auto"/>
              <w:left w:val="single" w:sz="6" w:space="0" w:color="auto"/>
              <w:bottom w:val="single" w:sz="6" w:space="0" w:color="auto"/>
              <w:right w:val="single" w:sz="6" w:space="0" w:color="auto"/>
            </w:tcBorders>
          </w:tcPr>
          <w:p w14:paraId="327044EE" w14:textId="77777777" w:rsidR="00CC0863" w:rsidRDefault="00CC0863" w:rsidP="00797188">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18113980" w14:textId="77777777" w:rsidR="00CC0863" w:rsidRDefault="00CC0863" w:rsidP="00797188">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67D7B193" w14:textId="77777777" w:rsidR="00CC0863" w:rsidRDefault="00CC0863" w:rsidP="00797188">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58C43895" w14:textId="77777777" w:rsidR="00CC0863" w:rsidRDefault="00CC0863" w:rsidP="00797188">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7ABB8058" w14:textId="77777777" w:rsidR="00CC0863" w:rsidRDefault="00CC0863" w:rsidP="00797188">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637B678" w14:textId="77777777" w:rsidR="00CC0863" w:rsidRDefault="00CC0863" w:rsidP="00797188">
            <w:pPr>
              <w:pStyle w:val="TAL"/>
              <w:rPr>
                <w:lang w:val="en-US" w:eastAsia="zh-CN"/>
              </w:rPr>
            </w:pPr>
          </w:p>
          <w:p w14:paraId="225FCEDF" w14:textId="77777777" w:rsidR="00CC0863" w:rsidRDefault="00CC0863" w:rsidP="00797188">
            <w:pPr>
              <w:pStyle w:val="TAL"/>
              <w:rPr>
                <w:lang w:val="en-US" w:eastAsia="zh-CN"/>
              </w:rPr>
            </w:pPr>
            <w:r>
              <w:rPr>
                <w:lang w:eastAsia="zh-CN"/>
              </w:rPr>
              <w:t>This attribute may be present in a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508FFA1B" w14:textId="77777777" w:rsidR="00CC0863" w:rsidRDefault="00CC0863" w:rsidP="00797188">
            <w:pPr>
              <w:pStyle w:val="TAL"/>
              <w:rPr>
                <w:lang w:eastAsia="zh-CN"/>
              </w:rPr>
            </w:pPr>
            <w:r>
              <w:rPr>
                <w:lang w:eastAsia="zh-CN"/>
              </w:rPr>
              <w:t>AnalyticsAccuracy</w:t>
            </w:r>
          </w:p>
        </w:tc>
      </w:tr>
      <w:tr w:rsidR="00CC0863" w14:paraId="55FA3336" w14:textId="77777777" w:rsidTr="00797188">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73FD1D2" w14:textId="77777777" w:rsidR="00CC0863" w:rsidRDefault="00CC0863" w:rsidP="00797188">
            <w:pPr>
              <w:pStyle w:val="TAL"/>
              <w:rPr>
                <w:lang w:eastAsia="zh-CN"/>
              </w:rPr>
            </w:pPr>
            <w:r>
              <w:rPr>
                <w:lang w:eastAsia="zh-CN"/>
              </w:rPr>
              <w:t>resumeFlg</w:t>
            </w:r>
          </w:p>
        </w:tc>
        <w:tc>
          <w:tcPr>
            <w:tcW w:w="2002" w:type="dxa"/>
            <w:gridSpan w:val="2"/>
            <w:tcBorders>
              <w:top w:val="single" w:sz="6" w:space="0" w:color="auto"/>
              <w:left w:val="single" w:sz="6" w:space="0" w:color="auto"/>
              <w:bottom w:val="single" w:sz="6" w:space="0" w:color="auto"/>
              <w:right w:val="single" w:sz="6" w:space="0" w:color="auto"/>
            </w:tcBorders>
          </w:tcPr>
          <w:p w14:paraId="36612940" w14:textId="77777777" w:rsidR="00CC0863" w:rsidRDefault="00CC0863" w:rsidP="00797188">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48784C6C" w14:textId="77777777" w:rsidR="00CC0863" w:rsidRDefault="00CC0863" w:rsidP="00797188">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4A18B2B6" w14:textId="77777777" w:rsidR="00CC0863" w:rsidRDefault="00CC0863" w:rsidP="00797188">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308CC40A" w14:textId="77777777" w:rsidR="00CC0863" w:rsidRDefault="00CC0863" w:rsidP="00797188">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234977E5" w14:textId="77777777" w:rsidR="00CC0863" w:rsidRDefault="00CC0863" w:rsidP="00797188">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548951E0" w14:textId="77777777" w:rsidR="00CC0863" w:rsidRDefault="00CC0863" w:rsidP="00797188">
            <w:pPr>
              <w:pStyle w:val="TAL"/>
              <w:rPr>
                <w:lang w:val="en-US" w:eastAsia="zh-CN"/>
              </w:rPr>
            </w:pPr>
          </w:p>
          <w:p w14:paraId="3316D55E" w14:textId="77777777" w:rsidR="00CC0863" w:rsidRDefault="00CC0863" w:rsidP="00797188">
            <w:pPr>
              <w:pStyle w:val="TAL"/>
              <w:rPr>
                <w:lang w:val="en-US" w:eastAsia="zh-CN"/>
              </w:rPr>
            </w:pPr>
            <w:r>
              <w:rPr>
                <w:lang w:eastAsia="zh-CN"/>
              </w:rPr>
              <w:t>This attribute may be present in a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0E044C92" w14:textId="77777777" w:rsidR="00CC0863" w:rsidRDefault="00CC0863" w:rsidP="00797188">
            <w:pPr>
              <w:pStyle w:val="TAL"/>
              <w:rPr>
                <w:lang w:eastAsia="zh-CN"/>
              </w:rPr>
            </w:pPr>
            <w:r>
              <w:rPr>
                <w:lang w:eastAsia="zh-CN"/>
              </w:rPr>
              <w:t>AnalyticsAccuracy</w:t>
            </w:r>
          </w:p>
        </w:tc>
      </w:tr>
      <w:tr w:rsidR="00CC0863" w14:paraId="17440CD6" w14:textId="77777777" w:rsidTr="00797188">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A8B84F7" w14:textId="77777777" w:rsidR="00CC0863" w:rsidRDefault="00CC0863" w:rsidP="00797188">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5578FC94" w14:textId="77777777" w:rsidR="00CC0863" w:rsidRDefault="00CC0863" w:rsidP="00797188">
            <w:pPr>
              <w:pStyle w:val="TAL"/>
            </w:pPr>
            <w: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1D7E958E" w14:textId="77777777" w:rsidR="00CC0863" w:rsidRDefault="00CC0863" w:rsidP="00797188">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1C3C2F9F" w14:textId="77777777" w:rsidR="00CC0863" w:rsidRDefault="00CC0863" w:rsidP="00797188">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BFBA1BB" w14:textId="77777777" w:rsidR="00CC0863" w:rsidRDefault="00CC0863" w:rsidP="00797188">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0F785AE7" w14:textId="77777777" w:rsidR="00CC0863" w:rsidRDefault="00CC0863" w:rsidP="00797188">
            <w:pPr>
              <w:pStyle w:val="TAL"/>
              <w:rPr>
                <w:lang w:eastAsia="zh-CN"/>
              </w:rPr>
            </w:pPr>
            <w:r>
              <w:rPr>
                <w:lang w:eastAsia="zh-CN"/>
              </w:rPr>
              <w:t>AnalyticsAccuracy</w:t>
            </w:r>
          </w:p>
        </w:tc>
      </w:tr>
      <w:tr w:rsidR="00CC0863" w14:paraId="311A0B0B" w14:textId="77777777" w:rsidTr="00797188">
        <w:trPr>
          <w:gridAfter w:val="1"/>
          <w:wAfter w:w="41" w:type="dxa"/>
          <w:jc w:val="center"/>
        </w:trPr>
        <w:tc>
          <w:tcPr>
            <w:tcW w:w="9139" w:type="dxa"/>
            <w:gridSpan w:val="12"/>
          </w:tcPr>
          <w:p w14:paraId="28AD3B12" w14:textId="77777777" w:rsidR="00CC0863" w:rsidRDefault="00CC0863" w:rsidP="00797188">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"RED_TRANS_EXP", "PDU_SESSION_TRAFFIC", "PFD_DETERMINATION" or "RELATIVE_PROXIMITY", the identifications of network slices identified by "snssais" is optional. When subscribed event is "NSI_LOAD_LEVEL", "SERVICE_EXPERIENCE" or "DN_PERFORMANCE", either the "nsiIdInfos" attribute or "anySlice" set to "true" shall be included.</w:t>
            </w:r>
          </w:p>
          <w:p w14:paraId="18BFE667" w14:textId="77777777" w:rsidR="00CC0863" w:rsidRDefault="00CC0863" w:rsidP="00797188">
            <w:pPr>
              <w:pStyle w:val="TAN"/>
            </w:pPr>
            <w:r>
              <w:t>NOTE 2:</w:t>
            </w:r>
            <w:r>
              <w:tab/>
              <w:t>When notificationMethod is not supplied, the default value is "THRESHOLD".</w:t>
            </w:r>
          </w:p>
          <w:p w14:paraId="14F6AE20" w14:textId="77777777" w:rsidR="00CC0863" w:rsidRDefault="00CC0863" w:rsidP="00797188">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RoamingAnalytics feature is supported and the target </w:t>
            </w:r>
            <w:r>
              <w:rPr>
                <w:rFonts w:ascii="Arial" w:hAnsi="Arial"/>
                <w:sz w:val="18"/>
              </w:rPr>
              <w:t xml:space="preserve">UE(s) indicated by this attribute </w:t>
            </w:r>
            <w:r>
              <w:rPr>
                <w:rFonts w:ascii="Arial" w:hAnsi="Arial" w:cs="Arial"/>
                <w:sz w:val="18"/>
                <w:szCs w:val="18"/>
              </w:rPr>
              <w:t>belong to a PLMN different than the PLMN of the NF service consumer, the request should contain only attributes that are applicable also in the Nnwdaf_RoamingAnalytics service.</w:t>
            </w:r>
          </w:p>
          <w:p w14:paraId="5682B7A6" w14:textId="77777777" w:rsidR="00CC0863" w:rsidRDefault="00CC0863" w:rsidP="00797188">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6FCC33B8" w14:textId="77777777" w:rsidR="00CC0863" w:rsidRDefault="00CC0863" w:rsidP="00797188">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07E90093" w14:textId="77777777" w:rsidR="00CC0863" w:rsidRDefault="00CC0863" w:rsidP="00797188">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10C7BC15" w14:textId="77777777" w:rsidR="00CC0863" w:rsidRDefault="00CC0863" w:rsidP="00797188">
            <w:pPr>
              <w:pStyle w:val="TAN"/>
              <w:ind w:left="900" w:hangingChars="500" w:hanging="900"/>
              <w:rPr>
                <w:rFonts w:cs="Arial"/>
                <w:szCs w:val="18"/>
              </w:rPr>
            </w:pPr>
            <w:r>
              <w:t>NOTE 7:</w:t>
            </w:r>
            <w:r>
              <w:tab/>
              <w:t>For different events, the following rules apply:</w:t>
            </w:r>
            <w:r>
              <w:rPr>
                <w:rFonts w:cs="Arial"/>
                <w:szCs w:val="18"/>
              </w:rPr>
              <w:t xml:space="preserve"> </w:t>
            </w:r>
          </w:p>
          <w:p w14:paraId="59871957" w14:textId="77777777" w:rsidR="00CC0863" w:rsidRDefault="00CC0863" w:rsidP="00797188">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r>
              <w:t>networkArea</w:t>
            </w:r>
            <w:r>
              <w:rPr>
                <w:rFonts w:cs="Arial"/>
                <w:szCs w:val="18"/>
              </w:rPr>
              <w:t>" attribute shall be provided if the event applied for all UEs (i.e. "anyUe" attribute set to true within the "</w:t>
            </w:r>
            <w:r>
              <w:t>tgtUe</w:t>
            </w:r>
            <w:r>
              <w:rPr>
                <w:rFonts w:cs="Arial"/>
                <w:szCs w:val="18"/>
              </w:rPr>
              <w:t>"</w:t>
            </w:r>
            <w:r>
              <w:t xml:space="preserve"> attribute</w:t>
            </w:r>
            <w:r>
              <w:rPr>
                <w:rFonts w:cs="Arial"/>
                <w:szCs w:val="18"/>
              </w:rPr>
              <w:t>).</w:t>
            </w:r>
          </w:p>
          <w:p w14:paraId="2EE402C9" w14:textId="77777777" w:rsidR="00CC0863" w:rsidRDefault="00CC0863" w:rsidP="00797188">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7C4BAD3C" w14:textId="77777777" w:rsidR="00CC0863" w:rsidRDefault="00CC0863" w:rsidP="00797188">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7E41DD4A" w14:textId="77777777" w:rsidR="00CC0863" w:rsidRDefault="00CC0863" w:rsidP="00797188">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within the "</w:t>
            </w:r>
            <w:r>
              <w:t>tgtUe</w:t>
            </w:r>
            <w:r>
              <w:rPr>
                <w:rFonts w:cs="Arial"/>
                <w:szCs w:val="18"/>
              </w:rPr>
              <w:t>"</w:t>
            </w:r>
            <w:r>
              <w:t xml:space="preserve"> attribute</w:t>
            </w:r>
            <w:r>
              <w:rPr>
                <w:rFonts w:cs="Arial"/>
                <w:szCs w:val="18"/>
              </w:rPr>
              <w:t>): at lease one of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3FD361E2" w14:textId="77777777" w:rsidR="00CC0863" w:rsidRDefault="00CC0863" w:rsidP="00797188">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lease one of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2B5EFAA3" w14:textId="77777777" w:rsidR="00CC0863" w:rsidRDefault="00CC0863" w:rsidP="00797188">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75C20964" w14:textId="77777777" w:rsidR="00CC0863" w:rsidRDefault="00CC0863" w:rsidP="00797188">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2FEF3ACA" w14:textId="77777777" w:rsidR="00CC0863" w:rsidRDefault="00CC0863" w:rsidP="00797188">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07AF1BCC" w14:textId="77777777" w:rsidR="00CC0863" w:rsidRDefault="00CC0863" w:rsidP="00797188">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63CA0E5D" w14:textId="77777777" w:rsidR="00CC0863" w:rsidRDefault="00CC0863" w:rsidP="00797188">
            <w:pPr>
              <w:pStyle w:val="TAN"/>
            </w:pPr>
            <w:r>
              <w:t>NOTE 9:</w:t>
            </w:r>
            <w: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5995FAE6" w14:textId="77777777" w:rsidR="00CC0863" w:rsidRDefault="00CC0863" w:rsidP="00797188">
            <w:pPr>
              <w:pStyle w:val="TAN"/>
            </w:pPr>
            <w:r>
              <w:t>NOTE 10:</w:t>
            </w:r>
            <w:r>
              <w:tab/>
              <w:t>If this attribute is provided, the analytics target period shall be a past time period (i.e. only statistics is supported).</w:t>
            </w:r>
          </w:p>
          <w:p w14:paraId="69C71FB8" w14:textId="77777777" w:rsidR="00CC0863" w:rsidRDefault="00CC0863" w:rsidP="00797188">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1718D1B4" w14:textId="77777777" w:rsidR="00CC0863" w:rsidRDefault="00CC0863" w:rsidP="00797188">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2E31A389" w14:textId="77777777" w:rsidR="00CC0863" w:rsidRDefault="00CC0863" w:rsidP="00797188">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415B7AA3" w14:textId="77777777" w:rsidR="00CC0863" w:rsidRDefault="00CC0863" w:rsidP="00797188">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6D7C9E12" w14:textId="77777777" w:rsidR="00CC0863" w:rsidRDefault="00CC0863" w:rsidP="00797188">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60C91717" w14:textId="77777777" w:rsidR="00CC0863" w:rsidRDefault="00CC0863" w:rsidP="00797188">
            <w:pPr>
              <w:pStyle w:val="TAN"/>
            </w:pPr>
            <w:r>
              <w:t>NOTE 16:</w:t>
            </w:r>
            <w:r>
              <w:tab/>
              <w:t>When subscribed event is "PFD_DETERMINATION" and the PfdDetermination feature is supported, the "appIds" attribute shall be included.</w:t>
            </w:r>
          </w:p>
          <w:p w14:paraId="1D87C59E" w14:textId="77777777" w:rsidR="00CC0863" w:rsidRDefault="00CC0863" w:rsidP="00797188">
            <w:pPr>
              <w:pStyle w:val="TAN"/>
              <w:rPr>
                <w:lang w:eastAsia="ko-KR"/>
              </w:rPr>
            </w:pPr>
            <w:r>
              <w:lastRenderedPageBreak/>
              <w:t>NOTE</w:t>
            </w:r>
            <w:r>
              <w:rPr>
                <w:lang w:eastAsia="zh-CN"/>
              </w:rPr>
              <w:t> 17</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7CB50654" w14:textId="77777777" w:rsidR="00CC0863" w:rsidRDefault="00CC0863" w:rsidP="00797188">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47C0ACBE" w14:textId="77777777" w:rsidR="00CC0863" w:rsidRDefault="00CC0863" w:rsidP="00797188">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45AFC1FA" w14:textId="77777777" w:rsidR="00CC0863" w:rsidRDefault="00CC0863" w:rsidP="00797188">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02B15C35" w14:textId="77777777" w:rsidR="00CC0863" w:rsidRDefault="00CC0863" w:rsidP="00797188">
            <w:pPr>
              <w:pStyle w:val="TAN"/>
            </w:pPr>
            <w:r>
              <w:t>NOTE</w:t>
            </w:r>
            <w:r>
              <w:rPr>
                <w:lang w:eastAsia="zh-CN"/>
              </w:rPr>
              <w:t> 21</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rFonts w:hint="eastAsia"/>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692AFC32" w14:textId="77777777" w:rsidR="00CC0863" w:rsidRDefault="00CC0863" w:rsidP="00797188">
            <w:pPr>
              <w:pStyle w:val="TAN"/>
              <w:rPr>
                <w:lang w:eastAsia="ko-KR"/>
              </w:rPr>
            </w:pPr>
            <w:r>
              <w:t>NOTE</w:t>
            </w:r>
            <w:r>
              <w:rPr>
                <w:lang w:eastAsia="zh-CN"/>
              </w:rPr>
              <w:t> 22</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tc>
      </w:tr>
    </w:tbl>
    <w:p w14:paraId="4F267FA9" w14:textId="77777777" w:rsidR="00CC0863" w:rsidRDefault="00CC0863" w:rsidP="00CC0863"/>
    <w:p w14:paraId="12FC47FF" w14:textId="77777777" w:rsidR="00CC0863" w:rsidRDefault="00CC0863" w:rsidP="00CC0863">
      <w:pPr>
        <w:pStyle w:val="NO"/>
      </w:pPr>
      <w:r>
        <w:t>NOTE:</w:t>
      </w:r>
      <w:r>
        <w:tab/>
        <w:t>Care needs to be taken to avoid excessive signalling.</w:t>
      </w:r>
    </w:p>
    <w:p w14:paraId="77C5AD84" w14:textId="77777777" w:rsidR="005D6973" w:rsidRPr="00CC0863" w:rsidRDefault="005D6973" w:rsidP="005949F2"/>
    <w:p w14:paraId="62EE2C56" w14:textId="4FEC1CF4" w:rsidR="003A702E" w:rsidRPr="00B61815" w:rsidRDefault="003A702E" w:rsidP="003A70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673B0B2F" w14:textId="77777777" w:rsidR="00CC0863" w:rsidRDefault="00CC0863" w:rsidP="00CC0863">
      <w:pPr>
        <w:pStyle w:val="50"/>
      </w:pPr>
      <w:bookmarkStart w:id="38" w:name="_Toc160736015"/>
      <w:r>
        <w:lastRenderedPageBreak/>
        <w:t>5.1.6.2.82</w:t>
      </w:r>
      <w:r>
        <w:tab/>
        <w:t xml:space="preserve">Type </w:t>
      </w:r>
      <w:r>
        <w:rPr>
          <w:bCs/>
          <w:lang w:eastAsia="zh-CN"/>
        </w:rPr>
        <w:t>E2eDataVolTransTime</w:t>
      </w:r>
      <w:r>
        <w:rPr>
          <w:rFonts w:eastAsia="等线"/>
        </w:rPr>
        <w:t>Req</w:t>
      </w:r>
      <w:bookmarkEnd w:id="38"/>
    </w:p>
    <w:p w14:paraId="5F2905C7" w14:textId="77777777" w:rsidR="00CC0863" w:rsidRDefault="00CC0863" w:rsidP="00CC0863">
      <w:pPr>
        <w:pStyle w:val="TH"/>
      </w:pPr>
      <w:bookmarkStart w:id="39" w:name="_Hlk135843134"/>
      <w:r>
        <w:t xml:space="preserve">Table 5.1.6.2.82-1: Definition of type </w:t>
      </w:r>
      <w:r>
        <w:rPr>
          <w:bCs/>
          <w:lang w:eastAsia="zh-CN"/>
        </w:rPr>
        <w:t>E2eDataVolTransTime</w:t>
      </w:r>
      <w:r>
        <w:rPr>
          <w:rFonts w:eastAsia="等线"/>
        </w:rPr>
        <w:t>Req</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52"/>
        <w:gridCol w:w="1553"/>
        <w:gridCol w:w="425"/>
        <w:gridCol w:w="1130"/>
        <w:gridCol w:w="2823"/>
        <w:gridCol w:w="1817"/>
      </w:tblGrid>
      <w:tr w:rsidR="00CC0863" w14:paraId="3D4D66D8" w14:textId="77777777" w:rsidTr="00797188">
        <w:trPr>
          <w:jc w:val="center"/>
        </w:trPr>
        <w:tc>
          <w:tcPr>
            <w:tcW w:w="1852" w:type="dxa"/>
            <w:tcBorders>
              <w:top w:val="single" w:sz="6" w:space="0" w:color="auto"/>
              <w:left w:val="single" w:sz="6" w:space="0" w:color="auto"/>
              <w:bottom w:val="single" w:sz="6" w:space="0" w:color="auto"/>
              <w:right w:val="single" w:sz="6" w:space="0" w:color="auto"/>
            </w:tcBorders>
            <w:shd w:val="clear" w:color="auto" w:fill="D0CECE"/>
          </w:tcPr>
          <w:p w14:paraId="43CF9F39" w14:textId="77777777" w:rsidR="00CC0863" w:rsidRDefault="00CC0863" w:rsidP="00797188">
            <w:pPr>
              <w:pStyle w:val="TAH"/>
              <w:ind w:left="400" w:hanging="400"/>
            </w:pPr>
            <w:r>
              <w:t>Attribute name</w:t>
            </w:r>
          </w:p>
        </w:tc>
        <w:tc>
          <w:tcPr>
            <w:tcW w:w="1553" w:type="dxa"/>
            <w:tcBorders>
              <w:top w:val="single" w:sz="6" w:space="0" w:color="auto"/>
              <w:left w:val="single" w:sz="6" w:space="0" w:color="auto"/>
              <w:bottom w:val="single" w:sz="6" w:space="0" w:color="auto"/>
              <w:right w:val="single" w:sz="6" w:space="0" w:color="auto"/>
            </w:tcBorders>
            <w:shd w:val="clear" w:color="auto" w:fill="D0CECE"/>
          </w:tcPr>
          <w:p w14:paraId="0F1C382F" w14:textId="77777777" w:rsidR="00CC0863" w:rsidRDefault="00CC0863" w:rsidP="00797188">
            <w:pPr>
              <w:pStyle w:val="TAH"/>
              <w:ind w:left="400" w:hanging="400"/>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D0CECE"/>
          </w:tcPr>
          <w:p w14:paraId="48A41AD2" w14:textId="77777777" w:rsidR="00CC0863" w:rsidRDefault="00CC0863" w:rsidP="00797188">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D0CECE"/>
          </w:tcPr>
          <w:p w14:paraId="5AA5C986" w14:textId="77777777" w:rsidR="00CC0863" w:rsidRDefault="00CC0863" w:rsidP="00797188">
            <w:pPr>
              <w:pStyle w:val="TAH"/>
              <w:ind w:left="400" w:hanging="400"/>
            </w:pPr>
            <w:r>
              <w:t>Cardinality</w:t>
            </w:r>
          </w:p>
        </w:tc>
        <w:tc>
          <w:tcPr>
            <w:tcW w:w="2823" w:type="dxa"/>
            <w:tcBorders>
              <w:top w:val="single" w:sz="6" w:space="0" w:color="auto"/>
              <w:left w:val="single" w:sz="6" w:space="0" w:color="auto"/>
              <w:bottom w:val="single" w:sz="6" w:space="0" w:color="auto"/>
              <w:right w:val="single" w:sz="6" w:space="0" w:color="auto"/>
            </w:tcBorders>
            <w:shd w:val="clear" w:color="auto" w:fill="D0CECE"/>
          </w:tcPr>
          <w:p w14:paraId="2530EE5A" w14:textId="77777777" w:rsidR="00CC0863" w:rsidRDefault="00CC0863" w:rsidP="00797188">
            <w:pPr>
              <w:pStyle w:val="TAH"/>
              <w:ind w:left="400" w:hanging="400"/>
            </w:pPr>
            <w:r>
              <w:t>Description</w:t>
            </w:r>
          </w:p>
        </w:tc>
        <w:tc>
          <w:tcPr>
            <w:tcW w:w="1817" w:type="dxa"/>
            <w:tcBorders>
              <w:top w:val="single" w:sz="6" w:space="0" w:color="auto"/>
              <w:left w:val="single" w:sz="6" w:space="0" w:color="auto"/>
              <w:bottom w:val="single" w:sz="6" w:space="0" w:color="auto"/>
              <w:right w:val="single" w:sz="6" w:space="0" w:color="auto"/>
            </w:tcBorders>
            <w:shd w:val="clear" w:color="auto" w:fill="D0CECE"/>
          </w:tcPr>
          <w:p w14:paraId="6134AFE9" w14:textId="77777777" w:rsidR="00CC0863" w:rsidRDefault="00CC0863" w:rsidP="00797188">
            <w:pPr>
              <w:pStyle w:val="TAH"/>
              <w:ind w:left="400" w:hanging="400"/>
            </w:pPr>
            <w:r>
              <w:t>Applicability</w:t>
            </w:r>
          </w:p>
        </w:tc>
      </w:tr>
      <w:tr w:rsidR="00CC0863" w14:paraId="74D517D0" w14:textId="77777777" w:rsidTr="00797188">
        <w:trPr>
          <w:jc w:val="center"/>
        </w:trPr>
        <w:tc>
          <w:tcPr>
            <w:tcW w:w="1852" w:type="dxa"/>
            <w:tcBorders>
              <w:top w:val="single" w:sz="6" w:space="0" w:color="auto"/>
              <w:left w:val="single" w:sz="6" w:space="0" w:color="auto"/>
              <w:bottom w:val="single" w:sz="6" w:space="0" w:color="auto"/>
              <w:right w:val="single" w:sz="6" w:space="0" w:color="auto"/>
            </w:tcBorders>
          </w:tcPr>
          <w:p w14:paraId="5D6F4735" w14:textId="77777777" w:rsidR="00CC0863" w:rsidRDefault="00CC0863" w:rsidP="00797188">
            <w:pPr>
              <w:pStyle w:val="TAL"/>
            </w:pPr>
            <w:r>
              <w:rPr>
                <w:lang w:eastAsia="zh-CN"/>
              </w:rPr>
              <w:t>criterion</w:t>
            </w:r>
          </w:p>
        </w:tc>
        <w:tc>
          <w:tcPr>
            <w:tcW w:w="1553" w:type="dxa"/>
            <w:tcBorders>
              <w:top w:val="single" w:sz="6" w:space="0" w:color="auto"/>
              <w:left w:val="single" w:sz="6" w:space="0" w:color="auto"/>
              <w:bottom w:val="single" w:sz="6" w:space="0" w:color="auto"/>
              <w:right w:val="single" w:sz="6" w:space="0" w:color="auto"/>
            </w:tcBorders>
          </w:tcPr>
          <w:p w14:paraId="110B94D3" w14:textId="77777777" w:rsidR="00CC0863" w:rsidRDefault="00CC0863" w:rsidP="00797188">
            <w:pPr>
              <w:pStyle w:val="TAL"/>
            </w:pPr>
            <w:r>
              <w:rPr>
                <w:lang w:eastAsia="zh-CN"/>
              </w:rPr>
              <w:t>E2eDataVolTransTimeCriterion</w:t>
            </w:r>
          </w:p>
        </w:tc>
        <w:tc>
          <w:tcPr>
            <w:tcW w:w="425" w:type="dxa"/>
            <w:tcBorders>
              <w:top w:val="single" w:sz="6" w:space="0" w:color="auto"/>
              <w:left w:val="single" w:sz="6" w:space="0" w:color="auto"/>
              <w:bottom w:val="single" w:sz="6" w:space="0" w:color="auto"/>
              <w:right w:val="single" w:sz="6" w:space="0" w:color="auto"/>
            </w:tcBorders>
          </w:tcPr>
          <w:p w14:paraId="04590A98" w14:textId="77777777" w:rsidR="00CC0863" w:rsidRDefault="00CC0863" w:rsidP="00797188">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66F81593" w14:textId="77777777" w:rsidR="00CC0863" w:rsidRDefault="00CC0863" w:rsidP="00797188">
            <w:pPr>
              <w:pStyle w:val="TAL"/>
            </w:pPr>
            <w:r>
              <w:t>0..1</w:t>
            </w:r>
          </w:p>
        </w:tc>
        <w:tc>
          <w:tcPr>
            <w:tcW w:w="2823" w:type="dxa"/>
            <w:tcBorders>
              <w:top w:val="single" w:sz="6" w:space="0" w:color="auto"/>
              <w:left w:val="single" w:sz="6" w:space="0" w:color="auto"/>
              <w:bottom w:val="single" w:sz="6" w:space="0" w:color="auto"/>
              <w:right w:val="single" w:sz="6" w:space="0" w:color="auto"/>
            </w:tcBorders>
          </w:tcPr>
          <w:p w14:paraId="5660969F" w14:textId="77777777" w:rsidR="00CC0863" w:rsidRDefault="00CC0863" w:rsidP="00797188">
            <w:pPr>
              <w:pStyle w:val="TAL"/>
              <w:rPr>
                <w:rFonts w:cs="Arial"/>
                <w:szCs w:val="18"/>
              </w:rPr>
            </w:pPr>
            <w:r>
              <w:rPr>
                <w:rFonts w:cs="Arial"/>
                <w:szCs w:val="18"/>
              </w:rPr>
              <w:t xml:space="preserve">Indicates the ordering criterion for the list of </w:t>
            </w:r>
            <w:r>
              <w:t>E2E data volume transfer time</w:t>
            </w:r>
            <w:r>
              <w:rPr>
                <w:rFonts w:cs="Arial"/>
                <w:szCs w:val="18"/>
              </w:rPr>
              <w:t>.</w:t>
            </w:r>
          </w:p>
        </w:tc>
        <w:tc>
          <w:tcPr>
            <w:tcW w:w="1817" w:type="dxa"/>
            <w:tcBorders>
              <w:top w:val="single" w:sz="6" w:space="0" w:color="auto"/>
              <w:left w:val="single" w:sz="6" w:space="0" w:color="auto"/>
              <w:bottom w:val="single" w:sz="6" w:space="0" w:color="auto"/>
              <w:right w:val="single" w:sz="6" w:space="0" w:color="auto"/>
            </w:tcBorders>
          </w:tcPr>
          <w:p w14:paraId="527F3305" w14:textId="77777777" w:rsidR="00CC0863" w:rsidRDefault="00CC0863" w:rsidP="00797188">
            <w:pPr>
              <w:keepNext/>
              <w:keepLines/>
              <w:spacing w:after="0"/>
              <w:rPr>
                <w:rFonts w:ascii="Arial" w:hAnsi="Arial" w:cs="Arial"/>
                <w:sz w:val="18"/>
                <w:szCs w:val="18"/>
              </w:rPr>
            </w:pPr>
          </w:p>
        </w:tc>
      </w:tr>
      <w:tr w:rsidR="00CC0863" w14:paraId="333821F0" w14:textId="77777777" w:rsidTr="00797188">
        <w:trPr>
          <w:jc w:val="center"/>
        </w:trPr>
        <w:tc>
          <w:tcPr>
            <w:tcW w:w="1852" w:type="dxa"/>
            <w:tcBorders>
              <w:top w:val="single" w:sz="6" w:space="0" w:color="auto"/>
              <w:left w:val="single" w:sz="6" w:space="0" w:color="auto"/>
              <w:bottom w:val="single" w:sz="6" w:space="0" w:color="auto"/>
              <w:right w:val="single" w:sz="6" w:space="0" w:color="auto"/>
            </w:tcBorders>
          </w:tcPr>
          <w:p w14:paraId="2DFF6DF7" w14:textId="77777777" w:rsidR="00CC0863" w:rsidRDefault="00CC0863" w:rsidP="00797188">
            <w:pPr>
              <w:pStyle w:val="TAL"/>
              <w:rPr>
                <w:lang w:eastAsia="zh-CN"/>
              </w:rPr>
            </w:pPr>
            <w:r>
              <w:rPr>
                <w:lang w:eastAsia="zh-CN"/>
              </w:rPr>
              <w:t>order</w:t>
            </w:r>
          </w:p>
        </w:tc>
        <w:tc>
          <w:tcPr>
            <w:tcW w:w="1553" w:type="dxa"/>
            <w:tcBorders>
              <w:top w:val="single" w:sz="6" w:space="0" w:color="auto"/>
              <w:left w:val="single" w:sz="6" w:space="0" w:color="auto"/>
              <w:bottom w:val="single" w:sz="6" w:space="0" w:color="auto"/>
              <w:right w:val="single" w:sz="6" w:space="0" w:color="auto"/>
            </w:tcBorders>
          </w:tcPr>
          <w:p w14:paraId="3B2A69AF" w14:textId="77777777" w:rsidR="00CC0863" w:rsidRDefault="00CC0863" w:rsidP="00797188">
            <w:pPr>
              <w:pStyle w:val="TAL"/>
              <w:rPr>
                <w:lang w:eastAsia="zh-CN"/>
              </w:rPr>
            </w:pPr>
            <w:r>
              <w:rPr>
                <w:lang w:eastAsia="zh-CN"/>
              </w:rPr>
              <w:t>MatchingDirection</w:t>
            </w:r>
          </w:p>
        </w:tc>
        <w:tc>
          <w:tcPr>
            <w:tcW w:w="425" w:type="dxa"/>
            <w:tcBorders>
              <w:top w:val="single" w:sz="6" w:space="0" w:color="auto"/>
              <w:left w:val="single" w:sz="6" w:space="0" w:color="auto"/>
              <w:bottom w:val="single" w:sz="6" w:space="0" w:color="auto"/>
              <w:right w:val="single" w:sz="6" w:space="0" w:color="auto"/>
            </w:tcBorders>
          </w:tcPr>
          <w:p w14:paraId="652526F4" w14:textId="77777777" w:rsidR="00CC0863" w:rsidRDefault="00CC0863" w:rsidP="00797188">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5D544A50" w14:textId="77777777" w:rsidR="00CC0863" w:rsidRDefault="00CC0863" w:rsidP="00797188">
            <w:pPr>
              <w:pStyle w:val="TAL"/>
            </w:pPr>
            <w:r>
              <w:t>0..1</w:t>
            </w:r>
          </w:p>
        </w:tc>
        <w:tc>
          <w:tcPr>
            <w:tcW w:w="2823" w:type="dxa"/>
            <w:tcBorders>
              <w:top w:val="single" w:sz="6" w:space="0" w:color="auto"/>
              <w:left w:val="single" w:sz="6" w:space="0" w:color="auto"/>
              <w:bottom w:val="single" w:sz="6" w:space="0" w:color="auto"/>
              <w:right w:val="single" w:sz="6" w:space="0" w:color="auto"/>
            </w:tcBorders>
          </w:tcPr>
          <w:p w14:paraId="05B3B994" w14:textId="77777777" w:rsidR="00CC0863" w:rsidRDefault="00CC0863" w:rsidP="00797188">
            <w:pPr>
              <w:pStyle w:val="TAL"/>
              <w:rPr>
                <w:rFonts w:cs="Arial"/>
                <w:szCs w:val="18"/>
              </w:rPr>
            </w:pPr>
            <w:r>
              <w:rPr>
                <w:rFonts w:cs="Arial"/>
                <w:szCs w:val="18"/>
              </w:rPr>
              <w:t>Indicate the order: ascending or descending. May be present when the "</w:t>
            </w:r>
            <w:r>
              <w:rPr>
                <w:lang w:eastAsia="zh-CN"/>
              </w:rPr>
              <w:t>criterion</w:t>
            </w:r>
            <w:r>
              <w:rPr>
                <w:rFonts w:cs="Arial"/>
                <w:szCs w:val="18"/>
              </w:rPr>
              <w:t>" attribute is included.</w:t>
            </w:r>
          </w:p>
          <w:p w14:paraId="5AE3266D" w14:textId="77777777" w:rsidR="00CC0863" w:rsidRDefault="00CC0863" w:rsidP="00797188">
            <w:pPr>
              <w:pStyle w:val="TAL"/>
              <w:rPr>
                <w:rFonts w:cs="Arial"/>
                <w:szCs w:val="18"/>
              </w:rPr>
            </w:pPr>
            <w:r>
              <w:rPr>
                <w:rFonts w:cs="Arial"/>
                <w:szCs w:val="18"/>
              </w:rPr>
              <w:t>(NOTE 1)</w:t>
            </w:r>
          </w:p>
        </w:tc>
        <w:tc>
          <w:tcPr>
            <w:tcW w:w="1817" w:type="dxa"/>
            <w:tcBorders>
              <w:top w:val="single" w:sz="6" w:space="0" w:color="auto"/>
              <w:left w:val="single" w:sz="6" w:space="0" w:color="auto"/>
              <w:bottom w:val="single" w:sz="6" w:space="0" w:color="auto"/>
              <w:right w:val="single" w:sz="6" w:space="0" w:color="auto"/>
            </w:tcBorders>
          </w:tcPr>
          <w:p w14:paraId="5745FE43" w14:textId="77777777" w:rsidR="00CC0863" w:rsidRDefault="00CC0863" w:rsidP="00797188">
            <w:pPr>
              <w:keepNext/>
              <w:keepLines/>
              <w:spacing w:after="0"/>
              <w:rPr>
                <w:rFonts w:ascii="Arial" w:hAnsi="Arial" w:cs="Arial"/>
                <w:sz w:val="18"/>
                <w:szCs w:val="18"/>
              </w:rPr>
            </w:pPr>
          </w:p>
        </w:tc>
      </w:tr>
      <w:tr w:rsidR="00CC0863" w14:paraId="454384AD" w14:textId="77777777" w:rsidTr="00797188">
        <w:trPr>
          <w:jc w:val="center"/>
        </w:trPr>
        <w:tc>
          <w:tcPr>
            <w:tcW w:w="1852" w:type="dxa"/>
            <w:tcBorders>
              <w:top w:val="single" w:sz="6" w:space="0" w:color="auto"/>
              <w:left w:val="single" w:sz="6" w:space="0" w:color="auto"/>
              <w:bottom w:val="single" w:sz="6" w:space="0" w:color="auto"/>
              <w:right w:val="single" w:sz="6" w:space="0" w:color="auto"/>
            </w:tcBorders>
          </w:tcPr>
          <w:p w14:paraId="0B7AC69D" w14:textId="77777777" w:rsidR="00CC0863" w:rsidRDefault="00CC0863" w:rsidP="00797188">
            <w:pPr>
              <w:pStyle w:val="TAL"/>
              <w:rPr>
                <w:lang w:eastAsia="zh-CN"/>
              </w:rPr>
            </w:pPr>
            <w:r>
              <w:rPr>
                <w:lang w:eastAsia="zh-CN"/>
              </w:rPr>
              <w:t>highTransTmThr</w:t>
            </w:r>
          </w:p>
        </w:tc>
        <w:tc>
          <w:tcPr>
            <w:tcW w:w="1553" w:type="dxa"/>
            <w:tcBorders>
              <w:top w:val="single" w:sz="6" w:space="0" w:color="auto"/>
              <w:left w:val="single" w:sz="6" w:space="0" w:color="auto"/>
              <w:bottom w:val="single" w:sz="6" w:space="0" w:color="auto"/>
              <w:right w:val="single" w:sz="6" w:space="0" w:color="auto"/>
            </w:tcBorders>
          </w:tcPr>
          <w:p w14:paraId="00222106" w14:textId="77777777" w:rsidR="00CC0863" w:rsidRDefault="00CC0863" w:rsidP="00797188">
            <w:pPr>
              <w:pStyle w:val="TAL"/>
              <w:rPr>
                <w:lang w:eastAsia="zh-CN"/>
              </w:rPr>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tcPr>
          <w:p w14:paraId="38598832" w14:textId="77777777" w:rsidR="00CC0863" w:rsidRDefault="00CC0863" w:rsidP="00797188">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5DCAB5AA" w14:textId="77777777" w:rsidR="00CC0863" w:rsidRDefault="00CC0863" w:rsidP="00797188">
            <w:pPr>
              <w:pStyle w:val="TAL"/>
            </w:pPr>
            <w:r>
              <w:t>0..1</w:t>
            </w:r>
          </w:p>
        </w:tc>
        <w:tc>
          <w:tcPr>
            <w:tcW w:w="2823" w:type="dxa"/>
            <w:tcBorders>
              <w:top w:val="single" w:sz="6" w:space="0" w:color="auto"/>
              <w:left w:val="single" w:sz="6" w:space="0" w:color="auto"/>
              <w:bottom w:val="single" w:sz="6" w:space="0" w:color="auto"/>
              <w:right w:val="single" w:sz="6" w:space="0" w:color="auto"/>
            </w:tcBorders>
          </w:tcPr>
          <w:p w14:paraId="44A81845" w14:textId="65E52958" w:rsidR="00CC0863" w:rsidRDefault="00CC0863" w:rsidP="00797188">
            <w:pPr>
              <w:pStyle w:val="TAL"/>
              <w:rPr>
                <w:rFonts w:cs="Arial"/>
                <w:szCs w:val="18"/>
              </w:rPr>
            </w:pPr>
            <w:r>
              <w:rPr>
                <w:rFonts w:cs="Arial"/>
                <w:szCs w:val="18"/>
              </w:rPr>
              <w:t xml:space="preserve">Indicates the </w:t>
            </w:r>
            <w:r>
              <w:rPr>
                <w:rFonts w:hint="eastAsia"/>
                <w:lang w:eastAsia="zh-CN"/>
              </w:rPr>
              <w:t>thr</w:t>
            </w:r>
            <w:r>
              <w:rPr>
                <w:lang w:eastAsia="zh-CN"/>
              </w:rPr>
              <w:t xml:space="preserve">eshold of high-transfer time </w:t>
            </w:r>
            <w:r>
              <w:rPr>
                <w:rFonts w:cs="Arial"/>
                <w:szCs w:val="18"/>
              </w:rPr>
              <w:t xml:space="preserve">in unit of millisecond. If the </w:t>
            </w:r>
            <w:r>
              <w:t xml:space="preserve">transfer time is </w:t>
            </w:r>
            <w:del w:id="40" w:author="Huawei" w:date="2024-05-09T13:04:00Z">
              <w:r w:rsidDel="00CC0863">
                <w:rPr>
                  <w:rFonts w:cs="Arial"/>
                  <w:szCs w:val="18"/>
                </w:rPr>
                <w:delText xml:space="preserve">reached </w:delText>
              </w:r>
            </w:del>
            <w:ins w:id="41" w:author="Huawei" w:date="2024-05-09T13:05:00Z">
              <w:r>
                <w:rPr>
                  <w:rFonts w:cs="Arial"/>
                  <w:szCs w:val="18"/>
                </w:rPr>
                <w:t>equal to</w:t>
              </w:r>
            </w:ins>
            <w:ins w:id="42" w:author="Huawei" w:date="2024-05-09T13:04:00Z">
              <w:r>
                <w:rPr>
                  <w:rFonts w:cs="Arial"/>
                  <w:szCs w:val="18"/>
                </w:rPr>
                <w:t xml:space="preserve"> </w:t>
              </w:r>
            </w:ins>
            <w:r>
              <w:rPr>
                <w:rFonts w:cs="Arial"/>
                <w:szCs w:val="18"/>
              </w:rPr>
              <w:t xml:space="preserve">or greater than this threshold, the </w:t>
            </w:r>
            <w:r>
              <w:t xml:space="preserve">UEs are classified </w:t>
            </w:r>
            <w:ins w:id="43" w:author="Huawei" w:date="2024-05-09T17:06:00Z">
              <w:r w:rsidR="00E8250A">
                <w:t>as</w:t>
              </w:r>
            </w:ins>
            <w:del w:id="44" w:author="Huawei" w:date="2024-05-09T17:06:00Z">
              <w:r w:rsidDel="00E8250A">
                <w:delText>to</w:delText>
              </w:r>
            </w:del>
            <w:r>
              <w:rPr>
                <w:rFonts w:cs="Arial"/>
                <w:szCs w:val="18"/>
              </w:rPr>
              <w:t xml:space="preserve"> high-transfer time.</w:t>
            </w:r>
          </w:p>
          <w:p w14:paraId="7FB7DCEA" w14:textId="77777777" w:rsidR="00CC0863" w:rsidRDefault="00CC0863" w:rsidP="00797188">
            <w:pPr>
              <w:pStyle w:val="TAL"/>
              <w:rPr>
                <w:rFonts w:cs="Arial"/>
                <w:szCs w:val="18"/>
              </w:rPr>
            </w:pPr>
            <w:r>
              <w:t>(</w:t>
            </w:r>
            <w:r>
              <w:rPr>
                <w:rFonts w:cs="Arial"/>
              </w:rPr>
              <w:t>NOTE</w:t>
            </w:r>
            <w:r>
              <w:rPr>
                <w:rFonts w:cs="Arial"/>
                <w:szCs w:val="18"/>
              </w:rPr>
              <w:t> 2)</w:t>
            </w:r>
          </w:p>
        </w:tc>
        <w:tc>
          <w:tcPr>
            <w:tcW w:w="1817" w:type="dxa"/>
            <w:tcBorders>
              <w:top w:val="single" w:sz="6" w:space="0" w:color="auto"/>
              <w:left w:val="single" w:sz="6" w:space="0" w:color="auto"/>
              <w:bottom w:val="single" w:sz="6" w:space="0" w:color="auto"/>
              <w:right w:val="single" w:sz="6" w:space="0" w:color="auto"/>
            </w:tcBorders>
          </w:tcPr>
          <w:p w14:paraId="4BA2F2A5" w14:textId="77777777" w:rsidR="00CC0863" w:rsidRDefault="00CC0863" w:rsidP="00797188">
            <w:pPr>
              <w:keepNext/>
              <w:keepLines/>
              <w:spacing w:after="0"/>
              <w:rPr>
                <w:rFonts w:ascii="Arial" w:hAnsi="Arial" w:cs="Arial"/>
                <w:sz w:val="18"/>
                <w:szCs w:val="18"/>
              </w:rPr>
            </w:pPr>
          </w:p>
        </w:tc>
      </w:tr>
      <w:tr w:rsidR="00CC0863" w14:paraId="2388349C" w14:textId="77777777" w:rsidTr="00797188">
        <w:trPr>
          <w:jc w:val="center"/>
        </w:trPr>
        <w:tc>
          <w:tcPr>
            <w:tcW w:w="1852" w:type="dxa"/>
            <w:tcBorders>
              <w:top w:val="single" w:sz="6" w:space="0" w:color="auto"/>
              <w:left w:val="single" w:sz="6" w:space="0" w:color="auto"/>
              <w:bottom w:val="single" w:sz="6" w:space="0" w:color="auto"/>
              <w:right w:val="single" w:sz="6" w:space="0" w:color="auto"/>
            </w:tcBorders>
          </w:tcPr>
          <w:p w14:paraId="4A45A76E" w14:textId="77777777" w:rsidR="00CC0863" w:rsidRDefault="00CC0863" w:rsidP="00797188">
            <w:pPr>
              <w:pStyle w:val="TAL"/>
              <w:rPr>
                <w:lang w:eastAsia="zh-CN"/>
              </w:rPr>
            </w:pPr>
            <w:r>
              <w:t>lowTransTmThr</w:t>
            </w:r>
          </w:p>
        </w:tc>
        <w:tc>
          <w:tcPr>
            <w:tcW w:w="1553" w:type="dxa"/>
            <w:tcBorders>
              <w:top w:val="single" w:sz="6" w:space="0" w:color="auto"/>
              <w:left w:val="single" w:sz="6" w:space="0" w:color="auto"/>
              <w:bottom w:val="single" w:sz="6" w:space="0" w:color="auto"/>
              <w:right w:val="single" w:sz="6" w:space="0" w:color="auto"/>
            </w:tcBorders>
          </w:tcPr>
          <w:p w14:paraId="6D3504D8" w14:textId="77777777" w:rsidR="00CC0863" w:rsidRDefault="00CC0863" w:rsidP="00797188">
            <w:pPr>
              <w:pStyle w:val="TAL"/>
              <w:rPr>
                <w:lang w:eastAsia="zh-CN"/>
              </w:rPr>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tcPr>
          <w:p w14:paraId="2607C32A" w14:textId="77777777" w:rsidR="00CC0863" w:rsidRDefault="00CC0863" w:rsidP="00797188">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12D6DCEE" w14:textId="77777777" w:rsidR="00CC0863" w:rsidRDefault="00CC0863" w:rsidP="00797188">
            <w:pPr>
              <w:pStyle w:val="TAL"/>
            </w:pPr>
            <w:r>
              <w:t>0..1</w:t>
            </w:r>
          </w:p>
        </w:tc>
        <w:tc>
          <w:tcPr>
            <w:tcW w:w="2823" w:type="dxa"/>
            <w:tcBorders>
              <w:top w:val="single" w:sz="6" w:space="0" w:color="auto"/>
              <w:left w:val="single" w:sz="6" w:space="0" w:color="auto"/>
              <w:bottom w:val="single" w:sz="6" w:space="0" w:color="auto"/>
              <w:right w:val="single" w:sz="6" w:space="0" w:color="auto"/>
            </w:tcBorders>
          </w:tcPr>
          <w:p w14:paraId="57E6528D" w14:textId="68C953ED" w:rsidR="00CC0863" w:rsidRDefault="00CC0863" w:rsidP="00797188">
            <w:pPr>
              <w:pStyle w:val="TAL"/>
              <w:rPr>
                <w:rFonts w:cs="Arial"/>
                <w:szCs w:val="18"/>
              </w:rPr>
            </w:pPr>
            <w:r>
              <w:rPr>
                <w:rFonts w:cs="Arial"/>
                <w:szCs w:val="18"/>
              </w:rPr>
              <w:t xml:space="preserve">Indicates the </w:t>
            </w:r>
            <w:r>
              <w:rPr>
                <w:rFonts w:hint="eastAsia"/>
                <w:lang w:eastAsia="zh-CN"/>
              </w:rPr>
              <w:t>thr</w:t>
            </w:r>
            <w:r>
              <w:rPr>
                <w:lang w:eastAsia="zh-CN"/>
              </w:rPr>
              <w:t xml:space="preserve">eshold of low-transfer time </w:t>
            </w:r>
            <w:r>
              <w:rPr>
                <w:rFonts w:cs="Arial"/>
                <w:szCs w:val="18"/>
              </w:rPr>
              <w:t xml:space="preserve">in unit of millisecond. If the </w:t>
            </w:r>
            <w:r>
              <w:t xml:space="preserve">transfer time is </w:t>
            </w:r>
            <w:ins w:id="45" w:author="Huawei" w:date="2024-05-09T13:05:00Z">
              <w:r>
                <w:rPr>
                  <w:rFonts w:cs="Arial"/>
                  <w:szCs w:val="18"/>
                </w:rPr>
                <w:t xml:space="preserve">equal to </w:t>
              </w:r>
            </w:ins>
            <w:del w:id="46" w:author="Huawei" w:date="2024-05-09T13:05:00Z">
              <w:r w:rsidDel="00CC0863">
                <w:rPr>
                  <w:rFonts w:cs="Arial"/>
                  <w:szCs w:val="18"/>
                </w:rPr>
                <w:delText xml:space="preserve">reached </w:delText>
              </w:r>
            </w:del>
            <w:r>
              <w:rPr>
                <w:rFonts w:cs="Arial"/>
                <w:szCs w:val="18"/>
              </w:rPr>
              <w:t xml:space="preserve">or </w:t>
            </w:r>
            <w:del w:id="47" w:author="Huawei" w:date="2024-05-09T13:06:00Z">
              <w:r w:rsidDel="00CC0863">
                <w:rPr>
                  <w:rFonts w:cs="Arial" w:hint="eastAsia"/>
                  <w:szCs w:val="18"/>
                  <w:lang w:eastAsia="zh-CN"/>
                </w:rPr>
                <w:delText xml:space="preserve">greater </w:delText>
              </w:r>
            </w:del>
            <w:ins w:id="48" w:author="Huawei" w:date="2024-05-09T13:06:00Z">
              <w:r>
                <w:rPr>
                  <w:rFonts w:cs="Arial"/>
                  <w:szCs w:val="18"/>
                </w:rPr>
                <w:t xml:space="preserve">lower </w:t>
              </w:r>
            </w:ins>
            <w:r>
              <w:rPr>
                <w:rFonts w:cs="Arial"/>
                <w:szCs w:val="18"/>
              </w:rPr>
              <w:t xml:space="preserve">than this threshold, the </w:t>
            </w:r>
            <w:r>
              <w:t xml:space="preserve">UEs are classified </w:t>
            </w:r>
            <w:ins w:id="49" w:author="Huawei" w:date="2024-05-09T17:06:00Z">
              <w:r w:rsidR="00E8250A">
                <w:t>as</w:t>
              </w:r>
            </w:ins>
            <w:del w:id="50" w:author="Huawei" w:date="2024-05-09T17:06:00Z">
              <w:r w:rsidDel="00E8250A">
                <w:delText>to</w:delText>
              </w:r>
            </w:del>
            <w:r>
              <w:rPr>
                <w:rFonts w:cs="Arial"/>
                <w:szCs w:val="18"/>
              </w:rPr>
              <w:t xml:space="preserve"> low-transfer time.</w:t>
            </w:r>
          </w:p>
          <w:p w14:paraId="39F9DEFD" w14:textId="77777777" w:rsidR="00CC0863" w:rsidRDefault="00CC0863" w:rsidP="00797188">
            <w:pPr>
              <w:pStyle w:val="TAL"/>
              <w:rPr>
                <w:rFonts w:cs="Arial"/>
                <w:szCs w:val="18"/>
              </w:rPr>
            </w:pPr>
            <w:r>
              <w:t>(</w:t>
            </w:r>
            <w:r>
              <w:rPr>
                <w:rFonts w:cs="Arial"/>
              </w:rPr>
              <w:t>NOTE</w:t>
            </w:r>
            <w:r>
              <w:rPr>
                <w:rFonts w:cs="Arial"/>
                <w:szCs w:val="18"/>
              </w:rPr>
              <w:t> 2)</w:t>
            </w:r>
          </w:p>
        </w:tc>
        <w:tc>
          <w:tcPr>
            <w:tcW w:w="1817" w:type="dxa"/>
            <w:tcBorders>
              <w:top w:val="single" w:sz="6" w:space="0" w:color="auto"/>
              <w:left w:val="single" w:sz="6" w:space="0" w:color="auto"/>
              <w:bottom w:val="single" w:sz="6" w:space="0" w:color="auto"/>
              <w:right w:val="single" w:sz="6" w:space="0" w:color="auto"/>
            </w:tcBorders>
          </w:tcPr>
          <w:p w14:paraId="41EC5BBD" w14:textId="77777777" w:rsidR="00CC0863" w:rsidRDefault="00CC0863" w:rsidP="00797188">
            <w:pPr>
              <w:keepNext/>
              <w:keepLines/>
              <w:spacing w:after="0"/>
              <w:rPr>
                <w:rFonts w:ascii="Arial" w:hAnsi="Arial" w:cs="Arial"/>
                <w:sz w:val="18"/>
                <w:szCs w:val="18"/>
              </w:rPr>
            </w:pPr>
          </w:p>
        </w:tc>
      </w:tr>
      <w:tr w:rsidR="00CC0863" w14:paraId="27099A87" w14:textId="77777777" w:rsidTr="00797188">
        <w:trPr>
          <w:jc w:val="center"/>
        </w:trPr>
        <w:tc>
          <w:tcPr>
            <w:tcW w:w="1852" w:type="dxa"/>
            <w:tcBorders>
              <w:top w:val="single" w:sz="6" w:space="0" w:color="auto"/>
              <w:left w:val="single" w:sz="6" w:space="0" w:color="auto"/>
              <w:bottom w:val="single" w:sz="6" w:space="0" w:color="auto"/>
              <w:right w:val="single" w:sz="6" w:space="0" w:color="auto"/>
            </w:tcBorders>
          </w:tcPr>
          <w:p w14:paraId="3B56FB12" w14:textId="77777777" w:rsidR="00CC0863" w:rsidRDefault="00CC0863" w:rsidP="00797188">
            <w:pPr>
              <w:pStyle w:val="TAL"/>
            </w:pPr>
            <w:r>
              <w:rPr>
                <w:lang w:eastAsia="zh-CN"/>
              </w:rPr>
              <w:t>repeatDataTrans</w:t>
            </w:r>
          </w:p>
        </w:tc>
        <w:tc>
          <w:tcPr>
            <w:tcW w:w="1553" w:type="dxa"/>
            <w:tcBorders>
              <w:top w:val="single" w:sz="6" w:space="0" w:color="auto"/>
              <w:left w:val="single" w:sz="6" w:space="0" w:color="auto"/>
              <w:bottom w:val="single" w:sz="6" w:space="0" w:color="auto"/>
              <w:right w:val="single" w:sz="6" w:space="0" w:color="auto"/>
            </w:tcBorders>
          </w:tcPr>
          <w:p w14:paraId="12EAB670" w14:textId="77777777" w:rsidR="00CC0863" w:rsidRDefault="00CC0863" w:rsidP="00797188">
            <w:pPr>
              <w:pStyle w:val="TAL"/>
              <w:rPr>
                <w:lang w:val="en-US" w:eastAsia="zh-CN"/>
              </w:rPr>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tcPr>
          <w:p w14:paraId="51659272" w14:textId="77777777" w:rsidR="00CC0863" w:rsidRDefault="00CC0863" w:rsidP="00797188">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40AFFC40" w14:textId="77777777" w:rsidR="00CC0863" w:rsidRDefault="00CC0863" w:rsidP="00797188">
            <w:pPr>
              <w:pStyle w:val="TAL"/>
            </w:pPr>
            <w:r>
              <w:t>0..1</w:t>
            </w:r>
          </w:p>
        </w:tc>
        <w:tc>
          <w:tcPr>
            <w:tcW w:w="2823" w:type="dxa"/>
            <w:tcBorders>
              <w:top w:val="single" w:sz="6" w:space="0" w:color="auto"/>
              <w:left w:val="single" w:sz="6" w:space="0" w:color="auto"/>
              <w:bottom w:val="single" w:sz="6" w:space="0" w:color="auto"/>
              <w:right w:val="single" w:sz="6" w:space="0" w:color="auto"/>
            </w:tcBorders>
          </w:tcPr>
          <w:p w14:paraId="3A6CFF1D" w14:textId="77777777" w:rsidR="00CC0863" w:rsidRDefault="00CC0863" w:rsidP="00797188">
            <w:pPr>
              <w:pStyle w:val="TAL"/>
            </w:pPr>
            <w:r>
              <w:t xml:space="preserve">Target </w:t>
            </w:r>
            <w:r w:rsidRPr="00BF0F43">
              <w:t xml:space="preserve">repetition </w:t>
            </w:r>
            <w:r>
              <w:t>number of data transmissions within the Analytics target period.</w:t>
            </w:r>
          </w:p>
          <w:p w14:paraId="0283C98A" w14:textId="77777777" w:rsidR="00CC0863" w:rsidRDefault="00CC0863" w:rsidP="00797188">
            <w:pPr>
              <w:pStyle w:val="TAL"/>
              <w:rPr>
                <w:rFonts w:cs="Arial"/>
                <w:szCs w:val="18"/>
                <w:lang w:eastAsia="zh-CN"/>
              </w:rPr>
            </w:pPr>
            <w:r>
              <w:t>(</w:t>
            </w:r>
            <w:r>
              <w:rPr>
                <w:rFonts w:cs="Arial"/>
              </w:rPr>
              <w:t>NOTE</w:t>
            </w:r>
            <w:r>
              <w:rPr>
                <w:rFonts w:cs="Arial"/>
                <w:szCs w:val="18"/>
              </w:rPr>
              <w:t> 3)</w:t>
            </w:r>
          </w:p>
        </w:tc>
        <w:tc>
          <w:tcPr>
            <w:tcW w:w="1817" w:type="dxa"/>
            <w:tcBorders>
              <w:top w:val="single" w:sz="6" w:space="0" w:color="auto"/>
              <w:left w:val="single" w:sz="6" w:space="0" w:color="auto"/>
              <w:bottom w:val="single" w:sz="6" w:space="0" w:color="auto"/>
              <w:right w:val="single" w:sz="6" w:space="0" w:color="auto"/>
            </w:tcBorders>
          </w:tcPr>
          <w:p w14:paraId="14D769FC" w14:textId="77777777" w:rsidR="00CC0863" w:rsidRDefault="00CC0863" w:rsidP="00797188">
            <w:pPr>
              <w:keepNext/>
              <w:keepLines/>
              <w:spacing w:after="0"/>
              <w:rPr>
                <w:rFonts w:ascii="Arial" w:hAnsi="Arial" w:cs="Arial"/>
                <w:sz w:val="18"/>
                <w:szCs w:val="18"/>
              </w:rPr>
            </w:pPr>
          </w:p>
        </w:tc>
      </w:tr>
      <w:tr w:rsidR="00CC0863" w14:paraId="27495E9A" w14:textId="77777777" w:rsidTr="00797188">
        <w:trPr>
          <w:jc w:val="center"/>
        </w:trPr>
        <w:tc>
          <w:tcPr>
            <w:tcW w:w="1852" w:type="dxa"/>
            <w:tcBorders>
              <w:top w:val="single" w:sz="6" w:space="0" w:color="auto"/>
              <w:left w:val="single" w:sz="6" w:space="0" w:color="auto"/>
              <w:bottom w:val="single" w:sz="6" w:space="0" w:color="auto"/>
              <w:right w:val="single" w:sz="6" w:space="0" w:color="auto"/>
            </w:tcBorders>
          </w:tcPr>
          <w:p w14:paraId="3679FD71" w14:textId="77777777" w:rsidR="00CC0863" w:rsidRDefault="00CC0863" w:rsidP="00797188">
            <w:pPr>
              <w:pStyle w:val="TAL"/>
            </w:pPr>
            <w:r>
              <w:rPr>
                <w:lang w:eastAsia="zh-CN"/>
              </w:rPr>
              <w:t>tsIntervalDataTrans</w:t>
            </w:r>
          </w:p>
        </w:tc>
        <w:tc>
          <w:tcPr>
            <w:tcW w:w="1553" w:type="dxa"/>
            <w:tcBorders>
              <w:top w:val="single" w:sz="6" w:space="0" w:color="auto"/>
              <w:left w:val="single" w:sz="6" w:space="0" w:color="auto"/>
              <w:bottom w:val="single" w:sz="6" w:space="0" w:color="auto"/>
              <w:right w:val="single" w:sz="6" w:space="0" w:color="auto"/>
            </w:tcBorders>
          </w:tcPr>
          <w:p w14:paraId="00FCAE13" w14:textId="77777777" w:rsidR="00CC0863" w:rsidRDefault="00CC0863" w:rsidP="00797188">
            <w:pPr>
              <w:pStyle w:val="TAL"/>
              <w:rPr>
                <w:lang w:eastAsia="zh-CN"/>
              </w:rPr>
            </w:pPr>
            <w:r>
              <w:t>DurationSec</w:t>
            </w:r>
          </w:p>
        </w:tc>
        <w:tc>
          <w:tcPr>
            <w:tcW w:w="425" w:type="dxa"/>
            <w:tcBorders>
              <w:top w:val="single" w:sz="6" w:space="0" w:color="auto"/>
              <w:left w:val="single" w:sz="6" w:space="0" w:color="auto"/>
              <w:bottom w:val="single" w:sz="6" w:space="0" w:color="auto"/>
              <w:right w:val="single" w:sz="6" w:space="0" w:color="auto"/>
            </w:tcBorders>
          </w:tcPr>
          <w:p w14:paraId="78AEB018" w14:textId="77777777" w:rsidR="00CC0863" w:rsidRDefault="00CC0863" w:rsidP="00797188">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60A67477" w14:textId="77777777" w:rsidR="00CC0863" w:rsidRDefault="00CC0863" w:rsidP="00797188">
            <w:pPr>
              <w:pStyle w:val="TAL"/>
            </w:pPr>
            <w:r>
              <w:t>0..1</w:t>
            </w:r>
          </w:p>
        </w:tc>
        <w:tc>
          <w:tcPr>
            <w:tcW w:w="2823" w:type="dxa"/>
            <w:tcBorders>
              <w:top w:val="single" w:sz="6" w:space="0" w:color="auto"/>
              <w:left w:val="single" w:sz="6" w:space="0" w:color="auto"/>
              <w:bottom w:val="single" w:sz="6" w:space="0" w:color="auto"/>
              <w:right w:val="single" w:sz="6" w:space="0" w:color="auto"/>
            </w:tcBorders>
          </w:tcPr>
          <w:p w14:paraId="6CCEE640" w14:textId="77777777" w:rsidR="00CC0863" w:rsidRDefault="00CC0863" w:rsidP="00797188">
            <w:pPr>
              <w:pStyle w:val="TAL"/>
            </w:pPr>
            <w:r>
              <w:t>Target time interval between data transmissions within the Analytics target period.</w:t>
            </w:r>
          </w:p>
          <w:p w14:paraId="58640A1A" w14:textId="77777777" w:rsidR="00CC0863" w:rsidRDefault="00CC0863" w:rsidP="00797188">
            <w:pPr>
              <w:pStyle w:val="TAL"/>
              <w:rPr>
                <w:rFonts w:cs="Arial"/>
                <w:szCs w:val="18"/>
                <w:lang w:eastAsia="zh-CN"/>
              </w:rPr>
            </w:pPr>
            <w:r>
              <w:t>(</w:t>
            </w:r>
            <w:r>
              <w:rPr>
                <w:rFonts w:cs="Arial"/>
              </w:rPr>
              <w:t>NOTE</w:t>
            </w:r>
            <w:r>
              <w:rPr>
                <w:rFonts w:cs="Arial"/>
                <w:szCs w:val="18"/>
              </w:rPr>
              <w:t> 3)</w:t>
            </w:r>
          </w:p>
        </w:tc>
        <w:tc>
          <w:tcPr>
            <w:tcW w:w="1817" w:type="dxa"/>
            <w:tcBorders>
              <w:top w:val="single" w:sz="6" w:space="0" w:color="auto"/>
              <w:left w:val="single" w:sz="6" w:space="0" w:color="auto"/>
              <w:bottom w:val="single" w:sz="6" w:space="0" w:color="auto"/>
              <w:right w:val="single" w:sz="6" w:space="0" w:color="auto"/>
            </w:tcBorders>
          </w:tcPr>
          <w:p w14:paraId="10E4742B" w14:textId="77777777" w:rsidR="00CC0863" w:rsidRDefault="00CC0863" w:rsidP="00797188">
            <w:pPr>
              <w:keepNext/>
              <w:keepLines/>
              <w:spacing w:after="0"/>
              <w:rPr>
                <w:rFonts w:ascii="Arial" w:hAnsi="Arial" w:cs="Arial"/>
                <w:sz w:val="18"/>
                <w:szCs w:val="18"/>
              </w:rPr>
            </w:pPr>
          </w:p>
        </w:tc>
      </w:tr>
      <w:tr w:rsidR="00CC0863" w14:paraId="56277A7B" w14:textId="77777777" w:rsidTr="00797188">
        <w:trPr>
          <w:jc w:val="center"/>
        </w:trPr>
        <w:tc>
          <w:tcPr>
            <w:tcW w:w="1852" w:type="dxa"/>
            <w:tcBorders>
              <w:top w:val="single" w:sz="6" w:space="0" w:color="auto"/>
              <w:left w:val="single" w:sz="6" w:space="0" w:color="auto"/>
              <w:bottom w:val="single" w:sz="6" w:space="0" w:color="auto"/>
              <w:right w:val="single" w:sz="6" w:space="0" w:color="auto"/>
            </w:tcBorders>
          </w:tcPr>
          <w:p w14:paraId="44BF10A3" w14:textId="77777777" w:rsidR="00CC0863" w:rsidRDefault="00CC0863" w:rsidP="00797188">
            <w:pPr>
              <w:pStyle w:val="TAL"/>
            </w:pPr>
            <w:r>
              <w:rPr>
                <w:lang w:eastAsia="zh-CN"/>
              </w:rPr>
              <w:t>dataVolume</w:t>
            </w:r>
          </w:p>
        </w:tc>
        <w:tc>
          <w:tcPr>
            <w:tcW w:w="1553" w:type="dxa"/>
            <w:tcBorders>
              <w:top w:val="single" w:sz="6" w:space="0" w:color="auto"/>
              <w:left w:val="single" w:sz="6" w:space="0" w:color="auto"/>
              <w:bottom w:val="single" w:sz="6" w:space="0" w:color="auto"/>
              <w:right w:val="single" w:sz="6" w:space="0" w:color="auto"/>
            </w:tcBorders>
          </w:tcPr>
          <w:p w14:paraId="70EE1D1F" w14:textId="77777777" w:rsidR="00CC0863" w:rsidRDefault="00CC0863" w:rsidP="00797188">
            <w:pPr>
              <w:pStyle w:val="TAL"/>
              <w:rPr>
                <w:lang w:eastAsia="zh-CN"/>
              </w:rPr>
            </w:pPr>
            <w:r>
              <w:rPr>
                <w:lang w:eastAsia="zh-CN"/>
              </w:rPr>
              <w:t>DataVolume</w:t>
            </w:r>
          </w:p>
        </w:tc>
        <w:tc>
          <w:tcPr>
            <w:tcW w:w="425" w:type="dxa"/>
            <w:tcBorders>
              <w:top w:val="single" w:sz="6" w:space="0" w:color="auto"/>
              <w:left w:val="single" w:sz="6" w:space="0" w:color="auto"/>
              <w:bottom w:val="single" w:sz="6" w:space="0" w:color="auto"/>
              <w:right w:val="single" w:sz="6" w:space="0" w:color="auto"/>
            </w:tcBorders>
          </w:tcPr>
          <w:p w14:paraId="79E01B47" w14:textId="77777777" w:rsidR="00CC0863" w:rsidRDefault="00CC0863" w:rsidP="00797188">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5837E16" w14:textId="77777777" w:rsidR="00CC0863" w:rsidRDefault="00CC0863" w:rsidP="00797188">
            <w:pPr>
              <w:pStyle w:val="TAL"/>
            </w:pPr>
            <w:r>
              <w:t>0..1</w:t>
            </w:r>
          </w:p>
        </w:tc>
        <w:tc>
          <w:tcPr>
            <w:tcW w:w="2823" w:type="dxa"/>
            <w:tcBorders>
              <w:top w:val="single" w:sz="6" w:space="0" w:color="auto"/>
              <w:left w:val="single" w:sz="6" w:space="0" w:color="auto"/>
              <w:bottom w:val="single" w:sz="6" w:space="0" w:color="auto"/>
              <w:right w:val="single" w:sz="6" w:space="0" w:color="auto"/>
            </w:tcBorders>
          </w:tcPr>
          <w:p w14:paraId="4088DF3E" w14:textId="4891074D" w:rsidR="00CC0863" w:rsidRDefault="00CC0863" w:rsidP="00797188">
            <w:pPr>
              <w:pStyle w:val="TAL"/>
              <w:rPr>
                <w:rFonts w:cs="Arial"/>
                <w:szCs w:val="18"/>
                <w:lang w:eastAsia="zh-CN"/>
              </w:rPr>
            </w:pPr>
            <w:r>
              <w:rPr>
                <w:lang w:eastAsia="zh-CN"/>
              </w:rPr>
              <w:t>Data Volume UL/DL: indicates a specific data volume per transmission either</w:t>
            </w:r>
            <w:ins w:id="51" w:author="Huawei" w:date="2024-05-09T13:10:00Z">
              <w:r w:rsidR="00F2472A">
                <w:rPr>
                  <w:lang w:eastAsia="zh-CN"/>
                </w:rPr>
                <w:t xml:space="preserve"> </w:t>
              </w:r>
            </w:ins>
            <w:r>
              <w:rPr>
                <w:lang w:eastAsia="zh-CN"/>
              </w:rPr>
              <w:t xml:space="preserve">uplink from UE to AF or downlink from AF to UE </w:t>
            </w:r>
            <w:r>
              <w:rPr>
                <w:rFonts w:eastAsia="Batang"/>
              </w:rPr>
              <w:t xml:space="preserve">when subscribed event is </w:t>
            </w:r>
            <w:r>
              <w:t>"</w:t>
            </w:r>
            <w:r>
              <w:rPr>
                <w:lang w:eastAsia="zh-CN"/>
              </w:rPr>
              <w:t>E2E_DATA_VOL_TRANS_TIME</w:t>
            </w:r>
            <w:r>
              <w:t>".</w:t>
            </w:r>
          </w:p>
        </w:tc>
        <w:tc>
          <w:tcPr>
            <w:tcW w:w="1817" w:type="dxa"/>
            <w:tcBorders>
              <w:top w:val="single" w:sz="6" w:space="0" w:color="auto"/>
              <w:left w:val="single" w:sz="6" w:space="0" w:color="auto"/>
              <w:bottom w:val="single" w:sz="6" w:space="0" w:color="auto"/>
              <w:right w:val="single" w:sz="6" w:space="0" w:color="auto"/>
            </w:tcBorders>
          </w:tcPr>
          <w:p w14:paraId="5DE931C7" w14:textId="77777777" w:rsidR="00CC0863" w:rsidRDefault="00CC0863" w:rsidP="00797188">
            <w:pPr>
              <w:keepNext/>
              <w:keepLines/>
              <w:spacing w:after="0"/>
              <w:rPr>
                <w:rFonts w:ascii="Arial" w:hAnsi="Arial" w:cs="Arial"/>
                <w:sz w:val="18"/>
                <w:szCs w:val="18"/>
              </w:rPr>
            </w:pPr>
          </w:p>
        </w:tc>
      </w:tr>
      <w:tr w:rsidR="00CC0863" w14:paraId="63A8C3CF" w14:textId="77777777" w:rsidTr="00797188">
        <w:trPr>
          <w:jc w:val="center"/>
        </w:trPr>
        <w:tc>
          <w:tcPr>
            <w:tcW w:w="1852" w:type="dxa"/>
            <w:tcBorders>
              <w:top w:val="single" w:sz="6" w:space="0" w:color="auto"/>
              <w:left w:val="single" w:sz="6" w:space="0" w:color="auto"/>
              <w:bottom w:val="single" w:sz="6" w:space="0" w:color="auto"/>
              <w:right w:val="single" w:sz="6" w:space="0" w:color="auto"/>
            </w:tcBorders>
          </w:tcPr>
          <w:p w14:paraId="43929CB2" w14:textId="77777777" w:rsidR="00CC0863" w:rsidRDefault="00CC0863" w:rsidP="00797188">
            <w:pPr>
              <w:pStyle w:val="TAL"/>
              <w:rPr>
                <w:lang w:eastAsia="zh-CN"/>
              </w:rPr>
            </w:pPr>
            <w:r>
              <w:rPr>
                <w:lang w:eastAsia="zh-CN"/>
              </w:rPr>
              <w:t>maxNumberUes</w:t>
            </w:r>
          </w:p>
        </w:tc>
        <w:tc>
          <w:tcPr>
            <w:tcW w:w="1553" w:type="dxa"/>
            <w:tcBorders>
              <w:top w:val="single" w:sz="6" w:space="0" w:color="auto"/>
              <w:left w:val="single" w:sz="6" w:space="0" w:color="auto"/>
              <w:bottom w:val="single" w:sz="6" w:space="0" w:color="auto"/>
              <w:right w:val="single" w:sz="6" w:space="0" w:color="auto"/>
            </w:tcBorders>
          </w:tcPr>
          <w:p w14:paraId="6A923499" w14:textId="77777777" w:rsidR="00CC0863" w:rsidRDefault="00CC0863" w:rsidP="00797188">
            <w:pPr>
              <w:pStyle w:val="TAL"/>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tcPr>
          <w:p w14:paraId="05F8CCEB" w14:textId="77777777" w:rsidR="00CC0863" w:rsidRDefault="00CC0863" w:rsidP="00797188">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34DA0619" w14:textId="77777777" w:rsidR="00CC0863" w:rsidRDefault="00CC0863" w:rsidP="00797188">
            <w:pPr>
              <w:pStyle w:val="TAL"/>
            </w:pPr>
            <w:r>
              <w:t>0..1</w:t>
            </w:r>
          </w:p>
        </w:tc>
        <w:tc>
          <w:tcPr>
            <w:tcW w:w="2823" w:type="dxa"/>
            <w:tcBorders>
              <w:top w:val="single" w:sz="6" w:space="0" w:color="auto"/>
              <w:left w:val="single" w:sz="6" w:space="0" w:color="auto"/>
              <w:bottom w:val="single" w:sz="6" w:space="0" w:color="auto"/>
              <w:right w:val="single" w:sz="6" w:space="0" w:color="auto"/>
            </w:tcBorders>
          </w:tcPr>
          <w:p w14:paraId="2B28C5CC" w14:textId="77777777" w:rsidR="00CC0863" w:rsidRDefault="00CC0863" w:rsidP="00797188">
            <w:pPr>
              <w:pStyle w:val="TAL"/>
              <w:rPr>
                <w:lang w:eastAsia="zh-CN"/>
              </w:rPr>
            </w:pPr>
            <w:r>
              <w:t>The maximum number of UEs.</w:t>
            </w:r>
          </w:p>
        </w:tc>
        <w:tc>
          <w:tcPr>
            <w:tcW w:w="1817" w:type="dxa"/>
            <w:tcBorders>
              <w:top w:val="single" w:sz="6" w:space="0" w:color="auto"/>
              <w:left w:val="single" w:sz="6" w:space="0" w:color="auto"/>
              <w:bottom w:val="single" w:sz="6" w:space="0" w:color="auto"/>
              <w:right w:val="single" w:sz="6" w:space="0" w:color="auto"/>
            </w:tcBorders>
          </w:tcPr>
          <w:p w14:paraId="5638FF58" w14:textId="77777777" w:rsidR="00CC0863" w:rsidRDefault="00CC0863" w:rsidP="00797188">
            <w:pPr>
              <w:keepNext/>
              <w:keepLines/>
              <w:spacing w:after="0"/>
              <w:rPr>
                <w:rFonts w:ascii="Arial" w:hAnsi="Arial" w:cs="Arial"/>
                <w:sz w:val="18"/>
                <w:szCs w:val="18"/>
              </w:rPr>
            </w:pPr>
          </w:p>
        </w:tc>
      </w:tr>
      <w:tr w:rsidR="00CC0863" w14:paraId="36D2F2FA" w14:textId="77777777" w:rsidTr="00797188">
        <w:trPr>
          <w:jc w:val="center"/>
        </w:trPr>
        <w:tc>
          <w:tcPr>
            <w:tcW w:w="9600" w:type="dxa"/>
            <w:gridSpan w:val="6"/>
            <w:tcBorders>
              <w:top w:val="single" w:sz="6" w:space="0" w:color="auto"/>
              <w:left w:val="single" w:sz="6" w:space="0" w:color="auto"/>
              <w:bottom w:val="single" w:sz="6" w:space="0" w:color="auto"/>
              <w:right w:val="single" w:sz="6" w:space="0" w:color="auto"/>
            </w:tcBorders>
          </w:tcPr>
          <w:p w14:paraId="5C6CCB2B" w14:textId="77777777" w:rsidR="00CC0863" w:rsidRDefault="00CC0863" w:rsidP="00797188">
            <w:pPr>
              <w:pStyle w:val="TAN"/>
            </w:pPr>
            <w:r>
              <w:t>NOTE</w:t>
            </w:r>
            <w:r>
              <w:rPr>
                <w:lang w:eastAsia="zh-CN"/>
              </w:rPr>
              <w:t> 1</w:t>
            </w:r>
            <w:r>
              <w:t>:</w:t>
            </w:r>
            <w:r>
              <w:tab/>
              <w:t>"CROSSED" value in data type "MatchingDirection" is not applicable for the "order" attribute.</w:t>
            </w:r>
          </w:p>
          <w:p w14:paraId="54BB0AD5" w14:textId="77777777" w:rsidR="00CC0863" w:rsidRDefault="00CC0863" w:rsidP="00797188">
            <w:pPr>
              <w:pStyle w:val="TAN"/>
            </w:pPr>
            <w:r>
              <w:t>NOTE</w:t>
            </w:r>
            <w:r>
              <w:rPr>
                <w:lang w:eastAsia="zh-CN"/>
              </w:rPr>
              <w:t> 2</w:t>
            </w:r>
            <w:r>
              <w:t>:</w:t>
            </w:r>
            <w:r>
              <w:tab/>
              <w:t>The value of "highTransTmThr" shall not be less than the value of "lowTransTmThr". If the value of "highTransTmThr" is greater than the value of "lowTransTmThr", then the UEs between "highTransTmThr" and "lowTransTmThr" are ranking as medium-transfer time. If the value of "highTransTmThr" is equal to the value of "lowTransTmThr", then no medium-transfer time class. This property shall only be provided if the "notifMethod" in "evtReq" is set to "ON_EVENT_DETECTION" or "notificationMethod" in "eventSubscriptions" is set to "THRESHOLD" or omitted.</w:t>
            </w:r>
          </w:p>
          <w:p w14:paraId="269B81E5" w14:textId="77777777" w:rsidR="00CC0863" w:rsidRDefault="00CC0863" w:rsidP="00797188">
            <w:pPr>
              <w:pStyle w:val="TAN"/>
              <w:ind w:left="400" w:hanging="400"/>
              <w:rPr>
                <w:rFonts w:cs="Arial"/>
              </w:rPr>
            </w:pPr>
            <w:r>
              <w:rPr>
                <w:rFonts w:cs="Arial"/>
              </w:rPr>
              <w:t>NOTE</w:t>
            </w:r>
            <w:r>
              <w:rPr>
                <w:rFonts w:cs="Arial"/>
                <w:szCs w:val="18"/>
              </w:rPr>
              <w:t> 3</w:t>
            </w:r>
            <w:r>
              <w:rPr>
                <w:rFonts w:cs="Arial"/>
              </w:rPr>
              <w:t>:</w:t>
            </w:r>
            <w:r>
              <w:rPr>
                <w:rFonts w:cs="Arial"/>
              </w:rPr>
              <w:tab/>
              <w:t>Only one of "</w:t>
            </w:r>
            <w:r>
              <w:rPr>
                <w:lang w:eastAsia="zh-CN"/>
              </w:rPr>
              <w:t>repeatDataTrans</w:t>
            </w:r>
            <w:r>
              <w:rPr>
                <w:rFonts w:cs="Arial"/>
              </w:rPr>
              <w:t>" or "</w:t>
            </w:r>
            <w:r>
              <w:rPr>
                <w:lang w:eastAsia="zh-CN"/>
              </w:rPr>
              <w:t>tsIntervalDataTrans</w:t>
            </w:r>
            <w:r>
              <w:rPr>
                <w:rFonts w:cs="Arial"/>
              </w:rPr>
              <w:t>" attribute may be present.</w:t>
            </w:r>
          </w:p>
        </w:tc>
      </w:tr>
      <w:bookmarkEnd w:id="39"/>
    </w:tbl>
    <w:p w14:paraId="33E49328" w14:textId="77777777" w:rsidR="003A702E" w:rsidRPr="00CC0863" w:rsidRDefault="003A702E" w:rsidP="005949F2"/>
    <w:p w14:paraId="1BC2F0E2" w14:textId="3BD205D7" w:rsidR="00F04D3C" w:rsidRPr="00B61815" w:rsidRDefault="00F04D3C" w:rsidP="00F04D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2B752B92" w14:textId="77777777" w:rsidR="00A246CC" w:rsidRDefault="00A246CC" w:rsidP="00A246CC">
      <w:pPr>
        <w:pStyle w:val="50"/>
      </w:pPr>
      <w:bookmarkStart w:id="52" w:name="_Toc145705776"/>
      <w:bookmarkStart w:id="53" w:name="_Toc138754289"/>
      <w:bookmarkStart w:id="54" w:name="_Toc136562455"/>
      <w:bookmarkStart w:id="55" w:name="_Toc148522680"/>
      <w:bookmarkStart w:id="56" w:name="_Toc160736019"/>
      <w:r>
        <w:lastRenderedPageBreak/>
        <w:t>5.1.6.2.86</w:t>
      </w:r>
      <w:r>
        <w:tab/>
        <w:t xml:space="preserve">Type </w:t>
      </w:r>
      <w:r>
        <w:rPr>
          <w:lang w:eastAsia="zh-CN"/>
        </w:rPr>
        <w:t>E2eDataVolTransTimePerUe</w:t>
      </w:r>
      <w:bookmarkEnd w:id="52"/>
      <w:bookmarkEnd w:id="53"/>
      <w:bookmarkEnd w:id="54"/>
      <w:bookmarkEnd w:id="55"/>
      <w:bookmarkEnd w:id="56"/>
    </w:p>
    <w:p w14:paraId="49155C93" w14:textId="77777777" w:rsidR="00A246CC" w:rsidRDefault="00A246CC" w:rsidP="00A246CC">
      <w:pPr>
        <w:pStyle w:val="TH"/>
      </w:pPr>
      <w:r>
        <w:t xml:space="preserve">Table 5.1.6.2.86-1: Definition of type </w:t>
      </w:r>
      <w:r>
        <w:rPr>
          <w:bCs/>
          <w:lang w:eastAsia="zh-CN"/>
        </w:rPr>
        <w:t>E2eDataVolTransTimePerUe</w:t>
      </w:r>
    </w:p>
    <w:tbl>
      <w:tblPr>
        <w:tblW w:w="93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27"/>
        <w:gridCol w:w="1259"/>
        <w:gridCol w:w="567"/>
        <w:gridCol w:w="1417"/>
        <w:gridCol w:w="3672"/>
        <w:gridCol w:w="1033"/>
      </w:tblGrid>
      <w:tr w:rsidR="00A246CC" w14:paraId="77214D17" w14:textId="77777777" w:rsidTr="00797188">
        <w:trPr>
          <w:jc w:val="center"/>
        </w:trPr>
        <w:tc>
          <w:tcPr>
            <w:tcW w:w="1427" w:type="dxa"/>
            <w:tcBorders>
              <w:top w:val="single" w:sz="6" w:space="0" w:color="auto"/>
              <w:left w:val="single" w:sz="6" w:space="0" w:color="auto"/>
              <w:bottom w:val="single" w:sz="6" w:space="0" w:color="auto"/>
              <w:right w:val="single" w:sz="6" w:space="0" w:color="auto"/>
            </w:tcBorders>
            <w:shd w:val="clear" w:color="auto" w:fill="C0C0C0"/>
          </w:tcPr>
          <w:p w14:paraId="538D59C1" w14:textId="77777777" w:rsidR="00A246CC" w:rsidRDefault="00A246CC" w:rsidP="00797188">
            <w:pPr>
              <w:pStyle w:val="TAH"/>
              <w:ind w:left="400" w:hanging="400"/>
            </w:pPr>
            <w:r>
              <w:t>Attribute name</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70B91F98" w14:textId="77777777" w:rsidR="00A246CC" w:rsidRDefault="00A246CC" w:rsidP="00797188">
            <w:pPr>
              <w:pStyle w:val="TAH"/>
              <w:ind w:left="400" w:hanging="400"/>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tcPr>
          <w:p w14:paraId="08FE0C4C" w14:textId="77777777" w:rsidR="00A246CC" w:rsidRDefault="00A246CC" w:rsidP="00797188">
            <w:pPr>
              <w:pStyle w:val="TAH"/>
              <w:ind w:left="400" w:hanging="400"/>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52A7FAD" w14:textId="77777777" w:rsidR="00A246CC" w:rsidRDefault="00A246CC" w:rsidP="00797188">
            <w:pPr>
              <w:pStyle w:val="TAH"/>
              <w:ind w:left="400" w:hanging="400"/>
            </w:pPr>
            <w:r>
              <w:t>Cardinality</w:t>
            </w:r>
          </w:p>
        </w:tc>
        <w:tc>
          <w:tcPr>
            <w:tcW w:w="3672" w:type="dxa"/>
            <w:tcBorders>
              <w:top w:val="single" w:sz="6" w:space="0" w:color="auto"/>
              <w:left w:val="single" w:sz="6" w:space="0" w:color="auto"/>
              <w:bottom w:val="single" w:sz="6" w:space="0" w:color="auto"/>
              <w:right w:val="single" w:sz="6" w:space="0" w:color="auto"/>
            </w:tcBorders>
            <w:shd w:val="clear" w:color="auto" w:fill="C0C0C0"/>
          </w:tcPr>
          <w:p w14:paraId="1A70CEF1" w14:textId="77777777" w:rsidR="00A246CC" w:rsidRDefault="00A246CC" w:rsidP="00797188">
            <w:pPr>
              <w:pStyle w:val="TAH"/>
              <w:ind w:left="400" w:hanging="400"/>
            </w:pPr>
            <w:r>
              <w:t>Description</w:t>
            </w:r>
          </w:p>
        </w:tc>
        <w:tc>
          <w:tcPr>
            <w:tcW w:w="1033" w:type="dxa"/>
            <w:tcBorders>
              <w:top w:val="single" w:sz="6" w:space="0" w:color="auto"/>
              <w:left w:val="single" w:sz="6" w:space="0" w:color="auto"/>
              <w:bottom w:val="single" w:sz="6" w:space="0" w:color="auto"/>
              <w:right w:val="single" w:sz="6" w:space="0" w:color="auto"/>
            </w:tcBorders>
            <w:shd w:val="clear" w:color="auto" w:fill="C0C0C0"/>
          </w:tcPr>
          <w:p w14:paraId="74BFA4C7" w14:textId="77777777" w:rsidR="00A246CC" w:rsidRDefault="00A246CC" w:rsidP="00797188">
            <w:pPr>
              <w:pStyle w:val="TAH"/>
              <w:ind w:left="400" w:hanging="400"/>
            </w:pPr>
            <w:r>
              <w:t>Applicability</w:t>
            </w:r>
          </w:p>
        </w:tc>
      </w:tr>
      <w:tr w:rsidR="00A246CC" w14:paraId="6E116CF1" w14:textId="77777777" w:rsidTr="00797188">
        <w:trPr>
          <w:jc w:val="center"/>
        </w:trPr>
        <w:tc>
          <w:tcPr>
            <w:tcW w:w="1427" w:type="dxa"/>
            <w:tcBorders>
              <w:top w:val="single" w:sz="6" w:space="0" w:color="auto"/>
              <w:left w:val="single" w:sz="6" w:space="0" w:color="auto"/>
              <w:bottom w:val="single" w:sz="6" w:space="0" w:color="auto"/>
              <w:right w:val="single" w:sz="6" w:space="0" w:color="auto"/>
            </w:tcBorders>
          </w:tcPr>
          <w:p w14:paraId="539773A6" w14:textId="77777777" w:rsidR="00A246CC" w:rsidRDefault="00A246CC" w:rsidP="00797188">
            <w:pPr>
              <w:pStyle w:val="TAL"/>
              <w:rPr>
                <w:lang w:eastAsia="zh-CN"/>
              </w:rPr>
            </w:pPr>
            <w:r>
              <w:rPr>
                <w:lang w:eastAsia="zh-CN"/>
              </w:rPr>
              <w:t>appId</w:t>
            </w:r>
          </w:p>
        </w:tc>
        <w:tc>
          <w:tcPr>
            <w:tcW w:w="1259" w:type="dxa"/>
            <w:tcBorders>
              <w:top w:val="single" w:sz="6" w:space="0" w:color="auto"/>
              <w:left w:val="single" w:sz="6" w:space="0" w:color="auto"/>
              <w:bottom w:val="single" w:sz="6" w:space="0" w:color="auto"/>
              <w:right w:val="single" w:sz="6" w:space="0" w:color="auto"/>
            </w:tcBorders>
          </w:tcPr>
          <w:p w14:paraId="743C90BA" w14:textId="77777777" w:rsidR="00A246CC" w:rsidRDefault="00A246CC" w:rsidP="00797188">
            <w:pPr>
              <w:pStyle w:val="TAL"/>
              <w:rPr>
                <w:lang w:eastAsia="zh-CN"/>
              </w:rPr>
            </w:pPr>
            <w:r>
              <w:rPr>
                <w:lang w:eastAsia="zh-CN"/>
              </w:rPr>
              <w:t>ApplicationId</w:t>
            </w:r>
          </w:p>
        </w:tc>
        <w:tc>
          <w:tcPr>
            <w:tcW w:w="567" w:type="dxa"/>
            <w:tcBorders>
              <w:top w:val="single" w:sz="6" w:space="0" w:color="auto"/>
              <w:left w:val="single" w:sz="6" w:space="0" w:color="auto"/>
              <w:bottom w:val="single" w:sz="6" w:space="0" w:color="auto"/>
              <w:right w:val="single" w:sz="6" w:space="0" w:color="auto"/>
            </w:tcBorders>
          </w:tcPr>
          <w:p w14:paraId="52891F36" w14:textId="77777777" w:rsidR="00A246CC" w:rsidRDefault="00A246CC" w:rsidP="00797188">
            <w:pPr>
              <w:pStyle w:val="TAC"/>
            </w:pPr>
            <w:r>
              <w:rPr>
                <w:lang w:eastAsia="zh-CN"/>
              </w:rPr>
              <w:t>C</w:t>
            </w:r>
          </w:p>
        </w:tc>
        <w:tc>
          <w:tcPr>
            <w:tcW w:w="1417" w:type="dxa"/>
            <w:tcBorders>
              <w:top w:val="single" w:sz="6" w:space="0" w:color="auto"/>
              <w:left w:val="single" w:sz="6" w:space="0" w:color="auto"/>
              <w:bottom w:val="single" w:sz="6" w:space="0" w:color="auto"/>
              <w:right w:val="single" w:sz="6" w:space="0" w:color="auto"/>
            </w:tcBorders>
          </w:tcPr>
          <w:p w14:paraId="717F4D54" w14:textId="77777777" w:rsidR="00A246CC" w:rsidRDefault="00A246CC" w:rsidP="00797188">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3BC6933D" w14:textId="77777777" w:rsidR="00A246CC" w:rsidRDefault="00A246CC" w:rsidP="00797188">
            <w:pPr>
              <w:pStyle w:val="TAL"/>
              <w:rPr>
                <w:rFonts w:cs="Arial"/>
                <w:szCs w:val="18"/>
              </w:rPr>
            </w:pPr>
            <w:r>
              <w:rPr>
                <w:rFonts w:cs="Arial"/>
                <w:szCs w:val="18"/>
              </w:rPr>
              <w:t>Indicates an application identifier.</w:t>
            </w:r>
            <w:r>
              <w:rPr>
                <w:lang w:eastAsia="zh-CN"/>
              </w:rPr>
              <w:t xml:space="preserve"> Shall be present if the </w:t>
            </w:r>
            <w:r>
              <w:t>"appIds" attribute was provided i</w:t>
            </w:r>
            <w:r>
              <w:rPr>
                <w:rFonts w:cs="Arial"/>
                <w:szCs w:val="18"/>
              </w:rPr>
              <w:t>n the request or subscription.</w:t>
            </w:r>
          </w:p>
        </w:tc>
        <w:tc>
          <w:tcPr>
            <w:tcW w:w="1033" w:type="dxa"/>
            <w:tcBorders>
              <w:top w:val="single" w:sz="6" w:space="0" w:color="auto"/>
              <w:left w:val="single" w:sz="6" w:space="0" w:color="auto"/>
              <w:bottom w:val="single" w:sz="6" w:space="0" w:color="auto"/>
              <w:right w:val="single" w:sz="6" w:space="0" w:color="auto"/>
            </w:tcBorders>
          </w:tcPr>
          <w:p w14:paraId="4C0B7196" w14:textId="77777777" w:rsidR="00A246CC" w:rsidRDefault="00A246CC" w:rsidP="00797188">
            <w:pPr>
              <w:pStyle w:val="TAL"/>
              <w:rPr>
                <w:rFonts w:cs="Arial"/>
                <w:szCs w:val="18"/>
              </w:rPr>
            </w:pPr>
          </w:p>
        </w:tc>
      </w:tr>
      <w:tr w:rsidR="00A246CC" w14:paraId="40CA5A5E" w14:textId="77777777" w:rsidTr="00797188">
        <w:trPr>
          <w:jc w:val="center"/>
        </w:trPr>
        <w:tc>
          <w:tcPr>
            <w:tcW w:w="1427" w:type="dxa"/>
            <w:tcBorders>
              <w:top w:val="single" w:sz="6" w:space="0" w:color="auto"/>
              <w:left w:val="single" w:sz="6" w:space="0" w:color="auto"/>
              <w:bottom w:val="single" w:sz="6" w:space="0" w:color="auto"/>
              <w:right w:val="single" w:sz="6" w:space="0" w:color="auto"/>
            </w:tcBorders>
          </w:tcPr>
          <w:p w14:paraId="2D8D5782" w14:textId="77777777" w:rsidR="00A246CC" w:rsidRDefault="00A246CC" w:rsidP="00797188">
            <w:pPr>
              <w:pStyle w:val="TAL"/>
              <w:rPr>
                <w:lang w:eastAsia="zh-CN"/>
              </w:rPr>
            </w:pPr>
            <w:r>
              <w:rPr>
                <w:lang w:eastAsia="zh-CN"/>
              </w:rPr>
              <w:t>ueLoc</w:t>
            </w:r>
          </w:p>
        </w:tc>
        <w:tc>
          <w:tcPr>
            <w:tcW w:w="1259" w:type="dxa"/>
            <w:tcBorders>
              <w:top w:val="single" w:sz="6" w:space="0" w:color="auto"/>
              <w:left w:val="single" w:sz="6" w:space="0" w:color="auto"/>
              <w:bottom w:val="single" w:sz="6" w:space="0" w:color="auto"/>
              <w:right w:val="single" w:sz="6" w:space="0" w:color="auto"/>
            </w:tcBorders>
          </w:tcPr>
          <w:p w14:paraId="2262D6BE" w14:textId="77777777" w:rsidR="00A246CC" w:rsidRDefault="00A246CC" w:rsidP="00797188">
            <w:pPr>
              <w:pStyle w:val="TAL"/>
              <w:rPr>
                <w:lang w:eastAsia="zh-CN"/>
              </w:rPr>
            </w:pPr>
            <w:r>
              <w:rPr>
                <w:lang w:eastAsia="zh-CN"/>
              </w:rPr>
              <w:t>UserLocation</w:t>
            </w:r>
          </w:p>
        </w:tc>
        <w:tc>
          <w:tcPr>
            <w:tcW w:w="567" w:type="dxa"/>
            <w:tcBorders>
              <w:top w:val="single" w:sz="6" w:space="0" w:color="auto"/>
              <w:left w:val="single" w:sz="6" w:space="0" w:color="auto"/>
              <w:bottom w:val="single" w:sz="6" w:space="0" w:color="auto"/>
              <w:right w:val="single" w:sz="6" w:space="0" w:color="auto"/>
            </w:tcBorders>
          </w:tcPr>
          <w:p w14:paraId="44D4F98F" w14:textId="77777777" w:rsidR="00A246CC" w:rsidRDefault="00A246CC" w:rsidP="00797188">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3976C82E" w14:textId="77777777" w:rsidR="00A246CC" w:rsidRDefault="00A246CC" w:rsidP="00797188">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1CEA4F66" w14:textId="77777777" w:rsidR="00A246CC" w:rsidRDefault="00A246CC" w:rsidP="00797188">
            <w:pPr>
              <w:pStyle w:val="TAL"/>
              <w:rPr>
                <w:rFonts w:cs="Arial"/>
                <w:szCs w:val="18"/>
              </w:rPr>
            </w:pPr>
            <w:r>
              <w:rPr>
                <w:rFonts w:cs="Arial"/>
                <w:szCs w:val="18"/>
              </w:rPr>
              <w:t xml:space="preserve">TA or cells where the UE dispersed its transactions and/or data. Shall be present if "networkArea" attribute is included in the event subscription </w:t>
            </w:r>
            <w:r>
              <w:t xml:space="preserve">or analytics </w:t>
            </w:r>
            <w:r>
              <w:rPr>
                <w:rFonts w:cs="Arial"/>
                <w:szCs w:val="18"/>
              </w:rPr>
              <w:t>request.</w:t>
            </w:r>
          </w:p>
        </w:tc>
        <w:tc>
          <w:tcPr>
            <w:tcW w:w="1033" w:type="dxa"/>
            <w:tcBorders>
              <w:top w:val="single" w:sz="6" w:space="0" w:color="auto"/>
              <w:left w:val="single" w:sz="6" w:space="0" w:color="auto"/>
              <w:bottom w:val="single" w:sz="6" w:space="0" w:color="auto"/>
              <w:right w:val="single" w:sz="6" w:space="0" w:color="auto"/>
            </w:tcBorders>
          </w:tcPr>
          <w:p w14:paraId="63F4C8DB" w14:textId="77777777" w:rsidR="00A246CC" w:rsidRDefault="00A246CC" w:rsidP="00797188">
            <w:pPr>
              <w:pStyle w:val="TAL"/>
              <w:rPr>
                <w:rFonts w:cs="Arial"/>
                <w:szCs w:val="18"/>
              </w:rPr>
            </w:pPr>
          </w:p>
        </w:tc>
      </w:tr>
      <w:tr w:rsidR="00A246CC" w14:paraId="67F7509F" w14:textId="77777777" w:rsidTr="00797188">
        <w:trPr>
          <w:jc w:val="center"/>
        </w:trPr>
        <w:tc>
          <w:tcPr>
            <w:tcW w:w="1427" w:type="dxa"/>
            <w:tcBorders>
              <w:top w:val="single" w:sz="6" w:space="0" w:color="auto"/>
              <w:left w:val="single" w:sz="6" w:space="0" w:color="auto"/>
              <w:bottom w:val="single" w:sz="6" w:space="0" w:color="auto"/>
              <w:right w:val="single" w:sz="6" w:space="0" w:color="auto"/>
            </w:tcBorders>
          </w:tcPr>
          <w:p w14:paraId="2DF995B3" w14:textId="77777777" w:rsidR="00A246CC" w:rsidRDefault="00A246CC" w:rsidP="00797188">
            <w:pPr>
              <w:pStyle w:val="TAL"/>
              <w:rPr>
                <w:lang w:eastAsia="zh-CN"/>
              </w:rPr>
            </w:pPr>
            <w:r>
              <w:rPr>
                <w:lang w:eastAsia="zh-CN"/>
              </w:rPr>
              <w:t>snssai</w:t>
            </w:r>
          </w:p>
        </w:tc>
        <w:tc>
          <w:tcPr>
            <w:tcW w:w="1259" w:type="dxa"/>
            <w:tcBorders>
              <w:top w:val="single" w:sz="6" w:space="0" w:color="auto"/>
              <w:left w:val="single" w:sz="6" w:space="0" w:color="auto"/>
              <w:bottom w:val="single" w:sz="6" w:space="0" w:color="auto"/>
              <w:right w:val="single" w:sz="6" w:space="0" w:color="auto"/>
            </w:tcBorders>
          </w:tcPr>
          <w:p w14:paraId="5AF0CDCA" w14:textId="77777777" w:rsidR="00A246CC" w:rsidRDefault="00A246CC" w:rsidP="00797188">
            <w:pPr>
              <w:pStyle w:val="TAL"/>
              <w:rPr>
                <w:lang w:eastAsia="zh-CN"/>
              </w:rPr>
            </w:pPr>
            <w:r>
              <w:rPr>
                <w:lang w:eastAsia="zh-CN"/>
              </w:rPr>
              <w:t>Snssai</w:t>
            </w:r>
          </w:p>
        </w:tc>
        <w:tc>
          <w:tcPr>
            <w:tcW w:w="567" w:type="dxa"/>
            <w:tcBorders>
              <w:top w:val="single" w:sz="6" w:space="0" w:color="auto"/>
              <w:left w:val="single" w:sz="6" w:space="0" w:color="auto"/>
              <w:bottom w:val="single" w:sz="6" w:space="0" w:color="auto"/>
              <w:right w:val="single" w:sz="6" w:space="0" w:color="auto"/>
            </w:tcBorders>
          </w:tcPr>
          <w:p w14:paraId="6313AF73" w14:textId="77777777" w:rsidR="00A246CC" w:rsidRDefault="00A246CC" w:rsidP="00797188">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053EAC4B" w14:textId="77777777" w:rsidR="00A246CC" w:rsidRDefault="00A246CC" w:rsidP="00797188">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506460BC" w14:textId="77777777" w:rsidR="00A246CC" w:rsidRDefault="00A246CC" w:rsidP="00797188">
            <w:pPr>
              <w:pStyle w:val="TAL"/>
              <w:rPr>
                <w:rFonts w:cs="Arial"/>
                <w:szCs w:val="18"/>
              </w:rPr>
            </w:pPr>
            <w:r>
              <w:rPr>
                <w:rFonts w:cs="Arial"/>
                <w:szCs w:val="18"/>
              </w:rPr>
              <w:t xml:space="preserve">Slice where the UE disperse its transactions and/or data. Shall be present if "snssais" attribute is included in the event subscription </w:t>
            </w:r>
            <w:r>
              <w:t>or analytics</w:t>
            </w:r>
            <w:r>
              <w:rPr>
                <w:rFonts w:cs="Arial"/>
                <w:szCs w:val="18"/>
              </w:rPr>
              <w:t xml:space="preserve"> request.</w:t>
            </w:r>
          </w:p>
        </w:tc>
        <w:tc>
          <w:tcPr>
            <w:tcW w:w="1033" w:type="dxa"/>
            <w:tcBorders>
              <w:top w:val="single" w:sz="6" w:space="0" w:color="auto"/>
              <w:left w:val="single" w:sz="6" w:space="0" w:color="auto"/>
              <w:bottom w:val="single" w:sz="6" w:space="0" w:color="auto"/>
              <w:right w:val="single" w:sz="6" w:space="0" w:color="auto"/>
            </w:tcBorders>
          </w:tcPr>
          <w:p w14:paraId="35DFDB92" w14:textId="77777777" w:rsidR="00A246CC" w:rsidRDefault="00A246CC" w:rsidP="00797188">
            <w:pPr>
              <w:pStyle w:val="TAL"/>
              <w:rPr>
                <w:rFonts w:cs="Arial"/>
                <w:szCs w:val="18"/>
              </w:rPr>
            </w:pPr>
          </w:p>
        </w:tc>
      </w:tr>
      <w:tr w:rsidR="00A246CC" w14:paraId="222AC190" w14:textId="77777777" w:rsidTr="00797188">
        <w:trPr>
          <w:jc w:val="center"/>
          <w:ins w:id="57" w:author="Huawei" w:date="2024-05-09T17:17:00Z"/>
        </w:trPr>
        <w:tc>
          <w:tcPr>
            <w:tcW w:w="1427" w:type="dxa"/>
            <w:tcBorders>
              <w:top w:val="single" w:sz="6" w:space="0" w:color="auto"/>
              <w:left w:val="single" w:sz="6" w:space="0" w:color="auto"/>
              <w:bottom w:val="single" w:sz="6" w:space="0" w:color="auto"/>
              <w:right w:val="single" w:sz="6" w:space="0" w:color="auto"/>
            </w:tcBorders>
          </w:tcPr>
          <w:p w14:paraId="3525B0DC" w14:textId="047DA2F0" w:rsidR="00A246CC" w:rsidRDefault="00A246CC" w:rsidP="00A246CC">
            <w:pPr>
              <w:pStyle w:val="TAL"/>
              <w:rPr>
                <w:ins w:id="58" w:author="Huawei" w:date="2024-05-09T17:17:00Z"/>
                <w:lang w:eastAsia="zh-CN"/>
              </w:rPr>
            </w:pPr>
            <w:ins w:id="59" w:author="Huawei" w:date="2024-05-09T17:17:00Z">
              <w:r>
                <w:rPr>
                  <w:rFonts w:hint="eastAsia"/>
                  <w:lang w:eastAsia="zh-CN"/>
                </w:rPr>
                <w:t>a</w:t>
              </w:r>
              <w:r>
                <w:rPr>
                  <w:lang w:eastAsia="zh-CN"/>
                </w:rPr>
                <w:t>ccessType</w:t>
              </w:r>
            </w:ins>
          </w:p>
        </w:tc>
        <w:tc>
          <w:tcPr>
            <w:tcW w:w="1259" w:type="dxa"/>
            <w:tcBorders>
              <w:top w:val="single" w:sz="6" w:space="0" w:color="auto"/>
              <w:left w:val="single" w:sz="6" w:space="0" w:color="auto"/>
              <w:bottom w:val="single" w:sz="6" w:space="0" w:color="auto"/>
              <w:right w:val="single" w:sz="6" w:space="0" w:color="auto"/>
            </w:tcBorders>
          </w:tcPr>
          <w:p w14:paraId="01FEB614" w14:textId="429A4719" w:rsidR="00A246CC" w:rsidRDefault="00A246CC" w:rsidP="00A246CC">
            <w:pPr>
              <w:pStyle w:val="TAL"/>
              <w:rPr>
                <w:ins w:id="60" w:author="Huawei" w:date="2024-05-09T17:17:00Z"/>
                <w:lang w:eastAsia="zh-CN"/>
              </w:rPr>
            </w:pPr>
            <w:ins w:id="61" w:author="Huawei" w:date="2024-05-09T17:18:00Z">
              <w:r>
                <w:t>AccessType</w:t>
              </w:r>
            </w:ins>
          </w:p>
        </w:tc>
        <w:tc>
          <w:tcPr>
            <w:tcW w:w="567" w:type="dxa"/>
            <w:tcBorders>
              <w:top w:val="single" w:sz="6" w:space="0" w:color="auto"/>
              <w:left w:val="single" w:sz="6" w:space="0" w:color="auto"/>
              <w:bottom w:val="single" w:sz="6" w:space="0" w:color="auto"/>
              <w:right w:val="single" w:sz="6" w:space="0" w:color="auto"/>
            </w:tcBorders>
          </w:tcPr>
          <w:p w14:paraId="239BBBB0" w14:textId="269B8F26" w:rsidR="00A246CC" w:rsidRDefault="00A246CC" w:rsidP="00A246CC">
            <w:pPr>
              <w:pStyle w:val="TAC"/>
              <w:rPr>
                <w:ins w:id="62" w:author="Huawei" w:date="2024-05-09T17:17:00Z"/>
              </w:rPr>
            </w:pPr>
            <w:ins w:id="63" w:author="Huawei" w:date="2024-05-09T17:18:00Z">
              <w:r>
                <w:rPr>
                  <w:noProof/>
                </w:rPr>
                <w:t>O</w:t>
              </w:r>
            </w:ins>
          </w:p>
        </w:tc>
        <w:tc>
          <w:tcPr>
            <w:tcW w:w="1417" w:type="dxa"/>
            <w:tcBorders>
              <w:top w:val="single" w:sz="6" w:space="0" w:color="auto"/>
              <w:left w:val="single" w:sz="6" w:space="0" w:color="auto"/>
              <w:bottom w:val="single" w:sz="6" w:space="0" w:color="auto"/>
              <w:right w:val="single" w:sz="6" w:space="0" w:color="auto"/>
            </w:tcBorders>
          </w:tcPr>
          <w:p w14:paraId="287C1F0A" w14:textId="17B7388B" w:rsidR="00A246CC" w:rsidRDefault="00A246CC" w:rsidP="00A246CC">
            <w:pPr>
              <w:pStyle w:val="TAL"/>
              <w:rPr>
                <w:ins w:id="64" w:author="Huawei" w:date="2024-05-09T17:17:00Z"/>
              </w:rPr>
            </w:pPr>
            <w:ins w:id="65" w:author="Huawei" w:date="2024-05-09T17:19:00Z">
              <w:r>
                <w:t>0..1</w:t>
              </w:r>
            </w:ins>
          </w:p>
        </w:tc>
        <w:tc>
          <w:tcPr>
            <w:tcW w:w="3672" w:type="dxa"/>
            <w:tcBorders>
              <w:top w:val="single" w:sz="6" w:space="0" w:color="auto"/>
              <w:left w:val="single" w:sz="6" w:space="0" w:color="auto"/>
              <w:bottom w:val="single" w:sz="6" w:space="0" w:color="auto"/>
              <w:right w:val="single" w:sz="6" w:space="0" w:color="auto"/>
            </w:tcBorders>
          </w:tcPr>
          <w:p w14:paraId="3CBF93C8" w14:textId="51F6CF5A" w:rsidR="00A246CC" w:rsidRDefault="00A246CC" w:rsidP="00A246CC">
            <w:pPr>
              <w:pStyle w:val="TAL"/>
              <w:rPr>
                <w:ins w:id="66" w:author="Huawei" w:date="2024-05-09T17:17:00Z"/>
                <w:rFonts w:cs="Arial"/>
                <w:szCs w:val="18"/>
              </w:rPr>
            </w:pPr>
            <w:ins w:id="67" w:author="Huawei" w:date="2024-05-09T17:18:00Z">
              <w:r>
                <w:rPr>
                  <w:noProof/>
                </w:rPr>
                <w:t>The Access Type</w:t>
              </w:r>
            </w:ins>
            <w:ins w:id="68" w:author="Huawei" w:date="2024-05-09T17:19:00Z">
              <w:r w:rsidR="00B83E4C">
                <w:rPr>
                  <w:noProof/>
                </w:rPr>
                <w:t>.</w:t>
              </w:r>
            </w:ins>
          </w:p>
        </w:tc>
        <w:tc>
          <w:tcPr>
            <w:tcW w:w="1033" w:type="dxa"/>
            <w:tcBorders>
              <w:top w:val="single" w:sz="6" w:space="0" w:color="auto"/>
              <w:left w:val="single" w:sz="6" w:space="0" w:color="auto"/>
              <w:bottom w:val="single" w:sz="6" w:space="0" w:color="auto"/>
              <w:right w:val="single" w:sz="6" w:space="0" w:color="auto"/>
            </w:tcBorders>
          </w:tcPr>
          <w:p w14:paraId="1C952EA2" w14:textId="77777777" w:rsidR="00A246CC" w:rsidRDefault="00A246CC" w:rsidP="00A246CC">
            <w:pPr>
              <w:pStyle w:val="TAL"/>
              <w:rPr>
                <w:ins w:id="69" w:author="Huawei" w:date="2024-05-09T17:17:00Z"/>
                <w:rFonts w:cs="Arial"/>
                <w:szCs w:val="18"/>
              </w:rPr>
            </w:pPr>
          </w:p>
        </w:tc>
      </w:tr>
      <w:tr w:rsidR="00B83E4C" w14:paraId="0D51EE38" w14:textId="77777777" w:rsidTr="00797188">
        <w:trPr>
          <w:jc w:val="center"/>
          <w:ins w:id="70" w:author="Huawei" w:date="2024-05-09T17:17:00Z"/>
        </w:trPr>
        <w:tc>
          <w:tcPr>
            <w:tcW w:w="1427" w:type="dxa"/>
            <w:tcBorders>
              <w:top w:val="single" w:sz="6" w:space="0" w:color="auto"/>
              <w:left w:val="single" w:sz="6" w:space="0" w:color="auto"/>
              <w:bottom w:val="single" w:sz="6" w:space="0" w:color="auto"/>
              <w:right w:val="single" w:sz="6" w:space="0" w:color="auto"/>
            </w:tcBorders>
          </w:tcPr>
          <w:p w14:paraId="728AC23B" w14:textId="7458C819" w:rsidR="00B83E4C" w:rsidRDefault="00B83E4C" w:rsidP="00B83E4C">
            <w:pPr>
              <w:pStyle w:val="TAL"/>
              <w:rPr>
                <w:ins w:id="71" w:author="Huawei" w:date="2024-05-09T17:17:00Z"/>
                <w:lang w:eastAsia="zh-CN"/>
              </w:rPr>
            </w:pPr>
            <w:ins w:id="72" w:author="Huawei" w:date="2024-05-09T17:18:00Z">
              <w:r>
                <w:rPr>
                  <w:rFonts w:hint="eastAsia"/>
                  <w:lang w:eastAsia="zh-CN"/>
                </w:rPr>
                <w:t>r</w:t>
              </w:r>
              <w:r>
                <w:rPr>
                  <w:lang w:eastAsia="zh-CN"/>
                </w:rPr>
                <w:t>atType</w:t>
              </w:r>
            </w:ins>
            <w:ins w:id="73" w:author="Huawei" w:date="2024-05-09T17:20:00Z">
              <w:r w:rsidR="007D2A06">
                <w:rPr>
                  <w:lang w:eastAsia="zh-CN"/>
                </w:rPr>
                <w:t>s</w:t>
              </w:r>
            </w:ins>
          </w:p>
        </w:tc>
        <w:tc>
          <w:tcPr>
            <w:tcW w:w="1259" w:type="dxa"/>
            <w:tcBorders>
              <w:top w:val="single" w:sz="6" w:space="0" w:color="auto"/>
              <w:left w:val="single" w:sz="6" w:space="0" w:color="auto"/>
              <w:bottom w:val="single" w:sz="6" w:space="0" w:color="auto"/>
              <w:right w:val="single" w:sz="6" w:space="0" w:color="auto"/>
            </w:tcBorders>
          </w:tcPr>
          <w:p w14:paraId="504A54C8" w14:textId="225F9027" w:rsidR="00B83E4C" w:rsidRDefault="007D2A06" w:rsidP="00B83E4C">
            <w:pPr>
              <w:pStyle w:val="TAL"/>
              <w:rPr>
                <w:ins w:id="74" w:author="Huawei" w:date="2024-05-09T17:17:00Z"/>
                <w:lang w:eastAsia="zh-CN"/>
              </w:rPr>
            </w:pPr>
            <w:ins w:id="75" w:author="Huawei" w:date="2024-05-09T17:20:00Z">
              <w:r>
                <w:rPr>
                  <w:noProof/>
                  <w:lang w:eastAsia="zh-CN"/>
                </w:rPr>
                <w:t>array(</w:t>
              </w:r>
            </w:ins>
            <w:ins w:id="76" w:author="Huawei" w:date="2024-05-09T17:19:00Z">
              <w:r w:rsidR="00B83E4C">
                <w:rPr>
                  <w:rFonts w:hint="eastAsia"/>
                  <w:noProof/>
                  <w:lang w:eastAsia="zh-CN"/>
                </w:rPr>
                <w:t>R</w:t>
              </w:r>
              <w:r w:rsidR="00B83E4C">
                <w:rPr>
                  <w:noProof/>
                  <w:lang w:eastAsia="zh-CN"/>
                </w:rPr>
                <w:t>atType</w:t>
              </w:r>
            </w:ins>
            <w:ins w:id="77" w:author="Huawei" w:date="2024-05-09T17:20:00Z">
              <w:r>
                <w:rPr>
                  <w:noProof/>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4EA36688" w14:textId="7836B688" w:rsidR="00B83E4C" w:rsidRDefault="00DB5E6C" w:rsidP="00B83E4C">
            <w:pPr>
              <w:pStyle w:val="TAC"/>
              <w:rPr>
                <w:ins w:id="78" w:author="Huawei" w:date="2024-05-09T17:17:00Z"/>
              </w:rPr>
            </w:pPr>
            <w:ins w:id="79" w:author="Huawei" w:date="2024-05-09T17:19:00Z">
              <w:r>
                <w:rPr>
                  <w:noProof/>
                </w:rPr>
                <w:t>O</w:t>
              </w:r>
            </w:ins>
          </w:p>
        </w:tc>
        <w:tc>
          <w:tcPr>
            <w:tcW w:w="1417" w:type="dxa"/>
            <w:tcBorders>
              <w:top w:val="single" w:sz="6" w:space="0" w:color="auto"/>
              <w:left w:val="single" w:sz="6" w:space="0" w:color="auto"/>
              <w:bottom w:val="single" w:sz="6" w:space="0" w:color="auto"/>
              <w:right w:val="single" w:sz="6" w:space="0" w:color="auto"/>
            </w:tcBorders>
          </w:tcPr>
          <w:p w14:paraId="6DA13C21" w14:textId="631877A1" w:rsidR="00B83E4C" w:rsidRDefault="007D2A06" w:rsidP="00B83E4C">
            <w:pPr>
              <w:pStyle w:val="TAL"/>
              <w:rPr>
                <w:ins w:id="80" w:author="Huawei" w:date="2024-05-09T17:17:00Z"/>
              </w:rPr>
            </w:pPr>
            <w:ins w:id="81" w:author="Huawei" w:date="2024-05-09T17:20:00Z">
              <w:r>
                <w:rPr>
                  <w:noProof/>
                  <w:lang w:eastAsia="zh-CN"/>
                </w:rPr>
                <w:t>1</w:t>
              </w:r>
            </w:ins>
            <w:ins w:id="82" w:author="Huawei" w:date="2024-05-09T17:19:00Z">
              <w:r w:rsidR="00B83E4C">
                <w:rPr>
                  <w:noProof/>
                  <w:lang w:eastAsia="zh-CN"/>
                </w:rPr>
                <w:t>..</w:t>
              </w:r>
            </w:ins>
            <w:ins w:id="83" w:author="Huawei" w:date="2024-05-09T17:20:00Z">
              <w:r>
                <w:rPr>
                  <w:noProof/>
                  <w:lang w:eastAsia="zh-CN"/>
                </w:rPr>
                <w:t>N</w:t>
              </w:r>
            </w:ins>
          </w:p>
        </w:tc>
        <w:tc>
          <w:tcPr>
            <w:tcW w:w="3672" w:type="dxa"/>
            <w:tcBorders>
              <w:top w:val="single" w:sz="6" w:space="0" w:color="auto"/>
              <w:left w:val="single" w:sz="6" w:space="0" w:color="auto"/>
              <w:bottom w:val="single" w:sz="6" w:space="0" w:color="auto"/>
              <w:right w:val="single" w:sz="6" w:space="0" w:color="auto"/>
            </w:tcBorders>
          </w:tcPr>
          <w:p w14:paraId="5D8CBE30" w14:textId="6522F99A" w:rsidR="00B83E4C" w:rsidRDefault="00B83E4C" w:rsidP="00B83E4C">
            <w:pPr>
              <w:pStyle w:val="TAL"/>
              <w:rPr>
                <w:ins w:id="84" w:author="Huawei" w:date="2024-05-09T17:17:00Z"/>
                <w:rFonts w:cs="Arial"/>
                <w:szCs w:val="18"/>
              </w:rPr>
            </w:pPr>
            <w:ins w:id="85" w:author="Huawei" w:date="2024-05-09T17:19:00Z">
              <w:r>
                <w:rPr>
                  <w:noProof/>
                </w:rPr>
                <w:t xml:space="preserve">The </w:t>
              </w:r>
              <w:r>
                <w:rPr>
                  <w:noProof/>
                  <w:lang w:eastAsia="zh-CN"/>
                </w:rPr>
                <w:t>RAT Type</w:t>
              </w:r>
            </w:ins>
            <w:ins w:id="86" w:author="Huawei" w:date="2024-05-09T17:20:00Z">
              <w:r w:rsidR="000F56D4">
                <w:rPr>
                  <w:noProof/>
                  <w:lang w:eastAsia="zh-CN"/>
                </w:rPr>
                <w:t>s</w:t>
              </w:r>
            </w:ins>
            <w:ins w:id="87" w:author="Huawei" w:date="2024-05-09T17:19:00Z">
              <w:r>
                <w:rPr>
                  <w:noProof/>
                  <w:lang w:eastAsia="zh-CN"/>
                </w:rPr>
                <w:t>.</w:t>
              </w:r>
            </w:ins>
          </w:p>
        </w:tc>
        <w:tc>
          <w:tcPr>
            <w:tcW w:w="1033" w:type="dxa"/>
            <w:tcBorders>
              <w:top w:val="single" w:sz="6" w:space="0" w:color="auto"/>
              <w:left w:val="single" w:sz="6" w:space="0" w:color="auto"/>
              <w:bottom w:val="single" w:sz="6" w:space="0" w:color="auto"/>
              <w:right w:val="single" w:sz="6" w:space="0" w:color="auto"/>
            </w:tcBorders>
          </w:tcPr>
          <w:p w14:paraId="7B692F8B" w14:textId="77777777" w:rsidR="00B83E4C" w:rsidRDefault="00B83E4C" w:rsidP="00B83E4C">
            <w:pPr>
              <w:pStyle w:val="TAL"/>
              <w:rPr>
                <w:ins w:id="88" w:author="Huawei" w:date="2024-05-09T17:17:00Z"/>
                <w:rFonts w:cs="Arial"/>
                <w:szCs w:val="18"/>
              </w:rPr>
            </w:pPr>
          </w:p>
        </w:tc>
      </w:tr>
      <w:tr w:rsidR="00B83E4C" w14:paraId="0E0876F2" w14:textId="77777777" w:rsidTr="00797188">
        <w:trPr>
          <w:jc w:val="center"/>
        </w:trPr>
        <w:tc>
          <w:tcPr>
            <w:tcW w:w="1427" w:type="dxa"/>
            <w:tcBorders>
              <w:top w:val="single" w:sz="6" w:space="0" w:color="auto"/>
              <w:left w:val="single" w:sz="6" w:space="0" w:color="auto"/>
              <w:bottom w:val="single" w:sz="6" w:space="0" w:color="auto"/>
              <w:right w:val="single" w:sz="6" w:space="0" w:color="auto"/>
            </w:tcBorders>
          </w:tcPr>
          <w:p w14:paraId="15DCC2C6" w14:textId="77777777" w:rsidR="00B83E4C" w:rsidRDefault="00B83E4C" w:rsidP="00B83E4C">
            <w:pPr>
              <w:pStyle w:val="TAL"/>
              <w:rPr>
                <w:lang w:eastAsia="zh-CN"/>
              </w:rPr>
            </w:pPr>
            <w:r>
              <w:rPr>
                <w:lang w:eastAsia="zh-CN"/>
              </w:rPr>
              <w:t>supi</w:t>
            </w:r>
          </w:p>
        </w:tc>
        <w:tc>
          <w:tcPr>
            <w:tcW w:w="1259" w:type="dxa"/>
            <w:tcBorders>
              <w:top w:val="single" w:sz="6" w:space="0" w:color="auto"/>
              <w:left w:val="single" w:sz="6" w:space="0" w:color="auto"/>
              <w:bottom w:val="single" w:sz="6" w:space="0" w:color="auto"/>
              <w:right w:val="single" w:sz="6" w:space="0" w:color="auto"/>
            </w:tcBorders>
          </w:tcPr>
          <w:p w14:paraId="5128E5B1" w14:textId="77777777" w:rsidR="00B83E4C" w:rsidRDefault="00B83E4C" w:rsidP="00B83E4C">
            <w:pPr>
              <w:pStyle w:val="TAL"/>
              <w:rPr>
                <w:lang w:eastAsia="zh-CN"/>
              </w:rPr>
            </w:pPr>
            <w:r>
              <w:rPr>
                <w:lang w:eastAsia="zh-CN"/>
              </w:rPr>
              <w:t>Supi</w:t>
            </w:r>
          </w:p>
        </w:tc>
        <w:tc>
          <w:tcPr>
            <w:tcW w:w="567" w:type="dxa"/>
            <w:tcBorders>
              <w:top w:val="single" w:sz="6" w:space="0" w:color="auto"/>
              <w:left w:val="single" w:sz="6" w:space="0" w:color="auto"/>
              <w:bottom w:val="single" w:sz="6" w:space="0" w:color="auto"/>
              <w:right w:val="single" w:sz="6" w:space="0" w:color="auto"/>
            </w:tcBorders>
          </w:tcPr>
          <w:p w14:paraId="2900A73F" w14:textId="77777777" w:rsidR="00B83E4C" w:rsidRDefault="00B83E4C" w:rsidP="00B83E4C">
            <w:pPr>
              <w:pStyle w:val="TAC"/>
              <w:rPr>
                <w:b/>
                <w:bCs/>
              </w:rPr>
            </w:pPr>
            <w:r>
              <w:t>C</w:t>
            </w:r>
          </w:p>
        </w:tc>
        <w:tc>
          <w:tcPr>
            <w:tcW w:w="1417" w:type="dxa"/>
            <w:tcBorders>
              <w:top w:val="single" w:sz="6" w:space="0" w:color="auto"/>
              <w:left w:val="single" w:sz="6" w:space="0" w:color="auto"/>
              <w:bottom w:val="single" w:sz="6" w:space="0" w:color="auto"/>
              <w:right w:val="single" w:sz="6" w:space="0" w:color="auto"/>
            </w:tcBorders>
          </w:tcPr>
          <w:p w14:paraId="191CDD9A" w14:textId="77777777" w:rsidR="00B83E4C" w:rsidRDefault="00B83E4C" w:rsidP="00B83E4C">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036E1BE4" w14:textId="77777777" w:rsidR="00B83E4C" w:rsidRDefault="00B83E4C" w:rsidP="00B83E4C">
            <w:pPr>
              <w:pStyle w:val="TAL"/>
              <w:rPr>
                <w:rFonts w:cs="Arial"/>
                <w:szCs w:val="18"/>
              </w:rPr>
            </w:pPr>
            <w:r>
              <w:rPr>
                <w:rFonts w:cs="Arial"/>
                <w:szCs w:val="18"/>
              </w:rPr>
              <w:t>Identifies the SUPI of an UE. May only be present if reporting inside 5GC.</w:t>
            </w:r>
          </w:p>
        </w:tc>
        <w:tc>
          <w:tcPr>
            <w:tcW w:w="1033" w:type="dxa"/>
            <w:tcBorders>
              <w:top w:val="single" w:sz="6" w:space="0" w:color="auto"/>
              <w:left w:val="single" w:sz="6" w:space="0" w:color="auto"/>
              <w:bottom w:val="single" w:sz="6" w:space="0" w:color="auto"/>
              <w:right w:val="single" w:sz="6" w:space="0" w:color="auto"/>
            </w:tcBorders>
          </w:tcPr>
          <w:p w14:paraId="32309D1F" w14:textId="77777777" w:rsidR="00B83E4C" w:rsidRDefault="00B83E4C" w:rsidP="00B83E4C">
            <w:pPr>
              <w:pStyle w:val="TAL"/>
              <w:rPr>
                <w:rFonts w:cs="Arial"/>
                <w:szCs w:val="18"/>
              </w:rPr>
            </w:pPr>
          </w:p>
        </w:tc>
      </w:tr>
      <w:tr w:rsidR="00B83E4C" w14:paraId="202EBD13" w14:textId="77777777" w:rsidTr="00797188">
        <w:trPr>
          <w:jc w:val="center"/>
        </w:trPr>
        <w:tc>
          <w:tcPr>
            <w:tcW w:w="1427" w:type="dxa"/>
            <w:tcBorders>
              <w:top w:val="single" w:sz="6" w:space="0" w:color="auto"/>
              <w:left w:val="single" w:sz="6" w:space="0" w:color="auto"/>
              <w:bottom w:val="single" w:sz="6" w:space="0" w:color="auto"/>
              <w:right w:val="single" w:sz="6" w:space="0" w:color="auto"/>
            </w:tcBorders>
          </w:tcPr>
          <w:p w14:paraId="75C7DCBB" w14:textId="77777777" w:rsidR="00B83E4C" w:rsidRDefault="00B83E4C" w:rsidP="00B83E4C">
            <w:pPr>
              <w:pStyle w:val="TAL"/>
              <w:rPr>
                <w:lang w:eastAsia="zh-CN"/>
              </w:rPr>
            </w:pPr>
            <w:r>
              <w:rPr>
                <w:lang w:eastAsia="zh-CN"/>
              </w:rPr>
              <w:t>gpsi</w:t>
            </w:r>
          </w:p>
        </w:tc>
        <w:tc>
          <w:tcPr>
            <w:tcW w:w="1259" w:type="dxa"/>
            <w:tcBorders>
              <w:top w:val="single" w:sz="6" w:space="0" w:color="auto"/>
              <w:left w:val="single" w:sz="6" w:space="0" w:color="auto"/>
              <w:bottom w:val="single" w:sz="6" w:space="0" w:color="auto"/>
              <w:right w:val="single" w:sz="6" w:space="0" w:color="auto"/>
            </w:tcBorders>
          </w:tcPr>
          <w:p w14:paraId="0F6BE254" w14:textId="77777777" w:rsidR="00B83E4C" w:rsidRDefault="00B83E4C" w:rsidP="00B83E4C">
            <w:pPr>
              <w:pStyle w:val="TAL"/>
              <w:rPr>
                <w:lang w:eastAsia="zh-CN"/>
              </w:rPr>
            </w:pPr>
            <w:r>
              <w:rPr>
                <w:lang w:eastAsia="zh-CN"/>
              </w:rPr>
              <w:t>Gpsi</w:t>
            </w:r>
          </w:p>
        </w:tc>
        <w:tc>
          <w:tcPr>
            <w:tcW w:w="567" w:type="dxa"/>
            <w:tcBorders>
              <w:top w:val="single" w:sz="6" w:space="0" w:color="auto"/>
              <w:left w:val="single" w:sz="6" w:space="0" w:color="auto"/>
              <w:bottom w:val="single" w:sz="6" w:space="0" w:color="auto"/>
              <w:right w:val="single" w:sz="6" w:space="0" w:color="auto"/>
            </w:tcBorders>
          </w:tcPr>
          <w:p w14:paraId="38D675AD" w14:textId="77777777" w:rsidR="00B83E4C" w:rsidRDefault="00B83E4C" w:rsidP="00B83E4C">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166D3A6D" w14:textId="77777777" w:rsidR="00B83E4C" w:rsidRDefault="00B83E4C" w:rsidP="00B83E4C">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7767337F" w14:textId="77777777" w:rsidR="00B83E4C" w:rsidRDefault="00B83E4C" w:rsidP="00B83E4C">
            <w:pPr>
              <w:pStyle w:val="TAL"/>
              <w:rPr>
                <w:rFonts w:cs="Arial"/>
                <w:szCs w:val="18"/>
              </w:rPr>
            </w:pPr>
            <w:r>
              <w:rPr>
                <w:rFonts w:cs="Arial"/>
                <w:szCs w:val="18"/>
              </w:rPr>
              <w:t xml:space="preserve">Identifies the GPSI of an UE. </w:t>
            </w:r>
          </w:p>
          <w:p w14:paraId="4D2F8F6A" w14:textId="77777777" w:rsidR="00B83E4C" w:rsidRDefault="00B83E4C" w:rsidP="00B83E4C">
            <w:pPr>
              <w:pStyle w:val="TAL"/>
              <w:rPr>
                <w:rFonts w:cs="Arial"/>
                <w:szCs w:val="18"/>
              </w:rPr>
            </w:pPr>
            <w:r>
              <w:rPr>
                <w:rFonts w:cs="Arial"/>
                <w:szCs w:val="18"/>
              </w:rPr>
              <w:t>May only be present if reused by the Nnef_AnalyticsExposure service reporting to external AF.</w:t>
            </w:r>
          </w:p>
        </w:tc>
        <w:tc>
          <w:tcPr>
            <w:tcW w:w="1033" w:type="dxa"/>
            <w:tcBorders>
              <w:top w:val="single" w:sz="6" w:space="0" w:color="auto"/>
              <w:left w:val="single" w:sz="6" w:space="0" w:color="auto"/>
              <w:bottom w:val="single" w:sz="6" w:space="0" w:color="auto"/>
              <w:right w:val="single" w:sz="6" w:space="0" w:color="auto"/>
            </w:tcBorders>
          </w:tcPr>
          <w:p w14:paraId="349DAE26" w14:textId="77777777" w:rsidR="00B83E4C" w:rsidRDefault="00B83E4C" w:rsidP="00B83E4C">
            <w:pPr>
              <w:pStyle w:val="TAL"/>
              <w:rPr>
                <w:rFonts w:cs="Arial"/>
                <w:szCs w:val="18"/>
              </w:rPr>
            </w:pPr>
          </w:p>
        </w:tc>
      </w:tr>
      <w:tr w:rsidR="00B83E4C" w14:paraId="1E100387" w14:textId="77777777" w:rsidTr="00797188">
        <w:trPr>
          <w:jc w:val="center"/>
        </w:trPr>
        <w:tc>
          <w:tcPr>
            <w:tcW w:w="1427" w:type="dxa"/>
            <w:tcBorders>
              <w:top w:val="single" w:sz="6" w:space="0" w:color="auto"/>
              <w:left w:val="single" w:sz="6" w:space="0" w:color="auto"/>
              <w:bottom w:val="single" w:sz="6" w:space="0" w:color="auto"/>
              <w:right w:val="single" w:sz="6" w:space="0" w:color="auto"/>
            </w:tcBorders>
          </w:tcPr>
          <w:p w14:paraId="3C185081" w14:textId="77777777" w:rsidR="00B83E4C" w:rsidRDefault="00B83E4C" w:rsidP="00B83E4C">
            <w:pPr>
              <w:pStyle w:val="TAL"/>
              <w:rPr>
                <w:lang w:eastAsia="zh-CN"/>
              </w:rPr>
            </w:pPr>
            <w:r>
              <w:t>dnn</w:t>
            </w:r>
          </w:p>
        </w:tc>
        <w:tc>
          <w:tcPr>
            <w:tcW w:w="1259" w:type="dxa"/>
            <w:tcBorders>
              <w:top w:val="single" w:sz="6" w:space="0" w:color="auto"/>
              <w:left w:val="single" w:sz="6" w:space="0" w:color="auto"/>
              <w:bottom w:val="single" w:sz="6" w:space="0" w:color="auto"/>
              <w:right w:val="single" w:sz="6" w:space="0" w:color="auto"/>
            </w:tcBorders>
          </w:tcPr>
          <w:p w14:paraId="0BD52D19" w14:textId="77777777" w:rsidR="00B83E4C" w:rsidRDefault="00B83E4C" w:rsidP="00B83E4C">
            <w:pPr>
              <w:pStyle w:val="TAL"/>
              <w:rPr>
                <w:lang w:eastAsia="zh-CN"/>
              </w:rPr>
            </w:pPr>
            <w:r>
              <w:rPr>
                <w:lang w:eastAsia="zh-CN"/>
              </w:rPr>
              <w:t>Dnn</w:t>
            </w:r>
          </w:p>
        </w:tc>
        <w:tc>
          <w:tcPr>
            <w:tcW w:w="567" w:type="dxa"/>
            <w:tcBorders>
              <w:top w:val="single" w:sz="6" w:space="0" w:color="auto"/>
              <w:left w:val="single" w:sz="6" w:space="0" w:color="auto"/>
              <w:bottom w:val="single" w:sz="6" w:space="0" w:color="auto"/>
              <w:right w:val="single" w:sz="6" w:space="0" w:color="auto"/>
            </w:tcBorders>
          </w:tcPr>
          <w:p w14:paraId="0C2FCF75" w14:textId="77777777" w:rsidR="00B83E4C" w:rsidRDefault="00B83E4C" w:rsidP="00B83E4C">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213677E6" w14:textId="77777777" w:rsidR="00B83E4C" w:rsidRDefault="00B83E4C" w:rsidP="00B83E4C">
            <w:pPr>
              <w:pStyle w:val="TAL"/>
            </w:pPr>
            <w:r>
              <w:rPr>
                <w:lang w:eastAsia="zh-CN"/>
              </w:rPr>
              <w:t>0..1</w:t>
            </w:r>
          </w:p>
        </w:tc>
        <w:tc>
          <w:tcPr>
            <w:tcW w:w="3672" w:type="dxa"/>
            <w:tcBorders>
              <w:top w:val="single" w:sz="6" w:space="0" w:color="auto"/>
              <w:left w:val="single" w:sz="6" w:space="0" w:color="auto"/>
              <w:bottom w:val="single" w:sz="6" w:space="0" w:color="auto"/>
              <w:right w:val="single" w:sz="6" w:space="0" w:color="auto"/>
            </w:tcBorders>
          </w:tcPr>
          <w:p w14:paraId="41A27577" w14:textId="77777777" w:rsidR="00B83E4C" w:rsidRDefault="00B83E4C" w:rsidP="00B83E4C">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108137F1" w14:textId="77777777" w:rsidR="00B83E4C" w:rsidRDefault="00B83E4C" w:rsidP="00B83E4C">
            <w:pPr>
              <w:pStyle w:val="TAL"/>
              <w:rPr>
                <w:rFonts w:cs="Arial"/>
                <w:szCs w:val="18"/>
              </w:rPr>
            </w:pPr>
            <w:r>
              <w:rPr>
                <w:lang w:eastAsia="zh-CN"/>
              </w:rPr>
              <w:t xml:space="preserve">Shall be present if the </w:t>
            </w:r>
            <w:r>
              <w:t xml:space="preserve">"dnns" was provided </w:t>
            </w:r>
            <w:r>
              <w:rPr>
                <w:rFonts w:cs="Arial"/>
                <w:szCs w:val="18"/>
              </w:rPr>
              <w:t>in the request or subscription.</w:t>
            </w:r>
          </w:p>
        </w:tc>
        <w:tc>
          <w:tcPr>
            <w:tcW w:w="1033" w:type="dxa"/>
            <w:tcBorders>
              <w:top w:val="single" w:sz="6" w:space="0" w:color="auto"/>
              <w:left w:val="single" w:sz="6" w:space="0" w:color="auto"/>
              <w:bottom w:val="single" w:sz="6" w:space="0" w:color="auto"/>
              <w:right w:val="single" w:sz="6" w:space="0" w:color="auto"/>
            </w:tcBorders>
          </w:tcPr>
          <w:p w14:paraId="484BC6A2" w14:textId="77777777" w:rsidR="00B83E4C" w:rsidRDefault="00B83E4C" w:rsidP="00B83E4C">
            <w:pPr>
              <w:pStyle w:val="TAL"/>
              <w:rPr>
                <w:rFonts w:cs="Arial"/>
                <w:szCs w:val="18"/>
              </w:rPr>
            </w:pPr>
          </w:p>
        </w:tc>
      </w:tr>
      <w:tr w:rsidR="00B83E4C" w14:paraId="23B72F2B" w14:textId="77777777" w:rsidTr="00797188">
        <w:trPr>
          <w:jc w:val="center"/>
        </w:trPr>
        <w:tc>
          <w:tcPr>
            <w:tcW w:w="1427" w:type="dxa"/>
            <w:tcBorders>
              <w:top w:val="single" w:sz="6" w:space="0" w:color="auto"/>
              <w:left w:val="single" w:sz="6" w:space="0" w:color="auto"/>
              <w:bottom w:val="single" w:sz="6" w:space="0" w:color="auto"/>
              <w:right w:val="single" w:sz="6" w:space="0" w:color="auto"/>
            </w:tcBorders>
          </w:tcPr>
          <w:p w14:paraId="6764213D" w14:textId="77777777" w:rsidR="00B83E4C" w:rsidRDefault="00B83E4C" w:rsidP="00B83E4C">
            <w:pPr>
              <w:pStyle w:val="TAL"/>
              <w:rPr>
                <w:lang w:eastAsia="zh-CN"/>
              </w:rPr>
            </w:pPr>
            <w:bookmarkStart w:id="89" w:name="_Hlk131967144"/>
            <w:r>
              <w:rPr>
                <w:lang w:eastAsia="zh-CN"/>
              </w:rPr>
              <w:t>spatialValid</w:t>
            </w:r>
            <w:bookmarkEnd w:id="89"/>
          </w:p>
        </w:tc>
        <w:tc>
          <w:tcPr>
            <w:tcW w:w="1259" w:type="dxa"/>
            <w:tcBorders>
              <w:top w:val="single" w:sz="6" w:space="0" w:color="auto"/>
              <w:left w:val="single" w:sz="6" w:space="0" w:color="auto"/>
              <w:bottom w:val="single" w:sz="6" w:space="0" w:color="auto"/>
              <w:right w:val="single" w:sz="6" w:space="0" w:color="auto"/>
            </w:tcBorders>
          </w:tcPr>
          <w:p w14:paraId="075C2124" w14:textId="77777777" w:rsidR="00B83E4C" w:rsidRDefault="00B83E4C" w:rsidP="00B83E4C">
            <w:pPr>
              <w:pStyle w:val="TAL"/>
            </w:pPr>
            <w:r>
              <w:rPr>
                <w:lang w:eastAsia="zh-CN"/>
              </w:rPr>
              <w:t>NetworkAreaInfo</w:t>
            </w:r>
          </w:p>
        </w:tc>
        <w:tc>
          <w:tcPr>
            <w:tcW w:w="567" w:type="dxa"/>
            <w:tcBorders>
              <w:top w:val="single" w:sz="6" w:space="0" w:color="auto"/>
              <w:left w:val="single" w:sz="6" w:space="0" w:color="auto"/>
              <w:bottom w:val="single" w:sz="6" w:space="0" w:color="auto"/>
              <w:right w:val="single" w:sz="6" w:space="0" w:color="auto"/>
            </w:tcBorders>
          </w:tcPr>
          <w:p w14:paraId="74701ED8" w14:textId="77777777" w:rsidR="00B83E4C" w:rsidRDefault="00B83E4C" w:rsidP="00B83E4C">
            <w:pPr>
              <w:pStyle w:val="TAC"/>
              <w:rPr>
                <w:lang w:eastAsia="zh-CN"/>
              </w:rPr>
            </w:pPr>
            <w:r>
              <w:rPr>
                <w:lang w:eastAsia="zh-CN"/>
              </w:rPr>
              <w:t>C</w:t>
            </w:r>
          </w:p>
        </w:tc>
        <w:tc>
          <w:tcPr>
            <w:tcW w:w="1417" w:type="dxa"/>
            <w:tcBorders>
              <w:top w:val="single" w:sz="6" w:space="0" w:color="auto"/>
              <w:left w:val="single" w:sz="6" w:space="0" w:color="auto"/>
              <w:bottom w:val="single" w:sz="6" w:space="0" w:color="auto"/>
              <w:right w:val="single" w:sz="6" w:space="0" w:color="auto"/>
            </w:tcBorders>
          </w:tcPr>
          <w:p w14:paraId="0C5C2A3A" w14:textId="77777777" w:rsidR="00B83E4C" w:rsidRDefault="00B83E4C" w:rsidP="00B83E4C">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46CC99F5" w14:textId="77777777" w:rsidR="00B83E4C" w:rsidRDefault="00B83E4C" w:rsidP="00B83E4C">
            <w:pPr>
              <w:pStyle w:val="TAL"/>
              <w:rPr>
                <w:lang w:val="en-US" w:eastAsia="zh-CN"/>
              </w:rPr>
            </w:pPr>
            <w:r>
              <w:rPr>
                <w:lang w:eastAsia="zh-CN"/>
              </w:rPr>
              <w:t>Represents</w:t>
            </w:r>
            <w:r>
              <w:t xml:space="preserve"> the</w:t>
            </w:r>
            <w:r>
              <w:rPr>
                <w:lang w:eastAsia="zh-CN"/>
              </w:rPr>
              <w:t xml:space="preserve"> </w:t>
            </w:r>
            <w:r>
              <w:t>area where the End to End data transfer volume transfer time analytics applies.</w:t>
            </w:r>
            <w:r>
              <w:rPr>
                <w:rFonts w:cs="Arial"/>
                <w:szCs w:val="18"/>
              </w:rPr>
              <w:t xml:space="preserve"> Shall be present if "networkArea" attribute was provided in the request or subscription.</w:t>
            </w:r>
          </w:p>
        </w:tc>
        <w:tc>
          <w:tcPr>
            <w:tcW w:w="1033" w:type="dxa"/>
            <w:tcBorders>
              <w:top w:val="single" w:sz="6" w:space="0" w:color="auto"/>
              <w:left w:val="single" w:sz="6" w:space="0" w:color="auto"/>
              <w:bottom w:val="single" w:sz="6" w:space="0" w:color="auto"/>
              <w:right w:val="single" w:sz="6" w:space="0" w:color="auto"/>
            </w:tcBorders>
          </w:tcPr>
          <w:p w14:paraId="323B3042" w14:textId="77777777" w:rsidR="00B83E4C" w:rsidRDefault="00B83E4C" w:rsidP="00B83E4C">
            <w:pPr>
              <w:pStyle w:val="TAL"/>
              <w:rPr>
                <w:rFonts w:cs="Arial"/>
                <w:szCs w:val="18"/>
              </w:rPr>
            </w:pPr>
          </w:p>
        </w:tc>
      </w:tr>
      <w:tr w:rsidR="00B83E4C" w14:paraId="65FB010E" w14:textId="77777777" w:rsidTr="00797188">
        <w:trPr>
          <w:jc w:val="center"/>
        </w:trPr>
        <w:tc>
          <w:tcPr>
            <w:tcW w:w="1427" w:type="dxa"/>
            <w:tcBorders>
              <w:top w:val="single" w:sz="6" w:space="0" w:color="auto"/>
              <w:left w:val="single" w:sz="6" w:space="0" w:color="auto"/>
              <w:bottom w:val="single" w:sz="6" w:space="0" w:color="auto"/>
              <w:right w:val="single" w:sz="6" w:space="0" w:color="auto"/>
            </w:tcBorders>
          </w:tcPr>
          <w:p w14:paraId="45993A45" w14:textId="77777777" w:rsidR="00B83E4C" w:rsidRDefault="00B83E4C" w:rsidP="00B83E4C">
            <w:pPr>
              <w:pStyle w:val="TAL"/>
              <w:rPr>
                <w:lang w:eastAsia="zh-CN"/>
              </w:rPr>
            </w:pPr>
            <w:r>
              <w:rPr>
                <w:lang w:eastAsia="zh-CN"/>
              </w:rPr>
              <w:t>temporalValidCon</w:t>
            </w:r>
          </w:p>
        </w:tc>
        <w:tc>
          <w:tcPr>
            <w:tcW w:w="1259" w:type="dxa"/>
            <w:tcBorders>
              <w:top w:val="single" w:sz="6" w:space="0" w:color="auto"/>
              <w:left w:val="single" w:sz="6" w:space="0" w:color="auto"/>
              <w:bottom w:val="single" w:sz="6" w:space="0" w:color="auto"/>
              <w:right w:val="single" w:sz="6" w:space="0" w:color="auto"/>
            </w:tcBorders>
          </w:tcPr>
          <w:p w14:paraId="225D4501" w14:textId="77777777" w:rsidR="00B83E4C" w:rsidRDefault="00B83E4C" w:rsidP="00B83E4C">
            <w:pPr>
              <w:pStyle w:val="TAL"/>
            </w:pPr>
            <w:r>
              <w:rPr>
                <w:rFonts w:eastAsia="等线"/>
                <w:lang w:eastAsia="zh-CN"/>
              </w:rPr>
              <w:t>TimeWindow</w:t>
            </w:r>
          </w:p>
        </w:tc>
        <w:tc>
          <w:tcPr>
            <w:tcW w:w="567" w:type="dxa"/>
            <w:tcBorders>
              <w:top w:val="single" w:sz="6" w:space="0" w:color="auto"/>
              <w:left w:val="single" w:sz="6" w:space="0" w:color="auto"/>
              <w:bottom w:val="single" w:sz="6" w:space="0" w:color="auto"/>
              <w:right w:val="single" w:sz="6" w:space="0" w:color="auto"/>
            </w:tcBorders>
          </w:tcPr>
          <w:p w14:paraId="6F2D0C54" w14:textId="77777777" w:rsidR="00B83E4C" w:rsidRDefault="00B83E4C" w:rsidP="00B83E4C">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tcPr>
          <w:p w14:paraId="2E3EF1F8" w14:textId="77777777" w:rsidR="00B83E4C" w:rsidRDefault="00B83E4C" w:rsidP="00B83E4C">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3FD58FE2" w14:textId="77777777" w:rsidR="00B83E4C" w:rsidRDefault="00B83E4C" w:rsidP="00B83E4C">
            <w:pPr>
              <w:pStyle w:val="TAL"/>
              <w:rPr>
                <w:lang w:val="en-US" w:eastAsia="zh-CN"/>
              </w:rPr>
            </w:pPr>
            <w:r>
              <w:rPr>
                <w:lang w:eastAsia="zh-CN"/>
              </w:rPr>
              <w:t>Represents</w:t>
            </w:r>
            <w:r>
              <w:t xml:space="preserve"> t</w:t>
            </w:r>
            <w:r>
              <w:rPr>
                <w:rFonts w:cs="Arial"/>
                <w:szCs w:val="18"/>
                <w:lang w:eastAsia="zh-CN"/>
              </w:rPr>
              <w:t>he</w:t>
            </w:r>
            <w:r>
              <w:rPr>
                <w:rFonts w:cs="Arial"/>
                <w:szCs w:val="18"/>
              </w:rPr>
              <w:t xml:space="preserve"> v</w:t>
            </w:r>
            <w:r>
              <w:t xml:space="preserve">alid period for </w:t>
            </w:r>
            <w:r>
              <w:rPr>
                <w:rFonts w:cs="Arial"/>
                <w:szCs w:val="18"/>
              </w:rPr>
              <w:t>the</w:t>
            </w:r>
            <w:r>
              <w:t xml:space="preserve"> End to End data transfer volume transfer time analytics</w:t>
            </w:r>
            <w:r>
              <w:rPr>
                <w:rFonts w:cs="Arial"/>
                <w:szCs w:val="18"/>
              </w:rPr>
              <w:t>.</w:t>
            </w:r>
          </w:p>
        </w:tc>
        <w:tc>
          <w:tcPr>
            <w:tcW w:w="1033" w:type="dxa"/>
            <w:tcBorders>
              <w:top w:val="single" w:sz="6" w:space="0" w:color="auto"/>
              <w:left w:val="single" w:sz="6" w:space="0" w:color="auto"/>
              <w:bottom w:val="single" w:sz="6" w:space="0" w:color="auto"/>
              <w:right w:val="single" w:sz="6" w:space="0" w:color="auto"/>
            </w:tcBorders>
          </w:tcPr>
          <w:p w14:paraId="7EFDB44E" w14:textId="77777777" w:rsidR="00B83E4C" w:rsidRDefault="00B83E4C" w:rsidP="00B83E4C">
            <w:pPr>
              <w:pStyle w:val="TAL"/>
              <w:rPr>
                <w:rFonts w:cs="Arial"/>
                <w:szCs w:val="18"/>
              </w:rPr>
            </w:pPr>
          </w:p>
        </w:tc>
      </w:tr>
      <w:tr w:rsidR="00B83E4C" w14:paraId="510B72BE" w14:textId="77777777" w:rsidTr="00797188">
        <w:trPr>
          <w:jc w:val="center"/>
        </w:trPr>
        <w:tc>
          <w:tcPr>
            <w:tcW w:w="1427" w:type="dxa"/>
            <w:tcBorders>
              <w:top w:val="single" w:sz="6" w:space="0" w:color="auto"/>
              <w:left w:val="single" w:sz="6" w:space="0" w:color="auto"/>
              <w:bottom w:val="single" w:sz="6" w:space="0" w:color="auto"/>
              <w:right w:val="single" w:sz="6" w:space="0" w:color="auto"/>
            </w:tcBorders>
          </w:tcPr>
          <w:p w14:paraId="69646581" w14:textId="77777777" w:rsidR="00B83E4C" w:rsidRDefault="00B83E4C" w:rsidP="00B83E4C">
            <w:pPr>
              <w:pStyle w:val="TAL"/>
              <w:rPr>
                <w:lang w:eastAsia="zh-CN"/>
              </w:rPr>
            </w:pPr>
            <w:r>
              <w:rPr>
                <w:lang w:eastAsia="zh-CN"/>
              </w:rPr>
              <w:t>dataVolTransTime</w:t>
            </w:r>
          </w:p>
        </w:tc>
        <w:tc>
          <w:tcPr>
            <w:tcW w:w="1259" w:type="dxa"/>
            <w:tcBorders>
              <w:top w:val="single" w:sz="6" w:space="0" w:color="auto"/>
              <w:left w:val="single" w:sz="6" w:space="0" w:color="auto"/>
              <w:bottom w:val="single" w:sz="6" w:space="0" w:color="auto"/>
              <w:right w:val="single" w:sz="6" w:space="0" w:color="auto"/>
            </w:tcBorders>
          </w:tcPr>
          <w:p w14:paraId="4B96E386" w14:textId="77777777" w:rsidR="00B83E4C" w:rsidRDefault="00B83E4C" w:rsidP="00B83E4C">
            <w:pPr>
              <w:pStyle w:val="TAL"/>
              <w:rPr>
                <w:lang w:eastAsia="zh-CN"/>
              </w:rPr>
            </w:pPr>
            <w:r>
              <w:rPr>
                <w:lang w:eastAsia="zh-CN"/>
              </w:rPr>
              <w:t>DataVolume</w:t>
            </w:r>
            <w:r>
              <w:t>TransferTime</w:t>
            </w:r>
          </w:p>
        </w:tc>
        <w:tc>
          <w:tcPr>
            <w:tcW w:w="567" w:type="dxa"/>
            <w:tcBorders>
              <w:top w:val="single" w:sz="6" w:space="0" w:color="auto"/>
              <w:left w:val="single" w:sz="6" w:space="0" w:color="auto"/>
              <w:bottom w:val="single" w:sz="6" w:space="0" w:color="auto"/>
              <w:right w:val="single" w:sz="6" w:space="0" w:color="auto"/>
            </w:tcBorders>
          </w:tcPr>
          <w:p w14:paraId="76A36777" w14:textId="77777777" w:rsidR="00B83E4C" w:rsidRDefault="00B83E4C" w:rsidP="00B83E4C">
            <w:pPr>
              <w:pStyle w:val="TAC"/>
            </w:pPr>
            <w:r>
              <w:t>O</w:t>
            </w:r>
          </w:p>
        </w:tc>
        <w:tc>
          <w:tcPr>
            <w:tcW w:w="1417" w:type="dxa"/>
            <w:tcBorders>
              <w:top w:val="single" w:sz="6" w:space="0" w:color="auto"/>
              <w:left w:val="single" w:sz="6" w:space="0" w:color="auto"/>
              <w:bottom w:val="single" w:sz="6" w:space="0" w:color="auto"/>
              <w:right w:val="single" w:sz="6" w:space="0" w:color="auto"/>
            </w:tcBorders>
          </w:tcPr>
          <w:p w14:paraId="75C52D9F" w14:textId="77777777" w:rsidR="00B83E4C" w:rsidRDefault="00B83E4C" w:rsidP="00B83E4C">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28743475" w14:textId="77777777" w:rsidR="00B83E4C" w:rsidRDefault="00B83E4C" w:rsidP="00B83E4C">
            <w:pPr>
              <w:pStyle w:val="TAL"/>
            </w:pPr>
            <w:r>
              <w:rPr>
                <w:lang w:eastAsia="zh-CN"/>
              </w:rPr>
              <w:t xml:space="preserve">Indicates the </w:t>
            </w:r>
            <w:r>
              <w:t>E2E data volume transfer time</w:t>
            </w:r>
            <w:r>
              <w:rPr>
                <w:lang w:eastAsia="zh-CN"/>
              </w:rPr>
              <w:t xml:space="preserve"> and the </w:t>
            </w:r>
            <w:r>
              <w:t>data volume used to derive the transfer time.</w:t>
            </w:r>
          </w:p>
        </w:tc>
        <w:tc>
          <w:tcPr>
            <w:tcW w:w="1033" w:type="dxa"/>
            <w:tcBorders>
              <w:top w:val="single" w:sz="6" w:space="0" w:color="auto"/>
              <w:left w:val="single" w:sz="6" w:space="0" w:color="auto"/>
              <w:bottom w:val="single" w:sz="6" w:space="0" w:color="auto"/>
              <w:right w:val="single" w:sz="6" w:space="0" w:color="auto"/>
            </w:tcBorders>
          </w:tcPr>
          <w:p w14:paraId="0D0D448C" w14:textId="77777777" w:rsidR="00B83E4C" w:rsidRDefault="00B83E4C" w:rsidP="00B83E4C">
            <w:pPr>
              <w:pStyle w:val="TAL"/>
              <w:rPr>
                <w:rFonts w:cs="Arial"/>
                <w:szCs w:val="18"/>
              </w:rPr>
            </w:pPr>
          </w:p>
        </w:tc>
      </w:tr>
    </w:tbl>
    <w:p w14:paraId="3F3DD298" w14:textId="77777777" w:rsidR="00A246CC" w:rsidRDefault="00A246CC" w:rsidP="00A246CC"/>
    <w:p w14:paraId="785956C0" w14:textId="4DC04D8B" w:rsidR="00F04D3C" w:rsidRPr="00B61815" w:rsidRDefault="00F04D3C" w:rsidP="00F04D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5D911BFA" w14:textId="77777777" w:rsidR="007B1F66" w:rsidRDefault="007B1F66" w:rsidP="007B1F66">
      <w:pPr>
        <w:pStyle w:val="1"/>
        <w:rPr>
          <w:lang w:val="en-US" w:eastAsia="zh-CN"/>
        </w:rPr>
      </w:pPr>
      <w:bookmarkStart w:id="90" w:name="_Toc34266366"/>
      <w:bookmarkStart w:id="91" w:name="_Toc59018019"/>
      <w:bookmarkStart w:id="92" w:name="_Toc114134057"/>
      <w:bookmarkStart w:id="93" w:name="_Toc112951378"/>
      <w:bookmarkStart w:id="94" w:name="_Toc98233868"/>
      <w:bookmarkStart w:id="95" w:name="_Toc83233236"/>
      <w:bookmarkStart w:id="96" w:name="_Toc120702558"/>
      <w:bookmarkStart w:id="97" w:name="_Toc51762982"/>
      <w:bookmarkStart w:id="98" w:name="_Toc66231887"/>
      <w:bookmarkStart w:id="99" w:name="_Toc70550752"/>
      <w:bookmarkStart w:id="100" w:name="_Toc28012880"/>
      <w:bookmarkStart w:id="101" w:name="_Toc56641051"/>
      <w:bookmarkStart w:id="102" w:name="_Toc43563581"/>
      <w:bookmarkStart w:id="103" w:name="_Toc113031918"/>
      <w:bookmarkStart w:id="104" w:name="_Toc36102537"/>
      <w:bookmarkStart w:id="105" w:name="_Toc45134130"/>
      <w:bookmarkStart w:id="106" w:name="_Toc94064466"/>
      <w:bookmarkStart w:id="107" w:name="_Toc85553165"/>
      <w:bookmarkStart w:id="108" w:name="_Toc85557264"/>
      <w:bookmarkStart w:id="109" w:name="_Toc68169048"/>
      <w:bookmarkStart w:id="110" w:name="_Toc90656059"/>
      <w:bookmarkStart w:id="111" w:name="_Toc138754551"/>
      <w:bookmarkStart w:id="112" w:name="_Toc145706049"/>
      <w:bookmarkStart w:id="113" w:name="_Toc148523022"/>
      <w:bookmarkStart w:id="114" w:name="_Toc104539255"/>
      <w:bookmarkStart w:id="115" w:name="_Toc101244649"/>
      <w:bookmarkStart w:id="116" w:name="_Toc88667774"/>
      <w:bookmarkStart w:id="117" w:name="_Toc136562717"/>
      <w:bookmarkStart w:id="118" w:name="_Toc50032062"/>
      <w:bookmarkStart w:id="119" w:name="_Toc160736445"/>
      <w:r>
        <w:t>A.2</w:t>
      </w:r>
      <w:r>
        <w:tab/>
      </w:r>
      <w:r>
        <w:rPr>
          <w:lang w:val="en-US" w:eastAsia="zh-CN"/>
        </w:rPr>
        <w:t>Nnwdaf_EventsSubscription API</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2EB2BE0" w14:textId="77777777" w:rsidR="007B1F66" w:rsidRDefault="007B1F66" w:rsidP="007B1F66">
      <w:pPr>
        <w:pStyle w:val="PL"/>
      </w:pPr>
      <w:bookmarkStart w:id="120" w:name="_Hlk56636785"/>
      <w:r>
        <w:t>openapi: 3.0.0</w:t>
      </w:r>
    </w:p>
    <w:p w14:paraId="32FEF2FD" w14:textId="77777777" w:rsidR="007B1F66" w:rsidRDefault="007B1F66" w:rsidP="007B1F66">
      <w:pPr>
        <w:pStyle w:val="PL"/>
      </w:pPr>
    </w:p>
    <w:p w14:paraId="79BC99BD" w14:textId="77777777" w:rsidR="007B1F66" w:rsidRDefault="007B1F66" w:rsidP="007B1F66">
      <w:pPr>
        <w:pStyle w:val="PL"/>
      </w:pPr>
      <w:r>
        <w:t>info:</w:t>
      </w:r>
    </w:p>
    <w:p w14:paraId="5362F2F3" w14:textId="77777777" w:rsidR="007B1F66" w:rsidRDefault="007B1F66" w:rsidP="007B1F66">
      <w:pPr>
        <w:pStyle w:val="PL"/>
      </w:pPr>
      <w:r>
        <w:t xml:space="preserve">  version: 1.3.0-alpha.</w:t>
      </w:r>
      <w:r>
        <w:rPr>
          <w:rFonts w:cs="Arial"/>
        </w:rPr>
        <w:t>6</w:t>
      </w:r>
    </w:p>
    <w:p w14:paraId="160F47E5" w14:textId="77777777" w:rsidR="007B1F66" w:rsidRDefault="007B1F66" w:rsidP="007B1F66">
      <w:pPr>
        <w:pStyle w:val="PL"/>
      </w:pPr>
      <w:r>
        <w:t xml:space="preserve">  title: Nnwdaf_EventsSubscription</w:t>
      </w:r>
    </w:p>
    <w:p w14:paraId="6345DA15" w14:textId="77777777" w:rsidR="007B1F66" w:rsidRDefault="007B1F66" w:rsidP="007B1F66">
      <w:pPr>
        <w:pStyle w:val="PL"/>
      </w:pPr>
      <w:r>
        <w:t xml:space="preserve">  description: |</w:t>
      </w:r>
    </w:p>
    <w:p w14:paraId="09CC32D2" w14:textId="77777777" w:rsidR="007B1F66" w:rsidRDefault="007B1F66" w:rsidP="007B1F66">
      <w:pPr>
        <w:pStyle w:val="PL"/>
      </w:pPr>
      <w:r>
        <w:t xml:space="preserve">    Nnwdaf_EventsSubscription Service API.  </w:t>
      </w:r>
    </w:p>
    <w:p w14:paraId="79C657EF" w14:textId="77777777" w:rsidR="007B1F66" w:rsidRDefault="007B1F66" w:rsidP="007B1F66">
      <w:pPr>
        <w:pStyle w:val="PL"/>
      </w:pPr>
      <w:r>
        <w:t xml:space="preserve">    © 2024, 3GPP Organizational Partners (ARIB, ATIS, CCSA, ETSI, TSDSI, TTA, TTC).  </w:t>
      </w:r>
    </w:p>
    <w:p w14:paraId="49286E20" w14:textId="77777777" w:rsidR="007B1F66" w:rsidRDefault="007B1F66" w:rsidP="007B1F66">
      <w:pPr>
        <w:pStyle w:val="PL"/>
      </w:pPr>
      <w:r>
        <w:t xml:space="preserve">    All rights reserved.</w:t>
      </w:r>
    </w:p>
    <w:p w14:paraId="2F1596AC" w14:textId="77777777" w:rsidR="007B1F66" w:rsidRDefault="007B1F66" w:rsidP="007B1F66">
      <w:pPr>
        <w:pStyle w:val="PL"/>
      </w:pPr>
    </w:p>
    <w:p w14:paraId="6A41FE2D" w14:textId="77777777" w:rsidR="007B1F66" w:rsidRDefault="007B1F66" w:rsidP="007B1F66">
      <w:pPr>
        <w:pStyle w:val="PL"/>
        <w:rPr>
          <w:rFonts w:eastAsia="等线"/>
        </w:rPr>
      </w:pPr>
      <w:r>
        <w:rPr>
          <w:rFonts w:eastAsia="等线"/>
        </w:rPr>
        <w:t>externalDocs:</w:t>
      </w:r>
    </w:p>
    <w:p w14:paraId="00C0FF4F" w14:textId="77777777" w:rsidR="007B1F66" w:rsidRDefault="007B1F66" w:rsidP="007B1F66">
      <w:pPr>
        <w:pStyle w:val="PL"/>
        <w:rPr>
          <w:rFonts w:eastAsia="等线"/>
        </w:rPr>
      </w:pPr>
      <w:r>
        <w:rPr>
          <w:rFonts w:eastAsia="等线"/>
        </w:rPr>
        <w:t xml:space="preserve">  description: 3GPP TS 29.520 V18.</w:t>
      </w:r>
      <w:r>
        <w:rPr>
          <w:rFonts w:eastAsia="等线"/>
          <w:lang w:eastAsia="zh-CN"/>
        </w:rPr>
        <w:t>5</w:t>
      </w:r>
      <w:r>
        <w:rPr>
          <w:rFonts w:eastAsia="等线"/>
        </w:rPr>
        <w:t>.0; 5G System; Network Data Analytics Services.</w:t>
      </w:r>
    </w:p>
    <w:p w14:paraId="070F2FF3" w14:textId="77777777" w:rsidR="007B1F66" w:rsidRDefault="007B1F66" w:rsidP="007B1F66">
      <w:pPr>
        <w:pStyle w:val="PL"/>
      </w:pPr>
      <w:r>
        <w:rPr>
          <w:rFonts w:eastAsia="等线"/>
        </w:rPr>
        <w:t xml:space="preserve">  url: 'http</w:t>
      </w:r>
      <w:r>
        <w:rPr>
          <w:rFonts w:eastAsia="等线" w:hint="eastAsia"/>
          <w:lang w:eastAsia="zh-CN"/>
        </w:rPr>
        <w:t>s</w:t>
      </w:r>
      <w:r>
        <w:rPr>
          <w:rFonts w:eastAsia="等线"/>
        </w:rPr>
        <w:t>://www.3gpp.org/ftp/Specs/archive/29_series/29.520/'</w:t>
      </w:r>
    </w:p>
    <w:p w14:paraId="6CAF443C" w14:textId="77777777" w:rsidR="007B1F66" w:rsidRDefault="007B1F66" w:rsidP="007B1F66">
      <w:pPr>
        <w:pStyle w:val="PL"/>
        <w:rPr>
          <w:rFonts w:eastAsia="等线"/>
          <w:lang w:val="en-US"/>
        </w:rPr>
      </w:pPr>
    </w:p>
    <w:p w14:paraId="1AD997AA" w14:textId="77777777" w:rsidR="007B1F66" w:rsidRDefault="007B1F66" w:rsidP="007B1F66">
      <w:pPr>
        <w:pStyle w:val="PL"/>
        <w:rPr>
          <w:rFonts w:eastAsia="等线"/>
          <w:lang w:val="en-US"/>
        </w:rPr>
      </w:pPr>
      <w:r>
        <w:rPr>
          <w:rFonts w:eastAsia="等线"/>
          <w:lang w:val="en-US"/>
        </w:rPr>
        <w:t>security:</w:t>
      </w:r>
    </w:p>
    <w:p w14:paraId="289C192B" w14:textId="77777777" w:rsidR="007B1F66" w:rsidRDefault="007B1F66" w:rsidP="007B1F66">
      <w:pPr>
        <w:pStyle w:val="PL"/>
        <w:rPr>
          <w:rFonts w:eastAsia="等线"/>
          <w:lang w:val="en-US"/>
        </w:rPr>
      </w:pPr>
      <w:r>
        <w:rPr>
          <w:rFonts w:eastAsia="等线"/>
          <w:lang w:val="en-US"/>
        </w:rPr>
        <w:t xml:space="preserve">  - {}</w:t>
      </w:r>
    </w:p>
    <w:p w14:paraId="077E5A3F" w14:textId="77777777" w:rsidR="007B1F66" w:rsidRDefault="007B1F66" w:rsidP="007B1F66">
      <w:pPr>
        <w:pStyle w:val="PL"/>
        <w:rPr>
          <w:rFonts w:eastAsia="等线"/>
          <w:lang w:val="en-US"/>
        </w:rPr>
      </w:pPr>
      <w:r>
        <w:rPr>
          <w:rFonts w:eastAsia="等线"/>
          <w:lang w:val="en-US"/>
        </w:rPr>
        <w:t xml:space="preserve">  - oAuth2ClientCredentials:</w:t>
      </w:r>
    </w:p>
    <w:p w14:paraId="1558CB47" w14:textId="77777777" w:rsidR="007B1F66" w:rsidRDefault="007B1F66" w:rsidP="007B1F66">
      <w:pPr>
        <w:pStyle w:val="PL"/>
        <w:rPr>
          <w:rFonts w:eastAsia="等线"/>
          <w:lang w:val="en-US"/>
        </w:rPr>
      </w:pPr>
      <w:r>
        <w:rPr>
          <w:rFonts w:eastAsia="等线"/>
          <w:lang w:val="en-US"/>
        </w:rPr>
        <w:t xml:space="preserve">    - </w:t>
      </w:r>
      <w:r>
        <w:rPr>
          <w:rFonts w:eastAsia="等线"/>
        </w:rPr>
        <w:t>nnwdaf-eventssubscription</w:t>
      </w:r>
    </w:p>
    <w:p w14:paraId="0A7B129A" w14:textId="77777777" w:rsidR="007B1F66" w:rsidRDefault="007B1F66" w:rsidP="007B1F66">
      <w:pPr>
        <w:pStyle w:val="PL"/>
      </w:pPr>
    </w:p>
    <w:p w14:paraId="2E854D14" w14:textId="77777777" w:rsidR="007B1F66" w:rsidRDefault="007B1F66" w:rsidP="007B1F66">
      <w:pPr>
        <w:pStyle w:val="PL"/>
      </w:pPr>
      <w:r>
        <w:t>servers:</w:t>
      </w:r>
    </w:p>
    <w:p w14:paraId="4AEAB568" w14:textId="77777777" w:rsidR="007B1F66" w:rsidRDefault="007B1F66" w:rsidP="007B1F66">
      <w:pPr>
        <w:pStyle w:val="PL"/>
      </w:pPr>
      <w:r>
        <w:lastRenderedPageBreak/>
        <w:t xml:space="preserve">  - url: '{apiRoot}/nnwdaf-eventssubscription/v1'</w:t>
      </w:r>
    </w:p>
    <w:p w14:paraId="293E3904" w14:textId="77777777" w:rsidR="007B1F66" w:rsidRDefault="007B1F66" w:rsidP="007B1F66">
      <w:pPr>
        <w:pStyle w:val="PL"/>
      </w:pPr>
      <w:r>
        <w:t xml:space="preserve">    variables:</w:t>
      </w:r>
    </w:p>
    <w:p w14:paraId="531E06F3" w14:textId="77777777" w:rsidR="007B1F66" w:rsidRDefault="007B1F66" w:rsidP="007B1F66">
      <w:pPr>
        <w:pStyle w:val="PL"/>
      </w:pPr>
      <w:r>
        <w:t xml:space="preserve">      apiRoot:</w:t>
      </w:r>
    </w:p>
    <w:p w14:paraId="41FD7078" w14:textId="77777777" w:rsidR="007B1F66" w:rsidRDefault="007B1F66" w:rsidP="007B1F66">
      <w:pPr>
        <w:pStyle w:val="PL"/>
      </w:pPr>
      <w:r>
        <w:t xml:space="preserve">        default: https://example.com</w:t>
      </w:r>
    </w:p>
    <w:p w14:paraId="32D07D6B" w14:textId="77777777" w:rsidR="007B1F66" w:rsidRDefault="007B1F66" w:rsidP="007B1F66">
      <w:pPr>
        <w:pStyle w:val="PL"/>
      </w:pPr>
      <w:r>
        <w:t xml:space="preserve">        description: apiRoot as defined in clause 4.4 of 3GPP TS 29.501.</w:t>
      </w:r>
    </w:p>
    <w:p w14:paraId="036832D7" w14:textId="77777777" w:rsidR="007B1F66" w:rsidRDefault="007B1F66" w:rsidP="007B1F66">
      <w:pPr>
        <w:pStyle w:val="PL"/>
      </w:pPr>
    </w:p>
    <w:p w14:paraId="4F7301B9" w14:textId="77777777" w:rsidR="007B1F66" w:rsidRDefault="007B1F66" w:rsidP="007B1F66">
      <w:pPr>
        <w:pStyle w:val="PL"/>
      </w:pPr>
      <w:r>
        <w:t>paths:</w:t>
      </w:r>
    </w:p>
    <w:p w14:paraId="0A160913" w14:textId="77777777" w:rsidR="007B1F66" w:rsidRDefault="007B1F66" w:rsidP="007B1F66">
      <w:pPr>
        <w:pStyle w:val="PL"/>
      </w:pPr>
      <w:r>
        <w:t xml:space="preserve">  /subscriptions:</w:t>
      </w:r>
    </w:p>
    <w:p w14:paraId="0A66E2D7" w14:textId="77777777" w:rsidR="007B1F66" w:rsidRDefault="007B1F66" w:rsidP="007B1F66">
      <w:pPr>
        <w:pStyle w:val="PL"/>
      </w:pPr>
      <w:r>
        <w:t xml:space="preserve">    post:</w:t>
      </w:r>
    </w:p>
    <w:p w14:paraId="281909C7" w14:textId="77777777" w:rsidR="007B1F66" w:rsidRDefault="007B1F66" w:rsidP="007B1F66">
      <w:pPr>
        <w:pStyle w:val="PL"/>
      </w:pPr>
      <w:r>
        <w:t xml:space="preserve">      summary: Create a new Individual NWDAF Events Subscription</w:t>
      </w:r>
    </w:p>
    <w:p w14:paraId="6398EF8F" w14:textId="77777777" w:rsidR="007B1F66" w:rsidRDefault="007B1F66" w:rsidP="007B1F66">
      <w:pPr>
        <w:pStyle w:val="PL"/>
      </w:pPr>
      <w:r>
        <w:t xml:space="preserve">      operationId: CreateNWDAFEventsSubscription</w:t>
      </w:r>
    </w:p>
    <w:p w14:paraId="7D2B19BC" w14:textId="77777777" w:rsidR="007B1F66" w:rsidRDefault="007B1F66" w:rsidP="007B1F66">
      <w:pPr>
        <w:pStyle w:val="PL"/>
      </w:pPr>
      <w:r>
        <w:t xml:space="preserve">      tags:</w:t>
      </w:r>
    </w:p>
    <w:p w14:paraId="79874ADD" w14:textId="77777777" w:rsidR="007B1F66" w:rsidRDefault="007B1F66" w:rsidP="007B1F66">
      <w:pPr>
        <w:pStyle w:val="PL"/>
      </w:pPr>
      <w:r>
        <w:t xml:space="preserve">        - NWDAF Events Subscriptions (Collection)</w:t>
      </w:r>
    </w:p>
    <w:p w14:paraId="564FED01" w14:textId="77777777" w:rsidR="007B1F66" w:rsidRDefault="007B1F66" w:rsidP="007B1F66">
      <w:pPr>
        <w:pStyle w:val="PL"/>
      </w:pPr>
      <w:r>
        <w:t xml:space="preserve">      requestBody:</w:t>
      </w:r>
    </w:p>
    <w:p w14:paraId="53442EC8" w14:textId="77777777" w:rsidR="007B1F66" w:rsidRDefault="007B1F66" w:rsidP="007B1F66">
      <w:pPr>
        <w:pStyle w:val="PL"/>
      </w:pPr>
      <w:r>
        <w:t xml:space="preserve">        required: true</w:t>
      </w:r>
    </w:p>
    <w:p w14:paraId="79C38C50" w14:textId="77777777" w:rsidR="007B1F66" w:rsidRDefault="007B1F66" w:rsidP="007B1F66">
      <w:pPr>
        <w:pStyle w:val="PL"/>
      </w:pPr>
      <w:r>
        <w:t xml:space="preserve">        content:</w:t>
      </w:r>
    </w:p>
    <w:p w14:paraId="5DEADB36" w14:textId="77777777" w:rsidR="007B1F66" w:rsidRDefault="007B1F66" w:rsidP="007B1F66">
      <w:pPr>
        <w:pStyle w:val="PL"/>
      </w:pPr>
      <w:r>
        <w:t xml:space="preserve">          application/json:</w:t>
      </w:r>
    </w:p>
    <w:p w14:paraId="15E89417" w14:textId="77777777" w:rsidR="007B1F66" w:rsidRDefault="007B1F66" w:rsidP="007B1F66">
      <w:pPr>
        <w:pStyle w:val="PL"/>
      </w:pPr>
      <w:r>
        <w:t xml:space="preserve">            schema:</w:t>
      </w:r>
    </w:p>
    <w:p w14:paraId="1685F84C" w14:textId="77777777" w:rsidR="007B1F66" w:rsidRDefault="007B1F66" w:rsidP="007B1F66">
      <w:pPr>
        <w:pStyle w:val="PL"/>
      </w:pPr>
      <w:r>
        <w:t xml:space="preserve">              $ref: '#/components/schemas/NnwdafEventsSubscription'</w:t>
      </w:r>
    </w:p>
    <w:p w14:paraId="2C932918" w14:textId="77777777" w:rsidR="007B1F66" w:rsidRDefault="007B1F66" w:rsidP="007B1F66">
      <w:pPr>
        <w:pStyle w:val="PL"/>
      </w:pPr>
      <w:r>
        <w:t xml:space="preserve">      responses:</w:t>
      </w:r>
    </w:p>
    <w:p w14:paraId="249C3B03" w14:textId="77777777" w:rsidR="007B1F66" w:rsidRDefault="007B1F66" w:rsidP="007B1F66">
      <w:pPr>
        <w:pStyle w:val="PL"/>
      </w:pPr>
      <w:r>
        <w:t xml:space="preserve">        '201':</w:t>
      </w:r>
    </w:p>
    <w:p w14:paraId="1890ABE6" w14:textId="77777777" w:rsidR="007B1F66" w:rsidRDefault="007B1F66" w:rsidP="007B1F66">
      <w:pPr>
        <w:pStyle w:val="PL"/>
      </w:pPr>
      <w:r>
        <w:t xml:space="preserve">          description: Create a new Individual NWDAF Event Subscription resource.</w:t>
      </w:r>
    </w:p>
    <w:p w14:paraId="011F46D0" w14:textId="77777777" w:rsidR="007B1F66" w:rsidRDefault="007B1F66" w:rsidP="007B1F66">
      <w:pPr>
        <w:pStyle w:val="PL"/>
        <w:rPr>
          <w:rFonts w:eastAsia="等线"/>
        </w:rPr>
      </w:pPr>
      <w:r>
        <w:rPr>
          <w:rFonts w:eastAsia="等线"/>
        </w:rPr>
        <w:t xml:space="preserve">          headers:</w:t>
      </w:r>
    </w:p>
    <w:p w14:paraId="27EC4C24" w14:textId="77777777" w:rsidR="007B1F66" w:rsidRDefault="007B1F66" w:rsidP="007B1F66">
      <w:pPr>
        <w:pStyle w:val="PL"/>
        <w:rPr>
          <w:rFonts w:eastAsia="等线"/>
        </w:rPr>
      </w:pPr>
      <w:r>
        <w:rPr>
          <w:rFonts w:eastAsia="等线"/>
        </w:rPr>
        <w:t xml:space="preserve">            Location:</w:t>
      </w:r>
    </w:p>
    <w:p w14:paraId="2F31CBDC" w14:textId="77777777" w:rsidR="007B1F66" w:rsidRDefault="007B1F66" w:rsidP="007B1F66">
      <w:pPr>
        <w:pStyle w:val="PL"/>
        <w:rPr>
          <w:rFonts w:eastAsia="等线"/>
        </w:rPr>
      </w:pPr>
      <w:r>
        <w:rPr>
          <w:rFonts w:eastAsia="等线"/>
        </w:rPr>
        <w:t xml:space="preserve">              description: &gt;</w:t>
      </w:r>
    </w:p>
    <w:p w14:paraId="2466808A" w14:textId="77777777" w:rsidR="007B1F66" w:rsidRDefault="007B1F66" w:rsidP="007B1F66">
      <w:pPr>
        <w:pStyle w:val="PL"/>
        <w:rPr>
          <w:rFonts w:eastAsia="等线"/>
        </w:rPr>
      </w:pPr>
      <w:r>
        <w:rPr>
          <w:rFonts w:eastAsia="等线"/>
        </w:rPr>
        <w:t xml:space="preserve">                Contains the URI of the newly created resource, according to the structure</w:t>
      </w:r>
    </w:p>
    <w:p w14:paraId="0B5E0684" w14:textId="77777777" w:rsidR="007B1F66" w:rsidRDefault="007B1F66" w:rsidP="007B1F66">
      <w:pPr>
        <w:pStyle w:val="PL"/>
        <w:rPr>
          <w:rFonts w:eastAsia="等线"/>
        </w:rPr>
      </w:pPr>
      <w:r>
        <w:rPr>
          <w:rFonts w:eastAsia="等线"/>
        </w:rPr>
        <w:t xml:space="preserve">                {apiRoot}/nnwdaf-eventssubscription/&lt;apiVersion&gt;/subscriptions/{subscriptionId}</w:t>
      </w:r>
    </w:p>
    <w:p w14:paraId="312C9FA7" w14:textId="77777777" w:rsidR="007B1F66" w:rsidRDefault="007B1F66" w:rsidP="007B1F66">
      <w:pPr>
        <w:pStyle w:val="PL"/>
        <w:rPr>
          <w:rFonts w:eastAsia="等线"/>
        </w:rPr>
      </w:pPr>
      <w:r>
        <w:rPr>
          <w:rFonts w:eastAsia="等线"/>
        </w:rPr>
        <w:t xml:space="preserve">              required: true</w:t>
      </w:r>
    </w:p>
    <w:p w14:paraId="17F59383" w14:textId="77777777" w:rsidR="007B1F66" w:rsidRDefault="007B1F66" w:rsidP="007B1F66">
      <w:pPr>
        <w:pStyle w:val="PL"/>
        <w:rPr>
          <w:rFonts w:eastAsia="等线"/>
        </w:rPr>
      </w:pPr>
      <w:r>
        <w:rPr>
          <w:rFonts w:eastAsia="等线"/>
        </w:rPr>
        <w:t xml:space="preserve">              schema:</w:t>
      </w:r>
    </w:p>
    <w:p w14:paraId="4328CF82" w14:textId="77777777" w:rsidR="007B1F66" w:rsidRDefault="007B1F66" w:rsidP="007B1F66">
      <w:pPr>
        <w:pStyle w:val="PL"/>
        <w:rPr>
          <w:rFonts w:eastAsia="等线"/>
        </w:rPr>
      </w:pPr>
      <w:r>
        <w:rPr>
          <w:rFonts w:eastAsia="等线"/>
        </w:rPr>
        <w:t xml:space="preserve">                type: string</w:t>
      </w:r>
    </w:p>
    <w:p w14:paraId="0FAD984A" w14:textId="77777777" w:rsidR="007B1F66" w:rsidRDefault="007B1F66" w:rsidP="007B1F66">
      <w:pPr>
        <w:pStyle w:val="PL"/>
      </w:pPr>
      <w:r>
        <w:t xml:space="preserve">          content:</w:t>
      </w:r>
    </w:p>
    <w:p w14:paraId="11B819D0" w14:textId="77777777" w:rsidR="007B1F66" w:rsidRDefault="007B1F66" w:rsidP="007B1F66">
      <w:pPr>
        <w:pStyle w:val="PL"/>
      </w:pPr>
      <w:r>
        <w:t xml:space="preserve">            application/json:</w:t>
      </w:r>
    </w:p>
    <w:p w14:paraId="5EC30C9D" w14:textId="77777777" w:rsidR="007B1F66" w:rsidRDefault="007B1F66" w:rsidP="007B1F66">
      <w:pPr>
        <w:pStyle w:val="PL"/>
      </w:pPr>
      <w:r>
        <w:t xml:space="preserve">              schema:</w:t>
      </w:r>
    </w:p>
    <w:p w14:paraId="7BC7CAE2" w14:textId="77777777" w:rsidR="007B1F66" w:rsidRDefault="007B1F66" w:rsidP="007B1F66">
      <w:pPr>
        <w:pStyle w:val="PL"/>
      </w:pPr>
      <w:r>
        <w:t xml:space="preserve">                $ref: '#/components/schemas/NnwdafEventsSubscription'</w:t>
      </w:r>
    </w:p>
    <w:p w14:paraId="3ABF36DD" w14:textId="77777777" w:rsidR="007B1F66" w:rsidRDefault="007B1F66" w:rsidP="007B1F66">
      <w:pPr>
        <w:pStyle w:val="PL"/>
      </w:pPr>
      <w:r>
        <w:t xml:space="preserve">        '400':</w:t>
      </w:r>
    </w:p>
    <w:p w14:paraId="54A89260" w14:textId="77777777" w:rsidR="007B1F66" w:rsidRDefault="007B1F66" w:rsidP="007B1F66">
      <w:pPr>
        <w:pStyle w:val="PL"/>
      </w:pPr>
      <w:r>
        <w:t xml:space="preserve">          $ref: 'TS29571_CommonData.yaml#/components/responses/400'</w:t>
      </w:r>
    </w:p>
    <w:p w14:paraId="620461C3" w14:textId="77777777" w:rsidR="007B1F66" w:rsidRDefault="007B1F66" w:rsidP="007B1F66">
      <w:pPr>
        <w:pStyle w:val="PL"/>
      </w:pPr>
      <w:r>
        <w:t xml:space="preserve">        '401':</w:t>
      </w:r>
    </w:p>
    <w:p w14:paraId="5D275D77" w14:textId="77777777" w:rsidR="007B1F66" w:rsidRDefault="007B1F66" w:rsidP="007B1F66">
      <w:pPr>
        <w:pStyle w:val="PL"/>
      </w:pPr>
      <w:r>
        <w:t xml:space="preserve">          $ref: 'TS29571_CommonData.yaml#/components/responses/401'</w:t>
      </w:r>
    </w:p>
    <w:p w14:paraId="4A398016" w14:textId="77777777" w:rsidR="007B1F66" w:rsidRDefault="007B1F66" w:rsidP="007B1F66">
      <w:pPr>
        <w:pStyle w:val="PL"/>
        <w:rPr>
          <w:rFonts w:eastAsia="等线"/>
        </w:rPr>
      </w:pPr>
      <w:r>
        <w:rPr>
          <w:rFonts w:eastAsia="等线"/>
        </w:rPr>
        <w:t xml:space="preserve">        '403':</w:t>
      </w:r>
    </w:p>
    <w:p w14:paraId="1AF3AE60" w14:textId="77777777" w:rsidR="007B1F66" w:rsidRDefault="007B1F66" w:rsidP="007B1F66">
      <w:pPr>
        <w:pStyle w:val="PL"/>
        <w:rPr>
          <w:rFonts w:eastAsia="等线"/>
        </w:rPr>
      </w:pPr>
      <w:r>
        <w:rPr>
          <w:rFonts w:eastAsia="等线"/>
        </w:rPr>
        <w:t xml:space="preserve">          $ref: 'TS29571_CommonData.yaml#/components/responses/403'</w:t>
      </w:r>
    </w:p>
    <w:p w14:paraId="11755F50" w14:textId="77777777" w:rsidR="007B1F66" w:rsidRDefault="007B1F66" w:rsidP="007B1F66">
      <w:pPr>
        <w:pStyle w:val="PL"/>
      </w:pPr>
      <w:r>
        <w:t xml:space="preserve">        '404':</w:t>
      </w:r>
    </w:p>
    <w:p w14:paraId="5ED629A5" w14:textId="77777777" w:rsidR="007B1F66" w:rsidRDefault="007B1F66" w:rsidP="007B1F66">
      <w:pPr>
        <w:pStyle w:val="PL"/>
      </w:pPr>
      <w:r>
        <w:t xml:space="preserve">          $ref: 'TS29571_CommonData.yaml#/components/responses/404'</w:t>
      </w:r>
    </w:p>
    <w:p w14:paraId="590897E0" w14:textId="77777777" w:rsidR="007B1F66" w:rsidRDefault="007B1F66" w:rsidP="007B1F66">
      <w:pPr>
        <w:pStyle w:val="PL"/>
      </w:pPr>
      <w:r>
        <w:t xml:space="preserve">        '411':</w:t>
      </w:r>
    </w:p>
    <w:p w14:paraId="39B74CA9" w14:textId="77777777" w:rsidR="007B1F66" w:rsidRDefault="007B1F66" w:rsidP="007B1F66">
      <w:pPr>
        <w:pStyle w:val="PL"/>
      </w:pPr>
      <w:r>
        <w:t xml:space="preserve">          $ref: 'TS29571_CommonData.yaml#/components/responses/411'</w:t>
      </w:r>
    </w:p>
    <w:p w14:paraId="4804B288" w14:textId="77777777" w:rsidR="007B1F66" w:rsidRDefault="007B1F66" w:rsidP="007B1F66">
      <w:pPr>
        <w:pStyle w:val="PL"/>
      </w:pPr>
      <w:r>
        <w:t xml:space="preserve">        '413':</w:t>
      </w:r>
    </w:p>
    <w:p w14:paraId="7741DBA7" w14:textId="77777777" w:rsidR="007B1F66" w:rsidRDefault="007B1F66" w:rsidP="007B1F66">
      <w:pPr>
        <w:pStyle w:val="PL"/>
      </w:pPr>
      <w:r>
        <w:t xml:space="preserve">          $ref: 'TS29571_CommonData.yaml#/components/responses/413'</w:t>
      </w:r>
    </w:p>
    <w:p w14:paraId="3494841D" w14:textId="77777777" w:rsidR="007B1F66" w:rsidRDefault="007B1F66" w:rsidP="007B1F66">
      <w:pPr>
        <w:pStyle w:val="PL"/>
      </w:pPr>
      <w:r>
        <w:t xml:space="preserve">        '415':</w:t>
      </w:r>
    </w:p>
    <w:p w14:paraId="409D1C7C" w14:textId="77777777" w:rsidR="007B1F66" w:rsidRDefault="007B1F66" w:rsidP="007B1F66">
      <w:pPr>
        <w:pStyle w:val="PL"/>
      </w:pPr>
      <w:r>
        <w:t xml:space="preserve">          $ref: 'TS29571_CommonData.yaml#/components/responses/415'</w:t>
      </w:r>
    </w:p>
    <w:p w14:paraId="665A939E" w14:textId="77777777" w:rsidR="007B1F66" w:rsidRDefault="007B1F66" w:rsidP="007B1F66">
      <w:pPr>
        <w:pStyle w:val="PL"/>
        <w:rPr>
          <w:rFonts w:eastAsia="等线"/>
        </w:rPr>
      </w:pPr>
      <w:r>
        <w:rPr>
          <w:rFonts w:eastAsia="等线"/>
        </w:rPr>
        <w:t xml:space="preserve">        '429':</w:t>
      </w:r>
    </w:p>
    <w:p w14:paraId="3BDDF4AF" w14:textId="77777777" w:rsidR="007B1F66" w:rsidRDefault="007B1F66" w:rsidP="007B1F66">
      <w:pPr>
        <w:pStyle w:val="PL"/>
        <w:rPr>
          <w:rFonts w:eastAsia="等线"/>
        </w:rPr>
      </w:pPr>
      <w:r>
        <w:rPr>
          <w:rFonts w:eastAsia="等线"/>
        </w:rPr>
        <w:t xml:space="preserve">          $ref: 'TS29571_CommonData.yaml#/components/responses/429'</w:t>
      </w:r>
    </w:p>
    <w:p w14:paraId="4D00A0B6" w14:textId="77777777" w:rsidR="007B1F66" w:rsidRDefault="007B1F66" w:rsidP="007B1F66">
      <w:pPr>
        <w:pStyle w:val="PL"/>
      </w:pPr>
      <w:r>
        <w:t xml:space="preserve">        '500':</w:t>
      </w:r>
    </w:p>
    <w:p w14:paraId="2C22365E" w14:textId="77777777" w:rsidR="007B1F66" w:rsidRDefault="007B1F66" w:rsidP="007B1F66">
      <w:pPr>
        <w:pStyle w:val="PL"/>
      </w:pPr>
      <w:r>
        <w:t xml:space="preserve">          $ref: 'TS29571_CommonData.yaml#/components/responses/500'</w:t>
      </w:r>
    </w:p>
    <w:p w14:paraId="378C7C3B" w14:textId="77777777" w:rsidR="007B1F66" w:rsidRDefault="007B1F66" w:rsidP="007B1F66">
      <w:pPr>
        <w:pStyle w:val="PL"/>
      </w:pPr>
      <w:r>
        <w:t xml:space="preserve">        '502':</w:t>
      </w:r>
    </w:p>
    <w:p w14:paraId="2386B33C" w14:textId="77777777" w:rsidR="007B1F66" w:rsidRDefault="007B1F66" w:rsidP="007B1F66">
      <w:pPr>
        <w:pStyle w:val="PL"/>
      </w:pPr>
      <w:r>
        <w:t xml:space="preserve">          $ref: 'TS29571_CommonData.yaml#/components/responses/502'</w:t>
      </w:r>
    </w:p>
    <w:p w14:paraId="0196C96F" w14:textId="77777777" w:rsidR="007B1F66" w:rsidRDefault="007B1F66" w:rsidP="007B1F66">
      <w:pPr>
        <w:pStyle w:val="PL"/>
      </w:pPr>
      <w:r>
        <w:t xml:space="preserve">        '503':</w:t>
      </w:r>
    </w:p>
    <w:p w14:paraId="10BA697D" w14:textId="77777777" w:rsidR="007B1F66" w:rsidRDefault="007B1F66" w:rsidP="007B1F66">
      <w:pPr>
        <w:pStyle w:val="PL"/>
      </w:pPr>
      <w:r>
        <w:t xml:space="preserve">          $ref: 'TS29571_CommonData.yaml#/components/responses/503'</w:t>
      </w:r>
    </w:p>
    <w:p w14:paraId="5A6DA2CC" w14:textId="77777777" w:rsidR="007B1F66" w:rsidRDefault="007B1F66" w:rsidP="007B1F66">
      <w:pPr>
        <w:pStyle w:val="PL"/>
      </w:pPr>
      <w:r>
        <w:t xml:space="preserve">        default:</w:t>
      </w:r>
    </w:p>
    <w:p w14:paraId="3B0B4EE7" w14:textId="77777777" w:rsidR="007B1F66" w:rsidRDefault="007B1F66" w:rsidP="007B1F66">
      <w:pPr>
        <w:pStyle w:val="PL"/>
      </w:pPr>
      <w:r>
        <w:t xml:space="preserve">          $ref: 'TS29571_CommonData.yaml#/components/responses/default'</w:t>
      </w:r>
    </w:p>
    <w:p w14:paraId="3BDECD88" w14:textId="77777777" w:rsidR="007B1F66" w:rsidRDefault="007B1F66" w:rsidP="007B1F66">
      <w:pPr>
        <w:pStyle w:val="PL"/>
      </w:pPr>
      <w:r>
        <w:t xml:space="preserve">      callbacks:</w:t>
      </w:r>
    </w:p>
    <w:p w14:paraId="6D7FBD89" w14:textId="77777777" w:rsidR="007B1F66" w:rsidRDefault="007B1F66" w:rsidP="007B1F66">
      <w:pPr>
        <w:pStyle w:val="PL"/>
      </w:pPr>
      <w:r>
        <w:t xml:space="preserve">        myNotification:</w:t>
      </w:r>
    </w:p>
    <w:p w14:paraId="58971685" w14:textId="77777777" w:rsidR="007B1F66" w:rsidRDefault="007B1F66" w:rsidP="007B1F66">
      <w:pPr>
        <w:pStyle w:val="PL"/>
      </w:pPr>
      <w:r>
        <w:t xml:space="preserve">          '{$request.body#/notificationURI}': </w:t>
      </w:r>
    </w:p>
    <w:p w14:paraId="3747DFEE" w14:textId="77777777" w:rsidR="007B1F66" w:rsidRDefault="007B1F66" w:rsidP="007B1F66">
      <w:pPr>
        <w:pStyle w:val="PL"/>
      </w:pPr>
      <w:r>
        <w:t xml:space="preserve">            post:</w:t>
      </w:r>
    </w:p>
    <w:p w14:paraId="5B6691B7" w14:textId="77777777" w:rsidR="007B1F66" w:rsidRDefault="007B1F66" w:rsidP="007B1F66">
      <w:pPr>
        <w:pStyle w:val="PL"/>
      </w:pPr>
      <w:r>
        <w:t xml:space="preserve">              requestBody:</w:t>
      </w:r>
    </w:p>
    <w:p w14:paraId="08F0F4AC" w14:textId="77777777" w:rsidR="007B1F66" w:rsidRDefault="007B1F66" w:rsidP="007B1F66">
      <w:pPr>
        <w:pStyle w:val="PL"/>
      </w:pPr>
      <w:r>
        <w:t xml:space="preserve">                required: true</w:t>
      </w:r>
    </w:p>
    <w:p w14:paraId="1EE72023" w14:textId="77777777" w:rsidR="007B1F66" w:rsidRDefault="007B1F66" w:rsidP="007B1F66">
      <w:pPr>
        <w:pStyle w:val="PL"/>
      </w:pPr>
      <w:r>
        <w:t xml:space="preserve">                content:</w:t>
      </w:r>
    </w:p>
    <w:p w14:paraId="23C8944A" w14:textId="77777777" w:rsidR="007B1F66" w:rsidRDefault="007B1F66" w:rsidP="007B1F66">
      <w:pPr>
        <w:pStyle w:val="PL"/>
      </w:pPr>
      <w:r>
        <w:t xml:space="preserve">                  application/json:</w:t>
      </w:r>
    </w:p>
    <w:p w14:paraId="60EDAFDA" w14:textId="77777777" w:rsidR="007B1F66" w:rsidRDefault="007B1F66" w:rsidP="007B1F66">
      <w:pPr>
        <w:pStyle w:val="PL"/>
      </w:pPr>
      <w:r>
        <w:t xml:space="preserve">                    schema:</w:t>
      </w:r>
    </w:p>
    <w:p w14:paraId="1980174A" w14:textId="77777777" w:rsidR="007B1F66" w:rsidRDefault="007B1F66" w:rsidP="007B1F66">
      <w:pPr>
        <w:pStyle w:val="PL"/>
      </w:pPr>
      <w:r>
        <w:t xml:space="preserve">                      type: array</w:t>
      </w:r>
    </w:p>
    <w:p w14:paraId="620A243C" w14:textId="77777777" w:rsidR="007B1F66" w:rsidRDefault="007B1F66" w:rsidP="007B1F66">
      <w:pPr>
        <w:pStyle w:val="PL"/>
      </w:pPr>
      <w:r>
        <w:t xml:space="preserve">                      items:</w:t>
      </w:r>
    </w:p>
    <w:p w14:paraId="3A1CEE09" w14:textId="77777777" w:rsidR="007B1F66" w:rsidRDefault="007B1F66" w:rsidP="007B1F66">
      <w:pPr>
        <w:pStyle w:val="PL"/>
      </w:pPr>
      <w:r>
        <w:t xml:space="preserve">                        $ref: '#/components/schemas/NnwdafEventsSubscriptionNotification'</w:t>
      </w:r>
    </w:p>
    <w:p w14:paraId="02E499C1" w14:textId="77777777" w:rsidR="007B1F66" w:rsidRDefault="007B1F66" w:rsidP="007B1F66">
      <w:pPr>
        <w:pStyle w:val="PL"/>
      </w:pPr>
      <w:r>
        <w:t xml:space="preserve">                      minItems: 1</w:t>
      </w:r>
    </w:p>
    <w:p w14:paraId="16EB235C" w14:textId="77777777" w:rsidR="007B1F66" w:rsidRDefault="007B1F66" w:rsidP="007B1F66">
      <w:pPr>
        <w:pStyle w:val="PL"/>
      </w:pPr>
      <w:r>
        <w:t xml:space="preserve">              responses:</w:t>
      </w:r>
    </w:p>
    <w:p w14:paraId="55B83446" w14:textId="77777777" w:rsidR="007B1F66" w:rsidRDefault="007B1F66" w:rsidP="007B1F66">
      <w:pPr>
        <w:pStyle w:val="PL"/>
      </w:pPr>
      <w:r>
        <w:t xml:space="preserve">                '204':</w:t>
      </w:r>
    </w:p>
    <w:p w14:paraId="16BA4696" w14:textId="77777777" w:rsidR="007B1F66" w:rsidRDefault="007B1F66" w:rsidP="007B1F66">
      <w:pPr>
        <w:pStyle w:val="PL"/>
      </w:pPr>
      <w:r>
        <w:t xml:space="preserve">                  description: The receipt of the Notification is acknowledged.</w:t>
      </w:r>
    </w:p>
    <w:p w14:paraId="0332A437" w14:textId="77777777" w:rsidR="007B1F66" w:rsidRDefault="007B1F66" w:rsidP="007B1F66">
      <w:pPr>
        <w:pStyle w:val="PL"/>
      </w:pPr>
      <w:r>
        <w:t xml:space="preserve">                '307':</w:t>
      </w:r>
    </w:p>
    <w:p w14:paraId="48D27C8A" w14:textId="77777777" w:rsidR="007B1F66" w:rsidRDefault="007B1F66" w:rsidP="007B1F66">
      <w:pPr>
        <w:pStyle w:val="PL"/>
      </w:pPr>
      <w:r>
        <w:t xml:space="preserve">                  $ref: 'TS29571_CommonData.yaml#/components/responses/307'</w:t>
      </w:r>
    </w:p>
    <w:p w14:paraId="4E009A91" w14:textId="77777777" w:rsidR="007B1F66" w:rsidRDefault="007B1F66" w:rsidP="007B1F66">
      <w:pPr>
        <w:pStyle w:val="PL"/>
      </w:pPr>
      <w:r>
        <w:t xml:space="preserve">                '308':</w:t>
      </w:r>
    </w:p>
    <w:p w14:paraId="083694C1" w14:textId="77777777" w:rsidR="007B1F66" w:rsidRDefault="007B1F66" w:rsidP="007B1F66">
      <w:pPr>
        <w:pStyle w:val="PL"/>
      </w:pPr>
      <w:r>
        <w:t xml:space="preserve">                  $ref: 'TS29571_CommonData.yaml#/components/responses/308'</w:t>
      </w:r>
    </w:p>
    <w:p w14:paraId="30F56F0E" w14:textId="77777777" w:rsidR="007B1F66" w:rsidRDefault="007B1F66" w:rsidP="007B1F66">
      <w:pPr>
        <w:pStyle w:val="PL"/>
      </w:pPr>
      <w:r>
        <w:lastRenderedPageBreak/>
        <w:t xml:space="preserve">                '400':</w:t>
      </w:r>
    </w:p>
    <w:p w14:paraId="52B235BD" w14:textId="77777777" w:rsidR="007B1F66" w:rsidRDefault="007B1F66" w:rsidP="007B1F66">
      <w:pPr>
        <w:pStyle w:val="PL"/>
      </w:pPr>
      <w:r>
        <w:t xml:space="preserve">                  $ref: 'TS29571_CommonData.yaml#/components/responses/400'</w:t>
      </w:r>
    </w:p>
    <w:p w14:paraId="19C482B5" w14:textId="77777777" w:rsidR="007B1F66" w:rsidRDefault="007B1F66" w:rsidP="007B1F66">
      <w:pPr>
        <w:pStyle w:val="PL"/>
      </w:pPr>
      <w:r>
        <w:t xml:space="preserve">                '401':</w:t>
      </w:r>
    </w:p>
    <w:p w14:paraId="22D71493" w14:textId="77777777" w:rsidR="007B1F66" w:rsidRDefault="007B1F66" w:rsidP="007B1F66">
      <w:pPr>
        <w:pStyle w:val="PL"/>
      </w:pPr>
      <w:r>
        <w:t xml:space="preserve">                  $ref: 'TS29571_CommonData.yaml#/components/responses/401'</w:t>
      </w:r>
    </w:p>
    <w:p w14:paraId="303D156F" w14:textId="77777777" w:rsidR="007B1F66" w:rsidRDefault="007B1F66" w:rsidP="007B1F66">
      <w:pPr>
        <w:pStyle w:val="PL"/>
        <w:rPr>
          <w:rFonts w:eastAsia="等线"/>
        </w:rPr>
      </w:pPr>
      <w:r>
        <w:rPr>
          <w:rFonts w:eastAsia="等线"/>
        </w:rPr>
        <w:t xml:space="preserve">                '403':</w:t>
      </w:r>
    </w:p>
    <w:p w14:paraId="326C087C" w14:textId="77777777" w:rsidR="007B1F66" w:rsidRDefault="007B1F66" w:rsidP="007B1F66">
      <w:pPr>
        <w:pStyle w:val="PL"/>
        <w:rPr>
          <w:rFonts w:eastAsia="等线"/>
        </w:rPr>
      </w:pPr>
      <w:r>
        <w:rPr>
          <w:rFonts w:eastAsia="等线"/>
        </w:rPr>
        <w:t xml:space="preserve">                  $ref: 'TS29571_CommonData.yaml#/components/responses/403'</w:t>
      </w:r>
    </w:p>
    <w:p w14:paraId="758E499F" w14:textId="77777777" w:rsidR="007B1F66" w:rsidRDefault="007B1F66" w:rsidP="007B1F66">
      <w:pPr>
        <w:pStyle w:val="PL"/>
      </w:pPr>
      <w:r>
        <w:t xml:space="preserve">                '404':</w:t>
      </w:r>
    </w:p>
    <w:p w14:paraId="6EAB4B06" w14:textId="77777777" w:rsidR="007B1F66" w:rsidRDefault="007B1F66" w:rsidP="007B1F66">
      <w:pPr>
        <w:pStyle w:val="PL"/>
      </w:pPr>
      <w:r>
        <w:t xml:space="preserve">                  $ref: 'TS29571_CommonData.yaml#/components/responses/404'</w:t>
      </w:r>
    </w:p>
    <w:p w14:paraId="3C6A2588" w14:textId="77777777" w:rsidR="007B1F66" w:rsidRDefault="007B1F66" w:rsidP="007B1F66">
      <w:pPr>
        <w:pStyle w:val="PL"/>
      </w:pPr>
      <w:r>
        <w:t xml:space="preserve">                '411':</w:t>
      </w:r>
    </w:p>
    <w:p w14:paraId="4F2EB217" w14:textId="77777777" w:rsidR="007B1F66" w:rsidRDefault="007B1F66" w:rsidP="007B1F66">
      <w:pPr>
        <w:pStyle w:val="PL"/>
      </w:pPr>
      <w:r>
        <w:t xml:space="preserve">                  $ref: 'TS29571_CommonData.yaml#/components/responses/411'</w:t>
      </w:r>
    </w:p>
    <w:p w14:paraId="4D72F478" w14:textId="77777777" w:rsidR="007B1F66" w:rsidRDefault="007B1F66" w:rsidP="007B1F66">
      <w:pPr>
        <w:pStyle w:val="PL"/>
      </w:pPr>
      <w:r>
        <w:t xml:space="preserve">                '413':</w:t>
      </w:r>
    </w:p>
    <w:p w14:paraId="4E1990CF" w14:textId="77777777" w:rsidR="007B1F66" w:rsidRDefault="007B1F66" w:rsidP="007B1F66">
      <w:pPr>
        <w:pStyle w:val="PL"/>
      </w:pPr>
      <w:r>
        <w:t xml:space="preserve">                  $ref: 'TS29571_CommonData.yaml#/components/responses/413'</w:t>
      </w:r>
    </w:p>
    <w:p w14:paraId="45D540A5" w14:textId="77777777" w:rsidR="007B1F66" w:rsidRDefault="007B1F66" w:rsidP="007B1F66">
      <w:pPr>
        <w:pStyle w:val="PL"/>
      </w:pPr>
      <w:r>
        <w:t xml:space="preserve">                '415':</w:t>
      </w:r>
    </w:p>
    <w:p w14:paraId="211DE5EA" w14:textId="77777777" w:rsidR="007B1F66" w:rsidRDefault="007B1F66" w:rsidP="007B1F66">
      <w:pPr>
        <w:pStyle w:val="PL"/>
      </w:pPr>
      <w:r>
        <w:t xml:space="preserve">                  $ref: 'TS29571_CommonData.yaml#/components/responses/415'</w:t>
      </w:r>
    </w:p>
    <w:p w14:paraId="130A1209" w14:textId="77777777" w:rsidR="007B1F66" w:rsidRDefault="007B1F66" w:rsidP="007B1F66">
      <w:pPr>
        <w:pStyle w:val="PL"/>
        <w:rPr>
          <w:rFonts w:eastAsia="等线"/>
        </w:rPr>
      </w:pPr>
      <w:r>
        <w:rPr>
          <w:rFonts w:eastAsia="等线"/>
        </w:rPr>
        <w:t xml:space="preserve">                '429':</w:t>
      </w:r>
    </w:p>
    <w:p w14:paraId="04629673" w14:textId="77777777" w:rsidR="007B1F66" w:rsidRDefault="007B1F66" w:rsidP="007B1F66">
      <w:pPr>
        <w:pStyle w:val="PL"/>
        <w:rPr>
          <w:rFonts w:eastAsia="等线"/>
        </w:rPr>
      </w:pPr>
      <w:r>
        <w:rPr>
          <w:rFonts w:eastAsia="等线"/>
        </w:rPr>
        <w:t xml:space="preserve">                  $ref: 'TS29571_CommonData.yaml#/components/responses/429'</w:t>
      </w:r>
    </w:p>
    <w:p w14:paraId="55326F93" w14:textId="77777777" w:rsidR="007B1F66" w:rsidRDefault="007B1F66" w:rsidP="007B1F66">
      <w:pPr>
        <w:pStyle w:val="PL"/>
      </w:pPr>
      <w:r>
        <w:t xml:space="preserve">                '500':</w:t>
      </w:r>
    </w:p>
    <w:p w14:paraId="0AEF4448" w14:textId="77777777" w:rsidR="007B1F66" w:rsidRDefault="007B1F66" w:rsidP="007B1F66">
      <w:pPr>
        <w:pStyle w:val="PL"/>
      </w:pPr>
      <w:r>
        <w:t xml:space="preserve">                  $ref: 'TS29571_CommonData.yaml#/components/responses/500'</w:t>
      </w:r>
    </w:p>
    <w:p w14:paraId="181B2486" w14:textId="77777777" w:rsidR="007B1F66" w:rsidRDefault="007B1F66" w:rsidP="007B1F66">
      <w:pPr>
        <w:pStyle w:val="PL"/>
      </w:pPr>
      <w:r>
        <w:t xml:space="preserve">                '502':</w:t>
      </w:r>
    </w:p>
    <w:p w14:paraId="6454DC27" w14:textId="77777777" w:rsidR="007B1F66" w:rsidRDefault="007B1F66" w:rsidP="007B1F66">
      <w:pPr>
        <w:pStyle w:val="PL"/>
      </w:pPr>
      <w:r>
        <w:t xml:space="preserve">                  $ref: 'TS29571_CommonData.yaml#/components/responses/502'</w:t>
      </w:r>
    </w:p>
    <w:p w14:paraId="268EBC34" w14:textId="77777777" w:rsidR="007B1F66" w:rsidRDefault="007B1F66" w:rsidP="007B1F66">
      <w:pPr>
        <w:pStyle w:val="PL"/>
      </w:pPr>
      <w:r>
        <w:t xml:space="preserve">                '503':</w:t>
      </w:r>
    </w:p>
    <w:p w14:paraId="4CD6F048" w14:textId="77777777" w:rsidR="007B1F66" w:rsidRDefault="007B1F66" w:rsidP="007B1F66">
      <w:pPr>
        <w:pStyle w:val="PL"/>
      </w:pPr>
      <w:r>
        <w:t xml:space="preserve">                  $ref: 'TS29571_CommonData.yaml#/components/responses/503'</w:t>
      </w:r>
    </w:p>
    <w:p w14:paraId="6CCCC861" w14:textId="77777777" w:rsidR="007B1F66" w:rsidRDefault="007B1F66" w:rsidP="007B1F66">
      <w:pPr>
        <w:pStyle w:val="PL"/>
      </w:pPr>
      <w:r>
        <w:t xml:space="preserve">                default:</w:t>
      </w:r>
    </w:p>
    <w:p w14:paraId="0730235C" w14:textId="77777777" w:rsidR="007B1F66" w:rsidRDefault="007B1F66" w:rsidP="007B1F66">
      <w:pPr>
        <w:pStyle w:val="PL"/>
      </w:pPr>
      <w:r>
        <w:t xml:space="preserve">                  $ref: 'TS29571_CommonData.yaml#/components/responses/default'</w:t>
      </w:r>
    </w:p>
    <w:p w14:paraId="5CC9261C" w14:textId="77777777" w:rsidR="007B1F66" w:rsidRDefault="007B1F66" w:rsidP="007B1F66">
      <w:pPr>
        <w:pStyle w:val="PL"/>
      </w:pPr>
    </w:p>
    <w:p w14:paraId="2BC7E806" w14:textId="77777777" w:rsidR="007B1F66" w:rsidRDefault="007B1F66" w:rsidP="007B1F66">
      <w:pPr>
        <w:pStyle w:val="PL"/>
      </w:pPr>
      <w:r>
        <w:t xml:space="preserve">  /subscriptions/{subscriptionId}:</w:t>
      </w:r>
    </w:p>
    <w:p w14:paraId="2F1CFE94" w14:textId="77777777" w:rsidR="007B1F66" w:rsidRDefault="007B1F66" w:rsidP="007B1F66">
      <w:pPr>
        <w:pStyle w:val="PL"/>
      </w:pPr>
      <w:r>
        <w:t xml:space="preserve">    delete:</w:t>
      </w:r>
    </w:p>
    <w:p w14:paraId="065F49CA" w14:textId="77777777" w:rsidR="007B1F66" w:rsidRDefault="007B1F66" w:rsidP="007B1F66">
      <w:pPr>
        <w:pStyle w:val="PL"/>
      </w:pPr>
      <w:r>
        <w:t xml:space="preserve">      summary: Delete an existing Individual NWDAF Events Subscription</w:t>
      </w:r>
    </w:p>
    <w:p w14:paraId="109E6B94" w14:textId="77777777" w:rsidR="007B1F66" w:rsidRDefault="007B1F66" w:rsidP="007B1F66">
      <w:pPr>
        <w:pStyle w:val="PL"/>
      </w:pPr>
      <w:r>
        <w:t xml:space="preserve">      operationId: DeleteNWDAFEventsSubscription</w:t>
      </w:r>
    </w:p>
    <w:p w14:paraId="2891D227" w14:textId="77777777" w:rsidR="007B1F66" w:rsidRDefault="007B1F66" w:rsidP="007B1F66">
      <w:pPr>
        <w:pStyle w:val="PL"/>
      </w:pPr>
      <w:r>
        <w:t xml:space="preserve">      tags:</w:t>
      </w:r>
    </w:p>
    <w:p w14:paraId="7D37DD48" w14:textId="77777777" w:rsidR="007B1F66" w:rsidRDefault="007B1F66" w:rsidP="007B1F66">
      <w:pPr>
        <w:pStyle w:val="PL"/>
      </w:pPr>
      <w:r>
        <w:t xml:space="preserve">        - Individual NWDAF Events Subscription (Document)</w:t>
      </w:r>
    </w:p>
    <w:p w14:paraId="63311F6C" w14:textId="77777777" w:rsidR="007B1F66" w:rsidRDefault="007B1F66" w:rsidP="007B1F66">
      <w:pPr>
        <w:pStyle w:val="PL"/>
      </w:pPr>
      <w:r>
        <w:t xml:space="preserve">      parameters:</w:t>
      </w:r>
    </w:p>
    <w:p w14:paraId="6E8F4D45" w14:textId="77777777" w:rsidR="007B1F66" w:rsidRDefault="007B1F66" w:rsidP="007B1F66">
      <w:pPr>
        <w:pStyle w:val="PL"/>
      </w:pPr>
      <w:r>
        <w:t xml:space="preserve">        - name: subscriptionId</w:t>
      </w:r>
    </w:p>
    <w:p w14:paraId="0A944482" w14:textId="77777777" w:rsidR="007B1F66" w:rsidRDefault="007B1F66" w:rsidP="007B1F66">
      <w:pPr>
        <w:pStyle w:val="PL"/>
      </w:pPr>
      <w:r>
        <w:t xml:space="preserve">          in: path</w:t>
      </w:r>
    </w:p>
    <w:p w14:paraId="7514ED30" w14:textId="77777777" w:rsidR="007B1F66" w:rsidRDefault="007B1F66" w:rsidP="007B1F66">
      <w:pPr>
        <w:pStyle w:val="PL"/>
      </w:pPr>
      <w:r>
        <w:t xml:space="preserve">          description: String identifying a subscription to the Nnwdaf_EventsSubscription Service</w:t>
      </w:r>
    </w:p>
    <w:p w14:paraId="3EDC52F5" w14:textId="77777777" w:rsidR="007B1F66" w:rsidRDefault="007B1F66" w:rsidP="007B1F66">
      <w:pPr>
        <w:pStyle w:val="PL"/>
      </w:pPr>
      <w:r>
        <w:t xml:space="preserve">          required: true</w:t>
      </w:r>
    </w:p>
    <w:p w14:paraId="2567590C" w14:textId="77777777" w:rsidR="007B1F66" w:rsidRDefault="007B1F66" w:rsidP="007B1F66">
      <w:pPr>
        <w:pStyle w:val="PL"/>
      </w:pPr>
      <w:r>
        <w:t xml:space="preserve">          schema:</w:t>
      </w:r>
    </w:p>
    <w:p w14:paraId="08CFE540" w14:textId="77777777" w:rsidR="007B1F66" w:rsidRDefault="007B1F66" w:rsidP="007B1F66">
      <w:pPr>
        <w:pStyle w:val="PL"/>
      </w:pPr>
      <w:r>
        <w:t xml:space="preserve">            type: string</w:t>
      </w:r>
    </w:p>
    <w:p w14:paraId="2A9A6B18" w14:textId="77777777" w:rsidR="007B1F66" w:rsidRDefault="007B1F66" w:rsidP="007B1F66">
      <w:pPr>
        <w:pStyle w:val="PL"/>
      </w:pPr>
      <w:r>
        <w:t xml:space="preserve">      responses:</w:t>
      </w:r>
    </w:p>
    <w:p w14:paraId="010B3CF5" w14:textId="77777777" w:rsidR="007B1F66" w:rsidRDefault="007B1F66" w:rsidP="007B1F66">
      <w:pPr>
        <w:pStyle w:val="PL"/>
      </w:pPr>
      <w:r>
        <w:t xml:space="preserve">        '204':</w:t>
      </w:r>
    </w:p>
    <w:p w14:paraId="272E3030" w14:textId="77777777" w:rsidR="007B1F66" w:rsidRDefault="007B1F66" w:rsidP="007B1F66">
      <w:pPr>
        <w:pStyle w:val="PL"/>
      </w:pPr>
      <w:r>
        <w:t xml:space="preserve">          description: &gt;</w:t>
      </w:r>
    </w:p>
    <w:p w14:paraId="31FB6939" w14:textId="77777777" w:rsidR="007B1F66" w:rsidRDefault="007B1F66" w:rsidP="007B1F66">
      <w:pPr>
        <w:pStyle w:val="PL"/>
      </w:pPr>
      <w:r>
        <w:t xml:space="preserve">            No Content. The Individual NWDAF Event Subscription resource matching the subscriptionId</w:t>
      </w:r>
    </w:p>
    <w:p w14:paraId="15006F23" w14:textId="77777777" w:rsidR="007B1F66" w:rsidRDefault="007B1F66" w:rsidP="007B1F66">
      <w:pPr>
        <w:pStyle w:val="PL"/>
      </w:pPr>
      <w:r>
        <w:t xml:space="preserve">            was deleted.</w:t>
      </w:r>
    </w:p>
    <w:p w14:paraId="4CB44F1E" w14:textId="77777777" w:rsidR="007B1F66" w:rsidRDefault="007B1F66" w:rsidP="007B1F66">
      <w:pPr>
        <w:pStyle w:val="PL"/>
      </w:pPr>
      <w:r>
        <w:t xml:space="preserve">        '307':</w:t>
      </w:r>
    </w:p>
    <w:p w14:paraId="3C4C1956" w14:textId="77777777" w:rsidR="007B1F66" w:rsidRDefault="007B1F66" w:rsidP="007B1F66">
      <w:pPr>
        <w:pStyle w:val="PL"/>
      </w:pPr>
      <w:r>
        <w:t xml:space="preserve">          $ref: 'TS29571_CommonData.yaml#/components/responses/307'</w:t>
      </w:r>
    </w:p>
    <w:p w14:paraId="4E74DBE5" w14:textId="77777777" w:rsidR="007B1F66" w:rsidRDefault="007B1F66" w:rsidP="007B1F66">
      <w:pPr>
        <w:pStyle w:val="PL"/>
      </w:pPr>
      <w:r>
        <w:t xml:space="preserve">        '308':</w:t>
      </w:r>
    </w:p>
    <w:p w14:paraId="7424D05B" w14:textId="77777777" w:rsidR="007B1F66" w:rsidRDefault="007B1F66" w:rsidP="007B1F66">
      <w:pPr>
        <w:pStyle w:val="PL"/>
      </w:pPr>
      <w:r>
        <w:t xml:space="preserve">          $ref: 'TS29571_CommonData.yaml#/components/responses/308'</w:t>
      </w:r>
    </w:p>
    <w:p w14:paraId="435A300A" w14:textId="77777777" w:rsidR="007B1F66" w:rsidRDefault="007B1F66" w:rsidP="007B1F66">
      <w:pPr>
        <w:pStyle w:val="PL"/>
      </w:pPr>
      <w:r>
        <w:t xml:space="preserve">        '400':</w:t>
      </w:r>
    </w:p>
    <w:p w14:paraId="75F1C892" w14:textId="77777777" w:rsidR="007B1F66" w:rsidRDefault="007B1F66" w:rsidP="007B1F66">
      <w:pPr>
        <w:pStyle w:val="PL"/>
      </w:pPr>
      <w:r>
        <w:t xml:space="preserve">          $ref: 'TS29571_CommonData.yaml#/components/responses/400'</w:t>
      </w:r>
    </w:p>
    <w:p w14:paraId="57A87A2E" w14:textId="77777777" w:rsidR="007B1F66" w:rsidRDefault="007B1F66" w:rsidP="007B1F66">
      <w:pPr>
        <w:pStyle w:val="PL"/>
      </w:pPr>
      <w:r>
        <w:t xml:space="preserve">        '401':</w:t>
      </w:r>
    </w:p>
    <w:p w14:paraId="75641B56" w14:textId="77777777" w:rsidR="007B1F66" w:rsidRDefault="007B1F66" w:rsidP="007B1F66">
      <w:pPr>
        <w:pStyle w:val="PL"/>
      </w:pPr>
      <w:r>
        <w:t xml:space="preserve">          $ref: 'TS29571_CommonData.yaml#/components/responses/401'</w:t>
      </w:r>
    </w:p>
    <w:p w14:paraId="1C79B046" w14:textId="77777777" w:rsidR="007B1F66" w:rsidRDefault="007B1F66" w:rsidP="007B1F66">
      <w:pPr>
        <w:pStyle w:val="PL"/>
        <w:rPr>
          <w:rFonts w:eastAsia="等线"/>
        </w:rPr>
      </w:pPr>
      <w:r>
        <w:rPr>
          <w:rFonts w:eastAsia="等线"/>
        </w:rPr>
        <w:t xml:space="preserve">        '403':</w:t>
      </w:r>
    </w:p>
    <w:p w14:paraId="036C34FD" w14:textId="77777777" w:rsidR="007B1F66" w:rsidRDefault="007B1F66" w:rsidP="007B1F66">
      <w:pPr>
        <w:pStyle w:val="PL"/>
        <w:rPr>
          <w:rFonts w:eastAsia="等线"/>
        </w:rPr>
      </w:pPr>
      <w:r>
        <w:rPr>
          <w:rFonts w:eastAsia="等线"/>
        </w:rPr>
        <w:t xml:space="preserve">          $ref: 'TS29571_CommonData.yaml#/components/responses/403'</w:t>
      </w:r>
    </w:p>
    <w:p w14:paraId="6939934B" w14:textId="77777777" w:rsidR="007B1F66" w:rsidRDefault="007B1F66" w:rsidP="007B1F66">
      <w:pPr>
        <w:pStyle w:val="PL"/>
      </w:pPr>
      <w:r>
        <w:t xml:space="preserve">        '404':</w:t>
      </w:r>
    </w:p>
    <w:p w14:paraId="60D485BA" w14:textId="77777777" w:rsidR="007B1F66" w:rsidRDefault="007B1F66" w:rsidP="007B1F66">
      <w:pPr>
        <w:pStyle w:val="PL"/>
        <w:rPr>
          <w:rFonts w:eastAsia="等线"/>
        </w:rPr>
      </w:pPr>
      <w:r>
        <w:rPr>
          <w:rFonts w:eastAsia="等线"/>
        </w:rPr>
        <w:t xml:space="preserve">          $ref: 'TS29571_CommonData.yaml#/components/responses/404'</w:t>
      </w:r>
    </w:p>
    <w:p w14:paraId="541B1679" w14:textId="77777777" w:rsidR="007B1F66" w:rsidRDefault="007B1F66" w:rsidP="007B1F66">
      <w:pPr>
        <w:pStyle w:val="PL"/>
        <w:rPr>
          <w:rFonts w:eastAsia="等线"/>
        </w:rPr>
      </w:pPr>
      <w:r>
        <w:rPr>
          <w:rFonts w:eastAsia="等线"/>
        </w:rPr>
        <w:t xml:space="preserve">        '429':</w:t>
      </w:r>
    </w:p>
    <w:p w14:paraId="2E39FAFF" w14:textId="77777777" w:rsidR="007B1F66" w:rsidRDefault="007B1F66" w:rsidP="007B1F66">
      <w:pPr>
        <w:pStyle w:val="PL"/>
        <w:rPr>
          <w:rFonts w:eastAsia="等线"/>
        </w:rPr>
      </w:pPr>
      <w:r>
        <w:rPr>
          <w:rFonts w:eastAsia="等线"/>
        </w:rPr>
        <w:t xml:space="preserve">          $ref: 'TS29571_CommonData.yaml#/components/responses/429'</w:t>
      </w:r>
    </w:p>
    <w:p w14:paraId="015ED6B7" w14:textId="77777777" w:rsidR="007B1F66" w:rsidRDefault="007B1F66" w:rsidP="007B1F66">
      <w:pPr>
        <w:pStyle w:val="PL"/>
      </w:pPr>
      <w:r>
        <w:t xml:space="preserve">        '500':</w:t>
      </w:r>
    </w:p>
    <w:p w14:paraId="2E5FE84C" w14:textId="77777777" w:rsidR="007B1F66" w:rsidRDefault="007B1F66" w:rsidP="007B1F66">
      <w:pPr>
        <w:pStyle w:val="PL"/>
      </w:pPr>
      <w:r>
        <w:t xml:space="preserve">          $ref: 'TS29571_CommonData.yaml#/components/responses/500'</w:t>
      </w:r>
    </w:p>
    <w:p w14:paraId="305F7FD5" w14:textId="77777777" w:rsidR="007B1F66" w:rsidRDefault="007B1F66" w:rsidP="007B1F66">
      <w:pPr>
        <w:pStyle w:val="PL"/>
      </w:pPr>
      <w:r>
        <w:t xml:space="preserve">        '501':</w:t>
      </w:r>
    </w:p>
    <w:p w14:paraId="5AB7D3A6" w14:textId="77777777" w:rsidR="007B1F66" w:rsidRDefault="007B1F66" w:rsidP="007B1F66">
      <w:pPr>
        <w:pStyle w:val="PL"/>
      </w:pPr>
      <w:r>
        <w:t xml:space="preserve">          $ref: 'TS29571_CommonData.yaml#/components/responses/501'</w:t>
      </w:r>
    </w:p>
    <w:p w14:paraId="593F7184" w14:textId="77777777" w:rsidR="007B1F66" w:rsidRDefault="007B1F66" w:rsidP="007B1F66">
      <w:pPr>
        <w:pStyle w:val="PL"/>
      </w:pPr>
      <w:r>
        <w:t xml:space="preserve">        '502':</w:t>
      </w:r>
    </w:p>
    <w:p w14:paraId="71F2ADD1" w14:textId="77777777" w:rsidR="007B1F66" w:rsidRDefault="007B1F66" w:rsidP="007B1F66">
      <w:pPr>
        <w:pStyle w:val="PL"/>
      </w:pPr>
      <w:r>
        <w:t xml:space="preserve">          $ref: 'TS29571_CommonData.yaml#/components/responses/502'</w:t>
      </w:r>
    </w:p>
    <w:p w14:paraId="0603151A" w14:textId="77777777" w:rsidR="007B1F66" w:rsidRDefault="007B1F66" w:rsidP="007B1F66">
      <w:pPr>
        <w:pStyle w:val="PL"/>
      </w:pPr>
      <w:r>
        <w:t xml:space="preserve">        '503':</w:t>
      </w:r>
    </w:p>
    <w:p w14:paraId="3F4D48C2" w14:textId="77777777" w:rsidR="007B1F66" w:rsidRDefault="007B1F66" w:rsidP="007B1F66">
      <w:pPr>
        <w:pStyle w:val="PL"/>
      </w:pPr>
      <w:r>
        <w:t xml:space="preserve">          $ref: 'TS29571_CommonData.yaml#/components/responses/503'</w:t>
      </w:r>
    </w:p>
    <w:p w14:paraId="12ED0ACE" w14:textId="77777777" w:rsidR="007B1F66" w:rsidRDefault="007B1F66" w:rsidP="007B1F66">
      <w:pPr>
        <w:pStyle w:val="PL"/>
      </w:pPr>
      <w:r>
        <w:t xml:space="preserve">        default:</w:t>
      </w:r>
    </w:p>
    <w:p w14:paraId="2AC42986" w14:textId="77777777" w:rsidR="007B1F66" w:rsidRDefault="007B1F66" w:rsidP="007B1F66">
      <w:pPr>
        <w:pStyle w:val="PL"/>
      </w:pPr>
      <w:r>
        <w:t xml:space="preserve">          $ref: 'TS29571_CommonData.yaml#/components/responses/default'</w:t>
      </w:r>
    </w:p>
    <w:p w14:paraId="4279C55C" w14:textId="77777777" w:rsidR="007B1F66" w:rsidRDefault="007B1F66" w:rsidP="007B1F66">
      <w:pPr>
        <w:pStyle w:val="PL"/>
      </w:pPr>
      <w:r>
        <w:t xml:space="preserve">    put:</w:t>
      </w:r>
    </w:p>
    <w:p w14:paraId="54951F6E" w14:textId="77777777" w:rsidR="007B1F66" w:rsidRDefault="007B1F66" w:rsidP="007B1F66">
      <w:pPr>
        <w:pStyle w:val="PL"/>
      </w:pPr>
      <w:r>
        <w:t xml:space="preserve">      summary: Update an existing Individual NWDAF Events Subscription</w:t>
      </w:r>
    </w:p>
    <w:p w14:paraId="77E3A3F6" w14:textId="77777777" w:rsidR="007B1F66" w:rsidRDefault="007B1F66" w:rsidP="007B1F66">
      <w:pPr>
        <w:pStyle w:val="PL"/>
      </w:pPr>
      <w:r>
        <w:t xml:space="preserve">      operationId: UpdateNWDAFEventsSubscription</w:t>
      </w:r>
    </w:p>
    <w:p w14:paraId="73160EDF" w14:textId="77777777" w:rsidR="007B1F66" w:rsidRDefault="007B1F66" w:rsidP="007B1F66">
      <w:pPr>
        <w:pStyle w:val="PL"/>
      </w:pPr>
      <w:r>
        <w:t xml:space="preserve">      tags:</w:t>
      </w:r>
    </w:p>
    <w:p w14:paraId="3045809E" w14:textId="77777777" w:rsidR="007B1F66" w:rsidRDefault="007B1F66" w:rsidP="007B1F66">
      <w:pPr>
        <w:pStyle w:val="PL"/>
      </w:pPr>
      <w:r>
        <w:t xml:space="preserve">        - Individual NWDAF Events Subscription (Document)</w:t>
      </w:r>
    </w:p>
    <w:p w14:paraId="7563EDC2" w14:textId="77777777" w:rsidR="007B1F66" w:rsidRDefault="007B1F66" w:rsidP="007B1F66">
      <w:pPr>
        <w:pStyle w:val="PL"/>
      </w:pPr>
      <w:r>
        <w:t xml:space="preserve">      requestBody:</w:t>
      </w:r>
    </w:p>
    <w:p w14:paraId="15A52CCE" w14:textId="77777777" w:rsidR="007B1F66" w:rsidRDefault="007B1F66" w:rsidP="007B1F66">
      <w:pPr>
        <w:pStyle w:val="PL"/>
      </w:pPr>
      <w:r>
        <w:t xml:space="preserve">        required: true</w:t>
      </w:r>
    </w:p>
    <w:p w14:paraId="7CB4A217" w14:textId="77777777" w:rsidR="007B1F66" w:rsidRDefault="007B1F66" w:rsidP="007B1F66">
      <w:pPr>
        <w:pStyle w:val="PL"/>
      </w:pPr>
      <w:r>
        <w:t xml:space="preserve">        content:</w:t>
      </w:r>
    </w:p>
    <w:p w14:paraId="38BB4298" w14:textId="77777777" w:rsidR="007B1F66" w:rsidRDefault="007B1F66" w:rsidP="007B1F66">
      <w:pPr>
        <w:pStyle w:val="PL"/>
      </w:pPr>
      <w:r>
        <w:t xml:space="preserve">          application/json:</w:t>
      </w:r>
    </w:p>
    <w:p w14:paraId="02F68CFA" w14:textId="77777777" w:rsidR="007B1F66" w:rsidRDefault="007B1F66" w:rsidP="007B1F66">
      <w:pPr>
        <w:pStyle w:val="PL"/>
      </w:pPr>
      <w:r>
        <w:t xml:space="preserve">            schema:</w:t>
      </w:r>
    </w:p>
    <w:p w14:paraId="478AF86F" w14:textId="77777777" w:rsidR="007B1F66" w:rsidRDefault="007B1F66" w:rsidP="007B1F66">
      <w:pPr>
        <w:pStyle w:val="PL"/>
      </w:pPr>
      <w:r>
        <w:t xml:space="preserve">              $ref: '#/components/schemas/NnwdafEventsSubscription'</w:t>
      </w:r>
    </w:p>
    <w:p w14:paraId="39699B36" w14:textId="77777777" w:rsidR="007B1F66" w:rsidRDefault="007B1F66" w:rsidP="007B1F66">
      <w:pPr>
        <w:pStyle w:val="PL"/>
      </w:pPr>
      <w:r>
        <w:lastRenderedPageBreak/>
        <w:t xml:space="preserve">      parameters:</w:t>
      </w:r>
    </w:p>
    <w:p w14:paraId="23742BC7" w14:textId="77777777" w:rsidR="007B1F66" w:rsidRDefault="007B1F66" w:rsidP="007B1F66">
      <w:pPr>
        <w:pStyle w:val="PL"/>
      </w:pPr>
      <w:r>
        <w:t xml:space="preserve">        - name: subscriptionId</w:t>
      </w:r>
    </w:p>
    <w:p w14:paraId="3AC03DDF" w14:textId="77777777" w:rsidR="007B1F66" w:rsidRDefault="007B1F66" w:rsidP="007B1F66">
      <w:pPr>
        <w:pStyle w:val="PL"/>
      </w:pPr>
      <w:r>
        <w:t xml:space="preserve">          in: path</w:t>
      </w:r>
    </w:p>
    <w:p w14:paraId="7C125FE9" w14:textId="77777777" w:rsidR="007B1F66" w:rsidRDefault="007B1F66" w:rsidP="007B1F66">
      <w:pPr>
        <w:pStyle w:val="PL"/>
      </w:pPr>
      <w:r>
        <w:t xml:space="preserve">          description: String identifying a subscription to the Nnwdaf_EventsSubscription Service.</w:t>
      </w:r>
    </w:p>
    <w:p w14:paraId="67F66DEB" w14:textId="77777777" w:rsidR="007B1F66" w:rsidRDefault="007B1F66" w:rsidP="007B1F66">
      <w:pPr>
        <w:pStyle w:val="PL"/>
      </w:pPr>
      <w:r>
        <w:t xml:space="preserve">          required: true</w:t>
      </w:r>
    </w:p>
    <w:p w14:paraId="73E3CF5F" w14:textId="77777777" w:rsidR="007B1F66" w:rsidRDefault="007B1F66" w:rsidP="007B1F66">
      <w:pPr>
        <w:pStyle w:val="PL"/>
      </w:pPr>
      <w:r>
        <w:t xml:space="preserve">          schema:</w:t>
      </w:r>
    </w:p>
    <w:p w14:paraId="05976B26" w14:textId="77777777" w:rsidR="007B1F66" w:rsidRDefault="007B1F66" w:rsidP="007B1F66">
      <w:pPr>
        <w:pStyle w:val="PL"/>
      </w:pPr>
      <w:r>
        <w:t xml:space="preserve">            type: string</w:t>
      </w:r>
    </w:p>
    <w:p w14:paraId="1CF63932" w14:textId="77777777" w:rsidR="007B1F66" w:rsidRDefault="007B1F66" w:rsidP="007B1F66">
      <w:pPr>
        <w:pStyle w:val="PL"/>
      </w:pPr>
      <w:r>
        <w:t xml:space="preserve">      responses:</w:t>
      </w:r>
    </w:p>
    <w:p w14:paraId="2CFCE2F8" w14:textId="77777777" w:rsidR="007B1F66" w:rsidRDefault="007B1F66" w:rsidP="007B1F66">
      <w:pPr>
        <w:pStyle w:val="PL"/>
      </w:pPr>
      <w:r>
        <w:t xml:space="preserve">        '200':</w:t>
      </w:r>
    </w:p>
    <w:p w14:paraId="7C9C1995" w14:textId="77777777" w:rsidR="007B1F66" w:rsidRDefault="007B1F66" w:rsidP="007B1F66">
      <w:pPr>
        <w:pStyle w:val="PL"/>
      </w:pPr>
      <w:r>
        <w:t xml:space="preserve">          description: &gt;</w:t>
      </w:r>
    </w:p>
    <w:p w14:paraId="0B8E7300" w14:textId="77777777" w:rsidR="007B1F66" w:rsidRDefault="007B1F66" w:rsidP="007B1F66">
      <w:pPr>
        <w:pStyle w:val="PL"/>
      </w:pPr>
      <w:r>
        <w:t xml:space="preserve">            The Individual NWDAF Event Subscription resource was modified successfully and a</w:t>
      </w:r>
    </w:p>
    <w:p w14:paraId="72DE82DD" w14:textId="77777777" w:rsidR="007B1F66" w:rsidRDefault="007B1F66" w:rsidP="007B1F66">
      <w:pPr>
        <w:pStyle w:val="PL"/>
      </w:pPr>
      <w:r>
        <w:t xml:space="preserve">            representation of that resource is returned.</w:t>
      </w:r>
    </w:p>
    <w:p w14:paraId="5D4F5D82" w14:textId="77777777" w:rsidR="007B1F66" w:rsidRDefault="007B1F66" w:rsidP="007B1F66">
      <w:pPr>
        <w:pStyle w:val="PL"/>
      </w:pPr>
      <w:r>
        <w:t xml:space="preserve">          content:</w:t>
      </w:r>
    </w:p>
    <w:p w14:paraId="48C31C91" w14:textId="77777777" w:rsidR="007B1F66" w:rsidRDefault="007B1F66" w:rsidP="007B1F66">
      <w:pPr>
        <w:pStyle w:val="PL"/>
      </w:pPr>
      <w:r>
        <w:t xml:space="preserve">            application/json:</w:t>
      </w:r>
    </w:p>
    <w:p w14:paraId="002BC670" w14:textId="77777777" w:rsidR="007B1F66" w:rsidRDefault="007B1F66" w:rsidP="007B1F66">
      <w:pPr>
        <w:pStyle w:val="PL"/>
      </w:pPr>
      <w:r>
        <w:t xml:space="preserve">              schema:</w:t>
      </w:r>
    </w:p>
    <w:p w14:paraId="2A686F69" w14:textId="77777777" w:rsidR="007B1F66" w:rsidRDefault="007B1F66" w:rsidP="007B1F66">
      <w:pPr>
        <w:pStyle w:val="PL"/>
      </w:pPr>
      <w:r>
        <w:t xml:space="preserve">                $ref: '#/components/schemas/NnwdafEventsSubscription'</w:t>
      </w:r>
    </w:p>
    <w:p w14:paraId="0386D5E2" w14:textId="77777777" w:rsidR="007B1F66" w:rsidRDefault="007B1F66" w:rsidP="007B1F66">
      <w:pPr>
        <w:pStyle w:val="PL"/>
      </w:pPr>
      <w:r>
        <w:t xml:space="preserve">        '204':</w:t>
      </w:r>
    </w:p>
    <w:p w14:paraId="66C7EC95" w14:textId="77777777" w:rsidR="007B1F66" w:rsidRDefault="007B1F66" w:rsidP="007B1F66">
      <w:pPr>
        <w:pStyle w:val="PL"/>
      </w:pPr>
      <w:r>
        <w:t xml:space="preserve">          description: The Individual NWDAF Event Subscription resource was modified successfully.</w:t>
      </w:r>
    </w:p>
    <w:p w14:paraId="1ECBF3C9" w14:textId="77777777" w:rsidR="007B1F66" w:rsidRDefault="007B1F66" w:rsidP="007B1F66">
      <w:pPr>
        <w:pStyle w:val="PL"/>
      </w:pPr>
      <w:r>
        <w:t xml:space="preserve">        '307':</w:t>
      </w:r>
    </w:p>
    <w:p w14:paraId="11542FD4" w14:textId="77777777" w:rsidR="007B1F66" w:rsidRDefault="007B1F66" w:rsidP="007B1F66">
      <w:pPr>
        <w:pStyle w:val="PL"/>
      </w:pPr>
      <w:r>
        <w:t xml:space="preserve">          $ref: 'TS29571_CommonData.yaml#/components/responses/307'</w:t>
      </w:r>
    </w:p>
    <w:p w14:paraId="65BB8844" w14:textId="77777777" w:rsidR="007B1F66" w:rsidRDefault="007B1F66" w:rsidP="007B1F66">
      <w:pPr>
        <w:pStyle w:val="PL"/>
      </w:pPr>
      <w:r>
        <w:t xml:space="preserve">        '308':</w:t>
      </w:r>
    </w:p>
    <w:p w14:paraId="66679801" w14:textId="77777777" w:rsidR="007B1F66" w:rsidRDefault="007B1F66" w:rsidP="007B1F66">
      <w:pPr>
        <w:pStyle w:val="PL"/>
      </w:pPr>
      <w:r>
        <w:t xml:space="preserve">          $ref: 'TS29571_CommonData.yaml#/components/responses/308'</w:t>
      </w:r>
    </w:p>
    <w:p w14:paraId="2F3F4F82" w14:textId="77777777" w:rsidR="007B1F66" w:rsidRDefault="007B1F66" w:rsidP="007B1F66">
      <w:pPr>
        <w:pStyle w:val="PL"/>
      </w:pPr>
      <w:r>
        <w:t xml:space="preserve">        '400':</w:t>
      </w:r>
    </w:p>
    <w:p w14:paraId="2AD9EC58" w14:textId="77777777" w:rsidR="007B1F66" w:rsidRDefault="007B1F66" w:rsidP="007B1F66">
      <w:pPr>
        <w:pStyle w:val="PL"/>
      </w:pPr>
      <w:r>
        <w:t xml:space="preserve">          $ref: 'TS29571_CommonData.yaml#/components/responses/400'</w:t>
      </w:r>
    </w:p>
    <w:p w14:paraId="054CB5B4" w14:textId="77777777" w:rsidR="007B1F66" w:rsidRDefault="007B1F66" w:rsidP="007B1F66">
      <w:pPr>
        <w:pStyle w:val="PL"/>
      </w:pPr>
      <w:r>
        <w:t xml:space="preserve">        '401':</w:t>
      </w:r>
    </w:p>
    <w:p w14:paraId="6AE363AC" w14:textId="77777777" w:rsidR="007B1F66" w:rsidRDefault="007B1F66" w:rsidP="007B1F66">
      <w:pPr>
        <w:pStyle w:val="PL"/>
      </w:pPr>
      <w:r>
        <w:t xml:space="preserve">          $ref: 'TS29571_CommonData.yaml#/components/responses/401'</w:t>
      </w:r>
    </w:p>
    <w:p w14:paraId="3073C0E9" w14:textId="77777777" w:rsidR="007B1F66" w:rsidRDefault="007B1F66" w:rsidP="007B1F66">
      <w:pPr>
        <w:pStyle w:val="PL"/>
        <w:rPr>
          <w:rFonts w:eastAsia="等线"/>
        </w:rPr>
      </w:pPr>
      <w:r>
        <w:rPr>
          <w:rFonts w:eastAsia="等线"/>
        </w:rPr>
        <w:t xml:space="preserve">        '403':</w:t>
      </w:r>
    </w:p>
    <w:p w14:paraId="63BC7532" w14:textId="77777777" w:rsidR="007B1F66" w:rsidRDefault="007B1F66" w:rsidP="007B1F66">
      <w:pPr>
        <w:pStyle w:val="PL"/>
        <w:rPr>
          <w:rFonts w:eastAsia="等线"/>
        </w:rPr>
      </w:pPr>
      <w:r>
        <w:rPr>
          <w:rFonts w:eastAsia="等线"/>
        </w:rPr>
        <w:t xml:space="preserve">          $ref: 'TS29571_CommonData.yaml#/components/responses/403'</w:t>
      </w:r>
    </w:p>
    <w:p w14:paraId="4FE8F51A" w14:textId="77777777" w:rsidR="007B1F66" w:rsidRDefault="007B1F66" w:rsidP="007B1F66">
      <w:pPr>
        <w:pStyle w:val="PL"/>
      </w:pPr>
      <w:r>
        <w:t xml:space="preserve">        '404':</w:t>
      </w:r>
    </w:p>
    <w:p w14:paraId="370FBC8A" w14:textId="77777777" w:rsidR="007B1F66" w:rsidRDefault="007B1F66" w:rsidP="007B1F66">
      <w:pPr>
        <w:pStyle w:val="PL"/>
      </w:pPr>
      <w:r>
        <w:t xml:space="preserve">          $ref: 'TS29571_CommonData.yaml#/components/responses/404'</w:t>
      </w:r>
    </w:p>
    <w:p w14:paraId="71C0C8A8" w14:textId="77777777" w:rsidR="007B1F66" w:rsidRDefault="007B1F66" w:rsidP="007B1F66">
      <w:pPr>
        <w:pStyle w:val="PL"/>
      </w:pPr>
      <w:r>
        <w:t xml:space="preserve">        '411':</w:t>
      </w:r>
    </w:p>
    <w:p w14:paraId="0BDEBCA9" w14:textId="77777777" w:rsidR="007B1F66" w:rsidRDefault="007B1F66" w:rsidP="007B1F66">
      <w:pPr>
        <w:pStyle w:val="PL"/>
      </w:pPr>
      <w:r>
        <w:t xml:space="preserve">          $ref: 'TS29571_CommonData.yaml#/components/responses/411'</w:t>
      </w:r>
    </w:p>
    <w:p w14:paraId="7AF85AF6" w14:textId="77777777" w:rsidR="007B1F66" w:rsidRDefault="007B1F66" w:rsidP="007B1F66">
      <w:pPr>
        <w:pStyle w:val="PL"/>
      </w:pPr>
      <w:r>
        <w:t xml:space="preserve">        '413':</w:t>
      </w:r>
    </w:p>
    <w:p w14:paraId="24C678B8" w14:textId="77777777" w:rsidR="007B1F66" w:rsidRDefault="007B1F66" w:rsidP="007B1F66">
      <w:pPr>
        <w:pStyle w:val="PL"/>
      </w:pPr>
      <w:r>
        <w:t xml:space="preserve">          $ref: 'TS29571_CommonData.yaml#/components/responses/413'</w:t>
      </w:r>
    </w:p>
    <w:p w14:paraId="6D11ED4D" w14:textId="77777777" w:rsidR="007B1F66" w:rsidRDefault="007B1F66" w:rsidP="007B1F66">
      <w:pPr>
        <w:pStyle w:val="PL"/>
      </w:pPr>
      <w:r>
        <w:t xml:space="preserve">        '415':</w:t>
      </w:r>
    </w:p>
    <w:p w14:paraId="63C9A798" w14:textId="77777777" w:rsidR="007B1F66" w:rsidRDefault="007B1F66" w:rsidP="007B1F66">
      <w:pPr>
        <w:pStyle w:val="PL"/>
      </w:pPr>
      <w:r>
        <w:t xml:space="preserve">          $ref: 'TS29571_CommonData.yaml#/components/responses/415'</w:t>
      </w:r>
    </w:p>
    <w:p w14:paraId="4A2F5F8A" w14:textId="77777777" w:rsidR="007B1F66" w:rsidRDefault="007B1F66" w:rsidP="007B1F66">
      <w:pPr>
        <w:pStyle w:val="PL"/>
        <w:rPr>
          <w:rFonts w:eastAsia="等线"/>
        </w:rPr>
      </w:pPr>
      <w:r>
        <w:rPr>
          <w:rFonts w:eastAsia="等线"/>
        </w:rPr>
        <w:t xml:space="preserve">        '429':</w:t>
      </w:r>
    </w:p>
    <w:p w14:paraId="16710B80" w14:textId="77777777" w:rsidR="007B1F66" w:rsidRDefault="007B1F66" w:rsidP="007B1F66">
      <w:pPr>
        <w:pStyle w:val="PL"/>
        <w:rPr>
          <w:rFonts w:eastAsia="等线"/>
        </w:rPr>
      </w:pPr>
      <w:r>
        <w:rPr>
          <w:rFonts w:eastAsia="等线"/>
        </w:rPr>
        <w:t xml:space="preserve">          $ref: 'TS29571_CommonData.yaml#/components/responses/429'</w:t>
      </w:r>
    </w:p>
    <w:p w14:paraId="09D2E33A" w14:textId="77777777" w:rsidR="007B1F66" w:rsidRDefault="007B1F66" w:rsidP="007B1F66">
      <w:pPr>
        <w:pStyle w:val="PL"/>
      </w:pPr>
      <w:r>
        <w:t xml:space="preserve">        '500':</w:t>
      </w:r>
    </w:p>
    <w:p w14:paraId="7A63E49C" w14:textId="77777777" w:rsidR="007B1F66" w:rsidRDefault="007B1F66" w:rsidP="007B1F66">
      <w:pPr>
        <w:pStyle w:val="PL"/>
      </w:pPr>
      <w:r>
        <w:t xml:space="preserve">          $ref: 'TS29571_CommonData.yaml#/components/responses/500'</w:t>
      </w:r>
    </w:p>
    <w:p w14:paraId="65462BE1" w14:textId="77777777" w:rsidR="007B1F66" w:rsidRDefault="007B1F66" w:rsidP="007B1F66">
      <w:pPr>
        <w:pStyle w:val="PL"/>
      </w:pPr>
      <w:r>
        <w:t xml:space="preserve">        '501':</w:t>
      </w:r>
    </w:p>
    <w:p w14:paraId="500E56A4" w14:textId="77777777" w:rsidR="007B1F66" w:rsidRDefault="007B1F66" w:rsidP="007B1F66">
      <w:pPr>
        <w:pStyle w:val="PL"/>
      </w:pPr>
      <w:r>
        <w:t xml:space="preserve">          $ref: 'TS29571_CommonData.yaml#/components/responses/501'</w:t>
      </w:r>
    </w:p>
    <w:p w14:paraId="511EADBD" w14:textId="77777777" w:rsidR="007B1F66" w:rsidRDefault="007B1F66" w:rsidP="007B1F66">
      <w:pPr>
        <w:pStyle w:val="PL"/>
      </w:pPr>
      <w:r>
        <w:t xml:space="preserve">        '502':</w:t>
      </w:r>
    </w:p>
    <w:p w14:paraId="20FC1589" w14:textId="77777777" w:rsidR="007B1F66" w:rsidRDefault="007B1F66" w:rsidP="007B1F66">
      <w:pPr>
        <w:pStyle w:val="PL"/>
      </w:pPr>
      <w:r>
        <w:t xml:space="preserve">          $ref: 'TS29571_CommonData.yaml#/components/responses/502'</w:t>
      </w:r>
    </w:p>
    <w:p w14:paraId="01D2F580" w14:textId="77777777" w:rsidR="007B1F66" w:rsidRDefault="007B1F66" w:rsidP="007B1F66">
      <w:pPr>
        <w:pStyle w:val="PL"/>
      </w:pPr>
      <w:r>
        <w:t xml:space="preserve">        '503':</w:t>
      </w:r>
    </w:p>
    <w:p w14:paraId="1520E2FB" w14:textId="77777777" w:rsidR="007B1F66" w:rsidRDefault="007B1F66" w:rsidP="007B1F66">
      <w:pPr>
        <w:pStyle w:val="PL"/>
      </w:pPr>
      <w:r>
        <w:t xml:space="preserve">          $ref: 'TS29571_CommonData.yaml#/components/responses/503'</w:t>
      </w:r>
    </w:p>
    <w:p w14:paraId="29B0627F" w14:textId="77777777" w:rsidR="007B1F66" w:rsidRDefault="007B1F66" w:rsidP="007B1F66">
      <w:pPr>
        <w:pStyle w:val="PL"/>
      </w:pPr>
      <w:r>
        <w:t xml:space="preserve">        default:</w:t>
      </w:r>
    </w:p>
    <w:p w14:paraId="6EBF6C2A" w14:textId="77777777" w:rsidR="007B1F66" w:rsidRDefault="007B1F66" w:rsidP="007B1F66">
      <w:pPr>
        <w:pStyle w:val="PL"/>
      </w:pPr>
      <w:r>
        <w:t xml:space="preserve">          $ref: 'TS29571_CommonData.yaml#/components/responses/default'</w:t>
      </w:r>
    </w:p>
    <w:p w14:paraId="40A572C8" w14:textId="77777777" w:rsidR="007B1F66" w:rsidRDefault="007B1F66" w:rsidP="007B1F66">
      <w:pPr>
        <w:pStyle w:val="PL"/>
      </w:pPr>
    </w:p>
    <w:p w14:paraId="26312F4F" w14:textId="77777777" w:rsidR="007B1F66" w:rsidRDefault="007B1F66" w:rsidP="007B1F66">
      <w:pPr>
        <w:pStyle w:val="PL"/>
      </w:pPr>
      <w:r>
        <w:t xml:space="preserve">  /transfers:</w:t>
      </w:r>
    </w:p>
    <w:p w14:paraId="47F0BC92" w14:textId="77777777" w:rsidR="007B1F66" w:rsidRDefault="007B1F66" w:rsidP="007B1F66">
      <w:pPr>
        <w:pStyle w:val="PL"/>
      </w:pPr>
      <w:r>
        <w:t xml:space="preserve">    post:</w:t>
      </w:r>
    </w:p>
    <w:p w14:paraId="797F02D4" w14:textId="77777777" w:rsidR="007B1F66" w:rsidRDefault="007B1F66" w:rsidP="007B1F66">
      <w:pPr>
        <w:pStyle w:val="PL"/>
      </w:pPr>
      <w:r>
        <w:t xml:space="preserve">      summary: Provide information about requested analytics subscriptions transfer and potentially create a new Individual NWDAF Event Subscription Transfer resource.</w:t>
      </w:r>
    </w:p>
    <w:p w14:paraId="189C7E65" w14:textId="77777777" w:rsidR="007B1F66" w:rsidRDefault="007B1F66" w:rsidP="007B1F66">
      <w:pPr>
        <w:pStyle w:val="PL"/>
      </w:pPr>
      <w:r>
        <w:t xml:space="preserve">      operationId: CreateNWDAFEventSubscriptionTransfer</w:t>
      </w:r>
    </w:p>
    <w:p w14:paraId="46A9BA70" w14:textId="77777777" w:rsidR="007B1F66" w:rsidRDefault="007B1F66" w:rsidP="007B1F66">
      <w:pPr>
        <w:pStyle w:val="PL"/>
      </w:pPr>
      <w:r>
        <w:t xml:space="preserve">      tags:</w:t>
      </w:r>
    </w:p>
    <w:p w14:paraId="78623B0B" w14:textId="77777777" w:rsidR="007B1F66" w:rsidRDefault="007B1F66" w:rsidP="007B1F66">
      <w:pPr>
        <w:pStyle w:val="PL"/>
      </w:pPr>
      <w:r>
        <w:t xml:space="preserve">        - NWDAF Event Subscription Transfers (Collection)</w:t>
      </w:r>
    </w:p>
    <w:p w14:paraId="6B800576" w14:textId="77777777" w:rsidR="007B1F66" w:rsidRDefault="007B1F66" w:rsidP="007B1F66">
      <w:pPr>
        <w:pStyle w:val="PL"/>
      </w:pPr>
      <w:r>
        <w:t xml:space="preserve">      security:</w:t>
      </w:r>
    </w:p>
    <w:p w14:paraId="295E726F" w14:textId="77777777" w:rsidR="007B1F66" w:rsidRDefault="007B1F66" w:rsidP="007B1F66">
      <w:pPr>
        <w:pStyle w:val="PL"/>
      </w:pPr>
      <w:r>
        <w:t xml:space="preserve">        - {}</w:t>
      </w:r>
    </w:p>
    <w:p w14:paraId="2758DBD3" w14:textId="77777777" w:rsidR="007B1F66" w:rsidRDefault="007B1F66" w:rsidP="007B1F66">
      <w:pPr>
        <w:pStyle w:val="PL"/>
      </w:pPr>
      <w:r>
        <w:t xml:space="preserve">        - oAuth2ClientCredentials:</w:t>
      </w:r>
    </w:p>
    <w:p w14:paraId="16F5FCC8" w14:textId="77777777" w:rsidR="007B1F66" w:rsidRDefault="007B1F66" w:rsidP="007B1F66">
      <w:pPr>
        <w:pStyle w:val="PL"/>
      </w:pPr>
      <w:r>
        <w:t xml:space="preserve">          - nnwdaf-eventssubscription</w:t>
      </w:r>
    </w:p>
    <w:p w14:paraId="75EF30F0" w14:textId="77777777" w:rsidR="007B1F66" w:rsidRDefault="007B1F66" w:rsidP="007B1F66">
      <w:pPr>
        <w:pStyle w:val="PL"/>
      </w:pPr>
      <w:r>
        <w:t xml:space="preserve">        - oAuth2ClientCredentials:</w:t>
      </w:r>
    </w:p>
    <w:p w14:paraId="74354E70" w14:textId="77777777" w:rsidR="007B1F66" w:rsidRDefault="007B1F66" w:rsidP="007B1F66">
      <w:pPr>
        <w:pStyle w:val="PL"/>
      </w:pPr>
      <w:r>
        <w:t xml:space="preserve">          - nnwdaf-eventssubscription</w:t>
      </w:r>
    </w:p>
    <w:p w14:paraId="3C0F0437" w14:textId="77777777" w:rsidR="007B1F66" w:rsidRDefault="007B1F66" w:rsidP="007B1F66">
      <w:pPr>
        <w:pStyle w:val="PL"/>
      </w:pPr>
      <w:r>
        <w:t xml:space="preserve">          - nnwdaf-eventssubscription:transfer</w:t>
      </w:r>
    </w:p>
    <w:p w14:paraId="2721909E" w14:textId="77777777" w:rsidR="007B1F66" w:rsidRDefault="007B1F66" w:rsidP="007B1F66">
      <w:pPr>
        <w:pStyle w:val="PL"/>
      </w:pPr>
      <w:r>
        <w:t xml:space="preserve">      requestBody:</w:t>
      </w:r>
    </w:p>
    <w:p w14:paraId="4DB5C0AF" w14:textId="77777777" w:rsidR="007B1F66" w:rsidRDefault="007B1F66" w:rsidP="007B1F66">
      <w:pPr>
        <w:pStyle w:val="PL"/>
      </w:pPr>
      <w:r>
        <w:t xml:space="preserve">        required: true</w:t>
      </w:r>
    </w:p>
    <w:p w14:paraId="50ADD7C2" w14:textId="77777777" w:rsidR="007B1F66" w:rsidRDefault="007B1F66" w:rsidP="007B1F66">
      <w:pPr>
        <w:pStyle w:val="PL"/>
      </w:pPr>
      <w:r>
        <w:t xml:space="preserve">        content:</w:t>
      </w:r>
    </w:p>
    <w:p w14:paraId="383B13AE" w14:textId="77777777" w:rsidR="007B1F66" w:rsidRDefault="007B1F66" w:rsidP="007B1F66">
      <w:pPr>
        <w:pStyle w:val="PL"/>
      </w:pPr>
      <w:r>
        <w:t xml:space="preserve">          application/json:</w:t>
      </w:r>
    </w:p>
    <w:p w14:paraId="4D6ECAC2" w14:textId="77777777" w:rsidR="007B1F66" w:rsidRDefault="007B1F66" w:rsidP="007B1F66">
      <w:pPr>
        <w:pStyle w:val="PL"/>
      </w:pPr>
      <w:r>
        <w:t xml:space="preserve">            schema:</w:t>
      </w:r>
    </w:p>
    <w:p w14:paraId="2E65586F" w14:textId="77777777" w:rsidR="007B1F66" w:rsidRDefault="007B1F66" w:rsidP="007B1F66">
      <w:pPr>
        <w:pStyle w:val="PL"/>
      </w:pPr>
      <w:r>
        <w:t xml:space="preserve">              $ref: '#/components/schemas/AnalyticsSubscriptionsTransfer'</w:t>
      </w:r>
    </w:p>
    <w:p w14:paraId="00FE59A5" w14:textId="77777777" w:rsidR="007B1F66" w:rsidRDefault="007B1F66" w:rsidP="007B1F66">
      <w:pPr>
        <w:pStyle w:val="PL"/>
      </w:pPr>
      <w:r>
        <w:t xml:space="preserve">      responses:</w:t>
      </w:r>
    </w:p>
    <w:p w14:paraId="38C1AEB6" w14:textId="77777777" w:rsidR="007B1F66" w:rsidRDefault="007B1F66" w:rsidP="007B1F66">
      <w:pPr>
        <w:pStyle w:val="PL"/>
      </w:pPr>
      <w:r>
        <w:t xml:space="preserve">        '201':</w:t>
      </w:r>
    </w:p>
    <w:p w14:paraId="7958568E" w14:textId="77777777" w:rsidR="007B1F66" w:rsidRDefault="007B1F66" w:rsidP="007B1F66">
      <w:pPr>
        <w:pStyle w:val="PL"/>
      </w:pPr>
      <w:r>
        <w:t xml:space="preserve">          description: Create a new Individual NWDAF Event Subscription Transfer resource.</w:t>
      </w:r>
    </w:p>
    <w:p w14:paraId="4CFD741B" w14:textId="77777777" w:rsidR="007B1F66" w:rsidRDefault="007B1F66" w:rsidP="007B1F66">
      <w:pPr>
        <w:pStyle w:val="PL"/>
        <w:rPr>
          <w:rFonts w:eastAsia="等线"/>
        </w:rPr>
      </w:pPr>
      <w:r>
        <w:rPr>
          <w:rFonts w:eastAsia="等线"/>
        </w:rPr>
        <w:t xml:space="preserve">          headers:</w:t>
      </w:r>
    </w:p>
    <w:p w14:paraId="325C06A7" w14:textId="77777777" w:rsidR="007B1F66" w:rsidRDefault="007B1F66" w:rsidP="007B1F66">
      <w:pPr>
        <w:pStyle w:val="PL"/>
        <w:rPr>
          <w:rFonts w:eastAsia="等线"/>
        </w:rPr>
      </w:pPr>
      <w:r>
        <w:rPr>
          <w:rFonts w:eastAsia="等线"/>
        </w:rPr>
        <w:t xml:space="preserve">            Location:</w:t>
      </w:r>
    </w:p>
    <w:p w14:paraId="0F77FC27" w14:textId="77777777" w:rsidR="007B1F66" w:rsidRDefault="007B1F66" w:rsidP="007B1F66">
      <w:pPr>
        <w:pStyle w:val="PL"/>
        <w:rPr>
          <w:rFonts w:eastAsia="等线"/>
        </w:rPr>
      </w:pPr>
      <w:r>
        <w:rPr>
          <w:rFonts w:eastAsia="等线"/>
        </w:rPr>
        <w:t xml:space="preserve">              description: &gt;</w:t>
      </w:r>
    </w:p>
    <w:p w14:paraId="09112296" w14:textId="77777777" w:rsidR="007B1F66" w:rsidRDefault="007B1F66" w:rsidP="007B1F66">
      <w:pPr>
        <w:pStyle w:val="PL"/>
        <w:rPr>
          <w:rFonts w:eastAsia="等线"/>
        </w:rPr>
      </w:pPr>
      <w:r>
        <w:t xml:space="preserve">                </w:t>
      </w:r>
      <w:r>
        <w:rPr>
          <w:rFonts w:eastAsia="等线"/>
        </w:rPr>
        <w:t>Contains the URI of the newly created resource, according to the structure</w:t>
      </w:r>
    </w:p>
    <w:p w14:paraId="716893BB" w14:textId="77777777" w:rsidR="007B1F66" w:rsidRDefault="007B1F66" w:rsidP="007B1F66">
      <w:pPr>
        <w:pStyle w:val="PL"/>
        <w:rPr>
          <w:rFonts w:eastAsia="等线"/>
        </w:rPr>
      </w:pPr>
      <w:r>
        <w:t xml:space="preserve">                </w:t>
      </w:r>
      <w:r>
        <w:rPr>
          <w:rFonts w:eastAsia="等线"/>
        </w:rPr>
        <w:t>{apiRoot}/nnwdaf-eventssubscription/&lt;apiVersion&gt;/transfers/{transferId}</w:t>
      </w:r>
    </w:p>
    <w:p w14:paraId="53F85276" w14:textId="77777777" w:rsidR="007B1F66" w:rsidRDefault="007B1F66" w:rsidP="007B1F66">
      <w:pPr>
        <w:pStyle w:val="PL"/>
        <w:rPr>
          <w:rFonts w:eastAsia="等线"/>
        </w:rPr>
      </w:pPr>
      <w:r>
        <w:rPr>
          <w:rFonts w:eastAsia="等线"/>
        </w:rPr>
        <w:t xml:space="preserve">              required: true</w:t>
      </w:r>
    </w:p>
    <w:p w14:paraId="78805780" w14:textId="77777777" w:rsidR="007B1F66" w:rsidRDefault="007B1F66" w:rsidP="007B1F66">
      <w:pPr>
        <w:pStyle w:val="PL"/>
        <w:rPr>
          <w:rFonts w:eastAsia="等线"/>
        </w:rPr>
      </w:pPr>
      <w:r>
        <w:rPr>
          <w:rFonts w:eastAsia="等线"/>
        </w:rPr>
        <w:lastRenderedPageBreak/>
        <w:t xml:space="preserve">              schema:</w:t>
      </w:r>
    </w:p>
    <w:p w14:paraId="6EA9B325" w14:textId="77777777" w:rsidR="007B1F66" w:rsidRDefault="007B1F66" w:rsidP="007B1F66">
      <w:pPr>
        <w:pStyle w:val="PL"/>
        <w:rPr>
          <w:rFonts w:eastAsia="等线"/>
        </w:rPr>
      </w:pPr>
      <w:r>
        <w:rPr>
          <w:rFonts w:eastAsia="等线"/>
        </w:rPr>
        <w:t xml:space="preserve">                type: string</w:t>
      </w:r>
    </w:p>
    <w:p w14:paraId="7F4A9723" w14:textId="77777777" w:rsidR="007B1F66" w:rsidRDefault="007B1F66" w:rsidP="007B1F66">
      <w:pPr>
        <w:pStyle w:val="PL"/>
      </w:pPr>
      <w:r>
        <w:t xml:space="preserve">        '204':</w:t>
      </w:r>
    </w:p>
    <w:p w14:paraId="6B950DED" w14:textId="77777777" w:rsidR="007B1F66" w:rsidRDefault="007B1F66" w:rsidP="007B1F66">
      <w:pPr>
        <w:pStyle w:val="PL"/>
      </w:pPr>
      <w:r>
        <w:t xml:space="preserve">          description: &gt;</w:t>
      </w:r>
    </w:p>
    <w:p w14:paraId="504432CF" w14:textId="77777777" w:rsidR="007B1F66" w:rsidRDefault="007B1F66" w:rsidP="007B1F66">
      <w:pPr>
        <w:pStyle w:val="PL"/>
      </w:pPr>
      <w:r>
        <w:t xml:space="preserve">            No Content. The receipt of the information about analytics subscription(s) that are</w:t>
      </w:r>
    </w:p>
    <w:p w14:paraId="635E16D3" w14:textId="77777777" w:rsidR="007B1F66" w:rsidRDefault="007B1F66" w:rsidP="007B1F66">
      <w:pPr>
        <w:pStyle w:val="PL"/>
      </w:pPr>
      <w:r>
        <w:t xml:space="preserve">            requested to be transferred and the ability to handle this information (e.g. execute the</w:t>
      </w:r>
    </w:p>
    <w:p w14:paraId="2B9E7E83" w14:textId="77777777" w:rsidR="007B1F66" w:rsidRDefault="007B1F66" w:rsidP="007B1F66">
      <w:pPr>
        <w:pStyle w:val="PL"/>
      </w:pPr>
      <w:r>
        <w:t xml:space="preserve">            steps required to transfer an analytics subscription directly) is confirmed.</w:t>
      </w:r>
    </w:p>
    <w:p w14:paraId="7A68239B" w14:textId="77777777" w:rsidR="007B1F66" w:rsidRDefault="007B1F66" w:rsidP="007B1F66">
      <w:pPr>
        <w:pStyle w:val="PL"/>
      </w:pPr>
      <w:r>
        <w:t xml:space="preserve">        '400':</w:t>
      </w:r>
    </w:p>
    <w:p w14:paraId="082ADE1C" w14:textId="77777777" w:rsidR="007B1F66" w:rsidRDefault="007B1F66" w:rsidP="007B1F66">
      <w:pPr>
        <w:pStyle w:val="PL"/>
      </w:pPr>
      <w:r>
        <w:t xml:space="preserve">          $ref: 'TS29571_CommonData.yaml#/components/responses/400'</w:t>
      </w:r>
    </w:p>
    <w:p w14:paraId="6F9781C1" w14:textId="77777777" w:rsidR="007B1F66" w:rsidRDefault="007B1F66" w:rsidP="007B1F66">
      <w:pPr>
        <w:pStyle w:val="PL"/>
      </w:pPr>
      <w:r>
        <w:t xml:space="preserve">        '401':</w:t>
      </w:r>
    </w:p>
    <w:p w14:paraId="2259C20D" w14:textId="77777777" w:rsidR="007B1F66" w:rsidRDefault="007B1F66" w:rsidP="007B1F66">
      <w:pPr>
        <w:pStyle w:val="PL"/>
      </w:pPr>
      <w:r>
        <w:t xml:space="preserve">          $ref: 'TS29571_CommonData.yaml#/components/responses/401'</w:t>
      </w:r>
    </w:p>
    <w:p w14:paraId="687626CA" w14:textId="77777777" w:rsidR="007B1F66" w:rsidRDefault="007B1F66" w:rsidP="007B1F66">
      <w:pPr>
        <w:pStyle w:val="PL"/>
        <w:rPr>
          <w:rFonts w:eastAsia="等线"/>
        </w:rPr>
      </w:pPr>
      <w:r>
        <w:rPr>
          <w:rFonts w:eastAsia="等线"/>
        </w:rPr>
        <w:t xml:space="preserve">        '403':</w:t>
      </w:r>
    </w:p>
    <w:p w14:paraId="17BB0AD2" w14:textId="77777777" w:rsidR="007B1F66" w:rsidRDefault="007B1F66" w:rsidP="007B1F66">
      <w:pPr>
        <w:pStyle w:val="PL"/>
        <w:rPr>
          <w:rFonts w:eastAsia="等线"/>
        </w:rPr>
      </w:pPr>
      <w:r>
        <w:rPr>
          <w:rFonts w:eastAsia="等线"/>
        </w:rPr>
        <w:t xml:space="preserve">          $ref: 'TS29571_CommonData.yaml#/components/responses/403'</w:t>
      </w:r>
    </w:p>
    <w:p w14:paraId="7D9AE24B" w14:textId="77777777" w:rsidR="007B1F66" w:rsidRDefault="007B1F66" w:rsidP="007B1F66">
      <w:pPr>
        <w:pStyle w:val="PL"/>
      </w:pPr>
      <w:r>
        <w:t xml:space="preserve">        '404':</w:t>
      </w:r>
    </w:p>
    <w:p w14:paraId="39E84671" w14:textId="77777777" w:rsidR="007B1F66" w:rsidRDefault="007B1F66" w:rsidP="007B1F66">
      <w:pPr>
        <w:pStyle w:val="PL"/>
      </w:pPr>
      <w:r>
        <w:t xml:space="preserve">          $ref: 'TS29571_CommonData.yaml#/components/responses/404'</w:t>
      </w:r>
    </w:p>
    <w:p w14:paraId="1EE325CF" w14:textId="77777777" w:rsidR="007B1F66" w:rsidRDefault="007B1F66" w:rsidP="007B1F66">
      <w:pPr>
        <w:pStyle w:val="PL"/>
      </w:pPr>
      <w:r>
        <w:t xml:space="preserve">        '411':</w:t>
      </w:r>
    </w:p>
    <w:p w14:paraId="0B2E37FD" w14:textId="77777777" w:rsidR="007B1F66" w:rsidRDefault="007B1F66" w:rsidP="007B1F66">
      <w:pPr>
        <w:pStyle w:val="PL"/>
      </w:pPr>
      <w:r>
        <w:t xml:space="preserve">          $ref: 'TS29571_CommonData.yaml#/components/responses/411'</w:t>
      </w:r>
    </w:p>
    <w:p w14:paraId="0726AAD2" w14:textId="77777777" w:rsidR="007B1F66" w:rsidRDefault="007B1F66" w:rsidP="007B1F66">
      <w:pPr>
        <w:pStyle w:val="PL"/>
      </w:pPr>
      <w:r>
        <w:t xml:space="preserve">        '413':</w:t>
      </w:r>
    </w:p>
    <w:p w14:paraId="7173FFD2" w14:textId="77777777" w:rsidR="007B1F66" w:rsidRDefault="007B1F66" w:rsidP="007B1F66">
      <w:pPr>
        <w:pStyle w:val="PL"/>
      </w:pPr>
      <w:r>
        <w:t xml:space="preserve">          $ref: 'TS29571_CommonData.yaml#/components/responses/413'</w:t>
      </w:r>
    </w:p>
    <w:p w14:paraId="0A2A0AB6" w14:textId="77777777" w:rsidR="007B1F66" w:rsidRDefault="007B1F66" w:rsidP="007B1F66">
      <w:pPr>
        <w:pStyle w:val="PL"/>
      </w:pPr>
      <w:r>
        <w:t xml:space="preserve">        '415':</w:t>
      </w:r>
    </w:p>
    <w:p w14:paraId="09E99F7E" w14:textId="77777777" w:rsidR="007B1F66" w:rsidRDefault="007B1F66" w:rsidP="007B1F66">
      <w:pPr>
        <w:pStyle w:val="PL"/>
      </w:pPr>
      <w:r>
        <w:t xml:space="preserve">          $ref: 'TS29571_CommonData.yaml#/components/responses/415'</w:t>
      </w:r>
    </w:p>
    <w:p w14:paraId="6298612A" w14:textId="77777777" w:rsidR="007B1F66" w:rsidRDefault="007B1F66" w:rsidP="007B1F66">
      <w:pPr>
        <w:pStyle w:val="PL"/>
        <w:rPr>
          <w:rFonts w:eastAsia="等线"/>
        </w:rPr>
      </w:pPr>
      <w:r>
        <w:rPr>
          <w:rFonts w:eastAsia="等线"/>
        </w:rPr>
        <w:t xml:space="preserve">        '429':</w:t>
      </w:r>
    </w:p>
    <w:p w14:paraId="0AD47189" w14:textId="77777777" w:rsidR="007B1F66" w:rsidRDefault="007B1F66" w:rsidP="007B1F66">
      <w:pPr>
        <w:pStyle w:val="PL"/>
        <w:rPr>
          <w:rFonts w:eastAsia="等线"/>
        </w:rPr>
      </w:pPr>
      <w:r>
        <w:rPr>
          <w:rFonts w:eastAsia="等线"/>
        </w:rPr>
        <w:t xml:space="preserve">          $ref: 'TS29571_CommonData.yaml#/components/responses/429'</w:t>
      </w:r>
    </w:p>
    <w:p w14:paraId="1314501E" w14:textId="77777777" w:rsidR="007B1F66" w:rsidRDefault="007B1F66" w:rsidP="007B1F66">
      <w:pPr>
        <w:pStyle w:val="PL"/>
      </w:pPr>
      <w:r>
        <w:t xml:space="preserve">        '500':</w:t>
      </w:r>
    </w:p>
    <w:p w14:paraId="0D523CFC" w14:textId="77777777" w:rsidR="007B1F66" w:rsidRDefault="007B1F66" w:rsidP="007B1F66">
      <w:pPr>
        <w:pStyle w:val="PL"/>
      </w:pPr>
      <w:r>
        <w:t xml:space="preserve">          $ref: 'TS29571_CommonData.yaml#/components/responses/500'</w:t>
      </w:r>
    </w:p>
    <w:p w14:paraId="26FA37DC" w14:textId="77777777" w:rsidR="007B1F66" w:rsidRDefault="007B1F66" w:rsidP="007B1F66">
      <w:pPr>
        <w:pStyle w:val="PL"/>
      </w:pPr>
      <w:r>
        <w:t xml:space="preserve">        '502':</w:t>
      </w:r>
    </w:p>
    <w:p w14:paraId="683DC21E" w14:textId="77777777" w:rsidR="007B1F66" w:rsidRDefault="007B1F66" w:rsidP="007B1F66">
      <w:pPr>
        <w:pStyle w:val="PL"/>
      </w:pPr>
      <w:r>
        <w:t xml:space="preserve">          $ref: 'TS29571_CommonData.yaml#/components/responses/502'</w:t>
      </w:r>
    </w:p>
    <w:p w14:paraId="244CF8E1" w14:textId="77777777" w:rsidR="007B1F66" w:rsidRDefault="007B1F66" w:rsidP="007B1F66">
      <w:pPr>
        <w:pStyle w:val="PL"/>
      </w:pPr>
      <w:r>
        <w:t xml:space="preserve">        '503':</w:t>
      </w:r>
    </w:p>
    <w:p w14:paraId="37F48C82" w14:textId="77777777" w:rsidR="007B1F66" w:rsidRDefault="007B1F66" w:rsidP="007B1F66">
      <w:pPr>
        <w:pStyle w:val="PL"/>
      </w:pPr>
      <w:r>
        <w:t xml:space="preserve">          $ref: 'TS29571_CommonData.yaml#/components/responses/503'</w:t>
      </w:r>
    </w:p>
    <w:p w14:paraId="3BBF169E" w14:textId="77777777" w:rsidR="007B1F66" w:rsidRDefault="007B1F66" w:rsidP="007B1F66">
      <w:pPr>
        <w:pStyle w:val="PL"/>
      </w:pPr>
      <w:r>
        <w:t xml:space="preserve">        default:</w:t>
      </w:r>
    </w:p>
    <w:p w14:paraId="2CD37880" w14:textId="77777777" w:rsidR="007B1F66" w:rsidRDefault="007B1F66" w:rsidP="007B1F66">
      <w:pPr>
        <w:pStyle w:val="PL"/>
      </w:pPr>
      <w:r>
        <w:t xml:space="preserve">          $ref: 'TS29571_CommonData.yaml#/components/responses/default'</w:t>
      </w:r>
    </w:p>
    <w:p w14:paraId="47C29CD1" w14:textId="77777777" w:rsidR="007B1F66" w:rsidRDefault="007B1F66" w:rsidP="007B1F66">
      <w:pPr>
        <w:pStyle w:val="PL"/>
      </w:pPr>
    </w:p>
    <w:p w14:paraId="1006E15C" w14:textId="77777777" w:rsidR="007B1F66" w:rsidRDefault="007B1F66" w:rsidP="007B1F66">
      <w:pPr>
        <w:pStyle w:val="PL"/>
      </w:pPr>
      <w:r>
        <w:t xml:space="preserve">  /transfers/{transferId}:</w:t>
      </w:r>
    </w:p>
    <w:p w14:paraId="73003B52" w14:textId="77777777" w:rsidR="007B1F66" w:rsidRDefault="007B1F66" w:rsidP="007B1F66">
      <w:pPr>
        <w:pStyle w:val="PL"/>
      </w:pPr>
      <w:r>
        <w:t xml:space="preserve">    delete:</w:t>
      </w:r>
    </w:p>
    <w:p w14:paraId="6AF09BC4" w14:textId="77777777" w:rsidR="007B1F66" w:rsidRDefault="007B1F66" w:rsidP="007B1F66">
      <w:pPr>
        <w:pStyle w:val="PL"/>
      </w:pPr>
      <w:r>
        <w:t xml:space="preserve">      summary: Delete an existing Individual NWDAF Event Subscription Transfer</w:t>
      </w:r>
    </w:p>
    <w:p w14:paraId="2B94AC75" w14:textId="77777777" w:rsidR="007B1F66" w:rsidRDefault="007B1F66" w:rsidP="007B1F66">
      <w:pPr>
        <w:pStyle w:val="PL"/>
      </w:pPr>
      <w:r>
        <w:t xml:space="preserve">      operationId: DeleteNWDAFEventSubscriptionTransfer</w:t>
      </w:r>
    </w:p>
    <w:p w14:paraId="01A8E0E5" w14:textId="77777777" w:rsidR="007B1F66" w:rsidRDefault="007B1F66" w:rsidP="007B1F66">
      <w:pPr>
        <w:pStyle w:val="PL"/>
      </w:pPr>
      <w:r>
        <w:t xml:space="preserve">      tags:</w:t>
      </w:r>
    </w:p>
    <w:p w14:paraId="46C8633E" w14:textId="77777777" w:rsidR="007B1F66" w:rsidRDefault="007B1F66" w:rsidP="007B1F66">
      <w:pPr>
        <w:pStyle w:val="PL"/>
      </w:pPr>
      <w:r>
        <w:t xml:space="preserve">        - Individual NWDAF Event Subscription Transfer (Document)</w:t>
      </w:r>
    </w:p>
    <w:p w14:paraId="10942841" w14:textId="77777777" w:rsidR="007B1F66" w:rsidRDefault="007B1F66" w:rsidP="007B1F66">
      <w:pPr>
        <w:pStyle w:val="PL"/>
      </w:pPr>
      <w:r>
        <w:t xml:space="preserve">      security:</w:t>
      </w:r>
    </w:p>
    <w:p w14:paraId="1ED905AE" w14:textId="77777777" w:rsidR="007B1F66" w:rsidRDefault="007B1F66" w:rsidP="007B1F66">
      <w:pPr>
        <w:pStyle w:val="PL"/>
      </w:pPr>
      <w:r>
        <w:t xml:space="preserve">        - {}</w:t>
      </w:r>
    </w:p>
    <w:p w14:paraId="06BBA34E" w14:textId="77777777" w:rsidR="007B1F66" w:rsidRDefault="007B1F66" w:rsidP="007B1F66">
      <w:pPr>
        <w:pStyle w:val="PL"/>
      </w:pPr>
      <w:r>
        <w:t xml:space="preserve">        - oAuth2ClientCredentials:</w:t>
      </w:r>
    </w:p>
    <w:p w14:paraId="67749890" w14:textId="77777777" w:rsidR="007B1F66" w:rsidRDefault="007B1F66" w:rsidP="007B1F66">
      <w:pPr>
        <w:pStyle w:val="PL"/>
      </w:pPr>
      <w:r>
        <w:t xml:space="preserve">          - nnwdaf-eventssubscription</w:t>
      </w:r>
    </w:p>
    <w:p w14:paraId="7F0DB31C" w14:textId="77777777" w:rsidR="007B1F66" w:rsidRDefault="007B1F66" w:rsidP="007B1F66">
      <w:pPr>
        <w:pStyle w:val="PL"/>
      </w:pPr>
      <w:r>
        <w:t xml:space="preserve">        - oAuth2ClientCredentials:</w:t>
      </w:r>
    </w:p>
    <w:p w14:paraId="4B9D4177" w14:textId="77777777" w:rsidR="007B1F66" w:rsidRDefault="007B1F66" w:rsidP="007B1F66">
      <w:pPr>
        <w:pStyle w:val="PL"/>
      </w:pPr>
      <w:r>
        <w:t xml:space="preserve">          - nnwdaf-eventssubscription</w:t>
      </w:r>
    </w:p>
    <w:p w14:paraId="6AE55BA7" w14:textId="77777777" w:rsidR="007B1F66" w:rsidRDefault="007B1F66" w:rsidP="007B1F66">
      <w:pPr>
        <w:pStyle w:val="PL"/>
      </w:pPr>
      <w:r>
        <w:t xml:space="preserve">          - nnwdaf-eventssubscription:transfer</w:t>
      </w:r>
    </w:p>
    <w:p w14:paraId="7BFA054F" w14:textId="77777777" w:rsidR="007B1F66" w:rsidRDefault="007B1F66" w:rsidP="007B1F66">
      <w:pPr>
        <w:pStyle w:val="PL"/>
      </w:pPr>
      <w:r>
        <w:t xml:space="preserve">      parameters:</w:t>
      </w:r>
    </w:p>
    <w:p w14:paraId="41AA9A6A" w14:textId="77777777" w:rsidR="007B1F66" w:rsidRDefault="007B1F66" w:rsidP="007B1F66">
      <w:pPr>
        <w:pStyle w:val="PL"/>
      </w:pPr>
      <w:r>
        <w:t xml:space="preserve">        - name: transferId</w:t>
      </w:r>
    </w:p>
    <w:p w14:paraId="48F2B1F1" w14:textId="77777777" w:rsidR="007B1F66" w:rsidRDefault="007B1F66" w:rsidP="007B1F66">
      <w:pPr>
        <w:pStyle w:val="PL"/>
      </w:pPr>
      <w:r>
        <w:t xml:space="preserve">          in: path</w:t>
      </w:r>
    </w:p>
    <w:p w14:paraId="21A157CC" w14:textId="77777777" w:rsidR="007B1F66" w:rsidRDefault="007B1F66" w:rsidP="007B1F66">
      <w:pPr>
        <w:pStyle w:val="PL"/>
      </w:pPr>
      <w:r>
        <w:t xml:space="preserve">          description: &gt;</w:t>
      </w:r>
    </w:p>
    <w:p w14:paraId="45B20081" w14:textId="77777777" w:rsidR="007B1F66" w:rsidRDefault="007B1F66" w:rsidP="007B1F66">
      <w:pPr>
        <w:pStyle w:val="PL"/>
      </w:pPr>
      <w:r>
        <w:t xml:space="preserve">            String identifying a request for an analytics subscription transfer to the</w:t>
      </w:r>
    </w:p>
    <w:p w14:paraId="58CA3512" w14:textId="77777777" w:rsidR="007B1F66" w:rsidRDefault="007B1F66" w:rsidP="007B1F66">
      <w:pPr>
        <w:pStyle w:val="PL"/>
      </w:pPr>
      <w:r>
        <w:t xml:space="preserve">            Nnwdaf_EventsSubscription Service.</w:t>
      </w:r>
    </w:p>
    <w:p w14:paraId="6062D611" w14:textId="77777777" w:rsidR="007B1F66" w:rsidRDefault="007B1F66" w:rsidP="007B1F66">
      <w:pPr>
        <w:pStyle w:val="PL"/>
      </w:pPr>
      <w:r>
        <w:t xml:space="preserve">          required: true</w:t>
      </w:r>
    </w:p>
    <w:p w14:paraId="4ABB44E8" w14:textId="77777777" w:rsidR="007B1F66" w:rsidRDefault="007B1F66" w:rsidP="007B1F66">
      <w:pPr>
        <w:pStyle w:val="PL"/>
      </w:pPr>
      <w:r>
        <w:t xml:space="preserve">          schema:</w:t>
      </w:r>
    </w:p>
    <w:p w14:paraId="0D4F665B" w14:textId="77777777" w:rsidR="007B1F66" w:rsidRDefault="007B1F66" w:rsidP="007B1F66">
      <w:pPr>
        <w:pStyle w:val="PL"/>
      </w:pPr>
      <w:r>
        <w:t xml:space="preserve">            type: string</w:t>
      </w:r>
    </w:p>
    <w:p w14:paraId="3A165E04" w14:textId="77777777" w:rsidR="007B1F66" w:rsidRDefault="007B1F66" w:rsidP="007B1F66">
      <w:pPr>
        <w:pStyle w:val="PL"/>
      </w:pPr>
      <w:r>
        <w:t xml:space="preserve">      responses:</w:t>
      </w:r>
    </w:p>
    <w:p w14:paraId="072198B2" w14:textId="77777777" w:rsidR="007B1F66" w:rsidRDefault="007B1F66" w:rsidP="007B1F66">
      <w:pPr>
        <w:pStyle w:val="PL"/>
      </w:pPr>
      <w:r>
        <w:t xml:space="preserve">        '204':</w:t>
      </w:r>
    </w:p>
    <w:p w14:paraId="2EEBA4F4" w14:textId="77777777" w:rsidR="007B1F66" w:rsidRDefault="007B1F66" w:rsidP="007B1F66">
      <w:pPr>
        <w:pStyle w:val="PL"/>
      </w:pPr>
      <w:r>
        <w:t xml:space="preserve">          description: &gt;</w:t>
      </w:r>
    </w:p>
    <w:p w14:paraId="2123F8A3" w14:textId="77777777" w:rsidR="007B1F66" w:rsidRDefault="007B1F66" w:rsidP="007B1F66">
      <w:pPr>
        <w:pStyle w:val="PL"/>
      </w:pPr>
      <w:r>
        <w:t xml:space="preserve">            No Content. The Individual NWDAF Event Subscription Transfer resource matching the</w:t>
      </w:r>
    </w:p>
    <w:p w14:paraId="7C065071" w14:textId="77777777" w:rsidR="007B1F66" w:rsidRDefault="007B1F66" w:rsidP="007B1F66">
      <w:pPr>
        <w:pStyle w:val="PL"/>
      </w:pPr>
      <w:r>
        <w:t xml:space="preserve">            transferId was deleted.</w:t>
      </w:r>
    </w:p>
    <w:p w14:paraId="1948E6FB" w14:textId="77777777" w:rsidR="007B1F66" w:rsidRDefault="007B1F66" w:rsidP="007B1F66">
      <w:pPr>
        <w:pStyle w:val="PL"/>
      </w:pPr>
      <w:r>
        <w:t xml:space="preserve">        '307':</w:t>
      </w:r>
    </w:p>
    <w:p w14:paraId="1CD1DC44" w14:textId="77777777" w:rsidR="007B1F66" w:rsidRDefault="007B1F66" w:rsidP="007B1F66">
      <w:pPr>
        <w:pStyle w:val="PL"/>
      </w:pPr>
      <w:r>
        <w:t xml:space="preserve">          $ref: 'TS29571_CommonData.yaml#/components/responses/307'</w:t>
      </w:r>
    </w:p>
    <w:p w14:paraId="39FBCF35" w14:textId="77777777" w:rsidR="007B1F66" w:rsidRDefault="007B1F66" w:rsidP="007B1F66">
      <w:pPr>
        <w:pStyle w:val="PL"/>
      </w:pPr>
      <w:r>
        <w:t xml:space="preserve">        '308':</w:t>
      </w:r>
    </w:p>
    <w:p w14:paraId="0C48E811" w14:textId="77777777" w:rsidR="007B1F66" w:rsidRDefault="007B1F66" w:rsidP="007B1F66">
      <w:pPr>
        <w:pStyle w:val="PL"/>
      </w:pPr>
      <w:r>
        <w:t xml:space="preserve">          $ref: 'TS29571_CommonData.yaml#/components/responses/308'</w:t>
      </w:r>
    </w:p>
    <w:p w14:paraId="63FB9669" w14:textId="77777777" w:rsidR="007B1F66" w:rsidRDefault="007B1F66" w:rsidP="007B1F66">
      <w:pPr>
        <w:pStyle w:val="PL"/>
      </w:pPr>
      <w:r>
        <w:t xml:space="preserve">        '400':</w:t>
      </w:r>
    </w:p>
    <w:p w14:paraId="45C629DD" w14:textId="77777777" w:rsidR="007B1F66" w:rsidRDefault="007B1F66" w:rsidP="007B1F66">
      <w:pPr>
        <w:pStyle w:val="PL"/>
      </w:pPr>
      <w:r>
        <w:t xml:space="preserve">          $ref: 'TS29571_CommonData.yaml#/components/responses/400'</w:t>
      </w:r>
    </w:p>
    <w:p w14:paraId="5E40D674" w14:textId="77777777" w:rsidR="007B1F66" w:rsidRDefault="007B1F66" w:rsidP="007B1F66">
      <w:pPr>
        <w:pStyle w:val="PL"/>
      </w:pPr>
      <w:r>
        <w:t xml:space="preserve">        '401':</w:t>
      </w:r>
    </w:p>
    <w:p w14:paraId="787011CE" w14:textId="77777777" w:rsidR="007B1F66" w:rsidRDefault="007B1F66" w:rsidP="007B1F66">
      <w:pPr>
        <w:pStyle w:val="PL"/>
      </w:pPr>
      <w:r>
        <w:t xml:space="preserve">          $ref: 'TS29571_CommonData.yaml#/components/responses/401'</w:t>
      </w:r>
    </w:p>
    <w:p w14:paraId="7E67FABA" w14:textId="77777777" w:rsidR="007B1F66" w:rsidRDefault="007B1F66" w:rsidP="007B1F66">
      <w:pPr>
        <w:pStyle w:val="PL"/>
        <w:rPr>
          <w:rFonts w:eastAsia="等线"/>
        </w:rPr>
      </w:pPr>
      <w:r>
        <w:rPr>
          <w:rFonts w:eastAsia="等线"/>
        </w:rPr>
        <w:t xml:space="preserve">        '403':</w:t>
      </w:r>
    </w:p>
    <w:p w14:paraId="760AAB2D" w14:textId="77777777" w:rsidR="007B1F66" w:rsidRDefault="007B1F66" w:rsidP="007B1F66">
      <w:pPr>
        <w:pStyle w:val="PL"/>
        <w:rPr>
          <w:rFonts w:eastAsia="等线"/>
        </w:rPr>
      </w:pPr>
      <w:r>
        <w:rPr>
          <w:rFonts w:eastAsia="等线"/>
        </w:rPr>
        <w:t xml:space="preserve">          $ref: 'TS29571_CommonData.yaml#/components/responses/403'</w:t>
      </w:r>
    </w:p>
    <w:p w14:paraId="1255D60F" w14:textId="77777777" w:rsidR="007B1F66" w:rsidRDefault="007B1F66" w:rsidP="007B1F66">
      <w:pPr>
        <w:pStyle w:val="PL"/>
      </w:pPr>
      <w:r>
        <w:t xml:space="preserve">        '404':</w:t>
      </w:r>
    </w:p>
    <w:p w14:paraId="0201C8E8" w14:textId="77777777" w:rsidR="007B1F66" w:rsidRDefault="007B1F66" w:rsidP="007B1F66">
      <w:pPr>
        <w:pStyle w:val="PL"/>
      </w:pPr>
      <w:r>
        <w:t xml:space="preserve">          $ref: 'TS29571_CommonData.yaml#/components/responses/404'</w:t>
      </w:r>
    </w:p>
    <w:p w14:paraId="19851C63" w14:textId="77777777" w:rsidR="007B1F66" w:rsidRDefault="007B1F66" w:rsidP="007B1F66">
      <w:pPr>
        <w:pStyle w:val="PL"/>
        <w:rPr>
          <w:rFonts w:eastAsia="等线"/>
        </w:rPr>
      </w:pPr>
      <w:r>
        <w:rPr>
          <w:rFonts w:eastAsia="等线"/>
        </w:rPr>
        <w:t xml:space="preserve">        '429':</w:t>
      </w:r>
    </w:p>
    <w:p w14:paraId="229ECCF9" w14:textId="77777777" w:rsidR="007B1F66" w:rsidRDefault="007B1F66" w:rsidP="007B1F66">
      <w:pPr>
        <w:pStyle w:val="PL"/>
        <w:rPr>
          <w:rFonts w:eastAsia="等线"/>
        </w:rPr>
      </w:pPr>
      <w:r>
        <w:rPr>
          <w:rFonts w:eastAsia="等线"/>
        </w:rPr>
        <w:t xml:space="preserve">          $ref: 'TS29571_CommonData.yaml#/components/responses/429'</w:t>
      </w:r>
    </w:p>
    <w:p w14:paraId="412A301E" w14:textId="77777777" w:rsidR="007B1F66" w:rsidRDefault="007B1F66" w:rsidP="007B1F66">
      <w:pPr>
        <w:pStyle w:val="PL"/>
      </w:pPr>
      <w:r>
        <w:t xml:space="preserve">        '500':</w:t>
      </w:r>
    </w:p>
    <w:p w14:paraId="0A84C991" w14:textId="77777777" w:rsidR="007B1F66" w:rsidRDefault="007B1F66" w:rsidP="007B1F66">
      <w:pPr>
        <w:pStyle w:val="PL"/>
      </w:pPr>
      <w:r>
        <w:t xml:space="preserve">          $ref: 'TS29571_CommonData.yaml#/components/responses/500'</w:t>
      </w:r>
    </w:p>
    <w:p w14:paraId="23356AE9" w14:textId="77777777" w:rsidR="007B1F66" w:rsidRDefault="007B1F66" w:rsidP="007B1F66">
      <w:pPr>
        <w:pStyle w:val="PL"/>
      </w:pPr>
      <w:r>
        <w:t xml:space="preserve">        '501':</w:t>
      </w:r>
    </w:p>
    <w:p w14:paraId="53533F11" w14:textId="77777777" w:rsidR="007B1F66" w:rsidRDefault="007B1F66" w:rsidP="007B1F66">
      <w:pPr>
        <w:pStyle w:val="PL"/>
      </w:pPr>
      <w:r>
        <w:t xml:space="preserve">          $ref: 'TS29571_CommonData.yaml#/components/responses/501'</w:t>
      </w:r>
    </w:p>
    <w:p w14:paraId="3BA74186" w14:textId="77777777" w:rsidR="007B1F66" w:rsidRDefault="007B1F66" w:rsidP="007B1F66">
      <w:pPr>
        <w:pStyle w:val="PL"/>
      </w:pPr>
      <w:r>
        <w:t xml:space="preserve">        '502':</w:t>
      </w:r>
    </w:p>
    <w:p w14:paraId="1A897D0F" w14:textId="77777777" w:rsidR="007B1F66" w:rsidRDefault="007B1F66" w:rsidP="007B1F66">
      <w:pPr>
        <w:pStyle w:val="PL"/>
      </w:pPr>
      <w:r>
        <w:lastRenderedPageBreak/>
        <w:t xml:space="preserve">          $ref: 'TS29571_CommonData.yaml#/components/responses/502'</w:t>
      </w:r>
    </w:p>
    <w:p w14:paraId="278F77F3" w14:textId="77777777" w:rsidR="007B1F66" w:rsidRDefault="007B1F66" w:rsidP="007B1F66">
      <w:pPr>
        <w:pStyle w:val="PL"/>
      </w:pPr>
      <w:r>
        <w:t xml:space="preserve">        '503':</w:t>
      </w:r>
    </w:p>
    <w:p w14:paraId="45F97467" w14:textId="77777777" w:rsidR="007B1F66" w:rsidRDefault="007B1F66" w:rsidP="007B1F66">
      <w:pPr>
        <w:pStyle w:val="PL"/>
      </w:pPr>
      <w:r>
        <w:t xml:space="preserve">          $ref: 'TS29571_CommonData.yaml#/components/responses/503'</w:t>
      </w:r>
    </w:p>
    <w:p w14:paraId="0DF36611" w14:textId="77777777" w:rsidR="007B1F66" w:rsidRDefault="007B1F66" w:rsidP="007B1F66">
      <w:pPr>
        <w:pStyle w:val="PL"/>
      </w:pPr>
      <w:r>
        <w:t xml:space="preserve">        default:</w:t>
      </w:r>
    </w:p>
    <w:p w14:paraId="4D9F5B10" w14:textId="77777777" w:rsidR="007B1F66" w:rsidRDefault="007B1F66" w:rsidP="007B1F66">
      <w:pPr>
        <w:pStyle w:val="PL"/>
      </w:pPr>
      <w:r>
        <w:t xml:space="preserve">          $ref: 'TS29571_CommonData.yaml#/components/responses/default'</w:t>
      </w:r>
    </w:p>
    <w:p w14:paraId="75755A30" w14:textId="77777777" w:rsidR="007B1F66" w:rsidRDefault="007B1F66" w:rsidP="007B1F66">
      <w:pPr>
        <w:pStyle w:val="PL"/>
      </w:pPr>
      <w:r>
        <w:t xml:space="preserve">    put:</w:t>
      </w:r>
    </w:p>
    <w:p w14:paraId="3211DA6D" w14:textId="77777777" w:rsidR="007B1F66" w:rsidRDefault="007B1F66" w:rsidP="007B1F66">
      <w:pPr>
        <w:pStyle w:val="PL"/>
      </w:pPr>
      <w:r>
        <w:t xml:space="preserve">      summary: Update an existing Individual NWDAF Event Subscription Transfer</w:t>
      </w:r>
    </w:p>
    <w:p w14:paraId="71F54C28" w14:textId="77777777" w:rsidR="007B1F66" w:rsidRDefault="007B1F66" w:rsidP="007B1F66">
      <w:pPr>
        <w:pStyle w:val="PL"/>
      </w:pPr>
      <w:r>
        <w:t xml:space="preserve">      operationId: UpdateNWDAFEventSubscriptionTransfer</w:t>
      </w:r>
    </w:p>
    <w:p w14:paraId="6A777C16" w14:textId="77777777" w:rsidR="007B1F66" w:rsidRDefault="007B1F66" w:rsidP="007B1F66">
      <w:pPr>
        <w:pStyle w:val="PL"/>
      </w:pPr>
      <w:r>
        <w:t xml:space="preserve">      tags:</w:t>
      </w:r>
    </w:p>
    <w:p w14:paraId="04E04504" w14:textId="77777777" w:rsidR="007B1F66" w:rsidRDefault="007B1F66" w:rsidP="007B1F66">
      <w:pPr>
        <w:pStyle w:val="PL"/>
      </w:pPr>
      <w:r>
        <w:t xml:space="preserve">        - Individual NWDAF Event Subscription Transfer (Document)</w:t>
      </w:r>
    </w:p>
    <w:p w14:paraId="2AC468F2" w14:textId="77777777" w:rsidR="007B1F66" w:rsidRDefault="007B1F66" w:rsidP="007B1F66">
      <w:pPr>
        <w:pStyle w:val="PL"/>
      </w:pPr>
      <w:r>
        <w:t xml:space="preserve">      security:</w:t>
      </w:r>
    </w:p>
    <w:p w14:paraId="4BFAD21F" w14:textId="77777777" w:rsidR="007B1F66" w:rsidRDefault="007B1F66" w:rsidP="007B1F66">
      <w:pPr>
        <w:pStyle w:val="PL"/>
      </w:pPr>
      <w:r>
        <w:t xml:space="preserve">        - {}</w:t>
      </w:r>
    </w:p>
    <w:p w14:paraId="705BD0AA" w14:textId="77777777" w:rsidR="007B1F66" w:rsidRDefault="007B1F66" w:rsidP="007B1F66">
      <w:pPr>
        <w:pStyle w:val="PL"/>
      </w:pPr>
      <w:r>
        <w:t xml:space="preserve">        - oAuth2ClientCredentials:</w:t>
      </w:r>
    </w:p>
    <w:p w14:paraId="0D610F0F" w14:textId="77777777" w:rsidR="007B1F66" w:rsidRDefault="007B1F66" w:rsidP="007B1F66">
      <w:pPr>
        <w:pStyle w:val="PL"/>
      </w:pPr>
      <w:r>
        <w:t xml:space="preserve">          - nnwdaf-eventssubscription</w:t>
      </w:r>
    </w:p>
    <w:p w14:paraId="5F8B6B51" w14:textId="77777777" w:rsidR="007B1F66" w:rsidRDefault="007B1F66" w:rsidP="007B1F66">
      <w:pPr>
        <w:pStyle w:val="PL"/>
      </w:pPr>
      <w:r>
        <w:t xml:space="preserve">        - oAuth2ClientCredentials:</w:t>
      </w:r>
    </w:p>
    <w:p w14:paraId="02A0FD76" w14:textId="77777777" w:rsidR="007B1F66" w:rsidRDefault="007B1F66" w:rsidP="007B1F66">
      <w:pPr>
        <w:pStyle w:val="PL"/>
      </w:pPr>
      <w:r>
        <w:t xml:space="preserve">          - nnwdaf-eventssubscription</w:t>
      </w:r>
    </w:p>
    <w:p w14:paraId="75285515" w14:textId="77777777" w:rsidR="007B1F66" w:rsidRDefault="007B1F66" w:rsidP="007B1F66">
      <w:pPr>
        <w:pStyle w:val="PL"/>
      </w:pPr>
      <w:r>
        <w:t xml:space="preserve">          - nnwdaf-eventssubscription:transfer</w:t>
      </w:r>
    </w:p>
    <w:p w14:paraId="2754EFD5" w14:textId="77777777" w:rsidR="007B1F66" w:rsidRDefault="007B1F66" w:rsidP="007B1F66">
      <w:pPr>
        <w:pStyle w:val="PL"/>
      </w:pPr>
      <w:r>
        <w:t xml:space="preserve">      requestBody:</w:t>
      </w:r>
    </w:p>
    <w:p w14:paraId="008189D6" w14:textId="77777777" w:rsidR="007B1F66" w:rsidRDefault="007B1F66" w:rsidP="007B1F66">
      <w:pPr>
        <w:pStyle w:val="PL"/>
      </w:pPr>
      <w:r>
        <w:t xml:space="preserve">        required: true</w:t>
      </w:r>
    </w:p>
    <w:p w14:paraId="049186DA" w14:textId="77777777" w:rsidR="007B1F66" w:rsidRDefault="007B1F66" w:rsidP="007B1F66">
      <w:pPr>
        <w:pStyle w:val="PL"/>
      </w:pPr>
      <w:r>
        <w:t xml:space="preserve">        content:</w:t>
      </w:r>
    </w:p>
    <w:p w14:paraId="5DEEFDD6" w14:textId="77777777" w:rsidR="007B1F66" w:rsidRDefault="007B1F66" w:rsidP="007B1F66">
      <w:pPr>
        <w:pStyle w:val="PL"/>
      </w:pPr>
      <w:r>
        <w:t xml:space="preserve">          application/json:</w:t>
      </w:r>
    </w:p>
    <w:p w14:paraId="348CD943" w14:textId="77777777" w:rsidR="007B1F66" w:rsidRDefault="007B1F66" w:rsidP="007B1F66">
      <w:pPr>
        <w:pStyle w:val="PL"/>
      </w:pPr>
      <w:r>
        <w:t xml:space="preserve">            schema:</w:t>
      </w:r>
    </w:p>
    <w:p w14:paraId="1A77A3C1" w14:textId="77777777" w:rsidR="007B1F66" w:rsidRDefault="007B1F66" w:rsidP="007B1F66">
      <w:pPr>
        <w:pStyle w:val="PL"/>
      </w:pPr>
      <w:r>
        <w:t xml:space="preserve">              $ref: '#/components/schemas/AnalyticsSubscriptionsTransfer'</w:t>
      </w:r>
    </w:p>
    <w:p w14:paraId="7AD1D05E" w14:textId="77777777" w:rsidR="007B1F66" w:rsidRDefault="007B1F66" w:rsidP="007B1F66">
      <w:pPr>
        <w:pStyle w:val="PL"/>
      </w:pPr>
      <w:r>
        <w:t xml:space="preserve">      parameters:</w:t>
      </w:r>
    </w:p>
    <w:p w14:paraId="5E339B43" w14:textId="77777777" w:rsidR="007B1F66" w:rsidRDefault="007B1F66" w:rsidP="007B1F66">
      <w:pPr>
        <w:pStyle w:val="PL"/>
      </w:pPr>
      <w:r>
        <w:t xml:space="preserve">        - name: transferId</w:t>
      </w:r>
    </w:p>
    <w:p w14:paraId="7CD82F94" w14:textId="77777777" w:rsidR="007B1F66" w:rsidRDefault="007B1F66" w:rsidP="007B1F66">
      <w:pPr>
        <w:pStyle w:val="PL"/>
      </w:pPr>
      <w:r>
        <w:t xml:space="preserve">          in: path</w:t>
      </w:r>
    </w:p>
    <w:p w14:paraId="0CA64398" w14:textId="77777777" w:rsidR="007B1F66" w:rsidRDefault="007B1F66" w:rsidP="007B1F66">
      <w:pPr>
        <w:pStyle w:val="PL"/>
      </w:pPr>
      <w:r>
        <w:t xml:space="preserve">          description: &gt;</w:t>
      </w:r>
    </w:p>
    <w:p w14:paraId="617BD763" w14:textId="77777777" w:rsidR="007B1F66" w:rsidRDefault="007B1F66" w:rsidP="007B1F66">
      <w:pPr>
        <w:pStyle w:val="PL"/>
      </w:pPr>
      <w:r>
        <w:t xml:space="preserve">            String identifying a request for an analytics subscription transfer to the</w:t>
      </w:r>
    </w:p>
    <w:p w14:paraId="6702E181" w14:textId="77777777" w:rsidR="007B1F66" w:rsidRDefault="007B1F66" w:rsidP="007B1F66">
      <w:pPr>
        <w:pStyle w:val="PL"/>
      </w:pPr>
      <w:r>
        <w:t xml:space="preserve">            Nnwdaf_EventsSubscription Service</w:t>
      </w:r>
    </w:p>
    <w:p w14:paraId="74920B52" w14:textId="77777777" w:rsidR="007B1F66" w:rsidRDefault="007B1F66" w:rsidP="007B1F66">
      <w:pPr>
        <w:pStyle w:val="PL"/>
      </w:pPr>
      <w:r>
        <w:t xml:space="preserve">          required: true</w:t>
      </w:r>
    </w:p>
    <w:p w14:paraId="21C9337D" w14:textId="77777777" w:rsidR="007B1F66" w:rsidRDefault="007B1F66" w:rsidP="007B1F66">
      <w:pPr>
        <w:pStyle w:val="PL"/>
      </w:pPr>
      <w:r>
        <w:t xml:space="preserve">          schema:</w:t>
      </w:r>
    </w:p>
    <w:p w14:paraId="3EC90F10" w14:textId="77777777" w:rsidR="007B1F66" w:rsidRDefault="007B1F66" w:rsidP="007B1F66">
      <w:pPr>
        <w:pStyle w:val="PL"/>
      </w:pPr>
      <w:r>
        <w:t xml:space="preserve">            type: string</w:t>
      </w:r>
    </w:p>
    <w:p w14:paraId="4253ABAF" w14:textId="77777777" w:rsidR="007B1F66" w:rsidRDefault="007B1F66" w:rsidP="007B1F66">
      <w:pPr>
        <w:pStyle w:val="PL"/>
      </w:pPr>
      <w:r>
        <w:t xml:space="preserve">      responses:</w:t>
      </w:r>
    </w:p>
    <w:p w14:paraId="1EEE2E5F" w14:textId="77777777" w:rsidR="007B1F66" w:rsidRDefault="007B1F66" w:rsidP="007B1F66">
      <w:pPr>
        <w:pStyle w:val="PL"/>
      </w:pPr>
      <w:r>
        <w:t xml:space="preserve">        '204':</w:t>
      </w:r>
    </w:p>
    <w:p w14:paraId="3275A52A" w14:textId="77777777" w:rsidR="007B1F66" w:rsidRDefault="007B1F66" w:rsidP="007B1F66">
      <w:pPr>
        <w:pStyle w:val="PL"/>
      </w:pPr>
      <w:r>
        <w:t xml:space="preserve">          description: &gt;</w:t>
      </w:r>
    </w:p>
    <w:p w14:paraId="664E0E01" w14:textId="77777777" w:rsidR="007B1F66" w:rsidRDefault="007B1F66" w:rsidP="007B1F66">
      <w:pPr>
        <w:pStyle w:val="PL"/>
      </w:pPr>
      <w:r>
        <w:t xml:space="preserve">            The Individual NWDAF Event Subscription Transfer resource was modified successfully.</w:t>
      </w:r>
    </w:p>
    <w:p w14:paraId="5B7C1CB8" w14:textId="77777777" w:rsidR="007B1F66" w:rsidRDefault="007B1F66" w:rsidP="007B1F66">
      <w:pPr>
        <w:pStyle w:val="PL"/>
      </w:pPr>
      <w:r>
        <w:t xml:space="preserve">        '307':</w:t>
      </w:r>
    </w:p>
    <w:p w14:paraId="4366AF50" w14:textId="77777777" w:rsidR="007B1F66" w:rsidRDefault="007B1F66" w:rsidP="007B1F66">
      <w:pPr>
        <w:pStyle w:val="PL"/>
      </w:pPr>
      <w:r>
        <w:t xml:space="preserve">          $ref: 'TS29571_CommonData.yaml#/components/responses/307'</w:t>
      </w:r>
    </w:p>
    <w:p w14:paraId="55605C30" w14:textId="77777777" w:rsidR="007B1F66" w:rsidRDefault="007B1F66" w:rsidP="007B1F66">
      <w:pPr>
        <w:pStyle w:val="PL"/>
      </w:pPr>
      <w:r>
        <w:t xml:space="preserve">        '308':</w:t>
      </w:r>
    </w:p>
    <w:p w14:paraId="6CBD8C41" w14:textId="77777777" w:rsidR="007B1F66" w:rsidRDefault="007B1F66" w:rsidP="007B1F66">
      <w:pPr>
        <w:pStyle w:val="PL"/>
      </w:pPr>
      <w:r>
        <w:t xml:space="preserve">          $ref: 'TS29571_CommonData.yaml#/components/responses/308'</w:t>
      </w:r>
    </w:p>
    <w:p w14:paraId="3EBA8C41" w14:textId="77777777" w:rsidR="007B1F66" w:rsidRDefault="007B1F66" w:rsidP="007B1F66">
      <w:pPr>
        <w:pStyle w:val="PL"/>
      </w:pPr>
      <w:r>
        <w:t xml:space="preserve">        '400':</w:t>
      </w:r>
    </w:p>
    <w:p w14:paraId="15A37029" w14:textId="77777777" w:rsidR="007B1F66" w:rsidRDefault="007B1F66" w:rsidP="007B1F66">
      <w:pPr>
        <w:pStyle w:val="PL"/>
      </w:pPr>
      <w:r>
        <w:t xml:space="preserve">          $ref: 'TS29571_CommonData.yaml#/components/responses/400'</w:t>
      </w:r>
    </w:p>
    <w:p w14:paraId="3A128081" w14:textId="77777777" w:rsidR="007B1F66" w:rsidRDefault="007B1F66" w:rsidP="007B1F66">
      <w:pPr>
        <w:pStyle w:val="PL"/>
      </w:pPr>
      <w:r>
        <w:t xml:space="preserve">        '401':</w:t>
      </w:r>
    </w:p>
    <w:p w14:paraId="72D8A3C3" w14:textId="77777777" w:rsidR="007B1F66" w:rsidRDefault="007B1F66" w:rsidP="007B1F66">
      <w:pPr>
        <w:pStyle w:val="PL"/>
      </w:pPr>
      <w:r>
        <w:t xml:space="preserve">          $ref: 'TS29571_CommonData.yaml#/components/responses/401'</w:t>
      </w:r>
    </w:p>
    <w:p w14:paraId="7C0F53F1" w14:textId="77777777" w:rsidR="007B1F66" w:rsidRDefault="007B1F66" w:rsidP="007B1F66">
      <w:pPr>
        <w:pStyle w:val="PL"/>
        <w:rPr>
          <w:rFonts w:eastAsia="等线"/>
        </w:rPr>
      </w:pPr>
      <w:r>
        <w:rPr>
          <w:rFonts w:eastAsia="等线"/>
        </w:rPr>
        <w:t xml:space="preserve">        '403':</w:t>
      </w:r>
    </w:p>
    <w:p w14:paraId="7314382A" w14:textId="77777777" w:rsidR="007B1F66" w:rsidRDefault="007B1F66" w:rsidP="007B1F66">
      <w:pPr>
        <w:pStyle w:val="PL"/>
        <w:rPr>
          <w:rFonts w:eastAsia="等线"/>
        </w:rPr>
      </w:pPr>
      <w:r>
        <w:rPr>
          <w:rFonts w:eastAsia="等线"/>
        </w:rPr>
        <w:t xml:space="preserve">          $ref: 'TS29571_CommonData.yaml#/components/responses/403'</w:t>
      </w:r>
    </w:p>
    <w:p w14:paraId="69BB8796" w14:textId="77777777" w:rsidR="007B1F66" w:rsidRDefault="007B1F66" w:rsidP="007B1F66">
      <w:pPr>
        <w:pStyle w:val="PL"/>
      </w:pPr>
      <w:r>
        <w:t xml:space="preserve">        '404':</w:t>
      </w:r>
    </w:p>
    <w:p w14:paraId="5A4D67B9" w14:textId="77777777" w:rsidR="007B1F66" w:rsidRDefault="007B1F66" w:rsidP="007B1F66">
      <w:pPr>
        <w:pStyle w:val="PL"/>
      </w:pPr>
      <w:r>
        <w:t xml:space="preserve">          $ref: 'TS29571_CommonData.yaml#/components/responses/404'</w:t>
      </w:r>
    </w:p>
    <w:p w14:paraId="66910310" w14:textId="77777777" w:rsidR="007B1F66" w:rsidRDefault="007B1F66" w:rsidP="007B1F66">
      <w:pPr>
        <w:pStyle w:val="PL"/>
      </w:pPr>
      <w:r>
        <w:t xml:space="preserve">        '411':</w:t>
      </w:r>
    </w:p>
    <w:p w14:paraId="642F7B5D" w14:textId="77777777" w:rsidR="007B1F66" w:rsidRDefault="007B1F66" w:rsidP="007B1F66">
      <w:pPr>
        <w:pStyle w:val="PL"/>
      </w:pPr>
      <w:r>
        <w:t xml:space="preserve">          $ref: 'TS29571_CommonData.yaml#/components/responses/411'</w:t>
      </w:r>
    </w:p>
    <w:p w14:paraId="0C9C96F9" w14:textId="77777777" w:rsidR="007B1F66" w:rsidRDefault="007B1F66" w:rsidP="007B1F66">
      <w:pPr>
        <w:pStyle w:val="PL"/>
      </w:pPr>
      <w:r>
        <w:t xml:space="preserve">        '413':</w:t>
      </w:r>
    </w:p>
    <w:p w14:paraId="6E588F6B" w14:textId="77777777" w:rsidR="007B1F66" w:rsidRDefault="007B1F66" w:rsidP="007B1F66">
      <w:pPr>
        <w:pStyle w:val="PL"/>
      </w:pPr>
      <w:r>
        <w:t xml:space="preserve">          $ref: 'TS29571_CommonData.yaml#/components/responses/413'</w:t>
      </w:r>
    </w:p>
    <w:p w14:paraId="5682E837" w14:textId="77777777" w:rsidR="007B1F66" w:rsidRDefault="007B1F66" w:rsidP="007B1F66">
      <w:pPr>
        <w:pStyle w:val="PL"/>
      </w:pPr>
      <w:r>
        <w:t xml:space="preserve">        '415':</w:t>
      </w:r>
    </w:p>
    <w:p w14:paraId="771378FE" w14:textId="77777777" w:rsidR="007B1F66" w:rsidRDefault="007B1F66" w:rsidP="007B1F66">
      <w:pPr>
        <w:pStyle w:val="PL"/>
      </w:pPr>
      <w:r>
        <w:t xml:space="preserve">          $ref: 'TS29571_CommonData.yaml#/components/responses/415'</w:t>
      </w:r>
    </w:p>
    <w:p w14:paraId="4115A182" w14:textId="77777777" w:rsidR="007B1F66" w:rsidRDefault="007B1F66" w:rsidP="007B1F66">
      <w:pPr>
        <w:pStyle w:val="PL"/>
        <w:rPr>
          <w:rFonts w:eastAsia="等线"/>
        </w:rPr>
      </w:pPr>
      <w:r>
        <w:rPr>
          <w:rFonts w:eastAsia="等线"/>
        </w:rPr>
        <w:t xml:space="preserve">        '429':</w:t>
      </w:r>
    </w:p>
    <w:p w14:paraId="75E1CE2B" w14:textId="77777777" w:rsidR="007B1F66" w:rsidRDefault="007B1F66" w:rsidP="007B1F66">
      <w:pPr>
        <w:pStyle w:val="PL"/>
        <w:rPr>
          <w:rFonts w:eastAsia="等线"/>
        </w:rPr>
      </w:pPr>
      <w:r>
        <w:rPr>
          <w:rFonts w:eastAsia="等线"/>
        </w:rPr>
        <w:t xml:space="preserve">          $ref: 'TS29571_CommonData.yaml#/components/responses/429'</w:t>
      </w:r>
    </w:p>
    <w:p w14:paraId="72AF2E92" w14:textId="77777777" w:rsidR="007B1F66" w:rsidRDefault="007B1F66" w:rsidP="007B1F66">
      <w:pPr>
        <w:pStyle w:val="PL"/>
      </w:pPr>
      <w:r>
        <w:t xml:space="preserve">        '500':</w:t>
      </w:r>
    </w:p>
    <w:p w14:paraId="459A870F" w14:textId="77777777" w:rsidR="007B1F66" w:rsidRDefault="007B1F66" w:rsidP="007B1F66">
      <w:pPr>
        <w:pStyle w:val="PL"/>
      </w:pPr>
      <w:r>
        <w:t xml:space="preserve">          $ref: 'TS29571_CommonData.yaml#/components/responses/500'</w:t>
      </w:r>
    </w:p>
    <w:p w14:paraId="543C1334" w14:textId="77777777" w:rsidR="007B1F66" w:rsidRDefault="007B1F66" w:rsidP="007B1F66">
      <w:pPr>
        <w:pStyle w:val="PL"/>
      </w:pPr>
      <w:r>
        <w:t xml:space="preserve">        '501':</w:t>
      </w:r>
    </w:p>
    <w:p w14:paraId="1FB99A0B" w14:textId="77777777" w:rsidR="007B1F66" w:rsidRDefault="007B1F66" w:rsidP="007B1F66">
      <w:pPr>
        <w:pStyle w:val="PL"/>
      </w:pPr>
      <w:r>
        <w:t xml:space="preserve">          $ref: 'TS29571_CommonData.yaml#/components/responses/501'</w:t>
      </w:r>
    </w:p>
    <w:p w14:paraId="2E575DE8" w14:textId="77777777" w:rsidR="007B1F66" w:rsidRDefault="007B1F66" w:rsidP="007B1F66">
      <w:pPr>
        <w:pStyle w:val="PL"/>
      </w:pPr>
      <w:r>
        <w:t xml:space="preserve">        '502':</w:t>
      </w:r>
    </w:p>
    <w:p w14:paraId="68BA52D0" w14:textId="77777777" w:rsidR="007B1F66" w:rsidRDefault="007B1F66" w:rsidP="007B1F66">
      <w:pPr>
        <w:pStyle w:val="PL"/>
      </w:pPr>
      <w:r>
        <w:t xml:space="preserve">          $ref: 'TS29571_CommonData.yaml#/components/responses/502'</w:t>
      </w:r>
    </w:p>
    <w:p w14:paraId="4F07E4FB" w14:textId="77777777" w:rsidR="007B1F66" w:rsidRDefault="007B1F66" w:rsidP="007B1F66">
      <w:pPr>
        <w:pStyle w:val="PL"/>
      </w:pPr>
      <w:r>
        <w:t xml:space="preserve">        '503':</w:t>
      </w:r>
    </w:p>
    <w:p w14:paraId="7CE84ED7" w14:textId="77777777" w:rsidR="007B1F66" w:rsidRDefault="007B1F66" w:rsidP="007B1F66">
      <w:pPr>
        <w:pStyle w:val="PL"/>
      </w:pPr>
      <w:r>
        <w:t xml:space="preserve">          $ref: 'TS29571_CommonData.yaml#/components/responses/503'</w:t>
      </w:r>
    </w:p>
    <w:p w14:paraId="77259041" w14:textId="77777777" w:rsidR="007B1F66" w:rsidRDefault="007B1F66" w:rsidP="007B1F66">
      <w:pPr>
        <w:pStyle w:val="PL"/>
      </w:pPr>
      <w:r>
        <w:t xml:space="preserve">        default:</w:t>
      </w:r>
    </w:p>
    <w:p w14:paraId="771BFB15" w14:textId="77777777" w:rsidR="007B1F66" w:rsidRDefault="007B1F66" w:rsidP="007B1F66">
      <w:pPr>
        <w:pStyle w:val="PL"/>
      </w:pPr>
      <w:r>
        <w:t xml:space="preserve">          $ref: 'TS29571_CommonData.yaml#/components/responses/default'</w:t>
      </w:r>
    </w:p>
    <w:p w14:paraId="077C3D02" w14:textId="77777777" w:rsidR="007B1F66" w:rsidRDefault="007B1F66" w:rsidP="007B1F66">
      <w:pPr>
        <w:pStyle w:val="PL"/>
      </w:pPr>
    </w:p>
    <w:p w14:paraId="443D2A40" w14:textId="77777777" w:rsidR="007B1F66" w:rsidRDefault="007B1F66" w:rsidP="007B1F66">
      <w:pPr>
        <w:pStyle w:val="PL"/>
      </w:pPr>
      <w:r>
        <w:t>components:</w:t>
      </w:r>
    </w:p>
    <w:p w14:paraId="798ABFC0" w14:textId="77777777" w:rsidR="007B1F66" w:rsidRDefault="007B1F66" w:rsidP="007B1F66">
      <w:pPr>
        <w:pStyle w:val="PL"/>
        <w:rPr>
          <w:rFonts w:eastAsia="等线"/>
          <w:lang w:val="en-US"/>
        </w:rPr>
      </w:pPr>
    </w:p>
    <w:p w14:paraId="5AEB152C" w14:textId="77777777" w:rsidR="007B1F66" w:rsidRDefault="007B1F66" w:rsidP="007B1F66">
      <w:pPr>
        <w:pStyle w:val="PL"/>
        <w:rPr>
          <w:rFonts w:eastAsia="等线"/>
          <w:lang w:val="en-US"/>
        </w:rPr>
      </w:pPr>
      <w:r>
        <w:rPr>
          <w:rFonts w:eastAsia="等线"/>
          <w:lang w:val="en-US"/>
        </w:rPr>
        <w:t xml:space="preserve">  securitySchemes:</w:t>
      </w:r>
    </w:p>
    <w:p w14:paraId="07980C88" w14:textId="77777777" w:rsidR="007B1F66" w:rsidRDefault="007B1F66" w:rsidP="007B1F66">
      <w:pPr>
        <w:pStyle w:val="PL"/>
        <w:rPr>
          <w:rFonts w:eastAsia="等线"/>
          <w:lang w:val="en-US"/>
        </w:rPr>
      </w:pPr>
      <w:r>
        <w:rPr>
          <w:rFonts w:eastAsia="等线"/>
          <w:lang w:val="en-US"/>
        </w:rPr>
        <w:t xml:space="preserve">    oAuth2ClientCredentials:</w:t>
      </w:r>
    </w:p>
    <w:p w14:paraId="6F25852F" w14:textId="77777777" w:rsidR="007B1F66" w:rsidRDefault="007B1F66" w:rsidP="007B1F66">
      <w:pPr>
        <w:pStyle w:val="PL"/>
        <w:rPr>
          <w:rFonts w:eastAsia="等线"/>
          <w:lang w:val="en-US"/>
        </w:rPr>
      </w:pPr>
      <w:r>
        <w:rPr>
          <w:rFonts w:eastAsia="等线"/>
          <w:lang w:val="en-US"/>
        </w:rPr>
        <w:t xml:space="preserve">      type: oauth2</w:t>
      </w:r>
    </w:p>
    <w:p w14:paraId="0D735CBB" w14:textId="77777777" w:rsidR="007B1F66" w:rsidRDefault="007B1F66" w:rsidP="007B1F66">
      <w:pPr>
        <w:pStyle w:val="PL"/>
        <w:rPr>
          <w:rFonts w:eastAsia="等线"/>
          <w:lang w:val="en-US"/>
        </w:rPr>
      </w:pPr>
      <w:r>
        <w:rPr>
          <w:rFonts w:eastAsia="等线"/>
          <w:lang w:val="en-US"/>
        </w:rPr>
        <w:t xml:space="preserve">      flows:</w:t>
      </w:r>
    </w:p>
    <w:p w14:paraId="1DB920C4" w14:textId="77777777" w:rsidR="007B1F66" w:rsidRDefault="007B1F66" w:rsidP="007B1F66">
      <w:pPr>
        <w:pStyle w:val="PL"/>
        <w:rPr>
          <w:rFonts w:eastAsia="等线"/>
          <w:lang w:val="en-US"/>
        </w:rPr>
      </w:pPr>
      <w:r>
        <w:rPr>
          <w:rFonts w:eastAsia="等线"/>
          <w:lang w:val="en-US"/>
        </w:rPr>
        <w:t xml:space="preserve">        clientCredentials:</w:t>
      </w:r>
    </w:p>
    <w:p w14:paraId="622AC6D5" w14:textId="77777777" w:rsidR="007B1F66" w:rsidRDefault="007B1F66" w:rsidP="007B1F66">
      <w:pPr>
        <w:pStyle w:val="PL"/>
        <w:rPr>
          <w:rFonts w:eastAsia="等线"/>
          <w:lang w:val="en-US"/>
        </w:rPr>
      </w:pPr>
      <w:r>
        <w:rPr>
          <w:rFonts w:eastAsia="等线"/>
          <w:lang w:val="en-US"/>
        </w:rPr>
        <w:t xml:space="preserve">          tokenUrl: '{nrfApiRoot}/oauth2/token'</w:t>
      </w:r>
    </w:p>
    <w:p w14:paraId="1E1ACC19" w14:textId="77777777" w:rsidR="007B1F66" w:rsidRDefault="007B1F66" w:rsidP="007B1F66">
      <w:pPr>
        <w:pStyle w:val="PL"/>
        <w:rPr>
          <w:rFonts w:eastAsia="等线"/>
          <w:lang w:val="en-US"/>
        </w:rPr>
      </w:pPr>
      <w:r>
        <w:rPr>
          <w:rFonts w:eastAsia="等线"/>
          <w:lang w:val="en-US"/>
        </w:rPr>
        <w:t xml:space="preserve">          scopes:</w:t>
      </w:r>
    </w:p>
    <w:p w14:paraId="05149215" w14:textId="77777777" w:rsidR="007B1F66" w:rsidRDefault="007B1F66" w:rsidP="007B1F66">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0134EF8C" w14:textId="77777777" w:rsidR="007B1F66" w:rsidRDefault="007B1F66" w:rsidP="007B1F66">
      <w:pPr>
        <w:pStyle w:val="PL"/>
      </w:pPr>
      <w:r>
        <w:t xml:space="preserve">            nnwdaf-eventssubscription:transfer: &gt;</w:t>
      </w:r>
    </w:p>
    <w:p w14:paraId="66D67F03" w14:textId="77777777" w:rsidR="007B1F66" w:rsidRDefault="007B1F66" w:rsidP="007B1F66">
      <w:pPr>
        <w:pStyle w:val="PL"/>
      </w:pPr>
      <w:r>
        <w:lastRenderedPageBreak/>
        <w:t xml:space="preserve">              Access to service operations applying to NWDAF event subscription transfer.</w:t>
      </w:r>
    </w:p>
    <w:p w14:paraId="4DD375EC" w14:textId="77777777" w:rsidR="007B1F66" w:rsidRDefault="007B1F66" w:rsidP="007B1F66">
      <w:pPr>
        <w:pStyle w:val="PL"/>
      </w:pPr>
    </w:p>
    <w:p w14:paraId="445FD040" w14:textId="77777777" w:rsidR="007B1F66" w:rsidRDefault="007B1F66" w:rsidP="007B1F66">
      <w:pPr>
        <w:pStyle w:val="PL"/>
      </w:pPr>
      <w:r>
        <w:t xml:space="preserve">  schemas:</w:t>
      </w:r>
    </w:p>
    <w:p w14:paraId="2AC50835" w14:textId="77777777" w:rsidR="007B1F66" w:rsidRDefault="007B1F66" w:rsidP="007B1F66">
      <w:pPr>
        <w:pStyle w:val="PL"/>
      </w:pPr>
    </w:p>
    <w:p w14:paraId="63D8B4BD" w14:textId="77777777" w:rsidR="007B1F66" w:rsidRDefault="007B1F66" w:rsidP="007B1F66">
      <w:pPr>
        <w:pStyle w:val="PL"/>
      </w:pPr>
      <w:r>
        <w:t xml:space="preserve">    NnwdafEventsSubscription:</w:t>
      </w:r>
    </w:p>
    <w:p w14:paraId="0B9AAE8D" w14:textId="77777777" w:rsidR="007B1F66" w:rsidRDefault="007B1F66" w:rsidP="007B1F66">
      <w:pPr>
        <w:pStyle w:val="PL"/>
      </w:pPr>
      <w:r>
        <w:t xml:space="preserve">      description: Represents an Individual NWDAF Event Subscription resource.</w:t>
      </w:r>
    </w:p>
    <w:p w14:paraId="4826FC50" w14:textId="77777777" w:rsidR="007B1F66" w:rsidRDefault="007B1F66" w:rsidP="007B1F66">
      <w:pPr>
        <w:pStyle w:val="PL"/>
      </w:pPr>
      <w:r>
        <w:t xml:space="preserve">      type: object</w:t>
      </w:r>
    </w:p>
    <w:p w14:paraId="1AAA5F88" w14:textId="77777777" w:rsidR="007B1F66" w:rsidRDefault="007B1F66" w:rsidP="007B1F66">
      <w:pPr>
        <w:pStyle w:val="PL"/>
      </w:pPr>
      <w:r>
        <w:t xml:space="preserve">      properties:</w:t>
      </w:r>
    </w:p>
    <w:p w14:paraId="151FAF6A" w14:textId="77777777" w:rsidR="007B1F66" w:rsidRDefault="007B1F66" w:rsidP="007B1F66">
      <w:pPr>
        <w:pStyle w:val="PL"/>
      </w:pPr>
      <w:r>
        <w:t xml:space="preserve">        eventSubscriptions:</w:t>
      </w:r>
    </w:p>
    <w:p w14:paraId="7B992229" w14:textId="77777777" w:rsidR="007B1F66" w:rsidRDefault="007B1F66" w:rsidP="007B1F66">
      <w:pPr>
        <w:pStyle w:val="PL"/>
      </w:pPr>
      <w:r>
        <w:t xml:space="preserve">          type: array</w:t>
      </w:r>
    </w:p>
    <w:p w14:paraId="3CC088FD" w14:textId="77777777" w:rsidR="007B1F66" w:rsidRDefault="007B1F66" w:rsidP="007B1F66">
      <w:pPr>
        <w:pStyle w:val="PL"/>
      </w:pPr>
      <w:r>
        <w:t xml:space="preserve">          items:</w:t>
      </w:r>
    </w:p>
    <w:p w14:paraId="415422C2" w14:textId="77777777" w:rsidR="007B1F66" w:rsidRDefault="007B1F66" w:rsidP="007B1F66">
      <w:pPr>
        <w:pStyle w:val="PL"/>
      </w:pPr>
      <w:r>
        <w:t xml:space="preserve">            $ref: '#/components/schemas/EventSubscription'</w:t>
      </w:r>
    </w:p>
    <w:p w14:paraId="53C645F1" w14:textId="77777777" w:rsidR="007B1F66" w:rsidRDefault="007B1F66" w:rsidP="007B1F66">
      <w:pPr>
        <w:pStyle w:val="PL"/>
      </w:pPr>
      <w:r>
        <w:t xml:space="preserve">          minItems: 1</w:t>
      </w:r>
    </w:p>
    <w:p w14:paraId="787603BE" w14:textId="77777777" w:rsidR="007B1F66" w:rsidRDefault="007B1F66" w:rsidP="007B1F66">
      <w:pPr>
        <w:pStyle w:val="PL"/>
      </w:pPr>
      <w:r>
        <w:t xml:space="preserve">          description: Subscribed events</w:t>
      </w:r>
    </w:p>
    <w:p w14:paraId="627A7E04" w14:textId="77777777" w:rsidR="007B1F66" w:rsidRDefault="007B1F66" w:rsidP="007B1F66">
      <w:pPr>
        <w:pStyle w:val="PL"/>
      </w:pPr>
      <w:r>
        <w:t xml:space="preserve">        evtReq:</w:t>
      </w:r>
    </w:p>
    <w:p w14:paraId="1041522C" w14:textId="77777777" w:rsidR="007B1F66" w:rsidRDefault="007B1F66" w:rsidP="007B1F66">
      <w:pPr>
        <w:pStyle w:val="PL"/>
      </w:pPr>
      <w:r>
        <w:t xml:space="preserve">          $ref: 'TS29523_Npcf_EventExposure.yaml#/components/schemas/ReportingInformation'</w:t>
      </w:r>
    </w:p>
    <w:p w14:paraId="34FA18FC" w14:textId="77777777" w:rsidR="007B1F66" w:rsidRDefault="007B1F66" w:rsidP="007B1F66">
      <w:pPr>
        <w:pStyle w:val="PL"/>
      </w:pPr>
      <w:r>
        <w:t xml:space="preserve">        notificationURI:</w:t>
      </w:r>
    </w:p>
    <w:p w14:paraId="799D3B75" w14:textId="77777777" w:rsidR="007B1F66" w:rsidRDefault="007B1F66" w:rsidP="007B1F66">
      <w:pPr>
        <w:pStyle w:val="PL"/>
      </w:pPr>
      <w:r>
        <w:t xml:space="preserve">          $ref: 'TS29571_CommonData.yaml#/components/schemas/Uri'</w:t>
      </w:r>
    </w:p>
    <w:p w14:paraId="1FFEF563" w14:textId="77777777" w:rsidR="007B1F66" w:rsidRDefault="007B1F66" w:rsidP="007B1F66">
      <w:pPr>
        <w:pStyle w:val="PL"/>
      </w:pPr>
      <w:r>
        <w:t xml:space="preserve">        notifCorrId:</w:t>
      </w:r>
    </w:p>
    <w:p w14:paraId="13189070" w14:textId="77777777" w:rsidR="007B1F66" w:rsidRDefault="007B1F66" w:rsidP="007B1F66">
      <w:pPr>
        <w:pStyle w:val="PL"/>
      </w:pPr>
      <w:r>
        <w:t xml:space="preserve">          type: string</w:t>
      </w:r>
    </w:p>
    <w:p w14:paraId="3069D861" w14:textId="77777777" w:rsidR="007B1F66" w:rsidRDefault="007B1F66" w:rsidP="007B1F66">
      <w:pPr>
        <w:pStyle w:val="PL"/>
      </w:pPr>
      <w:r>
        <w:t xml:space="preserve">          description: Notification correlation identifier.</w:t>
      </w:r>
    </w:p>
    <w:p w14:paraId="679EC3D9" w14:textId="77777777" w:rsidR="007B1F66" w:rsidRDefault="007B1F66" w:rsidP="007B1F66">
      <w:pPr>
        <w:pStyle w:val="PL"/>
      </w:pPr>
      <w:r>
        <w:t xml:space="preserve">        supportedFeatures:</w:t>
      </w:r>
    </w:p>
    <w:p w14:paraId="50CC4807" w14:textId="77777777" w:rsidR="007B1F66" w:rsidRDefault="007B1F66" w:rsidP="007B1F66">
      <w:pPr>
        <w:pStyle w:val="PL"/>
      </w:pPr>
      <w:r>
        <w:t xml:space="preserve">          $ref: 'TS29571_CommonData.yaml#/components/schemas/SupportedFeatures'</w:t>
      </w:r>
    </w:p>
    <w:p w14:paraId="47F41979" w14:textId="77777777" w:rsidR="007B1F66" w:rsidRDefault="007B1F66" w:rsidP="007B1F66">
      <w:pPr>
        <w:pStyle w:val="PL"/>
      </w:pPr>
      <w:r>
        <w:t xml:space="preserve">        eventNotifications:</w:t>
      </w:r>
    </w:p>
    <w:p w14:paraId="7A820421" w14:textId="77777777" w:rsidR="007B1F66" w:rsidRDefault="007B1F66" w:rsidP="007B1F66">
      <w:pPr>
        <w:pStyle w:val="PL"/>
      </w:pPr>
      <w:r>
        <w:t xml:space="preserve">          type: array</w:t>
      </w:r>
    </w:p>
    <w:p w14:paraId="68E569A3" w14:textId="77777777" w:rsidR="007B1F66" w:rsidRDefault="007B1F66" w:rsidP="007B1F66">
      <w:pPr>
        <w:pStyle w:val="PL"/>
      </w:pPr>
      <w:r>
        <w:t xml:space="preserve">          items:</w:t>
      </w:r>
    </w:p>
    <w:p w14:paraId="44127199" w14:textId="77777777" w:rsidR="007B1F66" w:rsidRDefault="007B1F66" w:rsidP="007B1F66">
      <w:pPr>
        <w:pStyle w:val="PL"/>
      </w:pPr>
      <w:r>
        <w:t xml:space="preserve">            $ref: '#/components/schemas/EventNotification'</w:t>
      </w:r>
    </w:p>
    <w:p w14:paraId="129CDD31" w14:textId="77777777" w:rsidR="007B1F66" w:rsidRDefault="007B1F66" w:rsidP="007B1F66">
      <w:pPr>
        <w:pStyle w:val="PL"/>
      </w:pPr>
      <w:r>
        <w:t xml:space="preserve">          minItems: 1</w:t>
      </w:r>
    </w:p>
    <w:p w14:paraId="26DE55C7" w14:textId="77777777" w:rsidR="007B1F66" w:rsidRDefault="007B1F66" w:rsidP="007B1F66">
      <w:pPr>
        <w:pStyle w:val="PL"/>
      </w:pPr>
      <w:r>
        <w:t xml:space="preserve">        failEventReports:</w:t>
      </w:r>
    </w:p>
    <w:p w14:paraId="3A8D76E1" w14:textId="77777777" w:rsidR="007B1F66" w:rsidRDefault="007B1F66" w:rsidP="007B1F66">
      <w:pPr>
        <w:pStyle w:val="PL"/>
      </w:pPr>
      <w:r>
        <w:t xml:space="preserve">          type: array</w:t>
      </w:r>
    </w:p>
    <w:p w14:paraId="6016696E" w14:textId="77777777" w:rsidR="007B1F66" w:rsidRDefault="007B1F66" w:rsidP="007B1F66">
      <w:pPr>
        <w:pStyle w:val="PL"/>
      </w:pPr>
      <w:r>
        <w:t xml:space="preserve">          items:</w:t>
      </w:r>
    </w:p>
    <w:p w14:paraId="56D79D0B" w14:textId="77777777" w:rsidR="007B1F66" w:rsidRDefault="007B1F66" w:rsidP="007B1F66">
      <w:pPr>
        <w:pStyle w:val="PL"/>
      </w:pPr>
      <w:r>
        <w:t xml:space="preserve">            $ref: '#/components/schemas/FailureEventInfo'</w:t>
      </w:r>
    </w:p>
    <w:p w14:paraId="28B0810B" w14:textId="77777777" w:rsidR="007B1F66" w:rsidRDefault="007B1F66" w:rsidP="007B1F66">
      <w:pPr>
        <w:pStyle w:val="PL"/>
      </w:pPr>
      <w:r>
        <w:t xml:space="preserve">          minItems: 1</w:t>
      </w:r>
    </w:p>
    <w:p w14:paraId="165358DE" w14:textId="77777777" w:rsidR="007B1F66" w:rsidRDefault="007B1F66" w:rsidP="007B1F66">
      <w:pPr>
        <w:pStyle w:val="PL"/>
      </w:pPr>
      <w:r>
        <w:t xml:space="preserve">        prevSub:</w:t>
      </w:r>
    </w:p>
    <w:p w14:paraId="1684F645" w14:textId="77777777" w:rsidR="007B1F66" w:rsidRDefault="007B1F66" w:rsidP="007B1F66">
      <w:pPr>
        <w:pStyle w:val="PL"/>
      </w:pPr>
      <w:r>
        <w:t xml:space="preserve">          $ref: '#/components/schemas/PrevSubInfo'</w:t>
      </w:r>
    </w:p>
    <w:p w14:paraId="05E882B2" w14:textId="77777777" w:rsidR="007B1F66" w:rsidRDefault="007B1F66" w:rsidP="007B1F66">
      <w:pPr>
        <w:pStyle w:val="PL"/>
      </w:pPr>
      <w:r>
        <w:t xml:space="preserve">        consNfInfo:</w:t>
      </w:r>
    </w:p>
    <w:p w14:paraId="43EAA109" w14:textId="77777777" w:rsidR="007B1F66" w:rsidRDefault="007B1F66" w:rsidP="007B1F66">
      <w:pPr>
        <w:pStyle w:val="PL"/>
      </w:pPr>
      <w:r>
        <w:t xml:space="preserve">          $ref: '#/components/schemas/ConsumerNfInformation'</w:t>
      </w:r>
    </w:p>
    <w:p w14:paraId="1B309CDB" w14:textId="77777777" w:rsidR="007B1F66" w:rsidRDefault="007B1F66" w:rsidP="007B1F66">
      <w:pPr>
        <w:pStyle w:val="PL"/>
      </w:pPr>
      <w:r>
        <w:t xml:space="preserve">      required:</w:t>
      </w:r>
    </w:p>
    <w:p w14:paraId="32FE3515" w14:textId="77777777" w:rsidR="007B1F66" w:rsidRDefault="007B1F66" w:rsidP="007B1F66">
      <w:pPr>
        <w:pStyle w:val="PL"/>
      </w:pPr>
      <w:r>
        <w:t xml:space="preserve">        - eventSubscriptions</w:t>
      </w:r>
    </w:p>
    <w:p w14:paraId="5D4730F5" w14:textId="77777777" w:rsidR="007B1F66" w:rsidRDefault="007B1F66" w:rsidP="007B1F66">
      <w:pPr>
        <w:pStyle w:val="PL"/>
      </w:pPr>
    </w:p>
    <w:p w14:paraId="0F2E080A" w14:textId="77777777" w:rsidR="007B1F66" w:rsidRDefault="007B1F66" w:rsidP="007B1F66">
      <w:pPr>
        <w:pStyle w:val="PL"/>
      </w:pPr>
      <w:r>
        <w:t xml:space="preserve">    EventSubscription:</w:t>
      </w:r>
    </w:p>
    <w:p w14:paraId="73F723B9" w14:textId="77777777" w:rsidR="007B1F66" w:rsidRDefault="007B1F66" w:rsidP="007B1F66">
      <w:pPr>
        <w:pStyle w:val="PL"/>
      </w:pPr>
      <w:r>
        <w:t xml:space="preserve">      description: Represents a subscription to a single event.</w:t>
      </w:r>
    </w:p>
    <w:p w14:paraId="6B2263F8" w14:textId="77777777" w:rsidR="007B1F66" w:rsidRDefault="007B1F66" w:rsidP="007B1F66">
      <w:pPr>
        <w:pStyle w:val="PL"/>
      </w:pPr>
      <w:r>
        <w:t xml:space="preserve">      type: object</w:t>
      </w:r>
    </w:p>
    <w:p w14:paraId="2162135D" w14:textId="77777777" w:rsidR="007B1F66" w:rsidRDefault="007B1F66" w:rsidP="007B1F66">
      <w:pPr>
        <w:pStyle w:val="PL"/>
      </w:pPr>
      <w:r>
        <w:t xml:space="preserve">      properties:</w:t>
      </w:r>
    </w:p>
    <w:p w14:paraId="4A8D8A69" w14:textId="77777777" w:rsidR="007B1F66" w:rsidRDefault="007B1F66" w:rsidP="007B1F66">
      <w:pPr>
        <w:pStyle w:val="PL"/>
      </w:pPr>
      <w:r>
        <w:t xml:space="preserve">        anySlice:</w:t>
      </w:r>
    </w:p>
    <w:p w14:paraId="3303BDC1" w14:textId="77777777" w:rsidR="007B1F66" w:rsidRDefault="007B1F66" w:rsidP="007B1F66">
      <w:pPr>
        <w:pStyle w:val="PL"/>
      </w:pPr>
      <w:r>
        <w:t xml:space="preserve">          $ref: '#/components/schemas/AnySlice'</w:t>
      </w:r>
    </w:p>
    <w:p w14:paraId="31936643" w14:textId="77777777" w:rsidR="007B1F66" w:rsidRDefault="007B1F66" w:rsidP="007B1F66">
      <w:pPr>
        <w:pStyle w:val="PL"/>
      </w:pPr>
      <w:r>
        <w:t xml:space="preserve">        appIds:</w:t>
      </w:r>
    </w:p>
    <w:p w14:paraId="7EC6E750" w14:textId="77777777" w:rsidR="007B1F66" w:rsidRDefault="007B1F66" w:rsidP="007B1F66">
      <w:pPr>
        <w:pStyle w:val="PL"/>
      </w:pPr>
      <w:r>
        <w:t xml:space="preserve">          type: array</w:t>
      </w:r>
    </w:p>
    <w:p w14:paraId="2FA4D323" w14:textId="77777777" w:rsidR="007B1F66" w:rsidRDefault="007B1F66" w:rsidP="007B1F66">
      <w:pPr>
        <w:pStyle w:val="PL"/>
      </w:pPr>
      <w:r>
        <w:t xml:space="preserve">          items:</w:t>
      </w:r>
    </w:p>
    <w:p w14:paraId="6144AEEB" w14:textId="77777777" w:rsidR="007B1F66" w:rsidRDefault="007B1F66" w:rsidP="007B1F66">
      <w:pPr>
        <w:pStyle w:val="PL"/>
      </w:pPr>
      <w:r>
        <w:t xml:space="preserve">            $ref: 'TS29571_CommonData.yaml#/components/schemas/ApplicationId'</w:t>
      </w:r>
    </w:p>
    <w:p w14:paraId="22F758F8" w14:textId="77777777" w:rsidR="007B1F66" w:rsidRDefault="007B1F66" w:rsidP="007B1F66">
      <w:pPr>
        <w:pStyle w:val="PL"/>
      </w:pPr>
      <w:r>
        <w:t xml:space="preserve">          minItems: 1</w:t>
      </w:r>
    </w:p>
    <w:p w14:paraId="061CF5A5" w14:textId="77777777" w:rsidR="007B1F66" w:rsidRDefault="007B1F66" w:rsidP="007B1F66">
      <w:pPr>
        <w:pStyle w:val="PL"/>
      </w:pPr>
      <w:r>
        <w:t xml:space="preserve">          description: Identification(s) of application to which the subscription applies.</w:t>
      </w:r>
    </w:p>
    <w:p w14:paraId="20085C5D" w14:textId="77777777" w:rsidR="007B1F66" w:rsidRDefault="007B1F66" w:rsidP="007B1F66">
      <w:pPr>
        <w:pStyle w:val="PL"/>
      </w:pPr>
      <w:r>
        <w:t xml:space="preserve">        deviation</w:t>
      </w:r>
      <w:r>
        <w:rPr>
          <w:rFonts w:hint="eastAsia"/>
          <w:lang w:eastAsia="zh-CN"/>
        </w:rPr>
        <w:t>s</w:t>
      </w:r>
      <w:r>
        <w:t>:</w:t>
      </w:r>
    </w:p>
    <w:p w14:paraId="7BCC0FB5" w14:textId="77777777" w:rsidR="007B1F66" w:rsidRDefault="007B1F66" w:rsidP="007B1F6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E838E3C" w14:textId="77777777" w:rsidR="007B1F66" w:rsidRDefault="007B1F66" w:rsidP="007B1F66">
      <w:pPr>
        <w:pStyle w:val="PL"/>
      </w:pPr>
      <w:r>
        <w:t xml:space="preserve">          items:</w:t>
      </w:r>
    </w:p>
    <w:p w14:paraId="77F47AD2" w14:textId="77777777" w:rsidR="007B1F66" w:rsidRDefault="007B1F66" w:rsidP="007B1F66">
      <w:pPr>
        <w:pStyle w:val="PL"/>
      </w:pPr>
      <w:r>
        <w:t xml:space="preserve">            $ref: 'TS29571_CommonData.yaml#/components/schemas/Uinteger'</w:t>
      </w:r>
    </w:p>
    <w:p w14:paraId="7918C11F" w14:textId="77777777" w:rsidR="007B1F66" w:rsidRDefault="007B1F66" w:rsidP="007B1F66">
      <w:pPr>
        <w:pStyle w:val="PL"/>
      </w:pPr>
      <w:r>
        <w:t xml:space="preserve">          minItems: 1</w:t>
      </w:r>
    </w:p>
    <w:p w14:paraId="45B5C5C3" w14:textId="77777777" w:rsidR="007B1F66" w:rsidRDefault="007B1F66" w:rsidP="007B1F66">
      <w:pPr>
        <w:pStyle w:val="PL"/>
      </w:pPr>
      <w:r>
        <w:t xml:space="preserve">        dnns:</w:t>
      </w:r>
    </w:p>
    <w:p w14:paraId="69709B49" w14:textId="77777777" w:rsidR="007B1F66" w:rsidRDefault="007B1F66" w:rsidP="007B1F66">
      <w:pPr>
        <w:pStyle w:val="PL"/>
      </w:pPr>
      <w:r>
        <w:t xml:space="preserve">          type: array</w:t>
      </w:r>
    </w:p>
    <w:p w14:paraId="20022A5F" w14:textId="77777777" w:rsidR="007B1F66" w:rsidRDefault="007B1F66" w:rsidP="007B1F66">
      <w:pPr>
        <w:pStyle w:val="PL"/>
      </w:pPr>
      <w:r>
        <w:t xml:space="preserve">          items:</w:t>
      </w:r>
    </w:p>
    <w:p w14:paraId="0E2032BD" w14:textId="77777777" w:rsidR="007B1F66" w:rsidRDefault="007B1F66" w:rsidP="007B1F66">
      <w:pPr>
        <w:pStyle w:val="PL"/>
      </w:pPr>
      <w:r>
        <w:t xml:space="preserve">            $ref: 'TS29571_CommonData.yaml#/components/schemas/Dnn'</w:t>
      </w:r>
    </w:p>
    <w:p w14:paraId="0447474B" w14:textId="77777777" w:rsidR="007B1F66" w:rsidRDefault="007B1F66" w:rsidP="007B1F66">
      <w:pPr>
        <w:pStyle w:val="PL"/>
      </w:pPr>
      <w:r>
        <w:t xml:space="preserve">          minItems: 1</w:t>
      </w:r>
    </w:p>
    <w:p w14:paraId="3D86B86D" w14:textId="77777777" w:rsidR="007B1F66" w:rsidRDefault="007B1F66" w:rsidP="007B1F66">
      <w:pPr>
        <w:pStyle w:val="PL"/>
      </w:pPr>
      <w:r>
        <w:t xml:space="preserve">          description: Identification(s) of DNN to which the subscription applies.</w:t>
      </w:r>
    </w:p>
    <w:p w14:paraId="745DFF91" w14:textId="77777777" w:rsidR="007B1F66" w:rsidRDefault="007B1F66" w:rsidP="007B1F66">
      <w:pPr>
        <w:pStyle w:val="PL"/>
      </w:pPr>
      <w:r>
        <w:t xml:space="preserve">        dnais:</w:t>
      </w:r>
    </w:p>
    <w:p w14:paraId="552252F0" w14:textId="77777777" w:rsidR="007B1F66" w:rsidRDefault="007B1F66" w:rsidP="007B1F66">
      <w:pPr>
        <w:pStyle w:val="PL"/>
      </w:pPr>
      <w:r>
        <w:t xml:space="preserve">          type: array</w:t>
      </w:r>
    </w:p>
    <w:p w14:paraId="20D4A55E" w14:textId="77777777" w:rsidR="007B1F66" w:rsidRDefault="007B1F66" w:rsidP="007B1F66">
      <w:pPr>
        <w:pStyle w:val="PL"/>
      </w:pPr>
      <w:r>
        <w:t xml:space="preserve">          items:</w:t>
      </w:r>
    </w:p>
    <w:p w14:paraId="18D8DB5F" w14:textId="77777777" w:rsidR="007B1F66" w:rsidRDefault="007B1F66" w:rsidP="007B1F66">
      <w:pPr>
        <w:pStyle w:val="PL"/>
      </w:pPr>
      <w:r>
        <w:t xml:space="preserve">            $ref: 'TS29571_CommonData.yaml#/components/schemas/Dnai'</w:t>
      </w:r>
    </w:p>
    <w:p w14:paraId="52648548" w14:textId="77777777" w:rsidR="007B1F66" w:rsidRDefault="007B1F66" w:rsidP="007B1F66">
      <w:pPr>
        <w:pStyle w:val="PL"/>
      </w:pPr>
      <w:r>
        <w:t xml:space="preserve">          minItems: 1</w:t>
      </w:r>
    </w:p>
    <w:p w14:paraId="7559F6B7" w14:textId="77777777" w:rsidR="007B1F66" w:rsidRDefault="007B1F66" w:rsidP="007B1F66">
      <w:pPr>
        <w:pStyle w:val="PL"/>
      </w:pPr>
      <w:r>
        <w:t xml:space="preserve">        event:</w:t>
      </w:r>
    </w:p>
    <w:p w14:paraId="175AC956" w14:textId="77777777" w:rsidR="007B1F66" w:rsidRDefault="007B1F66" w:rsidP="007B1F66">
      <w:pPr>
        <w:pStyle w:val="PL"/>
      </w:pPr>
      <w:r>
        <w:t xml:space="preserve">          $ref: '#/components/schemas/NwdafEvent'</w:t>
      </w:r>
    </w:p>
    <w:p w14:paraId="10EAAFA7" w14:textId="77777777" w:rsidR="007B1F66" w:rsidRDefault="007B1F66" w:rsidP="007B1F66">
      <w:pPr>
        <w:pStyle w:val="PL"/>
      </w:pPr>
      <w:r>
        <w:t xml:space="preserve">        extraReportReq:</w:t>
      </w:r>
    </w:p>
    <w:p w14:paraId="1661511E" w14:textId="77777777" w:rsidR="007B1F66" w:rsidRDefault="007B1F66" w:rsidP="007B1F66">
      <w:pPr>
        <w:pStyle w:val="PL"/>
      </w:pPr>
      <w:r>
        <w:t xml:space="preserve">          $ref: '#/components/schemas/EventReportingRequirement'</w:t>
      </w:r>
    </w:p>
    <w:p w14:paraId="2E71AF43" w14:textId="77777777" w:rsidR="007B1F66" w:rsidRDefault="007B1F66" w:rsidP="007B1F66">
      <w:pPr>
        <w:pStyle w:val="PL"/>
      </w:pPr>
      <w:r>
        <w:t xml:space="preserve">        ladnDnns:</w:t>
      </w:r>
    </w:p>
    <w:p w14:paraId="5A5D5C21" w14:textId="77777777" w:rsidR="007B1F66" w:rsidRDefault="007B1F66" w:rsidP="007B1F66">
      <w:pPr>
        <w:pStyle w:val="PL"/>
      </w:pPr>
      <w:r>
        <w:t xml:space="preserve">          type: array</w:t>
      </w:r>
    </w:p>
    <w:p w14:paraId="4AA44012" w14:textId="77777777" w:rsidR="007B1F66" w:rsidRDefault="007B1F66" w:rsidP="007B1F66">
      <w:pPr>
        <w:pStyle w:val="PL"/>
      </w:pPr>
      <w:r>
        <w:t xml:space="preserve">          items:</w:t>
      </w:r>
    </w:p>
    <w:p w14:paraId="1A3AC377" w14:textId="77777777" w:rsidR="007B1F66" w:rsidRDefault="007B1F66" w:rsidP="007B1F66">
      <w:pPr>
        <w:pStyle w:val="PL"/>
      </w:pPr>
      <w:r>
        <w:t xml:space="preserve">            $ref: 'TS29571_CommonData.yaml#/components/schemas/Dnn'</w:t>
      </w:r>
    </w:p>
    <w:p w14:paraId="5B69664C" w14:textId="77777777" w:rsidR="007B1F66" w:rsidRDefault="007B1F66" w:rsidP="007B1F66">
      <w:pPr>
        <w:pStyle w:val="PL"/>
      </w:pPr>
      <w:r>
        <w:t xml:space="preserve">          minItems: 1</w:t>
      </w:r>
    </w:p>
    <w:p w14:paraId="7586690B" w14:textId="77777777" w:rsidR="007B1F66" w:rsidRDefault="007B1F66" w:rsidP="007B1F66">
      <w:pPr>
        <w:pStyle w:val="PL"/>
      </w:pPr>
      <w:r>
        <w:t xml:space="preserve">          description: Identification(s) of LADN DNN to indicate the LADN service area as the AOI.</w:t>
      </w:r>
    </w:p>
    <w:p w14:paraId="4078B95E" w14:textId="77777777" w:rsidR="007B1F66" w:rsidRDefault="007B1F66" w:rsidP="007B1F66">
      <w:pPr>
        <w:pStyle w:val="PL"/>
      </w:pPr>
      <w:r>
        <w:lastRenderedPageBreak/>
        <w:t xml:space="preserve">        loadLevelThreshold:</w:t>
      </w:r>
    </w:p>
    <w:p w14:paraId="726C140D" w14:textId="77777777" w:rsidR="007B1F66" w:rsidRDefault="007B1F66" w:rsidP="007B1F66">
      <w:pPr>
        <w:pStyle w:val="PL"/>
      </w:pPr>
      <w:r>
        <w:t xml:space="preserve">          type: integer</w:t>
      </w:r>
    </w:p>
    <w:p w14:paraId="374A2CCF" w14:textId="77777777" w:rsidR="007B1F66" w:rsidRDefault="007B1F66" w:rsidP="007B1F66">
      <w:pPr>
        <w:pStyle w:val="PL"/>
      </w:pPr>
      <w:r>
        <w:t xml:space="preserve">          description: &gt;</w:t>
      </w:r>
    </w:p>
    <w:p w14:paraId="33A5E53B" w14:textId="77777777" w:rsidR="007B1F66" w:rsidRDefault="007B1F66" w:rsidP="007B1F66">
      <w:pPr>
        <w:pStyle w:val="PL"/>
      </w:pPr>
      <w:r>
        <w:t xml:space="preserve">            Indicates that the NWDAF shall report the corresponding network slice load level to the</w:t>
      </w:r>
    </w:p>
    <w:p w14:paraId="7E57CEB6" w14:textId="77777777" w:rsidR="007B1F66" w:rsidRDefault="007B1F66" w:rsidP="007B1F66">
      <w:pPr>
        <w:pStyle w:val="PL"/>
      </w:pPr>
      <w:r>
        <w:t xml:space="preserve">            NF </w:t>
      </w:r>
      <w:r>
        <w:rPr>
          <w:lang w:val="en-US" w:eastAsia="zh-CN"/>
        </w:rPr>
        <w:t>service consumer where the load level of the network slice identified by snssais is</w:t>
      </w:r>
    </w:p>
    <w:p w14:paraId="09A22ADC" w14:textId="77777777" w:rsidR="007B1F66" w:rsidRDefault="007B1F66" w:rsidP="007B1F66">
      <w:pPr>
        <w:pStyle w:val="PL"/>
      </w:pPr>
      <w:r>
        <w:t xml:space="preserve">            reached.</w:t>
      </w:r>
    </w:p>
    <w:p w14:paraId="2D52EE73" w14:textId="77777777" w:rsidR="007B1F66" w:rsidRDefault="007B1F66" w:rsidP="007B1F66">
      <w:pPr>
        <w:pStyle w:val="PL"/>
      </w:pPr>
      <w:r>
        <w:t xml:space="preserve">        notificationMethod:</w:t>
      </w:r>
    </w:p>
    <w:p w14:paraId="619271EA" w14:textId="77777777" w:rsidR="007B1F66" w:rsidRDefault="007B1F66" w:rsidP="007B1F66">
      <w:pPr>
        <w:pStyle w:val="PL"/>
      </w:pPr>
      <w:r>
        <w:t xml:space="preserve">          $ref: '#/components/schemas/NotificationMethod'</w:t>
      </w:r>
    </w:p>
    <w:p w14:paraId="4A290A6E" w14:textId="77777777" w:rsidR="007B1F66" w:rsidRDefault="007B1F66" w:rsidP="007B1F66">
      <w:pPr>
        <w:pStyle w:val="PL"/>
      </w:pPr>
      <w:r>
        <w:t xml:space="preserve">        matchingDir:</w:t>
      </w:r>
    </w:p>
    <w:p w14:paraId="2381F16F" w14:textId="77777777" w:rsidR="007B1F66" w:rsidRDefault="007B1F66" w:rsidP="007B1F66">
      <w:pPr>
        <w:pStyle w:val="PL"/>
      </w:pPr>
      <w:r>
        <w:t xml:space="preserve">          $ref: '#/components/schemas/MatchingDirection'</w:t>
      </w:r>
    </w:p>
    <w:p w14:paraId="4B17F023" w14:textId="77777777" w:rsidR="007B1F66" w:rsidRDefault="007B1F66" w:rsidP="007B1F66">
      <w:pPr>
        <w:pStyle w:val="PL"/>
      </w:pPr>
      <w:r>
        <w:t xml:space="preserve">        nfLoadLvlThds:</w:t>
      </w:r>
    </w:p>
    <w:p w14:paraId="70644D1F" w14:textId="77777777" w:rsidR="007B1F66" w:rsidRDefault="007B1F66" w:rsidP="007B1F66">
      <w:pPr>
        <w:pStyle w:val="PL"/>
      </w:pPr>
      <w:r>
        <w:t xml:space="preserve">          type: array</w:t>
      </w:r>
    </w:p>
    <w:p w14:paraId="52EF995E" w14:textId="77777777" w:rsidR="007B1F66" w:rsidRDefault="007B1F66" w:rsidP="007B1F66">
      <w:pPr>
        <w:pStyle w:val="PL"/>
      </w:pPr>
      <w:r>
        <w:t xml:space="preserve">          items:</w:t>
      </w:r>
    </w:p>
    <w:p w14:paraId="4CDB95C5" w14:textId="77777777" w:rsidR="007B1F66" w:rsidRDefault="007B1F66" w:rsidP="007B1F66">
      <w:pPr>
        <w:pStyle w:val="PL"/>
      </w:pPr>
      <w:r>
        <w:t xml:space="preserve">            $ref: '#/components/schemas/ThresholdLevel'</w:t>
      </w:r>
    </w:p>
    <w:p w14:paraId="1F0D929E" w14:textId="77777777" w:rsidR="007B1F66" w:rsidRDefault="007B1F66" w:rsidP="007B1F66">
      <w:pPr>
        <w:pStyle w:val="PL"/>
      </w:pPr>
      <w:r>
        <w:t xml:space="preserve">          minItems: 1</w:t>
      </w:r>
    </w:p>
    <w:p w14:paraId="66BE6806" w14:textId="77777777" w:rsidR="007B1F66" w:rsidRDefault="007B1F66" w:rsidP="007B1F66">
      <w:pPr>
        <w:pStyle w:val="PL"/>
      </w:pPr>
      <w:r>
        <w:t xml:space="preserve">          description: &gt;</w:t>
      </w:r>
    </w:p>
    <w:p w14:paraId="31A9A9F6" w14:textId="77777777" w:rsidR="007B1F66" w:rsidRDefault="007B1F66" w:rsidP="007B1F66">
      <w:pPr>
        <w:pStyle w:val="PL"/>
      </w:pPr>
      <w:r>
        <w:t xml:space="preserve">            Shall be supplied in order to start reporting when an average load level is reached.</w:t>
      </w:r>
    </w:p>
    <w:p w14:paraId="54EA1EE7" w14:textId="77777777" w:rsidR="007B1F66" w:rsidRDefault="007B1F66" w:rsidP="007B1F66">
      <w:pPr>
        <w:pStyle w:val="PL"/>
      </w:pPr>
      <w:r>
        <w:t xml:space="preserve">        nfInstanceIds:</w:t>
      </w:r>
    </w:p>
    <w:p w14:paraId="34B06A45" w14:textId="77777777" w:rsidR="007B1F66" w:rsidRDefault="007B1F66" w:rsidP="007B1F66">
      <w:pPr>
        <w:pStyle w:val="PL"/>
      </w:pPr>
      <w:r>
        <w:t xml:space="preserve">          type: array</w:t>
      </w:r>
    </w:p>
    <w:p w14:paraId="6EE9B78C" w14:textId="77777777" w:rsidR="007B1F66" w:rsidRDefault="007B1F66" w:rsidP="007B1F66">
      <w:pPr>
        <w:pStyle w:val="PL"/>
      </w:pPr>
      <w:r>
        <w:t xml:space="preserve">          items:</w:t>
      </w:r>
    </w:p>
    <w:p w14:paraId="173377F0" w14:textId="77777777" w:rsidR="007B1F66" w:rsidRDefault="007B1F66" w:rsidP="007B1F66">
      <w:pPr>
        <w:pStyle w:val="PL"/>
      </w:pPr>
      <w:r>
        <w:t xml:space="preserve">            $ref: 'TS29571_CommonData.yaml#/components/schemas/NfInstanceId'</w:t>
      </w:r>
    </w:p>
    <w:p w14:paraId="2C8CF241" w14:textId="77777777" w:rsidR="007B1F66" w:rsidRDefault="007B1F66" w:rsidP="007B1F66">
      <w:pPr>
        <w:pStyle w:val="PL"/>
      </w:pPr>
      <w:r>
        <w:t xml:space="preserve">          minItems: 1</w:t>
      </w:r>
    </w:p>
    <w:p w14:paraId="363666B4" w14:textId="77777777" w:rsidR="007B1F66" w:rsidRDefault="007B1F66" w:rsidP="007B1F66">
      <w:pPr>
        <w:pStyle w:val="PL"/>
      </w:pPr>
      <w:r>
        <w:t xml:space="preserve">        nfSetIds:</w:t>
      </w:r>
    </w:p>
    <w:p w14:paraId="600EDEFB" w14:textId="77777777" w:rsidR="007B1F66" w:rsidRDefault="007B1F66" w:rsidP="007B1F66">
      <w:pPr>
        <w:pStyle w:val="PL"/>
      </w:pPr>
      <w:r>
        <w:t xml:space="preserve">          type: array</w:t>
      </w:r>
    </w:p>
    <w:p w14:paraId="358D29FC" w14:textId="77777777" w:rsidR="007B1F66" w:rsidRDefault="007B1F66" w:rsidP="007B1F66">
      <w:pPr>
        <w:pStyle w:val="PL"/>
      </w:pPr>
      <w:r>
        <w:t xml:space="preserve">          items:</w:t>
      </w:r>
    </w:p>
    <w:p w14:paraId="03908A7B" w14:textId="77777777" w:rsidR="007B1F66" w:rsidRDefault="007B1F66" w:rsidP="007B1F66">
      <w:pPr>
        <w:pStyle w:val="PL"/>
      </w:pPr>
      <w:r>
        <w:t xml:space="preserve">            $ref: 'TS29571_CommonData.yaml#/components/schemas/NfSetId'</w:t>
      </w:r>
    </w:p>
    <w:p w14:paraId="5B1D53AB" w14:textId="77777777" w:rsidR="007B1F66" w:rsidRDefault="007B1F66" w:rsidP="007B1F66">
      <w:pPr>
        <w:pStyle w:val="PL"/>
      </w:pPr>
      <w:r>
        <w:t xml:space="preserve">          minItems: 1</w:t>
      </w:r>
    </w:p>
    <w:p w14:paraId="0F1FAFCD" w14:textId="77777777" w:rsidR="007B1F66" w:rsidRDefault="007B1F66" w:rsidP="007B1F66">
      <w:pPr>
        <w:pStyle w:val="PL"/>
      </w:pPr>
      <w:r>
        <w:t xml:space="preserve">        nfTypes:</w:t>
      </w:r>
    </w:p>
    <w:p w14:paraId="4DA7F56F" w14:textId="77777777" w:rsidR="007B1F66" w:rsidRDefault="007B1F66" w:rsidP="007B1F66">
      <w:pPr>
        <w:pStyle w:val="PL"/>
      </w:pPr>
      <w:r>
        <w:t xml:space="preserve">          type: array</w:t>
      </w:r>
    </w:p>
    <w:p w14:paraId="3F7F7260" w14:textId="77777777" w:rsidR="007B1F66" w:rsidRDefault="007B1F66" w:rsidP="007B1F66">
      <w:pPr>
        <w:pStyle w:val="PL"/>
      </w:pPr>
      <w:r>
        <w:t xml:space="preserve">          items:</w:t>
      </w:r>
    </w:p>
    <w:p w14:paraId="1753988E" w14:textId="77777777" w:rsidR="007B1F66" w:rsidRDefault="007B1F66" w:rsidP="007B1F66">
      <w:pPr>
        <w:pStyle w:val="PL"/>
      </w:pPr>
      <w:r>
        <w:t xml:space="preserve">            $ref: 'TS29510_Nnrf_NFManagement.yaml#/components/schemas/NFType'</w:t>
      </w:r>
    </w:p>
    <w:p w14:paraId="7D104497" w14:textId="77777777" w:rsidR="007B1F66" w:rsidRDefault="007B1F66" w:rsidP="007B1F66">
      <w:pPr>
        <w:pStyle w:val="PL"/>
      </w:pPr>
      <w:r>
        <w:t xml:space="preserve">          minItems: 1</w:t>
      </w:r>
    </w:p>
    <w:p w14:paraId="74246038" w14:textId="77777777" w:rsidR="007B1F66" w:rsidRDefault="007B1F66" w:rsidP="007B1F66">
      <w:pPr>
        <w:pStyle w:val="PL"/>
      </w:pPr>
      <w:r>
        <w:t xml:space="preserve">        networkArea:</w:t>
      </w:r>
    </w:p>
    <w:p w14:paraId="328C3EDA" w14:textId="77777777" w:rsidR="007B1F66" w:rsidRDefault="007B1F66" w:rsidP="007B1F66">
      <w:pPr>
        <w:pStyle w:val="PL"/>
      </w:pPr>
      <w:r>
        <w:t xml:space="preserve">          $ref: 'TS29554_Npcf_BDTPolicyControl.yaml#/components/schemas/NetworkAreaInfo'</w:t>
      </w:r>
    </w:p>
    <w:p w14:paraId="49540A6F"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38212AFA"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6B7A8CD0" w14:textId="77777777" w:rsidR="007B1F66" w:rsidRDefault="007B1F66" w:rsidP="007B1F66">
      <w:pPr>
        <w:pStyle w:val="PL"/>
      </w:pPr>
      <w:r>
        <w:t xml:space="preserve">        temporalGranSize:</w:t>
      </w:r>
    </w:p>
    <w:p w14:paraId="5778F927" w14:textId="77777777" w:rsidR="007B1F66" w:rsidRDefault="007B1F66" w:rsidP="007B1F66">
      <w:pPr>
        <w:pStyle w:val="PL"/>
      </w:pPr>
      <w:r>
        <w:t xml:space="preserve">          $ref: 'TS29571_CommonData.yaml#/components/schemas/DurationSec'</w:t>
      </w:r>
    </w:p>
    <w:p w14:paraId="56FB3518" w14:textId="77777777" w:rsidR="007B1F66" w:rsidRDefault="007B1F66" w:rsidP="007B1F66">
      <w:pPr>
        <w:pStyle w:val="PL"/>
      </w:pPr>
      <w:r>
        <w:t xml:space="preserve">        spatialGranSizeTa:</w:t>
      </w:r>
    </w:p>
    <w:p w14:paraId="7E30B115" w14:textId="77777777" w:rsidR="007B1F66" w:rsidRDefault="007B1F66" w:rsidP="007B1F66">
      <w:pPr>
        <w:pStyle w:val="PL"/>
      </w:pPr>
      <w:r>
        <w:t xml:space="preserve">          $ref: 'TS29571_CommonData.yaml#/components/schemas/Uinteger'</w:t>
      </w:r>
    </w:p>
    <w:p w14:paraId="2D066AE4" w14:textId="77777777" w:rsidR="007B1F66" w:rsidRDefault="007B1F66" w:rsidP="007B1F66">
      <w:pPr>
        <w:pStyle w:val="PL"/>
      </w:pPr>
      <w:r>
        <w:t xml:space="preserve">        spatialGranSizeCell:</w:t>
      </w:r>
    </w:p>
    <w:p w14:paraId="6A3F74D5" w14:textId="77777777" w:rsidR="007B1F66" w:rsidRDefault="007B1F66" w:rsidP="007B1F66">
      <w:pPr>
        <w:pStyle w:val="PL"/>
      </w:pPr>
      <w:r>
        <w:t xml:space="preserve">          $ref: 'TS29571_CommonData.yaml#/components/schemas/Uinteger'</w:t>
      </w:r>
    </w:p>
    <w:p w14:paraId="1F71FE93" w14:textId="77777777" w:rsidR="007B1F66" w:rsidRDefault="007B1F66" w:rsidP="007B1F66">
      <w:pPr>
        <w:pStyle w:val="PL"/>
      </w:pPr>
      <w:r>
        <w:t xml:space="preserve">        fineGranAreas:</w:t>
      </w:r>
    </w:p>
    <w:p w14:paraId="73401628" w14:textId="77777777" w:rsidR="007B1F66" w:rsidRDefault="007B1F66" w:rsidP="007B1F66">
      <w:pPr>
        <w:pStyle w:val="PL"/>
      </w:pPr>
      <w:r>
        <w:t xml:space="preserve">          type: array</w:t>
      </w:r>
    </w:p>
    <w:p w14:paraId="7C9EE4AE" w14:textId="77777777" w:rsidR="007B1F66" w:rsidRDefault="007B1F66" w:rsidP="007B1F66">
      <w:pPr>
        <w:pStyle w:val="PL"/>
      </w:pPr>
      <w:r>
        <w:t xml:space="preserve">          items:</w:t>
      </w:r>
    </w:p>
    <w:p w14:paraId="76B7D3A1" w14:textId="77777777" w:rsidR="007B1F66" w:rsidRDefault="007B1F66" w:rsidP="007B1F66">
      <w:pPr>
        <w:pStyle w:val="PL"/>
      </w:pPr>
      <w:r>
        <w:t xml:space="preserve">            </w:t>
      </w:r>
      <w:r>
        <w:rPr>
          <w:rFonts w:cs="Courier New"/>
          <w:szCs w:val="16"/>
        </w:rPr>
        <w:t>$ref: 'TS29522_AMPolicyAuthorization.yaml#/components/schemas/GeographicalArea'</w:t>
      </w:r>
    </w:p>
    <w:p w14:paraId="053EC167" w14:textId="77777777" w:rsidR="007B1F66" w:rsidRDefault="007B1F66" w:rsidP="007B1F66">
      <w:pPr>
        <w:pStyle w:val="PL"/>
      </w:pPr>
      <w:r>
        <w:t xml:space="preserve">          minItems: 1</w:t>
      </w:r>
    </w:p>
    <w:p w14:paraId="538E2DE9" w14:textId="77777777" w:rsidR="007B1F66" w:rsidRDefault="007B1F66" w:rsidP="007B1F66">
      <w:pPr>
        <w:pStyle w:val="PL"/>
      </w:pPr>
      <w:r>
        <w:t xml:space="preserve">          description: </w:t>
      </w:r>
      <w:r>
        <w:rPr>
          <w:lang w:eastAsia="zh-CN"/>
        </w:rPr>
        <w:t>Indicates th</w:t>
      </w:r>
      <w:r>
        <w:t>e fine granularity areas to which the subscription applies.</w:t>
      </w:r>
    </w:p>
    <w:p w14:paraId="108424E8" w14:textId="77777777" w:rsidR="007B1F66" w:rsidRDefault="007B1F66" w:rsidP="007B1F66">
      <w:pPr>
        <w:pStyle w:val="PL"/>
      </w:pPr>
      <w:r>
        <w:t xml:space="preserve">        visitedAreas:</w:t>
      </w:r>
    </w:p>
    <w:p w14:paraId="388882EB" w14:textId="77777777" w:rsidR="007B1F66" w:rsidRDefault="007B1F66" w:rsidP="007B1F66">
      <w:pPr>
        <w:pStyle w:val="PL"/>
      </w:pPr>
      <w:r>
        <w:t xml:space="preserve">          type: array</w:t>
      </w:r>
    </w:p>
    <w:p w14:paraId="68133268" w14:textId="77777777" w:rsidR="007B1F66" w:rsidRDefault="007B1F66" w:rsidP="007B1F66">
      <w:pPr>
        <w:pStyle w:val="PL"/>
      </w:pPr>
      <w:r>
        <w:t xml:space="preserve">          items:</w:t>
      </w:r>
    </w:p>
    <w:p w14:paraId="4381B319" w14:textId="77777777" w:rsidR="007B1F66" w:rsidRDefault="007B1F66" w:rsidP="007B1F66">
      <w:pPr>
        <w:pStyle w:val="PL"/>
      </w:pPr>
      <w:r>
        <w:t xml:space="preserve">            $ref: 'TS29554_Npcf_BDTPolicyControl.yaml#/components/schemas/NetworkAreaInfo'</w:t>
      </w:r>
    </w:p>
    <w:p w14:paraId="61C08E76" w14:textId="77777777" w:rsidR="007B1F66" w:rsidRDefault="007B1F66" w:rsidP="007B1F66">
      <w:pPr>
        <w:pStyle w:val="PL"/>
      </w:pPr>
      <w:r>
        <w:t xml:space="preserve">          minItems: 1</w:t>
      </w:r>
    </w:p>
    <w:p w14:paraId="3326308A" w14:textId="77777777" w:rsidR="007B1F66" w:rsidRDefault="007B1F66" w:rsidP="007B1F66">
      <w:pPr>
        <w:pStyle w:val="PL"/>
      </w:pPr>
      <w:r>
        <w:t xml:space="preserve">        maxTopAppUlNbr:</w:t>
      </w:r>
    </w:p>
    <w:p w14:paraId="5B20F8A5" w14:textId="77777777" w:rsidR="007B1F66" w:rsidRDefault="007B1F66" w:rsidP="007B1F66">
      <w:pPr>
        <w:pStyle w:val="PL"/>
      </w:pPr>
      <w:r>
        <w:t xml:space="preserve">          $ref: 'TS29571_CommonData.yaml#/components/schemas/Uinteger'</w:t>
      </w:r>
    </w:p>
    <w:p w14:paraId="1AEFBBF8" w14:textId="77777777" w:rsidR="007B1F66" w:rsidRDefault="007B1F66" w:rsidP="007B1F66">
      <w:pPr>
        <w:pStyle w:val="PL"/>
      </w:pPr>
      <w:r>
        <w:t xml:space="preserve">        maxTopAppDlNbr:</w:t>
      </w:r>
    </w:p>
    <w:p w14:paraId="7A0ACD64" w14:textId="77777777" w:rsidR="007B1F66" w:rsidRDefault="007B1F66" w:rsidP="007B1F66">
      <w:pPr>
        <w:pStyle w:val="PL"/>
      </w:pPr>
      <w:r>
        <w:t xml:space="preserve">          $ref: 'TS29571_CommonData.yaml#/components/schemas/Uinteger'</w:t>
      </w:r>
    </w:p>
    <w:p w14:paraId="0B766D4B" w14:textId="77777777" w:rsidR="007B1F66" w:rsidRDefault="007B1F66" w:rsidP="007B1F66">
      <w:pPr>
        <w:pStyle w:val="PL"/>
      </w:pPr>
      <w:r>
        <w:t xml:space="preserve">        nsiIdInfos:</w:t>
      </w:r>
    </w:p>
    <w:p w14:paraId="594B8261" w14:textId="77777777" w:rsidR="007B1F66" w:rsidRDefault="007B1F66" w:rsidP="007B1F66">
      <w:pPr>
        <w:pStyle w:val="PL"/>
      </w:pPr>
      <w:r>
        <w:t xml:space="preserve">          type: array</w:t>
      </w:r>
    </w:p>
    <w:p w14:paraId="40D59C8E" w14:textId="77777777" w:rsidR="007B1F66" w:rsidRDefault="007B1F66" w:rsidP="007B1F66">
      <w:pPr>
        <w:pStyle w:val="PL"/>
      </w:pPr>
      <w:r>
        <w:t xml:space="preserve">          items:</w:t>
      </w:r>
    </w:p>
    <w:p w14:paraId="5DE3BAD7" w14:textId="77777777" w:rsidR="007B1F66" w:rsidRDefault="007B1F66" w:rsidP="007B1F66">
      <w:pPr>
        <w:pStyle w:val="PL"/>
      </w:pPr>
      <w:r>
        <w:t xml:space="preserve">            $ref: '#/components/schemas/NsiIdInfo'</w:t>
      </w:r>
    </w:p>
    <w:p w14:paraId="0483C059" w14:textId="77777777" w:rsidR="007B1F66" w:rsidRDefault="007B1F66" w:rsidP="007B1F66">
      <w:pPr>
        <w:pStyle w:val="PL"/>
      </w:pPr>
      <w:r>
        <w:t xml:space="preserve">          minItems: 1</w:t>
      </w:r>
    </w:p>
    <w:p w14:paraId="4D76BB92" w14:textId="77777777" w:rsidR="007B1F66" w:rsidRDefault="007B1F66" w:rsidP="007B1F66">
      <w:pPr>
        <w:pStyle w:val="PL"/>
      </w:pPr>
      <w:r>
        <w:t xml:space="preserve">        nsiLevelThrds:</w:t>
      </w:r>
    </w:p>
    <w:p w14:paraId="5F06B471" w14:textId="77777777" w:rsidR="007B1F66" w:rsidRDefault="007B1F66" w:rsidP="007B1F66">
      <w:pPr>
        <w:pStyle w:val="PL"/>
      </w:pPr>
      <w:r>
        <w:t xml:space="preserve">          type: array</w:t>
      </w:r>
    </w:p>
    <w:p w14:paraId="1F453C2D" w14:textId="77777777" w:rsidR="007B1F66" w:rsidRDefault="007B1F66" w:rsidP="007B1F66">
      <w:pPr>
        <w:pStyle w:val="PL"/>
      </w:pPr>
      <w:r>
        <w:t xml:space="preserve">          items:</w:t>
      </w:r>
    </w:p>
    <w:p w14:paraId="3E225E1E" w14:textId="77777777" w:rsidR="007B1F66" w:rsidRDefault="007B1F66" w:rsidP="007B1F66">
      <w:pPr>
        <w:pStyle w:val="PL"/>
      </w:pPr>
      <w:r>
        <w:t xml:space="preserve">            $ref: 'TS29571_CommonData.yaml#/components/schemas/Uinteger'</w:t>
      </w:r>
    </w:p>
    <w:p w14:paraId="47818196" w14:textId="77777777" w:rsidR="007B1F66" w:rsidRDefault="007B1F66" w:rsidP="007B1F66">
      <w:pPr>
        <w:pStyle w:val="PL"/>
      </w:pPr>
      <w:r>
        <w:t xml:space="preserve">          minItems: 1</w:t>
      </w:r>
    </w:p>
    <w:p w14:paraId="4E55256B" w14:textId="77777777" w:rsidR="007B1F66" w:rsidRDefault="007B1F66" w:rsidP="007B1F66">
      <w:pPr>
        <w:pStyle w:val="PL"/>
      </w:pPr>
      <w:r>
        <w:t xml:space="preserve">        qosRequ:</w:t>
      </w:r>
    </w:p>
    <w:p w14:paraId="3389501D" w14:textId="77777777" w:rsidR="007B1F66" w:rsidRDefault="007B1F66" w:rsidP="007B1F66">
      <w:pPr>
        <w:pStyle w:val="PL"/>
      </w:pPr>
      <w:r>
        <w:t xml:space="preserve">          $ref: '#/components/schemas/QosRequirement'</w:t>
      </w:r>
    </w:p>
    <w:p w14:paraId="35D344FF" w14:textId="77777777" w:rsidR="007B1F66" w:rsidRDefault="007B1F66" w:rsidP="007B1F66">
      <w:pPr>
        <w:pStyle w:val="PL"/>
      </w:pPr>
      <w:r>
        <w:t xml:space="preserve">        qosFlowRetThds:</w:t>
      </w:r>
    </w:p>
    <w:p w14:paraId="050ACA06" w14:textId="77777777" w:rsidR="007B1F66" w:rsidRDefault="007B1F66" w:rsidP="007B1F66">
      <w:pPr>
        <w:pStyle w:val="PL"/>
      </w:pPr>
      <w:r>
        <w:t xml:space="preserve">          type: array</w:t>
      </w:r>
    </w:p>
    <w:p w14:paraId="09F5046D" w14:textId="77777777" w:rsidR="007B1F66" w:rsidRDefault="007B1F66" w:rsidP="007B1F66">
      <w:pPr>
        <w:pStyle w:val="PL"/>
      </w:pPr>
      <w:r>
        <w:t xml:space="preserve">          items:</w:t>
      </w:r>
    </w:p>
    <w:p w14:paraId="17B77E93" w14:textId="77777777" w:rsidR="007B1F66" w:rsidRDefault="007B1F66" w:rsidP="007B1F66">
      <w:pPr>
        <w:pStyle w:val="PL"/>
      </w:pPr>
      <w:r>
        <w:t xml:space="preserve">            $ref: '#/components/schemas/RetainabilityThreshold'</w:t>
      </w:r>
    </w:p>
    <w:p w14:paraId="757F90FC" w14:textId="77777777" w:rsidR="007B1F66" w:rsidRDefault="007B1F66" w:rsidP="007B1F66">
      <w:pPr>
        <w:pStyle w:val="PL"/>
      </w:pPr>
      <w:r>
        <w:t xml:space="preserve">          minItems: 1</w:t>
      </w:r>
    </w:p>
    <w:p w14:paraId="39EA0D9B" w14:textId="77777777" w:rsidR="007B1F66" w:rsidRDefault="007B1F66" w:rsidP="007B1F66">
      <w:pPr>
        <w:pStyle w:val="PL"/>
      </w:pPr>
      <w:r>
        <w:t xml:space="preserve">        ranUeThrouThds:</w:t>
      </w:r>
    </w:p>
    <w:p w14:paraId="6318C91A" w14:textId="77777777" w:rsidR="007B1F66" w:rsidRDefault="007B1F66" w:rsidP="007B1F6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8E7C376" w14:textId="77777777" w:rsidR="007B1F66" w:rsidRDefault="007B1F66" w:rsidP="007B1F66">
      <w:pPr>
        <w:pStyle w:val="PL"/>
      </w:pPr>
      <w:r>
        <w:t xml:space="preserve">          items:</w:t>
      </w:r>
    </w:p>
    <w:p w14:paraId="7E42579C" w14:textId="77777777" w:rsidR="007B1F66" w:rsidRDefault="007B1F66" w:rsidP="007B1F66">
      <w:pPr>
        <w:pStyle w:val="PL"/>
      </w:pPr>
      <w:r>
        <w:t xml:space="preserve">            $ref: 'TS29571_CommonData.yaml#/components/schemas/BitRate'</w:t>
      </w:r>
    </w:p>
    <w:p w14:paraId="52280264" w14:textId="77777777" w:rsidR="007B1F66" w:rsidRDefault="007B1F66" w:rsidP="007B1F66">
      <w:pPr>
        <w:pStyle w:val="PL"/>
      </w:pPr>
      <w:r>
        <w:lastRenderedPageBreak/>
        <w:t xml:space="preserve">          minItems: 1</w:t>
      </w:r>
    </w:p>
    <w:p w14:paraId="63F0A6F2" w14:textId="77777777" w:rsidR="007B1F66" w:rsidRDefault="007B1F66" w:rsidP="007B1F66">
      <w:pPr>
        <w:pStyle w:val="PL"/>
      </w:pPr>
      <w:r>
        <w:t xml:space="preserve">        repetitionPeriod:</w:t>
      </w:r>
    </w:p>
    <w:p w14:paraId="22416BFB" w14:textId="77777777" w:rsidR="007B1F66" w:rsidRDefault="007B1F66" w:rsidP="007B1F66">
      <w:pPr>
        <w:pStyle w:val="PL"/>
      </w:pPr>
      <w:r>
        <w:t xml:space="preserve">          $ref: 'TS29571_CommonData.yaml#/components/schemas/DurationSec'</w:t>
      </w:r>
    </w:p>
    <w:p w14:paraId="42D83C66" w14:textId="77777777" w:rsidR="007B1F66" w:rsidRDefault="007B1F66" w:rsidP="007B1F66">
      <w:pPr>
        <w:pStyle w:val="PL"/>
      </w:pPr>
      <w:r>
        <w:t xml:space="preserve">        snssaia:</w:t>
      </w:r>
    </w:p>
    <w:p w14:paraId="7C91E214" w14:textId="77777777" w:rsidR="007B1F66" w:rsidRDefault="007B1F66" w:rsidP="007B1F66">
      <w:pPr>
        <w:pStyle w:val="PL"/>
      </w:pPr>
      <w:r>
        <w:t xml:space="preserve">          type: array</w:t>
      </w:r>
    </w:p>
    <w:p w14:paraId="039B0EFB" w14:textId="77777777" w:rsidR="007B1F66" w:rsidRDefault="007B1F66" w:rsidP="007B1F66">
      <w:pPr>
        <w:pStyle w:val="PL"/>
      </w:pPr>
      <w:r>
        <w:t xml:space="preserve">          items:</w:t>
      </w:r>
    </w:p>
    <w:p w14:paraId="6E9A7472" w14:textId="77777777" w:rsidR="007B1F66" w:rsidRDefault="007B1F66" w:rsidP="007B1F66">
      <w:pPr>
        <w:pStyle w:val="PL"/>
      </w:pPr>
      <w:r>
        <w:t xml:space="preserve">            $ref: 'TS29571_CommonData.yaml#/components/schemas/Snssai'</w:t>
      </w:r>
    </w:p>
    <w:p w14:paraId="36721B45" w14:textId="77777777" w:rsidR="007B1F66" w:rsidRDefault="007B1F66" w:rsidP="007B1F66">
      <w:pPr>
        <w:pStyle w:val="PL"/>
      </w:pPr>
      <w:r>
        <w:t xml:space="preserve">          minItems: 1</w:t>
      </w:r>
    </w:p>
    <w:p w14:paraId="528D0899" w14:textId="77777777" w:rsidR="007B1F66" w:rsidRDefault="007B1F66" w:rsidP="007B1F66">
      <w:pPr>
        <w:pStyle w:val="PL"/>
      </w:pPr>
      <w:r>
        <w:t xml:space="preserve">          description: &gt;</w:t>
      </w:r>
    </w:p>
    <w:p w14:paraId="078FA9F4" w14:textId="77777777" w:rsidR="007B1F66" w:rsidRDefault="007B1F66" w:rsidP="007B1F66">
      <w:pPr>
        <w:pStyle w:val="PL"/>
      </w:pPr>
      <w:r>
        <w:t xml:space="preserve">            Identification(s) of network slice to which the subscription applies. It corresponds to</w:t>
      </w:r>
    </w:p>
    <w:p w14:paraId="2D77BD59" w14:textId="77777777" w:rsidR="007B1F66" w:rsidRDefault="007B1F66" w:rsidP="007B1F66">
      <w:pPr>
        <w:pStyle w:val="PL"/>
      </w:pPr>
      <w:r>
        <w:t xml:space="preserve">            snssais in the data model definition of 3GPP TS 29.520. </w:t>
      </w:r>
    </w:p>
    <w:p w14:paraId="65A7D2A6"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724929E8"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7BD98FEE"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647397F8"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4199DE55"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46F34988" w14:textId="77777777" w:rsidR="007B1F66" w:rsidRDefault="007B1F66" w:rsidP="007B1F66">
      <w:pPr>
        <w:pStyle w:val="PL"/>
      </w:pPr>
      <w:r>
        <w:t xml:space="preserve">          type: array</w:t>
      </w:r>
    </w:p>
    <w:p w14:paraId="7E58BA66" w14:textId="77777777" w:rsidR="007B1F66" w:rsidRDefault="007B1F66" w:rsidP="007B1F66">
      <w:pPr>
        <w:pStyle w:val="PL"/>
      </w:pPr>
      <w:r>
        <w:t xml:space="preserve">          items:</w:t>
      </w:r>
    </w:p>
    <w:p w14:paraId="2CF3CCA6" w14:textId="77777777" w:rsidR="007B1F66" w:rsidRDefault="007B1F66" w:rsidP="007B1F66">
      <w:pPr>
        <w:pStyle w:val="PL"/>
      </w:pPr>
      <w:r>
        <w:t xml:space="preserve">            $ref: '#/components/schemas/ThresholdLevel'</w:t>
      </w:r>
    </w:p>
    <w:p w14:paraId="1FFEBDDF" w14:textId="77777777" w:rsidR="007B1F66" w:rsidRDefault="007B1F66" w:rsidP="007B1F66">
      <w:pPr>
        <w:pStyle w:val="PL"/>
      </w:pPr>
      <w:r>
        <w:t xml:space="preserve">          minItems: 1</w:t>
      </w:r>
    </w:p>
    <w:p w14:paraId="0AC6C505" w14:textId="77777777" w:rsidR="007B1F66" w:rsidRDefault="007B1F66" w:rsidP="007B1F66">
      <w:pPr>
        <w:pStyle w:val="PL"/>
      </w:pPr>
      <w:r>
        <w:t xml:space="preserve">        nwPerfRequs:</w:t>
      </w:r>
    </w:p>
    <w:p w14:paraId="0680FC5B" w14:textId="77777777" w:rsidR="007B1F66" w:rsidRDefault="007B1F66" w:rsidP="007B1F66">
      <w:pPr>
        <w:pStyle w:val="PL"/>
      </w:pPr>
      <w:r>
        <w:t xml:space="preserve">          type: array</w:t>
      </w:r>
    </w:p>
    <w:p w14:paraId="1D5DD0A1" w14:textId="77777777" w:rsidR="007B1F66" w:rsidRDefault="007B1F66" w:rsidP="007B1F66">
      <w:pPr>
        <w:pStyle w:val="PL"/>
      </w:pPr>
      <w:r>
        <w:t xml:space="preserve">          items:</w:t>
      </w:r>
    </w:p>
    <w:p w14:paraId="3319725A" w14:textId="77777777" w:rsidR="007B1F66" w:rsidRDefault="007B1F66" w:rsidP="007B1F66">
      <w:pPr>
        <w:pStyle w:val="PL"/>
      </w:pPr>
      <w:r>
        <w:t xml:space="preserve">            $ref: '#/components/schemas/NetworkPerfRequirement'</w:t>
      </w:r>
    </w:p>
    <w:p w14:paraId="7244B392" w14:textId="77777777" w:rsidR="007B1F66" w:rsidRDefault="007B1F66" w:rsidP="007B1F66">
      <w:pPr>
        <w:pStyle w:val="PL"/>
      </w:pPr>
      <w:r>
        <w:t xml:space="preserve">          minItems: 1</w:t>
      </w:r>
    </w:p>
    <w:p w14:paraId="50A9CFD0" w14:textId="77777777" w:rsidR="007B1F66" w:rsidRDefault="007B1F66" w:rsidP="007B1F66">
      <w:pPr>
        <w:pStyle w:val="PL"/>
      </w:pPr>
      <w:r>
        <w:t xml:space="preserve">        </w:t>
      </w:r>
      <w:r>
        <w:rPr>
          <w:rFonts w:hint="eastAsia"/>
          <w:lang w:eastAsia="zh-CN"/>
        </w:rPr>
        <w:t>u</w:t>
      </w:r>
      <w:r>
        <w:rPr>
          <w:lang w:eastAsia="zh-CN"/>
        </w:rPr>
        <w:t>eCommReqs</w:t>
      </w:r>
      <w:r>
        <w:t>:</w:t>
      </w:r>
    </w:p>
    <w:p w14:paraId="1D964E6F" w14:textId="77777777" w:rsidR="007B1F66" w:rsidRDefault="007B1F66" w:rsidP="007B1F66">
      <w:pPr>
        <w:pStyle w:val="PL"/>
      </w:pPr>
      <w:r>
        <w:t xml:space="preserve">          type: array</w:t>
      </w:r>
    </w:p>
    <w:p w14:paraId="2A4BB312" w14:textId="77777777" w:rsidR="007B1F66" w:rsidRDefault="007B1F66" w:rsidP="007B1F66">
      <w:pPr>
        <w:pStyle w:val="PL"/>
      </w:pPr>
      <w:r>
        <w:t xml:space="preserve">          items:</w:t>
      </w:r>
    </w:p>
    <w:p w14:paraId="35217C9A" w14:textId="77777777" w:rsidR="007B1F66" w:rsidRDefault="007B1F66" w:rsidP="007B1F66">
      <w:pPr>
        <w:pStyle w:val="PL"/>
      </w:pPr>
      <w:r>
        <w:t xml:space="preserve">            $ref: '#/components/schemas/UeCommReq'</w:t>
      </w:r>
    </w:p>
    <w:p w14:paraId="60B5E939" w14:textId="77777777" w:rsidR="007B1F66" w:rsidRDefault="007B1F66" w:rsidP="007B1F66">
      <w:pPr>
        <w:pStyle w:val="PL"/>
      </w:pPr>
      <w:r>
        <w:t xml:space="preserve">          minItems: 1</w:t>
      </w:r>
    </w:p>
    <w:p w14:paraId="3DC12246" w14:textId="77777777" w:rsidR="007B1F66" w:rsidRDefault="007B1F66" w:rsidP="007B1F66">
      <w:pPr>
        <w:pStyle w:val="PL"/>
      </w:pPr>
      <w:r>
        <w:t xml:space="preserve">        </w:t>
      </w:r>
      <w:r>
        <w:rPr>
          <w:rFonts w:hint="eastAsia"/>
          <w:lang w:eastAsia="zh-CN"/>
        </w:rPr>
        <w:t>u</w:t>
      </w:r>
      <w:r>
        <w:rPr>
          <w:lang w:eastAsia="zh-CN"/>
        </w:rPr>
        <w:t>eMobilityReqs</w:t>
      </w:r>
      <w:r>
        <w:t>:</w:t>
      </w:r>
    </w:p>
    <w:p w14:paraId="354CA6DB" w14:textId="77777777" w:rsidR="007B1F66" w:rsidRDefault="007B1F66" w:rsidP="007B1F66">
      <w:pPr>
        <w:pStyle w:val="PL"/>
      </w:pPr>
      <w:r>
        <w:t xml:space="preserve">          type: array</w:t>
      </w:r>
    </w:p>
    <w:p w14:paraId="58A9E7B7" w14:textId="77777777" w:rsidR="007B1F66" w:rsidRDefault="007B1F66" w:rsidP="007B1F66">
      <w:pPr>
        <w:pStyle w:val="PL"/>
      </w:pPr>
      <w:r>
        <w:t xml:space="preserve">          items:</w:t>
      </w:r>
    </w:p>
    <w:p w14:paraId="092B2E40" w14:textId="77777777" w:rsidR="007B1F66" w:rsidRDefault="007B1F66" w:rsidP="007B1F66">
      <w:pPr>
        <w:pStyle w:val="PL"/>
      </w:pPr>
      <w:r>
        <w:t xml:space="preserve">            $ref: '#/components/schemas/UeMobilityReq'</w:t>
      </w:r>
    </w:p>
    <w:p w14:paraId="589A0DC3" w14:textId="77777777" w:rsidR="007B1F66" w:rsidRDefault="007B1F66" w:rsidP="007B1F66">
      <w:pPr>
        <w:pStyle w:val="PL"/>
      </w:pPr>
      <w:r>
        <w:t xml:space="preserve">          minItems: 1</w:t>
      </w:r>
    </w:p>
    <w:p w14:paraId="290EDABE" w14:textId="77777777" w:rsidR="007B1F66" w:rsidRDefault="007B1F66" w:rsidP="007B1F66">
      <w:pPr>
        <w:pStyle w:val="PL"/>
      </w:pPr>
      <w:r>
        <w:t xml:space="preserve">        userDataConO</w:t>
      </w:r>
      <w:r>
        <w:rPr>
          <w:lang w:eastAsia="zh-CN"/>
        </w:rPr>
        <w:t>rderCri</w:t>
      </w:r>
      <w:r>
        <w:t>:</w:t>
      </w:r>
    </w:p>
    <w:p w14:paraId="39EA69E4" w14:textId="77777777" w:rsidR="007B1F66" w:rsidRDefault="007B1F66" w:rsidP="007B1F66">
      <w:pPr>
        <w:pStyle w:val="PL"/>
      </w:pPr>
      <w:r>
        <w:t xml:space="preserve">          $ref: '#/components/schemas/UserDataConOrderCrit'</w:t>
      </w:r>
    </w:p>
    <w:p w14:paraId="70ED1283" w14:textId="77777777" w:rsidR="007B1F66" w:rsidRDefault="007B1F66" w:rsidP="007B1F66">
      <w:pPr>
        <w:pStyle w:val="PL"/>
      </w:pPr>
      <w:r>
        <w:t xml:space="preserve">        bwRequs:</w:t>
      </w:r>
    </w:p>
    <w:p w14:paraId="51EC1EC1" w14:textId="77777777" w:rsidR="007B1F66" w:rsidRDefault="007B1F66" w:rsidP="007B1F66">
      <w:pPr>
        <w:pStyle w:val="PL"/>
      </w:pPr>
      <w:r>
        <w:t xml:space="preserve">          type: array</w:t>
      </w:r>
    </w:p>
    <w:p w14:paraId="6A64B2FE" w14:textId="77777777" w:rsidR="007B1F66" w:rsidRDefault="007B1F66" w:rsidP="007B1F66">
      <w:pPr>
        <w:pStyle w:val="PL"/>
      </w:pPr>
      <w:r>
        <w:t xml:space="preserve">          items:</w:t>
      </w:r>
    </w:p>
    <w:p w14:paraId="3433B528" w14:textId="77777777" w:rsidR="007B1F66" w:rsidRDefault="007B1F66" w:rsidP="007B1F66">
      <w:pPr>
        <w:pStyle w:val="PL"/>
      </w:pPr>
      <w:r>
        <w:t xml:space="preserve">            $ref: '#/components/schemas/BwRequirement'</w:t>
      </w:r>
    </w:p>
    <w:p w14:paraId="3EB9952D" w14:textId="77777777" w:rsidR="007B1F66" w:rsidRDefault="007B1F66" w:rsidP="007B1F66">
      <w:pPr>
        <w:pStyle w:val="PL"/>
      </w:pPr>
      <w:r>
        <w:t xml:space="preserve">          minItems: 1</w:t>
      </w:r>
    </w:p>
    <w:p w14:paraId="709CAA6C" w14:textId="77777777" w:rsidR="007B1F66" w:rsidRDefault="007B1F66" w:rsidP="007B1F66">
      <w:pPr>
        <w:pStyle w:val="PL"/>
      </w:pPr>
      <w:r>
        <w:t xml:space="preserve">        excepRequs:</w:t>
      </w:r>
    </w:p>
    <w:p w14:paraId="4542F196" w14:textId="77777777" w:rsidR="007B1F66" w:rsidRDefault="007B1F66" w:rsidP="007B1F66">
      <w:pPr>
        <w:pStyle w:val="PL"/>
      </w:pPr>
      <w:r>
        <w:t xml:space="preserve">          type: array</w:t>
      </w:r>
    </w:p>
    <w:p w14:paraId="343AE72D" w14:textId="77777777" w:rsidR="007B1F66" w:rsidRDefault="007B1F66" w:rsidP="007B1F66">
      <w:pPr>
        <w:pStyle w:val="PL"/>
      </w:pPr>
      <w:r>
        <w:t xml:space="preserve">          items:</w:t>
      </w:r>
    </w:p>
    <w:p w14:paraId="52C38176" w14:textId="77777777" w:rsidR="007B1F66" w:rsidRDefault="007B1F66" w:rsidP="007B1F66">
      <w:pPr>
        <w:pStyle w:val="PL"/>
      </w:pPr>
      <w:r>
        <w:t xml:space="preserve">            $ref: '#/components/schemas/Exception'</w:t>
      </w:r>
    </w:p>
    <w:p w14:paraId="314A7D16" w14:textId="77777777" w:rsidR="007B1F66" w:rsidRDefault="007B1F66" w:rsidP="007B1F66">
      <w:pPr>
        <w:pStyle w:val="PL"/>
      </w:pPr>
      <w:r>
        <w:t xml:space="preserve">          minItems: 1</w:t>
      </w:r>
    </w:p>
    <w:p w14:paraId="11AD7A14" w14:textId="77777777" w:rsidR="007B1F66" w:rsidRDefault="007B1F66" w:rsidP="007B1F66">
      <w:pPr>
        <w:pStyle w:val="PL"/>
      </w:pPr>
      <w:r>
        <w:t xml:space="preserve">        exptAnaType:</w:t>
      </w:r>
    </w:p>
    <w:p w14:paraId="473116E0" w14:textId="77777777" w:rsidR="007B1F66" w:rsidRDefault="007B1F66" w:rsidP="007B1F66">
      <w:pPr>
        <w:pStyle w:val="PL"/>
      </w:pPr>
      <w:r>
        <w:t xml:space="preserve">          $ref: '#/components/schemas/ExpectedAnalyticsType'</w:t>
      </w:r>
    </w:p>
    <w:p w14:paraId="41475F66" w14:textId="77777777" w:rsidR="007B1F66" w:rsidRDefault="007B1F66" w:rsidP="007B1F66">
      <w:pPr>
        <w:pStyle w:val="PL"/>
      </w:pPr>
      <w:r>
        <w:t xml:space="preserve">        exptUeBehav:</w:t>
      </w:r>
    </w:p>
    <w:p w14:paraId="6A23A597" w14:textId="77777777" w:rsidR="007B1F66" w:rsidRDefault="007B1F66" w:rsidP="007B1F66">
      <w:pPr>
        <w:pStyle w:val="PL"/>
      </w:pPr>
      <w:r>
        <w:t xml:space="preserve">          $ref: 'TS29503_Nudm_SDM.yaml#/components/schemas/ExpectedUeBehaviourData'</w:t>
      </w:r>
    </w:p>
    <w:p w14:paraId="74949461" w14:textId="77777777" w:rsidR="007B1F66" w:rsidRDefault="007B1F66" w:rsidP="007B1F66">
      <w:pPr>
        <w:pStyle w:val="PL"/>
        <w:rPr>
          <w:lang w:eastAsia="zh-CN"/>
        </w:rPr>
      </w:pPr>
      <w:r>
        <w:rPr>
          <w:rFonts w:hint="eastAsia"/>
          <w:lang w:eastAsia="zh-CN"/>
        </w:rPr>
        <w:t xml:space="preserve"> </w:t>
      </w:r>
      <w:r>
        <w:rPr>
          <w:lang w:eastAsia="zh-CN"/>
        </w:rPr>
        <w:t xml:space="preserve">       ratFreqs:</w:t>
      </w:r>
    </w:p>
    <w:p w14:paraId="030D371E" w14:textId="77777777" w:rsidR="007B1F66" w:rsidRDefault="007B1F66" w:rsidP="007B1F66">
      <w:pPr>
        <w:pStyle w:val="PL"/>
      </w:pPr>
      <w:r>
        <w:t xml:space="preserve">          type: array</w:t>
      </w:r>
    </w:p>
    <w:p w14:paraId="2D082057" w14:textId="77777777" w:rsidR="007B1F66" w:rsidRDefault="007B1F66" w:rsidP="007B1F66">
      <w:pPr>
        <w:pStyle w:val="PL"/>
        <w:rPr>
          <w:lang w:eastAsia="zh-CN"/>
        </w:rPr>
      </w:pPr>
      <w:r>
        <w:rPr>
          <w:rFonts w:hint="eastAsia"/>
          <w:lang w:eastAsia="zh-CN"/>
        </w:rPr>
        <w:t xml:space="preserve"> </w:t>
      </w:r>
      <w:r>
        <w:rPr>
          <w:lang w:eastAsia="zh-CN"/>
        </w:rPr>
        <w:t xml:space="preserve">         items:</w:t>
      </w:r>
    </w:p>
    <w:p w14:paraId="2BCD640E" w14:textId="77777777" w:rsidR="007B1F66" w:rsidRDefault="007B1F66" w:rsidP="007B1F66">
      <w:pPr>
        <w:pStyle w:val="PL"/>
      </w:pPr>
      <w:r>
        <w:t xml:space="preserve">            $ref: '#/components/schemas/RatFreqInformation'</w:t>
      </w:r>
    </w:p>
    <w:p w14:paraId="01842B48" w14:textId="77777777" w:rsidR="007B1F66" w:rsidRDefault="007B1F66" w:rsidP="007B1F66">
      <w:pPr>
        <w:pStyle w:val="PL"/>
      </w:pPr>
      <w:r>
        <w:t xml:space="preserve">          minItems: 1</w:t>
      </w:r>
    </w:p>
    <w:p w14:paraId="467D137E" w14:textId="77777777" w:rsidR="007B1F66" w:rsidRDefault="007B1F66" w:rsidP="007B1F66">
      <w:pPr>
        <w:pStyle w:val="PL"/>
      </w:pPr>
      <w:r>
        <w:t xml:space="preserve">        listOfAnaSubsets:</w:t>
      </w:r>
    </w:p>
    <w:p w14:paraId="4761944D" w14:textId="77777777" w:rsidR="007B1F66" w:rsidRDefault="007B1F66" w:rsidP="007B1F66">
      <w:pPr>
        <w:pStyle w:val="PL"/>
      </w:pPr>
      <w:r>
        <w:t xml:space="preserve">          type: array</w:t>
      </w:r>
    </w:p>
    <w:p w14:paraId="058336E0" w14:textId="77777777" w:rsidR="007B1F66" w:rsidRDefault="007B1F66" w:rsidP="007B1F66">
      <w:pPr>
        <w:pStyle w:val="PL"/>
      </w:pPr>
      <w:r>
        <w:t xml:space="preserve">          items:</w:t>
      </w:r>
    </w:p>
    <w:p w14:paraId="15DCEE3E" w14:textId="77777777" w:rsidR="007B1F66" w:rsidRDefault="007B1F66" w:rsidP="007B1F66">
      <w:pPr>
        <w:pStyle w:val="PL"/>
      </w:pPr>
      <w:r>
        <w:t xml:space="preserve">            $ref: '#/components/schemas/</w:t>
      </w:r>
      <w:r>
        <w:rPr>
          <w:lang w:eastAsia="zh-CN"/>
        </w:rPr>
        <w:t>AnalyticsSubset</w:t>
      </w:r>
      <w:r>
        <w:t>'</w:t>
      </w:r>
    </w:p>
    <w:p w14:paraId="57AC8335" w14:textId="77777777" w:rsidR="007B1F66" w:rsidRDefault="007B1F66" w:rsidP="007B1F66">
      <w:pPr>
        <w:pStyle w:val="PL"/>
      </w:pPr>
      <w:r>
        <w:t xml:space="preserve">          minItems: 1</w:t>
      </w:r>
    </w:p>
    <w:p w14:paraId="10327B6C" w14:textId="77777777" w:rsidR="007B1F66" w:rsidRDefault="007B1F66" w:rsidP="007B1F66">
      <w:pPr>
        <w:pStyle w:val="PL"/>
      </w:pPr>
      <w:r>
        <w:t xml:space="preserve">        disperReqs:</w:t>
      </w:r>
    </w:p>
    <w:p w14:paraId="7BB598AD" w14:textId="77777777" w:rsidR="007B1F66" w:rsidRDefault="007B1F66" w:rsidP="007B1F66">
      <w:pPr>
        <w:pStyle w:val="PL"/>
      </w:pPr>
      <w:r>
        <w:t xml:space="preserve">          type: array</w:t>
      </w:r>
    </w:p>
    <w:p w14:paraId="00AF18C4" w14:textId="77777777" w:rsidR="007B1F66" w:rsidRDefault="007B1F66" w:rsidP="007B1F66">
      <w:pPr>
        <w:pStyle w:val="PL"/>
      </w:pPr>
      <w:r>
        <w:t xml:space="preserve">          items:</w:t>
      </w:r>
    </w:p>
    <w:p w14:paraId="5855CAAD" w14:textId="77777777" w:rsidR="007B1F66" w:rsidRDefault="007B1F66" w:rsidP="007B1F66">
      <w:pPr>
        <w:pStyle w:val="PL"/>
      </w:pPr>
      <w:r>
        <w:t xml:space="preserve">            $ref: '#/components/schemas/DispersionRequirement'</w:t>
      </w:r>
    </w:p>
    <w:p w14:paraId="6E4D46E2" w14:textId="77777777" w:rsidR="007B1F66" w:rsidRDefault="007B1F66" w:rsidP="007B1F66">
      <w:pPr>
        <w:pStyle w:val="PL"/>
      </w:pPr>
      <w:r>
        <w:t xml:space="preserve">          minItems: 1</w:t>
      </w:r>
    </w:p>
    <w:p w14:paraId="25A530F5" w14:textId="77777777" w:rsidR="007B1F66" w:rsidRDefault="007B1F66" w:rsidP="007B1F66">
      <w:pPr>
        <w:pStyle w:val="PL"/>
      </w:pPr>
      <w:r>
        <w:t xml:space="preserve">        redTransReqs:</w:t>
      </w:r>
    </w:p>
    <w:p w14:paraId="4D53ED5C" w14:textId="77777777" w:rsidR="007B1F66" w:rsidRDefault="007B1F66" w:rsidP="007B1F66">
      <w:pPr>
        <w:pStyle w:val="PL"/>
      </w:pPr>
      <w:r>
        <w:t xml:space="preserve">          type: array</w:t>
      </w:r>
    </w:p>
    <w:p w14:paraId="27C5D1C4" w14:textId="77777777" w:rsidR="007B1F66" w:rsidRDefault="007B1F66" w:rsidP="007B1F66">
      <w:pPr>
        <w:pStyle w:val="PL"/>
      </w:pPr>
      <w:r>
        <w:t xml:space="preserve">          items:</w:t>
      </w:r>
    </w:p>
    <w:p w14:paraId="6B0D22E5" w14:textId="77777777" w:rsidR="007B1F66" w:rsidRDefault="007B1F66" w:rsidP="007B1F66">
      <w:pPr>
        <w:pStyle w:val="PL"/>
      </w:pPr>
      <w:r>
        <w:t xml:space="preserve">            $ref: '#/components/schemas/RedundantTransmissionExpReq'</w:t>
      </w:r>
    </w:p>
    <w:p w14:paraId="72008B19" w14:textId="77777777" w:rsidR="007B1F66" w:rsidRDefault="007B1F66" w:rsidP="007B1F66">
      <w:pPr>
        <w:pStyle w:val="PL"/>
      </w:pPr>
      <w:r>
        <w:t xml:space="preserve">          minItems: 1</w:t>
      </w:r>
    </w:p>
    <w:p w14:paraId="19E52B1B" w14:textId="77777777" w:rsidR="007B1F66" w:rsidRDefault="007B1F66" w:rsidP="007B1F66">
      <w:pPr>
        <w:pStyle w:val="PL"/>
      </w:pPr>
      <w:r>
        <w:t xml:space="preserve">        wlanReqs:</w:t>
      </w:r>
    </w:p>
    <w:p w14:paraId="07B36961" w14:textId="77777777" w:rsidR="007B1F66" w:rsidRDefault="007B1F66" w:rsidP="007B1F66">
      <w:pPr>
        <w:pStyle w:val="PL"/>
      </w:pPr>
      <w:r>
        <w:t xml:space="preserve">          type: array</w:t>
      </w:r>
    </w:p>
    <w:p w14:paraId="08DE550E" w14:textId="77777777" w:rsidR="007B1F66" w:rsidRDefault="007B1F66" w:rsidP="007B1F66">
      <w:pPr>
        <w:pStyle w:val="PL"/>
      </w:pPr>
      <w:r>
        <w:t xml:space="preserve">          items:</w:t>
      </w:r>
    </w:p>
    <w:p w14:paraId="5471B102" w14:textId="77777777" w:rsidR="007B1F66" w:rsidRDefault="007B1F66" w:rsidP="007B1F66">
      <w:pPr>
        <w:pStyle w:val="PL"/>
      </w:pPr>
      <w:r>
        <w:t xml:space="preserve">            $ref: '#/components/schemas/WlanPerformanceReq'</w:t>
      </w:r>
    </w:p>
    <w:p w14:paraId="28A07909" w14:textId="77777777" w:rsidR="007B1F66" w:rsidRDefault="007B1F66" w:rsidP="007B1F66">
      <w:pPr>
        <w:pStyle w:val="PL"/>
      </w:pPr>
      <w:r>
        <w:t xml:space="preserve">          minItems: 1</w:t>
      </w:r>
    </w:p>
    <w:p w14:paraId="2F5029E8" w14:textId="77777777" w:rsidR="007B1F66" w:rsidRDefault="007B1F66" w:rsidP="007B1F66">
      <w:pPr>
        <w:pStyle w:val="PL"/>
      </w:pPr>
      <w:r>
        <w:t xml:space="preserve">        upfInfo:</w:t>
      </w:r>
    </w:p>
    <w:p w14:paraId="316488BE" w14:textId="77777777" w:rsidR="007B1F66" w:rsidRDefault="007B1F66" w:rsidP="007B1F66">
      <w:pPr>
        <w:pStyle w:val="PL"/>
      </w:pPr>
      <w:r>
        <w:rPr>
          <w:lang w:val="en-US"/>
        </w:rPr>
        <w:t xml:space="preserve">          $ref: 'TS29508_Nsmf_EventExposure.yaml#/components/schemas/UpfInformation'</w:t>
      </w:r>
    </w:p>
    <w:p w14:paraId="78DEA43B" w14:textId="77777777" w:rsidR="007B1F66" w:rsidRDefault="007B1F66" w:rsidP="007B1F66">
      <w:pPr>
        <w:pStyle w:val="PL"/>
      </w:pPr>
      <w:r>
        <w:lastRenderedPageBreak/>
        <w:t xml:space="preserve">        </w:t>
      </w:r>
      <w:r>
        <w:rPr>
          <w:lang w:eastAsia="zh-CN"/>
        </w:rPr>
        <w:t>appServerAddrs</w:t>
      </w:r>
      <w:r>
        <w:t>:</w:t>
      </w:r>
    </w:p>
    <w:p w14:paraId="104F6904" w14:textId="77777777" w:rsidR="007B1F66" w:rsidRDefault="007B1F66" w:rsidP="007B1F66">
      <w:pPr>
        <w:pStyle w:val="PL"/>
      </w:pPr>
      <w:r>
        <w:t xml:space="preserve">          type: array</w:t>
      </w:r>
    </w:p>
    <w:p w14:paraId="517C826A" w14:textId="77777777" w:rsidR="007B1F66" w:rsidRDefault="007B1F66" w:rsidP="007B1F66">
      <w:pPr>
        <w:pStyle w:val="PL"/>
      </w:pPr>
      <w:r>
        <w:t xml:space="preserve">          items:</w:t>
      </w:r>
    </w:p>
    <w:p w14:paraId="30A3ECAF" w14:textId="77777777" w:rsidR="007B1F66" w:rsidRDefault="007B1F66" w:rsidP="007B1F66">
      <w:pPr>
        <w:pStyle w:val="PL"/>
      </w:pPr>
      <w:r>
        <w:t xml:space="preserve">            $ref: 'TS29517_Naf_EventExposure.yaml#/components/schemas/</w:t>
      </w:r>
      <w:r>
        <w:rPr>
          <w:lang w:eastAsia="zh-CN"/>
        </w:rPr>
        <w:t>AddrFqdn</w:t>
      </w:r>
      <w:r>
        <w:t>'</w:t>
      </w:r>
    </w:p>
    <w:p w14:paraId="1BBBB6B0" w14:textId="77777777" w:rsidR="007B1F66" w:rsidRDefault="007B1F66" w:rsidP="007B1F66">
      <w:pPr>
        <w:pStyle w:val="PL"/>
      </w:pPr>
      <w:r>
        <w:t xml:space="preserve">          minItems: 1</w:t>
      </w:r>
    </w:p>
    <w:p w14:paraId="0B5C51DC" w14:textId="77777777" w:rsidR="007B1F66" w:rsidRDefault="007B1F66" w:rsidP="007B1F66">
      <w:pPr>
        <w:pStyle w:val="PL"/>
      </w:pPr>
      <w:r>
        <w:t xml:space="preserve">        </w:t>
      </w:r>
      <w:r>
        <w:rPr>
          <w:lang w:eastAsia="zh-CN"/>
        </w:rPr>
        <w:t>dnPerfReqs</w:t>
      </w:r>
      <w:r>
        <w:t>:</w:t>
      </w:r>
    </w:p>
    <w:p w14:paraId="6FBD292E" w14:textId="77777777" w:rsidR="007B1F66" w:rsidRDefault="007B1F66" w:rsidP="007B1F66">
      <w:pPr>
        <w:pStyle w:val="PL"/>
      </w:pPr>
      <w:r>
        <w:t xml:space="preserve">          type: array</w:t>
      </w:r>
    </w:p>
    <w:p w14:paraId="46E1B5C2" w14:textId="77777777" w:rsidR="007B1F66" w:rsidRDefault="007B1F66" w:rsidP="007B1F66">
      <w:pPr>
        <w:pStyle w:val="PL"/>
      </w:pPr>
      <w:r>
        <w:t xml:space="preserve">          items:</w:t>
      </w:r>
    </w:p>
    <w:p w14:paraId="5C06AA9E" w14:textId="77777777" w:rsidR="007B1F66" w:rsidRDefault="007B1F66" w:rsidP="007B1F66">
      <w:pPr>
        <w:pStyle w:val="PL"/>
      </w:pPr>
      <w:r>
        <w:t xml:space="preserve">            $ref: '#/components/schemas/</w:t>
      </w:r>
      <w:r>
        <w:rPr>
          <w:rFonts w:eastAsia="等线"/>
        </w:rPr>
        <w:t>DnPerformanceReq</w:t>
      </w:r>
      <w:r>
        <w:t>'</w:t>
      </w:r>
    </w:p>
    <w:p w14:paraId="06CC52C2" w14:textId="77777777" w:rsidR="007B1F66" w:rsidRDefault="007B1F66" w:rsidP="007B1F66">
      <w:pPr>
        <w:pStyle w:val="PL"/>
      </w:pPr>
      <w:r>
        <w:t xml:space="preserve">          minItems: 1</w:t>
      </w:r>
    </w:p>
    <w:p w14:paraId="678F8A68" w14:textId="77777777" w:rsidR="007B1F66" w:rsidRDefault="007B1F66" w:rsidP="007B1F66">
      <w:pPr>
        <w:pStyle w:val="PL"/>
      </w:pPr>
      <w:r>
        <w:t xml:space="preserve">        </w:t>
      </w:r>
      <w:r>
        <w:rPr>
          <w:lang w:eastAsia="zh-CN"/>
        </w:rPr>
        <w:t>pduSesInfos</w:t>
      </w:r>
      <w:r>
        <w:t>:</w:t>
      </w:r>
    </w:p>
    <w:p w14:paraId="08BD9EE3" w14:textId="77777777" w:rsidR="007B1F66" w:rsidRDefault="007B1F66" w:rsidP="007B1F66">
      <w:pPr>
        <w:pStyle w:val="PL"/>
      </w:pPr>
      <w:r>
        <w:t xml:space="preserve">          type: array</w:t>
      </w:r>
    </w:p>
    <w:p w14:paraId="6D851B8A" w14:textId="77777777" w:rsidR="007B1F66" w:rsidRDefault="007B1F66" w:rsidP="007B1F66">
      <w:pPr>
        <w:pStyle w:val="PL"/>
      </w:pPr>
      <w:r>
        <w:t xml:space="preserve">          items:</w:t>
      </w:r>
    </w:p>
    <w:p w14:paraId="267E7C5D" w14:textId="77777777" w:rsidR="007B1F66" w:rsidRDefault="007B1F66" w:rsidP="007B1F66">
      <w:pPr>
        <w:pStyle w:val="PL"/>
      </w:pPr>
      <w:r>
        <w:t xml:space="preserve">            $ref: '#/components/schemas/</w:t>
      </w:r>
      <w:r>
        <w:rPr>
          <w:rFonts w:eastAsia="等线"/>
        </w:rPr>
        <w:t>PduSessionInfo</w:t>
      </w:r>
      <w:r>
        <w:t>'</w:t>
      </w:r>
    </w:p>
    <w:p w14:paraId="5D75BFBE" w14:textId="77777777" w:rsidR="007B1F66" w:rsidRDefault="007B1F66" w:rsidP="007B1F66">
      <w:pPr>
        <w:pStyle w:val="PL"/>
      </w:pPr>
      <w:r>
        <w:t xml:space="preserve">          minItems: 1</w:t>
      </w:r>
    </w:p>
    <w:p w14:paraId="0949D290" w14:textId="77777777" w:rsidR="007B1F66" w:rsidRDefault="007B1F66" w:rsidP="007B1F66">
      <w:pPr>
        <w:pStyle w:val="PL"/>
      </w:pPr>
      <w:r>
        <w:t xml:space="preserve">        useCaseCxt:</w:t>
      </w:r>
    </w:p>
    <w:p w14:paraId="701F9F6C" w14:textId="77777777" w:rsidR="007B1F66" w:rsidRDefault="007B1F66" w:rsidP="007B1F66">
      <w:pPr>
        <w:pStyle w:val="PL"/>
      </w:pPr>
      <w:r>
        <w:t xml:space="preserve">          type: string</w:t>
      </w:r>
    </w:p>
    <w:p w14:paraId="0833EC85" w14:textId="77777777" w:rsidR="007B1F66" w:rsidRDefault="007B1F66" w:rsidP="007B1F66">
      <w:pPr>
        <w:pStyle w:val="PL"/>
      </w:pPr>
      <w:r>
        <w:t xml:space="preserve">          description: &gt;</w:t>
      </w:r>
    </w:p>
    <w:p w14:paraId="4B056E93" w14:textId="77777777" w:rsidR="007B1F66" w:rsidRDefault="007B1F66" w:rsidP="007B1F66">
      <w:pPr>
        <w:pStyle w:val="PL"/>
      </w:pPr>
      <w:r>
        <w:t xml:space="preserve">            Indicates the context of usage of the analytics. The value and format of this parameter</w:t>
      </w:r>
    </w:p>
    <w:p w14:paraId="2A6FE973" w14:textId="77777777" w:rsidR="007B1F66" w:rsidRDefault="007B1F66" w:rsidP="007B1F66">
      <w:pPr>
        <w:pStyle w:val="PL"/>
      </w:pPr>
      <w:r>
        <w:t xml:space="preserve">            are not standardized.</w:t>
      </w:r>
    </w:p>
    <w:p w14:paraId="225BB7C5" w14:textId="77777777" w:rsidR="007B1F66" w:rsidRDefault="007B1F66" w:rsidP="007B1F66">
      <w:pPr>
        <w:pStyle w:val="PL"/>
      </w:pPr>
      <w:r>
        <w:t xml:space="preserve">        </w:t>
      </w:r>
      <w:r>
        <w:rPr>
          <w:lang w:eastAsia="zh-CN"/>
        </w:rPr>
        <w:t>pduSesTrafReqs</w:t>
      </w:r>
      <w:r>
        <w:t>:</w:t>
      </w:r>
    </w:p>
    <w:p w14:paraId="33A5D5FC" w14:textId="77777777" w:rsidR="007B1F66" w:rsidRDefault="007B1F66" w:rsidP="007B1F66">
      <w:pPr>
        <w:pStyle w:val="PL"/>
      </w:pPr>
      <w:r>
        <w:t xml:space="preserve">          type: array</w:t>
      </w:r>
    </w:p>
    <w:p w14:paraId="7C0F0114" w14:textId="77777777" w:rsidR="007B1F66" w:rsidRDefault="007B1F66" w:rsidP="007B1F66">
      <w:pPr>
        <w:pStyle w:val="PL"/>
      </w:pPr>
      <w:r>
        <w:t xml:space="preserve">          items:</w:t>
      </w:r>
    </w:p>
    <w:p w14:paraId="66A968FB" w14:textId="77777777" w:rsidR="007B1F66" w:rsidRDefault="007B1F66" w:rsidP="007B1F66">
      <w:pPr>
        <w:pStyle w:val="PL"/>
      </w:pPr>
      <w:r>
        <w:t xml:space="preserve">            $ref: '#/components/schemas/</w:t>
      </w:r>
      <w:r>
        <w:rPr>
          <w:lang w:eastAsia="zh-CN"/>
        </w:rPr>
        <w:t>PduSesTrafficReq</w:t>
      </w:r>
      <w:r>
        <w:t>'</w:t>
      </w:r>
    </w:p>
    <w:p w14:paraId="0C2D43D2" w14:textId="77777777" w:rsidR="007B1F66" w:rsidRDefault="007B1F66" w:rsidP="007B1F66">
      <w:pPr>
        <w:pStyle w:val="PL"/>
      </w:pPr>
      <w:r>
        <w:t xml:space="preserve">          minItems: 1</w:t>
      </w:r>
    </w:p>
    <w:p w14:paraId="3F8F9293"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01F6EF97"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95233B1"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960436"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532C8693" w14:textId="77777777" w:rsidR="007B1F66" w:rsidRDefault="007B1F66" w:rsidP="007B1F66">
      <w:pPr>
        <w:pStyle w:val="PL"/>
      </w:pPr>
      <w:r>
        <w:t xml:space="preserve">          minItems: 1</w:t>
      </w:r>
    </w:p>
    <w:p w14:paraId="6E339203" w14:textId="77777777" w:rsidR="007B1F66" w:rsidRDefault="007B1F66" w:rsidP="007B1F66">
      <w:pPr>
        <w:pStyle w:val="PL"/>
      </w:pPr>
      <w:r>
        <w:t xml:space="preserve">        </w:t>
      </w:r>
      <w:r>
        <w:rPr>
          <w:rFonts w:hint="eastAsia"/>
          <w:lang w:eastAsia="zh-CN"/>
        </w:rPr>
        <w:t>l</w:t>
      </w:r>
      <w:r>
        <w:rPr>
          <w:lang w:eastAsia="zh-CN"/>
        </w:rPr>
        <w:t>ocGranularity</w:t>
      </w:r>
      <w:r>
        <w:t>:</w:t>
      </w:r>
    </w:p>
    <w:p w14:paraId="4B756A69" w14:textId="77777777" w:rsidR="007B1F66" w:rsidRDefault="007B1F66" w:rsidP="007B1F66">
      <w:pPr>
        <w:pStyle w:val="PL"/>
      </w:pPr>
      <w:r>
        <w:rPr>
          <w:lang w:val="en-US"/>
        </w:rPr>
        <w:t xml:space="preserve">          $ref: '#/components/schemas/</w:t>
      </w:r>
      <w:r>
        <w:rPr>
          <w:lang w:eastAsia="zh-CN"/>
        </w:rPr>
        <w:t>LocInfoGranularity</w:t>
      </w:r>
      <w:r>
        <w:rPr>
          <w:lang w:val="en-US"/>
        </w:rPr>
        <w:t>'</w:t>
      </w:r>
    </w:p>
    <w:p w14:paraId="72801895" w14:textId="77777777" w:rsidR="007B1F66" w:rsidRDefault="007B1F66" w:rsidP="007B1F66">
      <w:pPr>
        <w:pStyle w:val="PL"/>
      </w:pPr>
      <w:r>
        <w:t xml:space="preserve">        </w:t>
      </w:r>
      <w:bookmarkStart w:id="121" w:name="_Hlk143551731"/>
      <w:r>
        <w:rPr>
          <w:lang w:eastAsia="zh-CN"/>
        </w:rPr>
        <w:t>locOrientation</w:t>
      </w:r>
      <w:r>
        <w:t>:</w:t>
      </w:r>
    </w:p>
    <w:p w14:paraId="373BEF2F" w14:textId="77777777" w:rsidR="007B1F66" w:rsidRDefault="007B1F66" w:rsidP="007B1F66">
      <w:pPr>
        <w:pStyle w:val="PL"/>
      </w:pPr>
      <w:r>
        <w:t xml:space="preserve">            $ref: '#/components/schemas/</w:t>
      </w:r>
      <w:r>
        <w:rPr>
          <w:lang w:eastAsia="zh-CN"/>
        </w:rPr>
        <w:t>LocationOrientation</w:t>
      </w:r>
      <w:r>
        <w:t>'</w:t>
      </w:r>
      <w:bookmarkEnd w:id="121"/>
    </w:p>
    <w:p w14:paraId="1153BD03" w14:textId="77777777" w:rsidR="007B1F66" w:rsidRDefault="007B1F66" w:rsidP="007B1F66">
      <w:pPr>
        <w:pStyle w:val="PL"/>
      </w:pPr>
      <w:r>
        <w:t xml:space="preserve">        dataVlTrnsTmRqs:</w:t>
      </w:r>
    </w:p>
    <w:p w14:paraId="5486D4E2" w14:textId="77777777" w:rsidR="007B1F66" w:rsidRDefault="007B1F66" w:rsidP="007B1F66">
      <w:pPr>
        <w:pStyle w:val="PL"/>
      </w:pPr>
      <w:r>
        <w:t xml:space="preserve">          type: array</w:t>
      </w:r>
    </w:p>
    <w:p w14:paraId="53A1D62A" w14:textId="77777777" w:rsidR="007B1F66" w:rsidRDefault="007B1F66" w:rsidP="007B1F66">
      <w:pPr>
        <w:pStyle w:val="PL"/>
      </w:pPr>
      <w:r>
        <w:t xml:space="preserve">          items:</w:t>
      </w:r>
    </w:p>
    <w:p w14:paraId="02A1F0F6" w14:textId="77777777" w:rsidR="007B1F66" w:rsidRDefault="007B1F66" w:rsidP="007B1F66">
      <w:pPr>
        <w:pStyle w:val="PL"/>
      </w:pPr>
      <w:r>
        <w:t xml:space="preserve">            $ref: '#/components/schemas/</w:t>
      </w:r>
      <w:r>
        <w:rPr>
          <w:lang w:eastAsia="zh-CN"/>
        </w:rPr>
        <w:t>E2eDataVolTransTimeReq</w:t>
      </w:r>
      <w:r>
        <w:t>'</w:t>
      </w:r>
    </w:p>
    <w:p w14:paraId="19A5CFD5" w14:textId="77777777" w:rsidR="007B1F66" w:rsidRDefault="007B1F66" w:rsidP="007B1F66">
      <w:pPr>
        <w:pStyle w:val="PL"/>
      </w:pPr>
      <w:r>
        <w:t xml:space="preserve">          minItems: 1</w:t>
      </w:r>
    </w:p>
    <w:p w14:paraId="0922D648" w14:textId="77777777" w:rsidR="007B1F66" w:rsidRDefault="007B1F66" w:rsidP="007B1F66">
      <w:pPr>
        <w:pStyle w:val="PL"/>
      </w:pPr>
      <w:r>
        <w:t xml:space="preserve">        </w:t>
      </w:r>
      <w:r>
        <w:rPr>
          <w:rFonts w:hint="eastAsia"/>
          <w:lang w:eastAsia="zh-CN"/>
        </w:rPr>
        <w:t>a</w:t>
      </w:r>
      <w:r>
        <w:rPr>
          <w:lang w:eastAsia="zh-CN"/>
        </w:rPr>
        <w:t>ccuReq</w:t>
      </w:r>
      <w:r>
        <w:t>:</w:t>
      </w:r>
    </w:p>
    <w:p w14:paraId="18833F9B" w14:textId="77777777" w:rsidR="007B1F66" w:rsidRDefault="007B1F66" w:rsidP="007B1F66">
      <w:pPr>
        <w:pStyle w:val="PL"/>
      </w:pPr>
      <w:r>
        <w:t xml:space="preserve">          $ref: '#/components/schemas/AccuracyReq'</w:t>
      </w:r>
    </w:p>
    <w:p w14:paraId="7E2BE0AA" w14:textId="77777777" w:rsidR="007B1F66" w:rsidRDefault="007B1F66" w:rsidP="007B1F66">
      <w:pPr>
        <w:pStyle w:val="PL"/>
      </w:pPr>
      <w:r>
        <w:t xml:space="preserve">        pauseFlg:</w:t>
      </w:r>
    </w:p>
    <w:p w14:paraId="7456E545" w14:textId="77777777" w:rsidR="007B1F66" w:rsidRDefault="007B1F66" w:rsidP="007B1F66">
      <w:pPr>
        <w:pStyle w:val="PL"/>
      </w:pPr>
      <w:r>
        <w:t xml:space="preserve">          type: boolean</w:t>
      </w:r>
    </w:p>
    <w:p w14:paraId="44A690A9" w14:textId="77777777" w:rsidR="007B1F66" w:rsidRDefault="007B1F66" w:rsidP="007B1F66">
      <w:pPr>
        <w:pStyle w:val="PL"/>
        <w:rPr>
          <w:lang w:eastAsia="zh-CN"/>
        </w:rPr>
      </w:pPr>
      <w:r>
        <w:t xml:space="preserve">          description: </w:t>
      </w:r>
      <w:r>
        <w:rPr>
          <w:lang w:eastAsia="zh-CN"/>
        </w:rPr>
        <w:t>&gt;</w:t>
      </w:r>
    </w:p>
    <w:p w14:paraId="45088254" w14:textId="77777777" w:rsidR="007B1F66" w:rsidRDefault="007B1F66" w:rsidP="007B1F66">
      <w:pPr>
        <w:pStyle w:val="PL"/>
      </w:pPr>
      <w:r>
        <w:t xml:space="preserve">            Pause analytics consumption flag. Set to "true" to indicate the NWDAF to stop sending</w:t>
      </w:r>
    </w:p>
    <w:p w14:paraId="727CAFAC" w14:textId="77777777" w:rsidR="007B1F66" w:rsidRDefault="007B1F66" w:rsidP="007B1F66">
      <w:pPr>
        <w:pStyle w:val="PL"/>
      </w:pPr>
      <w:r>
        <w:t xml:space="preserve">            the notifications of analytics. Default value is "false" if omitted.</w:t>
      </w:r>
    </w:p>
    <w:p w14:paraId="346C4D8D" w14:textId="77777777" w:rsidR="007B1F66" w:rsidRDefault="007B1F66" w:rsidP="007B1F66">
      <w:pPr>
        <w:pStyle w:val="PL"/>
      </w:pPr>
      <w:r>
        <w:t xml:space="preserve">        resumeFlg:</w:t>
      </w:r>
    </w:p>
    <w:p w14:paraId="39E7DBA3" w14:textId="77777777" w:rsidR="007B1F66" w:rsidRDefault="007B1F66" w:rsidP="007B1F66">
      <w:pPr>
        <w:pStyle w:val="PL"/>
      </w:pPr>
      <w:r>
        <w:t xml:space="preserve">          type: boolean</w:t>
      </w:r>
    </w:p>
    <w:p w14:paraId="0EE1C5A6" w14:textId="77777777" w:rsidR="007B1F66" w:rsidRDefault="007B1F66" w:rsidP="007B1F66">
      <w:pPr>
        <w:pStyle w:val="PL"/>
        <w:rPr>
          <w:lang w:eastAsia="zh-CN"/>
        </w:rPr>
      </w:pPr>
      <w:r>
        <w:t xml:space="preserve">          description: </w:t>
      </w:r>
      <w:r>
        <w:rPr>
          <w:lang w:eastAsia="zh-CN"/>
        </w:rPr>
        <w:t>&gt;</w:t>
      </w:r>
    </w:p>
    <w:p w14:paraId="06682515" w14:textId="77777777" w:rsidR="007B1F66" w:rsidRDefault="007B1F66" w:rsidP="007B1F66">
      <w:pPr>
        <w:pStyle w:val="PL"/>
      </w:pPr>
      <w:r>
        <w:t xml:space="preserve">            Resume analytics consumption flag. Set to "true" to indicate the NWDAF to resume sending</w:t>
      </w:r>
    </w:p>
    <w:p w14:paraId="64635DCF" w14:textId="77777777" w:rsidR="007B1F66" w:rsidRDefault="007B1F66" w:rsidP="007B1F66">
      <w:pPr>
        <w:pStyle w:val="PL"/>
      </w:pPr>
      <w:r>
        <w:t xml:space="preserve">            the notifications of analytics. Default value is "false" if omitted.</w:t>
      </w:r>
    </w:p>
    <w:p w14:paraId="5312BD78" w14:textId="77777777" w:rsidR="007B1F66" w:rsidRDefault="007B1F66" w:rsidP="007B1F66">
      <w:pPr>
        <w:pStyle w:val="PL"/>
      </w:pPr>
      <w:r>
        <w:t xml:space="preserve">        </w:t>
      </w:r>
      <w:bookmarkStart w:id="122" w:name="_Hlk138707291"/>
      <w:r>
        <w:rPr>
          <w:lang w:eastAsia="zh-CN"/>
        </w:rPr>
        <w:t>movBehavReqs</w:t>
      </w:r>
      <w:r>
        <w:t>:</w:t>
      </w:r>
      <w:bookmarkEnd w:id="122"/>
    </w:p>
    <w:p w14:paraId="10FB7452" w14:textId="77777777" w:rsidR="007B1F66" w:rsidRDefault="007B1F66" w:rsidP="007B1F66">
      <w:pPr>
        <w:pStyle w:val="PL"/>
      </w:pPr>
      <w:r>
        <w:t xml:space="preserve">          type: array</w:t>
      </w:r>
    </w:p>
    <w:p w14:paraId="19AA2B75" w14:textId="77777777" w:rsidR="007B1F66" w:rsidRDefault="007B1F66" w:rsidP="007B1F66">
      <w:pPr>
        <w:pStyle w:val="PL"/>
      </w:pPr>
      <w:r>
        <w:t xml:space="preserve">          items:</w:t>
      </w:r>
    </w:p>
    <w:p w14:paraId="3051EDCA" w14:textId="77777777" w:rsidR="007B1F66" w:rsidRDefault="007B1F66" w:rsidP="007B1F66">
      <w:pPr>
        <w:pStyle w:val="PL"/>
      </w:pPr>
      <w:r>
        <w:t xml:space="preserve">            $ref: '#/components/schemas/</w:t>
      </w:r>
      <w:bookmarkStart w:id="123" w:name="_Hlk138707305"/>
      <w:r>
        <w:rPr>
          <w:lang w:eastAsia="zh-CN"/>
        </w:rPr>
        <w:t>MovBehavReq</w:t>
      </w:r>
      <w:bookmarkEnd w:id="123"/>
      <w:r>
        <w:t>'</w:t>
      </w:r>
    </w:p>
    <w:p w14:paraId="521C2065" w14:textId="77777777" w:rsidR="007B1F66" w:rsidRDefault="007B1F66" w:rsidP="007B1F66">
      <w:pPr>
        <w:pStyle w:val="PL"/>
      </w:pPr>
      <w:r>
        <w:t xml:space="preserve">          minItems: 1</w:t>
      </w:r>
    </w:p>
    <w:p w14:paraId="1C139D82" w14:textId="77777777" w:rsidR="007B1F66" w:rsidRDefault="007B1F66" w:rsidP="007B1F66">
      <w:pPr>
        <w:pStyle w:val="PL"/>
      </w:pPr>
      <w:bookmarkStart w:id="124" w:name="_Hlk145415919"/>
      <w:r>
        <w:t xml:space="preserve">        </w:t>
      </w:r>
      <w:r>
        <w:rPr>
          <w:lang w:eastAsia="zh-CN"/>
        </w:rPr>
        <w:t>relProxReqs</w:t>
      </w:r>
      <w:r>
        <w:t>:</w:t>
      </w:r>
    </w:p>
    <w:p w14:paraId="378E3D66" w14:textId="77777777" w:rsidR="007B1F66" w:rsidRDefault="007B1F66" w:rsidP="007B1F66">
      <w:pPr>
        <w:pStyle w:val="PL"/>
      </w:pPr>
      <w:r>
        <w:t xml:space="preserve">          type: array</w:t>
      </w:r>
    </w:p>
    <w:p w14:paraId="66D63C3B" w14:textId="77777777" w:rsidR="007B1F66" w:rsidRDefault="007B1F66" w:rsidP="007B1F66">
      <w:pPr>
        <w:pStyle w:val="PL"/>
      </w:pPr>
      <w:r>
        <w:t xml:space="preserve">          items:</w:t>
      </w:r>
    </w:p>
    <w:p w14:paraId="43D19CE4" w14:textId="77777777" w:rsidR="007B1F66" w:rsidRDefault="007B1F66" w:rsidP="007B1F66">
      <w:pPr>
        <w:pStyle w:val="PL"/>
      </w:pPr>
      <w:r>
        <w:t xml:space="preserve">            $ref: '#/components/schemas/RelProxReq'</w:t>
      </w:r>
    </w:p>
    <w:p w14:paraId="5B7CC186" w14:textId="77777777" w:rsidR="007B1F66" w:rsidRDefault="007B1F66" w:rsidP="007B1F66">
      <w:pPr>
        <w:pStyle w:val="PL"/>
      </w:pPr>
      <w:r>
        <w:t xml:space="preserve">          minItems: 1</w:t>
      </w:r>
    </w:p>
    <w:bookmarkEnd w:id="124"/>
    <w:p w14:paraId="5C1924B1"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4BA1938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10A5C491" w14:textId="77777777" w:rsidR="007B1F66" w:rsidRDefault="007B1F66" w:rsidP="007B1F66">
      <w:pPr>
        <w:pStyle w:val="PL"/>
      </w:pPr>
      <w:r>
        <w:t xml:space="preserve">      required:</w:t>
      </w:r>
    </w:p>
    <w:p w14:paraId="4272A154" w14:textId="77777777" w:rsidR="007B1F66" w:rsidRDefault="007B1F66" w:rsidP="007B1F66">
      <w:pPr>
        <w:pStyle w:val="PL"/>
      </w:pPr>
      <w:r>
        <w:t xml:space="preserve">        - event</w:t>
      </w:r>
    </w:p>
    <w:p w14:paraId="42A3E543" w14:textId="77777777" w:rsidR="007B1F66" w:rsidRDefault="007B1F66" w:rsidP="007B1F66">
      <w:pPr>
        <w:pStyle w:val="PL"/>
      </w:pPr>
      <w:r>
        <w:t xml:space="preserve">      not:</w:t>
      </w:r>
    </w:p>
    <w:p w14:paraId="249F1BB3" w14:textId="77777777" w:rsidR="007B1F66" w:rsidRDefault="007B1F66" w:rsidP="007B1F66">
      <w:pPr>
        <w:pStyle w:val="PL"/>
      </w:pPr>
      <w:r>
        <w:t xml:space="preserve">        required: [</w:t>
      </w:r>
      <w:r>
        <w:rPr>
          <w:lang w:eastAsia="zh-CN"/>
        </w:rPr>
        <w:t>excepRequs</w:t>
      </w:r>
      <w:r>
        <w:t xml:space="preserve">, </w:t>
      </w:r>
      <w:r>
        <w:rPr>
          <w:lang w:eastAsia="zh-CN"/>
        </w:rPr>
        <w:t>exptAnaType</w:t>
      </w:r>
      <w:r>
        <w:t>]</w:t>
      </w:r>
    </w:p>
    <w:p w14:paraId="06F66C23" w14:textId="77777777" w:rsidR="007B1F66" w:rsidRDefault="007B1F66" w:rsidP="007B1F66">
      <w:pPr>
        <w:pStyle w:val="PL"/>
      </w:pPr>
    </w:p>
    <w:p w14:paraId="369F207B" w14:textId="77777777" w:rsidR="007B1F66" w:rsidRDefault="007B1F66" w:rsidP="007B1F66">
      <w:pPr>
        <w:pStyle w:val="PL"/>
      </w:pPr>
      <w:r>
        <w:t xml:space="preserve">    NnwdafEventsSubscriptionNotification:</w:t>
      </w:r>
    </w:p>
    <w:p w14:paraId="11ADD724" w14:textId="77777777" w:rsidR="007B1F66" w:rsidRDefault="007B1F66" w:rsidP="007B1F66">
      <w:pPr>
        <w:pStyle w:val="PL"/>
      </w:pPr>
      <w:r>
        <w:t xml:space="preserve">      description: Represents an Individual NWDAF Event Subscription Notification resource.</w:t>
      </w:r>
    </w:p>
    <w:p w14:paraId="55234C5B" w14:textId="77777777" w:rsidR="007B1F66" w:rsidRDefault="007B1F66" w:rsidP="007B1F66">
      <w:pPr>
        <w:pStyle w:val="PL"/>
      </w:pPr>
      <w:r>
        <w:t xml:space="preserve">      type: object</w:t>
      </w:r>
    </w:p>
    <w:p w14:paraId="46351573" w14:textId="77777777" w:rsidR="007B1F66" w:rsidRDefault="007B1F66" w:rsidP="007B1F66">
      <w:pPr>
        <w:pStyle w:val="PL"/>
      </w:pPr>
      <w:r>
        <w:t xml:space="preserve">      properties:</w:t>
      </w:r>
    </w:p>
    <w:p w14:paraId="7D84C72C" w14:textId="77777777" w:rsidR="007B1F66" w:rsidRDefault="007B1F66" w:rsidP="007B1F66">
      <w:pPr>
        <w:pStyle w:val="PL"/>
      </w:pPr>
      <w:r>
        <w:t xml:space="preserve">        eventNotifications:</w:t>
      </w:r>
    </w:p>
    <w:p w14:paraId="69D9E07D" w14:textId="77777777" w:rsidR="007B1F66" w:rsidRDefault="007B1F66" w:rsidP="007B1F66">
      <w:pPr>
        <w:pStyle w:val="PL"/>
      </w:pPr>
      <w:r>
        <w:t xml:space="preserve">          type: array</w:t>
      </w:r>
    </w:p>
    <w:p w14:paraId="6685FED7" w14:textId="77777777" w:rsidR="007B1F66" w:rsidRDefault="007B1F66" w:rsidP="007B1F66">
      <w:pPr>
        <w:pStyle w:val="PL"/>
      </w:pPr>
      <w:r>
        <w:t xml:space="preserve">          items:</w:t>
      </w:r>
    </w:p>
    <w:p w14:paraId="3D8E595E" w14:textId="77777777" w:rsidR="007B1F66" w:rsidRDefault="007B1F66" w:rsidP="007B1F66">
      <w:pPr>
        <w:pStyle w:val="PL"/>
      </w:pPr>
      <w:r>
        <w:t xml:space="preserve">            $ref: '#/components/schemas/EventNotification'</w:t>
      </w:r>
    </w:p>
    <w:p w14:paraId="19074E22" w14:textId="77777777" w:rsidR="007B1F66" w:rsidRDefault="007B1F66" w:rsidP="007B1F66">
      <w:pPr>
        <w:pStyle w:val="PL"/>
      </w:pPr>
      <w:r>
        <w:t xml:space="preserve">          minItems: 1</w:t>
      </w:r>
    </w:p>
    <w:p w14:paraId="484D1FCE" w14:textId="77777777" w:rsidR="007B1F66" w:rsidRDefault="007B1F66" w:rsidP="007B1F66">
      <w:pPr>
        <w:pStyle w:val="PL"/>
      </w:pPr>
      <w:r>
        <w:t xml:space="preserve">          description: Notifications about Individual Events</w:t>
      </w:r>
    </w:p>
    <w:p w14:paraId="51C9F72E" w14:textId="77777777" w:rsidR="007B1F66" w:rsidRDefault="007B1F66" w:rsidP="007B1F66">
      <w:pPr>
        <w:pStyle w:val="PL"/>
      </w:pPr>
      <w:r>
        <w:lastRenderedPageBreak/>
        <w:t xml:space="preserve">        subscriptionId:</w:t>
      </w:r>
    </w:p>
    <w:p w14:paraId="4C1C7547" w14:textId="77777777" w:rsidR="007B1F66" w:rsidRDefault="007B1F66" w:rsidP="007B1F66">
      <w:pPr>
        <w:pStyle w:val="PL"/>
      </w:pPr>
      <w:r>
        <w:t xml:space="preserve">          type: string</w:t>
      </w:r>
    </w:p>
    <w:p w14:paraId="7ACC0F43" w14:textId="77777777" w:rsidR="007B1F66" w:rsidRDefault="007B1F66" w:rsidP="007B1F66">
      <w:pPr>
        <w:pStyle w:val="PL"/>
      </w:pPr>
      <w:r>
        <w:t xml:space="preserve">          description: String identifying a subscription to the Nnwdaf_EventsSubscription Service</w:t>
      </w:r>
    </w:p>
    <w:p w14:paraId="017281D1" w14:textId="77777777" w:rsidR="007B1F66" w:rsidRDefault="007B1F66" w:rsidP="007B1F66">
      <w:pPr>
        <w:pStyle w:val="PL"/>
      </w:pPr>
      <w:r>
        <w:t xml:space="preserve">        notifCorrId:</w:t>
      </w:r>
    </w:p>
    <w:p w14:paraId="20EAE7CC" w14:textId="77777777" w:rsidR="007B1F66" w:rsidRDefault="007B1F66" w:rsidP="007B1F66">
      <w:pPr>
        <w:pStyle w:val="PL"/>
      </w:pPr>
      <w:r>
        <w:t xml:space="preserve">          type: string</w:t>
      </w:r>
    </w:p>
    <w:p w14:paraId="6ECB51C7" w14:textId="77777777" w:rsidR="007B1F66" w:rsidRDefault="007B1F66" w:rsidP="007B1F66">
      <w:pPr>
        <w:pStyle w:val="PL"/>
        <w:rPr>
          <w:rFonts w:cs="Arial"/>
          <w:szCs w:val="18"/>
        </w:rPr>
      </w:pPr>
      <w:r>
        <w:t xml:space="preserve">          description: Notification correlation identifier</w:t>
      </w:r>
      <w:r>
        <w:rPr>
          <w:rFonts w:cs="Arial"/>
          <w:szCs w:val="18"/>
        </w:rPr>
        <w:t>.</w:t>
      </w:r>
    </w:p>
    <w:p w14:paraId="090D2E61" w14:textId="77777777" w:rsidR="007B1F66" w:rsidRDefault="007B1F66" w:rsidP="007B1F66">
      <w:pPr>
        <w:pStyle w:val="PL"/>
      </w:pPr>
      <w:r>
        <w:t xml:space="preserve">        oldSubscriptionId:</w:t>
      </w:r>
    </w:p>
    <w:p w14:paraId="59B8EA78" w14:textId="77777777" w:rsidR="007B1F66" w:rsidRDefault="007B1F66" w:rsidP="007B1F66">
      <w:pPr>
        <w:pStyle w:val="PL"/>
      </w:pPr>
      <w:r>
        <w:t xml:space="preserve">          type: string</w:t>
      </w:r>
    </w:p>
    <w:p w14:paraId="2607F661" w14:textId="77777777" w:rsidR="007B1F66" w:rsidRDefault="007B1F66" w:rsidP="007B1F66">
      <w:pPr>
        <w:pStyle w:val="PL"/>
      </w:pPr>
      <w:r>
        <w:t xml:space="preserve">          description: &gt;</w:t>
      </w:r>
    </w:p>
    <w:p w14:paraId="1A83B996" w14:textId="77777777" w:rsidR="007B1F66" w:rsidRDefault="007B1F66" w:rsidP="007B1F66">
      <w:pPr>
        <w:pStyle w:val="PL"/>
      </w:pPr>
      <w:r>
        <w:t xml:space="preserve">            Subscription ID which was allocated by the source NWDAF. This parameter shall be present</w:t>
      </w:r>
    </w:p>
    <w:p w14:paraId="4A737ADF" w14:textId="77777777" w:rsidR="007B1F66" w:rsidRDefault="007B1F66" w:rsidP="007B1F66">
      <w:pPr>
        <w:pStyle w:val="PL"/>
      </w:pPr>
      <w:r>
        <w:t xml:space="preserve">            if the notification is for informing the assignment of a new Subscription Id by the</w:t>
      </w:r>
    </w:p>
    <w:p w14:paraId="4B3D8C83" w14:textId="77777777" w:rsidR="007B1F66" w:rsidRDefault="007B1F66" w:rsidP="007B1F66">
      <w:pPr>
        <w:pStyle w:val="PL"/>
      </w:pPr>
      <w:r>
        <w:t xml:space="preserve">            target NWDAF.</w:t>
      </w:r>
    </w:p>
    <w:p w14:paraId="13444CB8" w14:textId="77777777" w:rsidR="007B1F66" w:rsidRDefault="007B1F66" w:rsidP="007B1F66">
      <w:pPr>
        <w:pStyle w:val="PL"/>
      </w:pPr>
      <w:r>
        <w:t xml:space="preserve">        resourceUri:</w:t>
      </w:r>
    </w:p>
    <w:p w14:paraId="3E3FDB20" w14:textId="77777777" w:rsidR="007B1F66" w:rsidRDefault="007B1F66" w:rsidP="007B1F66">
      <w:pPr>
        <w:pStyle w:val="PL"/>
      </w:pPr>
      <w:r>
        <w:t xml:space="preserve">          $ref: 'TS29571_CommonData.yaml#/components/schemas/Uri'</w:t>
      </w:r>
    </w:p>
    <w:p w14:paraId="32C641E1" w14:textId="77777777" w:rsidR="007B1F66" w:rsidRDefault="007B1F66" w:rsidP="007B1F66">
      <w:pPr>
        <w:pStyle w:val="PL"/>
      </w:pPr>
      <w:r>
        <w:t xml:space="preserve">        termCause:</w:t>
      </w:r>
    </w:p>
    <w:p w14:paraId="7ADA13C0" w14:textId="77777777" w:rsidR="007B1F66" w:rsidRDefault="007B1F66" w:rsidP="007B1F66">
      <w:pPr>
        <w:pStyle w:val="PL"/>
      </w:pPr>
      <w:r>
        <w:t xml:space="preserve">          $ref: '#/components/schemas/TermCause'</w:t>
      </w:r>
    </w:p>
    <w:p w14:paraId="1B34A3BD" w14:textId="77777777" w:rsidR="007B1F66" w:rsidRDefault="007B1F66" w:rsidP="007B1F66">
      <w:pPr>
        <w:pStyle w:val="PL"/>
      </w:pPr>
      <w:r>
        <w:t xml:space="preserve">        transEvents:</w:t>
      </w:r>
    </w:p>
    <w:p w14:paraId="4D7A4E38" w14:textId="77777777" w:rsidR="007B1F66" w:rsidRDefault="007B1F66" w:rsidP="007B1F66">
      <w:pPr>
        <w:pStyle w:val="PL"/>
      </w:pPr>
      <w:r>
        <w:t xml:space="preserve">          type: array</w:t>
      </w:r>
    </w:p>
    <w:p w14:paraId="68179BE6" w14:textId="77777777" w:rsidR="007B1F66" w:rsidRDefault="007B1F66" w:rsidP="007B1F66">
      <w:pPr>
        <w:pStyle w:val="PL"/>
      </w:pPr>
      <w:r>
        <w:t xml:space="preserve">          items:</w:t>
      </w:r>
    </w:p>
    <w:p w14:paraId="6CC4B36C" w14:textId="77777777" w:rsidR="007B1F66" w:rsidRDefault="007B1F66" w:rsidP="007B1F66">
      <w:pPr>
        <w:pStyle w:val="PL"/>
      </w:pPr>
      <w:r>
        <w:t xml:space="preserve">            $ref: '#/components/schemas/NwdafEvent'</w:t>
      </w:r>
    </w:p>
    <w:p w14:paraId="51243384" w14:textId="77777777" w:rsidR="007B1F66" w:rsidRDefault="007B1F66" w:rsidP="007B1F66">
      <w:pPr>
        <w:pStyle w:val="PL"/>
      </w:pPr>
      <w:r>
        <w:t xml:space="preserve">          minItems: 1</w:t>
      </w:r>
    </w:p>
    <w:p w14:paraId="74D91D66" w14:textId="77777777" w:rsidR="007B1F66" w:rsidRDefault="007B1F66" w:rsidP="007B1F66">
      <w:pPr>
        <w:pStyle w:val="PL"/>
      </w:pPr>
      <w:r>
        <w:t xml:space="preserve">      required:</w:t>
      </w:r>
    </w:p>
    <w:p w14:paraId="4849D913" w14:textId="77777777" w:rsidR="007B1F66" w:rsidRDefault="007B1F66" w:rsidP="007B1F66">
      <w:pPr>
        <w:pStyle w:val="PL"/>
      </w:pPr>
      <w:r>
        <w:t xml:space="preserve">        - subscriptionId</w:t>
      </w:r>
    </w:p>
    <w:p w14:paraId="54199407" w14:textId="77777777" w:rsidR="007B1F66" w:rsidRDefault="007B1F66" w:rsidP="007B1F66">
      <w:pPr>
        <w:pStyle w:val="PL"/>
      </w:pPr>
      <w:r>
        <w:t xml:space="preserve">      oneOf:</w:t>
      </w:r>
    </w:p>
    <w:p w14:paraId="7450C07C" w14:textId="77777777" w:rsidR="007B1F66" w:rsidRDefault="007B1F66" w:rsidP="007B1F66">
      <w:pPr>
        <w:pStyle w:val="PL"/>
      </w:pPr>
      <w:r>
        <w:t xml:space="preserve">        - required: [eventNotifications]</w:t>
      </w:r>
    </w:p>
    <w:p w14:paraId="58F53D1F" w14:textId="77777777" w:rsidR="007B1F66" w:rsidRDefault="007B1F66" w:rsidP="007B1F66">
      <w:pPr>
        <w:pStyle w:val="PL"/>
      </w:pPr>
      <w:r>
        <w:t xml:space="preserve">        - allOf:</w:t>
      </w:r>
    </w:p>
    <w:p w14:paraId="5336B3A4" w14:textId="77777777" w:rsidR="007B1F66" w:rsidRDefault="007B1F66" w:rsidP="007B1F66">
      <w:pPr>
        <w:pStyle w:val="PL"/>
      </w:pPr>
      <w:r>
        <w:t xml:space="preserve">          - required: [resourceUri]</w:t>
      </w:r>
    </w:p>
    <w:p w14:paraId="74966B33" w14:textId="77777777" w:rsidR="007B1F66" w:rsidRDefault="007B1F66" w:rsidP="007B1F66">
      <w:pPr>
        <w:pStyle w:val="PL"/>
      </w:pPr>
      <w:r>
        <w:t xml:space="preserve">          - required: [oldSubscriptionId]</w:t>
      </w:r>
    </w:p>
    <w:p w14:paraId="499B6E73" w14:textId="77777777" w:rsidR="007B1F66" w:rsidRDefault="007B1F66" w:rsidP="007B1F66">
      <w:pPr>
        <w:pStyle w:val="PL"/>
      </w:pPr>
    </w:p>
    <w:p w14:paraId="6AE91368" w14:textId="77777777" w:rsidR="007B1F66" w:rsidRDefault="007B1F66" w:rsidP="007B1F66">
      <w:pPr>
        <w:pStyle w:val="PL"/>
      </w:pPr>
      <w:r>
        <w:t xml:space="preserve">    EventNotification:</w:t>
      </w:r>
    </w:p>
    <w:p w14:paraId="0A9A70A0" w14:textId="77777777" w:rsidR="007B1F66" w:rsidRDefault="007B1F66" w:rsidP="007B1F66">
      <w:pPr>
        <w:pStyle w:val="PL"/>
      </w:pPr>
      <w:r>
        <w:t xml:space="preserve">      description: Represents a notification on events that occurred.</w:t>
      </w:r>
    </w:p>
    <w:p w14:paraId="61DF56B5" w14:textId="77777777" w:rsidR="007B1F66" w:rsidRDefault="007B1F66" w:rsidP="007B1F66">
      <w:pPr>
        <w:pStyle w:val="PL"/>
      </w:pPr>
      <w:r>
        <w:t xml:space="preserve">      type: object</w:t>
      </w:r>
    </w:p>
    <w:p w14:paraId="500E3A84" w14:textId="77777777" w:rsidR="007B1F66" w:rsidRDefault="007B1F66" w:rsidP="007B1F66">
      <w:pPr>
        <w:pStyle w:val="PL"/>
      </w:pPr>
      <w:r>
        <w:t xml:space="preserve">      properties:</w:t>
      </w:r>
    </w:p>
    <w:p w14:paraId="4CE7AED9" w14:textId="77777777" w:rsidR="007B1F66" w:rsidRDefault="007B1F66" w:rsidP="007B1F66">
      <w:pPr>
        <w:pStyle w:val="PL"/>
      </w:pPr>
      <w:r>
        <w:t xml:space="preserve">        event:</w:t>
      </w:r>
    </w:p>
    <w:p w14:paraId="6F2B8CF3" w14:textId="77777777" w:rsidR="007B1F66" w:rsidRDefault="007B1F66" w:rsidP="007B1F66">
      <w:pPr>
        <w:pStyle w:val="PL"/>
      </w:pPr>
      <w:r>
        <w:t xml:space="preserve">          $ref: '#/components/schemas/NwdafEvent'</w:t>
      </w:r>
    </w:p>
    <w:p w14:paraId="74CB4979" w14:textId="77777777" w:rsidR="007B1F66" w:rsidRDefault="007B1F66" w:rsidP="007B1F66">
      <w:pPr>
        <w:pStyle w:val="PL"/>
      </w:pPr>
      <w:r>
        <w:t xml:space="preserve">        start:</w:t>
      </w:r>
    </w:p>
    <w:p w14:paraId="35CEA942" w14:textId="77777777" w:rsidR="007B1F66" w:rsidRDefault="007B1F66" w:rsidP="007B1F66">
      <w:pPr>
        <w:pStyle w:val="PL"/>
      </w:pPr>
      <w:r>
        <w:t xml:space="preserve">          $ref: 'TS29571_CommonData.yaml#/components/schemas/DateTime'</w:t>
      </w:r>
    </w:p>
    <w:p w14:paraId="54401E05" w14:textId="77777777" w:rsidR="007B1F66" w:rsidRDefault="007B1F66" w:rsidP="007B1F66">
      <w:pPr>
        <w:pStyle w:val="PL"/>
      </w:pPr>
      <w:r>
        <w:t xml:space="preserve">        expiry:</w:t>
      </w:r>
    </w:p>
    <w:p w14:paraId="3ACC85E0" w14:textId="77777777" w:rsidR="007B1F66" w:rsidRDefault="007B1F66" w:rsidP="007B1F66">
      <w:pPr>
        <w:pStyle w:val="PL"/>
      </w:pPr>
      <w:r>
        <w:t xml:space="preserve">          $ref: 'TS29571_CommonData.yaml#/components/schemas/DateTime'</w:t>
      </w:r>
    </w:p>
    <w:p w14:paraId="5338B6F8" w14:textId="77777777" w:rsidR="007B1F66" w:rsidRDefault="007B1F66" w:rsidP="007B1F66">
      <w:pPr>
        <w:pStyle w:val="PL"/>
      </w:pPr>
      <w:r>
        <w:t xml:space="preserve">        timeStampGen:</w:t>
      </w:r>
    </w:p>
    <w:p w14:paraId="41D024B5" w14:textId="77777777" w:rsidR="007B1F66" w:rsidRDefault="007B1F66" w:rsidP="007B1F66">
      <w:pPr>
        <w:pStyle w:val="PL"/>
      </w:pPr>
      <w:r>
        <w:t xml:space="preserve">          $ref: 'TS29571_CommonData.yaml#/components/schemas/DateTime'</w:t>
      </w:r>
    </w:p>
    <w:p w14:paraId="691CFAB5" w14:textId="77777777" w:rsidR="007B1F66" w:rsidRDefault="007B1F66" w:rsidP="007B1F66">
      <w:pPr>
        <w:pStyle w:val="PL"/>
      </w:pPr>
      <w:r>
        <w:t xml:space="preserve">        failNotifyCode:</w:t>
      </w:r>
    </w:p>
    <w:p w14:paraId="17CAF27C" w14:textId="77777777" w:rsidR="007B1F66" w:rsidRDefault="007B1F66" w:rsidP="007B1F66">
      <w:pPr>
        <w:pStyle w:val="PL"/>
      </w:pPr>
      <w:r>
        <w:t xml:space="preserve">          $ref: '#/components/schemas/</w:t>
      </w:r>
      <w:r>
        <w:rPr>
          <w:lang w:eastAsia="zh-CN"/>
        </w:rPr>
        <w:t>NwdafFailureCode</w:t>
      </w:r>
      <w:r>
        <w:t>'</w:t>
      </w:r>
    </w:p>
    <w:p w14:paraId="5FC534C5" w14:textId="77777777" w:rsidR="007B1F66" w:rsidRDefault="007B1F66" w:rsidP="007B1F66">
      <w:pPr>
        <w:pStyle w:val="PL"/>
      </w:pPr>
      <w:r>
        <w:t xml:space="preserve">        rvWaitTime:</w:t>
      </w:r>
    </w:p>
    <w:p w14:paraId="2B864C79" w14:textId="77777777" w:rsidR="007B1F66" w:rsidRDefault="007B1F66" w:rsidP="007B1F66">
      <w:pPr>
        <w:pStyle w:val="PL"/>
      </w:pPr>
      <w:r>
        <w:t xml:space="preserve">          $ref: 'TS29571_CommonData.yaml#/components/schemas/DurationSec'</w:t>
      </w:r>
    </w:p>
    <w:p w14:paraId="5A308ECE" w14:textId="77777777" w:rsidR="007B1F66" w:rsidRDefault="007B1F66" w:rsidP="007B1F66">
      <w:pPr>
        <w:pStyle w:val="PL"/>
      </w:pPr>
      <w:r>
        <w:t xml:space="preserve">        anaMetaInfo:</w:t>
      </w:r>
    </w:p>
    <w:p w14:paraId="13E34E4E" w14:textId="77777777" w:rsidR="007B1F66" w:rsidRDefault="007B1F66" w:rsidP="007B1F66">
      <w:pPr>
        <w:pStyle w:val="PL"/>
      </w:pPr>
      <w:r>
        <w:t xml:space="preserve">          $ref: '#/components/schemas/AnalyticsMetadataInfo'</w:t>
      </w:r>
    </w:p>
    <w:p w14:paraId="123FB52B" w14:textId="77777777" w:rsidR="007B1F66" w:rsidRDefault="007B1F66" w:rsidP="007B1F66">
      <w:pPr>
        <w:pStyle w:val="PL"/>
      </w:pPr>
      <w:r>
        <w:t xml:space="preserve">        nfLoadLevelInfos:</w:t>
      </w:r>
    </w:p>
    <w:p w14:paraId="3115FA41" w14:textId="77777777" w:rsidR="007B1F66" w:rsidRDefault="007B1F66" w:rsidP="007B1F66">
      <w:pPr>
        <w:pStyle w:val="PL"/>
      </w:pPr>
      <w:r>
        <w:t xml:space="preserve">          type: array</w:t>
      </w:r>
    </w:p>
    <w:p w14:paraId="332E5BF7" w14:textId="77777777" w:rsidR="007B1F66" w:rsidRDefault="007B1F66" w:rsidP="007B1F66">
      <w:pPr>
        <w:pStyle w:val="PL"/>
      </w:pPr>
      <w:r>
        <w:t xml:space="preserve">          items:</w:t>
      </w:r>
    </w:p>
    <w:p w14:paraId="148AF018" w14:textId="77777777" w:rsidR="007B1F66" w:rsidRDefault="007B1F66" w:rsidP="007B1F66">
      <w:pPr>
        <w:pStyle w:val="PL"/>
      </w:pPr>
      <w:r>
        <w:t xml:space="preserve">            $ref: '#/components/schemas/NfLoadLevelInformation'</w:t>
      </w:r>
    </w:p>
    <w:p w14:paraId="312988A2" w14:textId="77777777" w:rsidR="007B1F66" w:rsidRDefault="007B1F66" w:rsidP="007B1F66">
      <w:pPr>
        <w:pStyle w:val="PL"/>
      </w:pPr>
      <w:r>
        <w:t xml:space="preserve">          minItems: 1</w:t>
      </w:r>
    </w:p>
    <w:p w14:paraId="216B865F" w14:textId="77777777" w:rsidR="007B1F66" w:rsidRDefault="007B1F66" w:rsidP="007B1F66">
      <w:pPr>
        <w:pStyle w:val="PL"/>
      </w:pPr>
      <w:r>
        <w:t xml:space="preserve">        nsiLoadLevelInfos:</w:t>
      </w:r>
    </w:p>
    <w:p w14:paraId="350EA3FC" w14:textId="77777777" w:rsidR="007B1F66" w:rsidRDefault="007B1F66" w:rsidP="007B1F66">
      <w:pPr>
        <w:pStyle w:val="PL"/>
      </w:pPr>
      <w:r>
        <w:t xml:space="preserve">          type: array</w:t>
      </w:r>
    </w:p>
    <w:p w14:paraId="0DB5BA3D" w14:textId="77777777" w:rsidR="007B1F66" w:rsidRDefault="007B1F66" w:rsidP="007B1F66">
      <w:pPr>
        <w:pStyle w:val="PL"/>
      </w:pPr>
      <w:r>
        <w:t xml:space="preserve">          items:</w:t>
      </w:r>
    </w:p>
    <w:p w14:paraId="0FB678C6" w14:textId="77777777" w:rsidR="007B1F66" w:rsidRDefault="007B1F66" w:rsidP="007B1F66">
      <w:pPr>
        <w:pStyle w:val="PL"/>
      </w:pPr>
      <w:r>
        <w:t xml:space="preserve">            $ref: '#/components/schemas/NsiLoadLevelInfo'</w:t>
      </w:r>
    </w:p>
    <w:p w14:paraId="664409C3" w14:textId="77777777" w:rsidR="007B1F66" w:rsidRDefault="007B1F66" w:rsidP="007B1F66">
      <w:pPr>
        <w:pStyle w:val="PL"/>
      </w:pPr>
      <w:r>
        <w:t xml:space="preserve">          minItems: 1</w:t>
      </w:r>
    </w:p>
    <w:p w14:paraId="5B3762C4" w14:textId="77777777" w:rsidR="007B1F66" w:rsidRDefault="007B1F66" w:rsidP="007B1F66">
      <w:pPr>
        <w:pStyle w:val="PL"/>
      </w:pPr>
      <w:r>
        <w:t xml:space="preserve">        pfdDetermInfos:</w:t>
      </w:r>
    </w:p>
    <w:p w14:paraId="76D4ECBD" w14:textId="77777777" w:rsidR="007B1F66" w:rsidRDefault="007B1F66" w:rsidP="007B1F66">
      <w:pPr>
        <w:pStyle w:val="PL"/>
      </w:pPr>
      <w:r>
        <w:t xml:space="preserve">          type: array</w:t>
      </w:r>
    </w:p>
    <w:p w14:paraId="618B124F" w14:textId="77777777" w:rsidR="007B1F66" w:rsidRDefault="007B1F66" w:rsidP="007B1F66">
      <w:pPr>
        <w:pStyle w:val="PL"/>
      </w:pPr>
      <w:r>
        <w:t xml:space="preserve">          items:</w:t>
      </w:r>
    </w:p>
    <w:p w14:paraId="2F4A4016" w14:textId="77777777" w:rsidR="007B1F66" w:rsidRDefault="007B1F66" w:rsidP="007B1F66">
      <w:pPr>
        <w:pStyle w:val="PL"/>
      </w:pPr>
      <w:r>
        <w:t xml:space="preserve">            $ref: '#/components/schemas/PfdDeterminationInfo'</w:t>
      </w:r>
    </w:p>
    <w:p w14:paraId="4E89483C" w14:textId="77777777" w:rsidR="007B1F66" w:rsidRDefault="007B1F66" w:rsidP="007B1F66">
      <w:pPr>
        <w:pStyle w:val="PL"/>
      </w:pPr>
      <w:r>
        <w:t xml:space="preserve">          minItems: 1</w:t>
      </w:r>
    </w:p>
    <w:p w14:paraId="03A50123" w14:textId="77777777" w:rsidR="007B1F66" w:rsidRDefault="007B1F66" w:rsidP="007B1F66">
      <w:pPr>
        <w:pStyle w:val="PL"/>
      </w:pPr>
      <w:r>
        <w:t xml:space="preserve">        sliceLoadLevelInfo:</w:t>
      </w:r>
    </w:p>
    <w:p w14:paraId="6C295F4C" w14:textId="77777777" w:rsidR="007B1F66" w:rsidRDefault="007B1F66" w:rsidP="007B1F66">
      <w:pPr>
        <w:pStyle w:val="PL"/>
      </w:pPr>
      <w:r>
        <w:t xml:space="preserve">          $ref: '#/components/schemas/SliceLoadLevelInformation'</w:t>
      </w:r>
    </w:p>
    <w:p w14:paraId="0A39E0AC" w14:textId="77777777" w:rsidR="007B1F66" w:rsidRDefault="007B1F66" w:rsidP="007B1F66">
      <w:pPr>
        <w:pStyle w:val="PL"/>
      </w:pPr>
      <w:r>
        <w:t xml:space="preserve">        svcExps:</w:t>
      </w:r>
    </w:p>
    <w:p w14:paraId="696CD5E9" w14:textId="77777777" w:rsidR="007B1F66" w:rsidRDefault="007B1F66" w:rsidP="007B1F66">
      <w:pPr>
        <w:pStyle w:val="PL"/>
      </w:pPr>
      <w:r>
        <w:t xml:space="preserve">          type: array</w:t>
      </w:r>
    </w:p>
    <w:p w14:paraId="0F574B07" w14:textId="77777777" w:rsidR="007B1F66" w:rsidRDefault="007B1F66" w:rsidP="007B1F66">
      <w:pPr>
        <w:pStyle w:val="PL"/>
      </w:pPr>
      <w:r>
        <w:t xml:space="preserve">          items:</w:t>
      </w:r>
    </w:p>
    <w:p w14:paraId="22E5F6EE" w14:textId="77777777" w:rsidR="007B1F66" w:rsidRDefault="007B1F66" w:rsidP="007B1F66">
      <w:pPr>
        <w:pStyle w:val="PL"/>
      </w:pPr>
      <w:r>
        <w:t xml:space="preserve">            $ref: '#/components/schemas/ServiceExperienceInfo'</w:t>
      </w:r>
    </w:p>
    <w:p w14:paraId="6B3EC274" w14:textId="77777777" w:rsidR="007B1F66" w:rsidRDefault="007B1F66" w:rsidP="007B1F66">
      <w:pPr>
        <w:pStyle w:val="PL"/>
      </w:pPr>
      <w:r>
        <w:t xml:space="preserve">          minItems: 1</w:t>
      </w:r>
    </w:p>
    <w:p w14:paraId="61B6CC9B" w14:textId="77777777" w:rsidR="007B1F66" w:rsidRDefault="007B1F66" w:rsidP="007B1F66">
      <w:pPr>
        <w:pStyle w:val="PL"/>
      </w:pPr>
      <w:r>
        <w:t xml:space="preserve">        qosSustainInfos:</w:t>
      </w:r>
    </w:p>
    <w:p w14:paraId="3CD448E0" w14:textId="77777777" w:rsidR="007B1F66" w:rsidRDefault="007B1F66" w:rsidP="007B1F66">
      <w:pPr>
        <w:pStyle w:val="PL"/>
      </w:pPr>
      <w:r>
        <w:t xml:space="preserve">          type: array</w:t>
      </w:r>
    </w:p>
    <w:p w14:paraId="36FC88CD" w14:textId="77777777" w:rsidR="007B1F66" w:rsidRDefault="007B1F66" w:rsidP="007B1F66">
      <w:pPr>
        <w:pStyle w:val="PL"/>
      </w:pPr>
      <w:r>
        <w:t xml:space="preserve">          items:</w:t>
      </w:r>
    </w:p>
    <w:p w14:paraId="1118E8A2" w14:textId="77777777" w:rsidR="007B1F66" w:rsidRDefault="007B1F66" w:rsidP="007B1F66">
      <w:pPr>
        <w:pStyle w:val="PL"/>
      </w:pPr>
      <w:r>
        <w:t xml:space="preserve">            $ref: '#/components/schemas/QosSustainabilityInfo'</w:t>
      </w:r>
    </w:p>
    <w:p w14:paraId="03A13F42" w14:textId="77777777" w:rsidR="007B1F66" w:rsidRDefault="007B1F66" w:rsidP="007B1F66">
      <w:pPr>
        <w:pStyle w:val="PL"/>
      </w:pPr>
      <w:r>
        <w:t xml:space="preserve">          minItems: 1</w:t>
      </w:r>
    </w:p>
    <w:p w14:paraId="5C04877D" w14:textId="77777777" w:rsidR="007B1F66" w:rsidRDefault="007B1F66" w:rsidP="007B1F66">
      <w:pPr>
        <w:pStyle w:val="PL"/>
      </w:pPr>
      <w:r>
        <w:t xml:space="preserve">        ueComms:</w:t>
      </w:r>
    </w:p>
    <w:p w14:paraId="34CEAF50" w14:textId="77777777" w:rsidR="007B1F66" w:rsidRDefault="007B1F66" w:rsidP="007B1F66">
      <w:pPr>
        <w:pStyle w:val="PL"/>
      </w:pPr>
      <w:r>
        <w:t xml:space="preserve">          type: array</w:t>
      </w:r>
    </w:p>
    <w:p w14:paraId="78284EED" w14:textId="77777777" w:rsidR="007B1F66" w:rsidRDefault="007B1F66" w:rsidP="007B1F66">
      <w:pPr>
        <w:pStyle w:val="PL"/>
      </w:pPr>
      <w:r>
        <w:t xml:space="preserve">          items:</w:t>
      </w:r>
    </w:p>
    <w:p w14:paraId="3D68C326" w14:textId="77777777" w:rsidR="007B1F66" w:rsidRDefault="007B1F66" w:rsidP="007B1F66">
      <w:pPr>
        <w:pStyle w:val="PL"/>
      </w:pPr>
      <w:r>
        <w:t xml:space="preserve">            $ref: '#/components/schemas/UeCommunication'</w:t>
      </w:r>
    </w:p>
    <w:p w14:paraId="771355C1" w14:textId="77777777" w:rsidR="007B1F66" w:rsidRDefault="007B1F66" w:rsidP="007B1F66">
      <w:pPr>
        <w:pStyle w:val="PL"/>
      </w:pPr>
      <w:r>
        <w:lastRenderedPageBreak/>
        <w:t xml:space="preserve">          minItems: 1</w:t>
      </w:r>
    </w:p>
    <w:p w14:paraId="3BCDBBDC" w14:textId="77777777" w:rsidR="007B1F66" w:rsidRDefault="007B1F66" w:rsidP="007B1F66">
      <w:pPr>
        <w:pStyle w:val="PL"/>
      </w:pPr>
      <w:r>
        <w:t xml:space="preserve">        ueMobs:</w:t>
      </w:r>
    </w:p>
    <w:p w14:paraId="5EACAC61" w14:textId="77777777" w:rsidR="007B1F66" w:rsidRDefault="007B1F66" w:rsidP="007B1F66">
      <w:pPr>
        <w:pStyle w:val="PL"/>
      </w:pPr>
      <w:r>
        <w:t xml:space="preserve">          type: array</w:t>
      </w:r>
    </w:p>
    <w:p w14:paraId="215DEDB1" w14:textId="77777777" w:rsidR="007B1F66" w:rsidRDefault="007B1F66" w:rsidP="007B1F66">
      <w:pPr>
        <w:pStyle w:val="PL"/>
      </w:pPr>
      <w:r>
        <w:t xml:space="preserve">          items:</w:t>
      </w:r>
    </w:p>
    <w:p w14:paraId="2B745AB8" w14:textId="77777777" w:rsidR="007B1F66" w:rsidRDefault="007B1F66" w:rsidP="007B1F66">
      <w:pPr>
        <w:pStyle w:val="PL"/>
      </w:pPr>
      <w:r>
        <w:t xml:space="preserve">            $ref: '#/components/schemas/UeMobility'</w:t>
      </w:r>
    </w:p>
    <w:p w14:paraId="29C92042" w14:textId="77777777" w:rsidR="007B1F66" w:rsidRDefault="007B1F66" w:rsidP="007B1F66">
      <w:pPr>
        <w:pStyle w:val="PL"/>
      </w:pPr>
      <w:r>
        <w:t xml:space="preserve">          minItems: 1</w:t>
      </w:r>
    </w:p>
    <w:p w14:paraId="23E74E88" w14:textId="77777777" w:rsidR="007B1F66" w:rsidRDefault="007B1F66" w:rsidP="007B1F66">
      <w:pPr>
        <w:pStyle w:val="PL"/>
      </w:pPr>
      <w:r>
        <w:t xml:space="preserve">        userDataCongInfos:</w:t>
      </w:r>
    </w:p>
    <w:p w14:paraId="7BBC86FA" w14:textId="77777777" w:rsidR="007B1F66" w:rsidRDefault="007B1F66" w:rsidP="007B1F66">
      <w:pPr>
        <w:pStyle w:val="PL"/>
      </w:pPr>
      <w:r>
        <w:t xml:space="preserve">          type: array</w:t>
      </w:r>
    </w:p>
    <w:p w14:paraId="0A932148" w14:textId="77777777" w:rsidR="007B1F66" w:rsidRDefault="007B1F66" w:rsidP="007B1F66">
      <w:pPr>
        <w:pStyle w:val="PL"/>
      </w:pPr>
      <w:r>
        <w:t xml:space="preserve">          items:</w:t>
      </w:r>
    </w:p>
    <w:p w14:paraId="49706F64" w14:textId="77777777" w:rsidR="007B1F66" w:rsidRDefault="007B1F66" w:rsidP="007B1F66">
      <w:pPr>
        <w:pStyle w:val="PL"/>
      </w:pPr>
      <w:r>
        <w:t xml:space="preserve">            $ref: '#/components/schemas/UserDataCongestionInfo'</w:t>
      </w:r>
    </w:p>
    <w:p w14:paraId="796E3DEB" w14:textId="77777777" w:rsidR="007B1F66" w:rsidRDefault="007B1F66" w:rsidP="007B1F66">
      <w:pPr>
        <w:pStyle w:val="PL"/>
      </w:pPr>
      <w:r>
        <w:t xml:space="preserve">          minItems: 1</w:t>
      </w:r>
    </w:p>
    <w:p w14:paraId="154A6479" w14:textId="77777777" w:rsidR="007B1F66" w:rsidRDefault="007B1F66" w:rsidP="007B1F66">
      <w:pPr>
        <w:pStyle w:val="PL"/>
      </w:pPr>
      <w:r>
        <w:t xml:space="preserve">        abnorBehavrs:</w:t>
      </w:r>
    </w:p>
    <w:p w14:paraId="61FD326C" w14:textId="77777777" w:rsidR="007B1F66" w:rsidRDefault="007B1F66" w:rsidP="007B1F66">
      <w:pPr>
        <w:pStyle w:val="PL"/>
      </w:pPr>
      <w:r>
        <w:t xml:space="preserve">          type: array</w:t>
      </w:r>
    </w:p>
    <w:p w14:paraId="4984497A" w14:textId="77777777" w:rsidR="007B1F66" w:rsidRDefault="007B1F66" w:rsidP="007B1F66">
      <w:pPr>
        <w:pStyle w:val="PL"/>
      </w:pPr>
      <w:r>
        <w:t xml:space="preserve">          items:</w:t>
      </w:r>
    </w:p>
    <w:p w14:paraId="7303AAE7" w14:textId="77777777" w:rsidR="007B1F66" w:rsidRDefault="007B1F66" w:rsidP="007B1F66">
      <w:pPr>
        <w:pStyle w:val="PL"/>
      </w:pPr>
      <w:r>
        <w:t xml:space="preserve">            $ref: '#/components/schemas/AbnormalBehaviour'</w:t>
      </w:r>
    </w:p>
    <w:p w14:paraId="6EC05B19" w14:textId="77777777" w:rsidR="007B1F66" w:rsidRDefault="007B1F66" w:rsidP="007B1F66">
      <w:pPr>
        <w:pStyle w:val="PL"/>
      </w:pPr>
      <w:r>
        <w:t xml:space="preserve">          minItems: 1</w:t>
      </w:r>
    </w:p>
    <w:p w14:paraId="6473BF99" w14:textId="77777777" w:rsidR="007B1F66" w:rsidRDefault="007B1F66" w:rsidP="007B1F66">
      <w:pPr>
        <w:pStyle w:val="PL"/>
      </w:pPr>
      <w:r>
        <w:t xml:space="preserve">        nwPerfs:</w:t>
      </w:r>
    </w:p>
    <w:p w14:paraId="478A319D" w14:textId="77777777" w:rsidR="007B1F66" w:rsidRDefault="007B1F66" w:rsidP="007B1F66">
      <w:pPr>
        <w:pStyle w:val="PL"/>
      </w:pPr>
      <w:r>
        <w:t xml:space="preserve">          type: array</w:t>
      </w:r>
    </w:p>
    <w:p w14:paraId="1B9E367E" w14:textId="77777777" w:rsidR="007B1F66" w:rsidRDefault="007B1F66" w:rsidP="007B1F66">
      <w:pPr>
        <w:pStyle w:val="PL"/>
      </w:pPr>
      <w:r>
        <w:t xml:space="preserve">          items:</w:t>
      </w:r>
    </w:p>
    <w:p w14:paraId="1F9D4D2D" w14:textId="77777777" w:rsidR="007B1F66" w:rsidRDefault="007B1F66" w:rsidP="007B1F66">
      <w:pPr>
        <w:pStyle w:val="PL"/>
      </w:pPr>
      <w:r>
        <w:t xml:space="preserve">            $ref: '#/components/schemas/NetworkPerfInfo'</w:t>
      </w:r>
    </w:p>
    <w:p w14:paraId="70A6832C" w14:textId="77777777" w:rsidR="007B1F66" w:rsidRDefault="007B1F66" w:rsidP="007B1F66">
      <w:pPr>
        <w:pStyle w:val="PL"/>
      </w:pPr>
      <w:r>
        <w:t xml:space="preserve">          minItems: 1</w:t>
      </w:r>
    </w:p>
    <w:p w14:paraId="3F03284B" w14:textId="77777777" w:rsidR="007B1F66" w:rsidRDefault="007B1F66" w:rsidP="007B1F66">
      <w:pPr>
        <w:pStyle w:val="PL"/>
      </w:pPr>
      <w:r>
        <w:t xml:space="preserve">        </w:t>
      </w:r>
      <w:r>
        <w:rPr>
          <w:lang w:eastAsia="zh-CN"/>
        </w:rPr>
        <w:t>dnPerfInfos</w:t>
      </w:r>
      <w:r>
        <w:t>:</w:t>
      </w:r>
    </w:p>
    <w:p w14:paraId="772DA214" w14:textId="77777777" w:rsidR="007B1F66" w:rsidRDefault="007B1F66" w:rsidP="007B1F66">
      <w:pPr>
        <w:pStyle w:val="PL"/>
      </w:pPr>
      <w:r>
        <w:t xml:space="preserve">          type: array</w:t>
      </w:r>
    </w:p>
    <w:p w14:paraId="2CAFDB7E" w14:textId="77777777" w:rsidR="007B1F66" w:rsidRDefault="007B1F66" w:rsidP="007B1F66">
      <w:pPr>
        <w:pStyle w:val="PL"/>
      </w:pPr>
      <w:r>
        <w:t xml:space="preserve">          items:</w:t>
      </w:r>
    </w:p>
    <w:p w14:paraId="71843EEC" w14:textId="77777777" w:rsidR="007B1F66" w:rsidRDefault="007B1F66" w:rsidP="007B1F66">
      <w:pPr>
        <w:pStyle w:val="PL"/>
      </w:pPr>
      <w:r>
        <w:t xml:space="preserve">            $ref: '#/components/schemas/DnPerfInfo'</w:t>
      </w:r>
    </w:p>
    <w:p w14:paraId="796ECEE1" w14:textId="77777777" w:rsidR="007B1F66" w:rsidRDefault="007B1F66" w:rsidP="007B1F66">
      <w:pPr>
        <w:pStyle w:val="PL"/>
      </w:pPr>
      <w:r>
        <w:t xml:space="preserve">          minItems: 1</w:t>
      </w:r>
    </w:p>
    <w:p w14:paraId="2B03845A" w14:textId="77777777" w:rsidR="007B1F66" w:rsidRDefault="007B1F66" w:rsidP="007B1F66">
      <w:pPr>
        <w:pStyle w:val="PL"/>
      </w:pPr>
      <w:r>
        <w:t xml:space="preserve">        disperInfos:</w:t>
      </w:r>
    </w:p>
    <w:p w14:paraId="40F938DA" w14:textId="77777777" w:rsidR="007B1F66" w:rsidRDefault="007B1F66" w:rsidP="007B1F66">
      <w:pPr>
        <w:pStyle w:val="PL"/>
      </w:pPr>
      <w:r>
        <w:t xml:space="preserve">          type: array</w:t>
      </w:r>
    </w:p>
    <w:p w14:paraId="3406D9F7" w14:textId="77777777" w:rsidR="007B1F66" w:rsidRDefault="007B1F66" w:rsidP="007B1F66">
      <w:pPr>
        <w:pStyle w:val="PL"/>
      </w:pPr>
      <w:r>
        <w:t xml:space="preserve">          items:</w:t>
      </w:r>
    </w:p>
    <w:p w14:paraId="05E4993F" w14:textId="77777777" w:rsidR="007B1F66" w:rsidRDefault="007B1F66" w:rsidP="007B1F66">
      <w:pPr>
        <w:pStyle w:val="PL"/>
      </w:pPr>
      <w:r>
        <w:t xml:space="preserve">            $ref: '#/components/schemas/DispersionInfo'</w:t>
      </w:r>
    </w:p>
    <w:p w14:paraId="2DD7C86D" w14:textId="77777777" w:rsidR="007B1F66" w:rsidRDefault="007B1F66" w:rsidP="007B1F66">
      <w:pPr>
        <w:pStyle w:val="PL"/>
      </w:pPr>
      <w:r>
        <w:t xml:space="preserve">          minItems: 1</w:t>
      </w:r>
    </w:p>
    <w:p w14:paraId="4A30BC76" w14:textId="77777777" w:rsidR="007B1F66" w:rsidRDefault="007B1F66" w:rsidP="007B1F66">
      <w:pPr>
        <w:pStyle w:val="PL"/>
      </w:pPr>
      <w:r>
        <w:t xml:space="preserve">        redTransInfos:</w:t>
      </w:r>
    </w:p>
    <w:p w14:paraId="4ABAE3EB" w14:textId="77777777" w:rsidR="007B1F66" w:rsidRDefault="007B1F66" w:rsidP="007B1F66">
      <w:pPr>
        <w:pStyle w:val="PL"/>
      </w:pPr>
      <w:r>
        <w:t xml:space="preserve">          type: array</w:t>
      </w:r>
    </w:p>
    <w:p w14:paraId="7EC67B2B" w14:textId="77777777" w:rsidR="007B1F66" w:rsidRDefault="007B1F66" w:rsidP="007B1F66">
      <w:pPr>
        <w:pStyle w:val="PL"/>
      </w:pPr>
      <w:r>
        <w:t xml:space="preserve">          items:</w:t>
      </w:r>
    </w:p>
    <w:p w14:paraId="1F7027CB" w14:textId="77777777" w:rsidR="007B1F66" w:rsidRDefault="007B1F66" w:rsidP="007B1F66">
      <w:pPr>
        <w:pStyle w:val="PL"/>
      </w:pPr>
      <w:r>
        <w:t xml:space="preserve">            $ref: '#/components/schemas/RedundantTransmissionExpInfo'</w:t>
      </w:r>
    </w:p>
    <w:p w14:paraId="2CB3644C" w14:textId="77777777" w:rsidR="007B1F66" w:rsidRDefault="007B1F66" w:rsidP="007B1F66">
      <w:pPr>
        <w:pStyle w:val="PL"/>
      </w:pPr>
      <w:r>
        <w:t xml:space="preserve">          minItems: 1</w:t>
      </w:r>
    </w:p>
    <w:p w14:paraId="791B915F" w14:textId="77777777" w:rsidR="007B1F66" w:rsidRDefault="007B1F66" w:rsidP="007B1F66">
      <w:pPr>
        <w:pStyle w:val="PL"/>
      </w:pPr>
      <w:r>
        <w:t xml:space="preserve">        wlanInfos:</w:t>
      </w:r>
    </w:p>
    <w:p w14:paraId="31A4DA94" w14:textId="77777777" w:rsidR="007B1F66" w:rsidRDefault="007B1F66" w:rsidP="007B1F66">
      <w:pPr>
        <w:pStyle w:val="PL"/>
      </w:pPr>
      <w:r>
        <w:t xml:space="preserve">          type: array</w:t>
      </w:r>
    </w:p>
    <w:p w14:paraId="1C623D5B" w14:textId="77777777" w:rsidR="007B1F66" w:rsidRDefault="007B1F66" w:rsidP="007B1F66">
      <w:pPr>
        <w:pStyle w:val="PL"/>
      </w:pPr>
      <w:r>
        <w:t xml:space="preserve">          items:</w:t>
      </w:r>
    </w:p>
    <w:p w14:paraId="7FD87A83" w14:textId="77777777" w:rsidR="007B1F66" w:rsidRDefault="007B1F66" w:rsidP="007B1F66">
      <w:pPr>
        <w:pStyle w:val="PL"/>
      </w:pPr>
      <w:r>
        <w:t xml:space="preserve">            $ref: '#/components/schemas/WlanPerformanceInfo'</w:t>
      </w:r>
    </w:p>
    <w:p w14:paraId="2EE0E51C" w14:textId="77777777" w:rsidR="007B1F66" w:rsidRDefault="007B1F66" w:rsidP="007B1F66">
      <w:pPr>
        <w:pStyle w:val="PL"/>
      </w:pPr>
      <w:r>
        <w:t xml:space="preserve">          minItems: 1</w:t>
      </w:r>
    </w:p>
    <w:p w14:paraId="04C21DD8" w14:textId="77777777" w:rsidR="007B1F66" w:rsidRDefault="007B1F66" w:rsidP="007B1F66">
      <w:pPr>
        <w:pStyle w:val="PL"/>
      </w:pPr>
      <w:r>
        <w:t xml:space="preserve">        </w:t>
      </w:r>
      <w:r>
        <w:rPr>
          <w:rFonts w:hint="eastAsia"/>
          <w:lang w:eastAsia="ko-KR"/>
        </w:rPr>
        <w:t>smcc</w:t>
      </w:r>
      <w:r>
        <w:rPr>
          <w:lang w:eastAsia="ko-KR"/>
        </w:rPr>
        <w:t>Exps</w:t>
      </w:r>
      <w:r>
        <w:t>:</w:t>
      </w:r>
    </w:p>
    <w:p w14:paraId="25FFA390" w14:textId="77777777" w:rsidR="007B1F66" w:rsidRDefault="007B1F66" w:rsidP="007B1F66">
      <w:pPr>
        <w:pStyle w:val="PL"/>
      </w:pPr>
      <w:r>
        <w:t xml:space="preserve">          type: array</w:t>
      </w:r>
    </w:p>
    <w:p w14:paraId="5B3298B6" w14:textId="77777777" w:rsidR="007B1F66" w:rsidRDefault="007B1F66" w:rsidP="007B1F66">
      <w:pPr>
        <w:pStyle w:val="PL"/>
      </w:pPr>
      <w:r>
        <w:t xml:space="preserve">          items:</w:t>
      </w:r>
    </w:p>
    <w:p w14:paraId="3F19704F" w14:textId="77777777" w:rsidR="007B1F66" w:rsidRDefault="007B1F66" w:rsidP="007B1F66">
      <w:pPr>
        <w:pStyle w:val="PL"/>
      </w:pPr>
      <w:r>
        <w:t xml:space="preserve">            $ref: 'TS29520_Nnwdaf_AnalyticsInfo.yaml#/components/schemas/SmcceInfo'</w:t>
      </w:r>
    </w:p>
    <w:p w14:paraId="4DF659A5" w14:textId="77777777" w:rsidR="007B1F66" w:rsidRDefault="007B1F66" w:rsidP="007B1F66">
      <w:pPr>
        <w:pStyle w:val="PL"/>
      </w:pPr>
      <w:r>
        <w:t xml:space="preserve">          minItems: 1</w:t>
      </w:r>
    </w:p>
    <w:p w14:paraId="7ED9EBB3" w14:textId="77777777" w:rsidR="007B1F66" w:rsidRDefault="007B1F66" w:rsidP="007B1F66">
      <w:pPr>
        <w:pStyle w:val="PL"/>
      </w:pPr>
      <w:r>
        <w:t xml:space="preserve">        </w:t>
      </w:r>
      <w:r>
        <w:rPr>
          <w:lang w:eastAsia="zh-CN"/>
        </w:rPr>
        <w:t>pduSesTrafInfos</w:t>
      </w:r>
      <w:r>
        <w:t>:</w:t>
      </w:r>
    </w:p>
    <w:p w14:paraId="09342D4A" w14:textId="77777777" w:rsidR="007B1F66" w:rsidRDefault="007B1F66" w:rsidP="007B1F66">
      <w:pPr>
        <w:pStyle w:val="PL"/>
      </w:pPr>
      <w:r>
        <w:t xml:space="preserve">          type: array</w:t>
      </w:r>
    </w:p>
    <w:p w14:paraId="31BA1BB8" w14:textId="77777777" w:rsidR="007B1F66" w:rsidRDefault="007B1F66" w:rsidP="007B1F66">
      <w:pPr>
        <w:pStyle w:val="PL"/>
      </w:pPr>
      <w:r>
        <w:t xml:space="preserve">          items:</w:t>
      </w:r>
    </w:p>
    <w:p w14:paraId="4BC61F49" w14:textId="77777777" w:rsidR="007B1F66" w:rsidRDefault="007B1F66" w:rsidP="007B1F66">
      <w:pPr>
        <w:pStyle w:val="PL"/>
      </w:pPr>
      <w:r>
        <w:t xml:space="preserve">            $ref: '#/components/schemas/PduSesTrafficInfo'</w:t>
      </w:r>
    </w:p>
    <w:p w14:paraId="0AAB0B44" w14:textId="77777777" w:rsidR="007B1F66" w:rsidRDefault="007B1F66" w:rsidP="007B1F66">
      <w:pPr>
        <w:pStyle w:val="PL"/>
      </w:pPr>
      <w:r>
        <w:t xml:space="preserve">          minItems: 1</w:t>
      </w:r>
    </w:p>
    <w:p w14:paraId="5EDBD7B7" w14:textId="77777777" w:rsidR="007B1F66" w:rsidRDefault="007B1F66" w:rsidP="007B1F66">
      <w:pPr>
        <w:pStyle w:val="PL"/>
      </w:pPr>
      <w:r>
        <w:t xml:space="preserve">        dataVlTrnsTmInfos:</w:t>
      </w:r>
    </w:p>
    <w:p w14:paraId="32EF612C" w14:textId="77777777" w:rsidR="007B1F66" w:rsidRDefault="007B1F66" w:rsidP="007B1F66">
      <w:pPr>
        <w:pStyle w:val="PL"/>
      </w:pPr>
      <w:r>
        <w:t xml:space="preserve">          type: array</w:t>
      </w:r>
    </w:p>
    <w:p w14:paraId="246F98B9" w14:textId="77777777" w:rsidR="007B1F66" w:rsidRDefault="007B1F66" w:rsidP="007B1F66">
      <w:pPr>
        <w:pStyle w:val="PL"/>
      </w:pPr>
      <w:r>
        <w:t xml:space="preserve">          items:</w:t>
      </w:r>
    </w:p>
    <w:p w14:paraId="6842AC79" w14:textId="77777777" w:rsidR="007B1F66" w:rsidRDefault="007B1F66" w:rsidP="007B1F66">
      <w:pPr>
        <w:pStyle w:val="PL"/>
      </w:pPr>
      <w:r>
        <w:t xml:space="preserve">            $ref: '#/components/schemas/</w:t>
      </w:r>
      <w:r>
        <w:rPr>
          <w:lang w:eastAsia="zh-CN"/>
        </w:rPr>
        <w:t>E2eDataVolTransTimeInfo</w:t>
      </w:r>
      <w:r>
        <w:t>'</w:t>
      </w:r>
    </w:p>
    <w:p w14:paraId="60DF91CB" w14:textId="77777777" w:rsidR="007B1F66" w:rsidRDefault="007B1F66" w:rsidP="007B1F66">
      <w:pPr>
        <w:pStyle w:val="PL"/>
      </w:pPr>
      <w:r>
        <w:t xml:space="preserve">          minItems: 1</w:t>
      </w:r>
    </w:p>
    <w:p w14:paraId="7BE911E7" w14:textId="77777777" w:rsidR="007B1F66" w:rsidRDefault="007B1F66" w:rsidP="007B1F66">
      <w:pPr>
        <w:pStyle w:val="PL"/>
      </w:pPr>
      <w:r>
        <w:t xml:space="preserve">        </w:t>
      </w:r>
      <w:r>
        <w:rPr>
          <w:rFonts w:hint="eastAsia"/>
          <w:lang w:eastAsia="zh-CN"/>
        </w:rPr>
        <w:t>a</w:t>
      </w:r>
      <w:r>
        <w:rPr>
          <w:lang w:eastAsia="zh-CN"/>
        </w:rPr>
        <w:t>ccuInfo</w:t>
      </w:r>
      <w:r>
        <w:t>:</w:t>
      </w:r>
    </w:p>
    <w:p w14:paraId="3760C01B" w14:textId="77777777" w:rsidR="007B1F66" w:rsidRDefault="007B1F66" w:rsidP="007B1F66">
      <w:pPr>
        <w:pStyle w:val="PL"/>
      </w:pPr>
      <w:r>
        <w:t xml:space="preserve">          $ref: '#/components/schemas/AccuracyInfo'</w:t>
      </w:r>
    </w:p>
    <w:p w14:paraId="15B6A8F3" w14:textId="77777777" w:rsidR="007B1F66" w:rsidRDefault="007B1F66" w:rsidP="007B1F66">
      <w:pPr>
        <w:pStyle w:val="PL"/>
      </w:pPr>
      <w:r>
        <w:t xml:space="preserve">        </w:t>
      </w:r>
      <w:bookmarkStart w:id="125" w:name="_Hlk142865641"/>
      <w:r>
        <w:rPr>
          <w:lang w:eastAsia="zh-CN"/>
        </w:rPr>
        <w:t>cancelAccuInd</w:t>
      </w:r>
      <w:r>
        <w:t>:</w:t>
      </w:r>
    </w:p>
    <w:p w14:paraId="1B7C1D4A" w14:textId="77777777" w:rsidR="007B1F66" w:rsidRDefault="007B1F66" w:rsidP="007B1F66">
      <w:pPr>
        <w:pStyle w:val="PL"/>
      </w:pPr>
      <w:r>
        <w:t xml:space="preserve">          type: boolean</w:t>
      </w:r>
    </w:p>
    <w:p w14:paraId="037C5D67" w14:textId="77777777" w:rsidR="007B1F66" w:rsidRDefault="007B1F66" w:rsidP="007B1F66">
      <w:pPr>
        <w:pStyle w:val="PL"/>
      </w:pPr>
      <w:r>
        <w:t xml:space="preserve">          description: &gt;</w:t>
      </w:r>
    </w:p>
    <w:p w14:paraId="5517F0C3" w14:textId="77777777" w:rsidR="007B1F66" w:rsidRDefault="007B1F66" w:rsidP="007B1F66">
      <w:pPr>
        <w:pStyle w:val="PL"/>
      </w:pPr>
      <w:r>
        <w:t xml:space="preserve">            Indicates cancelled subscription of the analytics accuracy information.</w:t>
      </w:r>
    </w:p>
    <w:p w14:paraId="127C5976" w14:textId="77777777" w:rsidR="007B1F66" w:rsidRDefault="007B1F66" w:rsidP="007B1F66">
      <w:pPr>
        <w:pStyle w:val="PL"/>
      </w:pPr>
      <w:r>
        <w:t xml:space="preserve">            Set to "true" indicates the NWDAF cancelled subscription of analytics accuracy</w:t>
      </w:r>
    </w:p>
    <w:p w14:paraId="4780B791" w14:textId="77777777" w:rsidR="007B1F66" w:rsidRDefault="007B1F66" w:rsidP="007B1F66">
      <w:pPr>
        <w:pStyle w:val="PL"/>
      </w:pPr>
      <w:r>
        <w:t xml:space="preserve">            information as the NWDAF does not support the accuracy checking capability.</w:t>
      </w:r>
    </w:p>
    <w:p w14:paraId="300F1C41" w14:textId="77777777" w:rsidR="007B1F66" w:rsidRDefault="007B1F66" w:rsidP="007B1F66">
      <w:pPr>
        <w:pStyle w:val="PL"/>
      </w:pPr>
      <w:r>
        <w:t xml:space="preserve">            Otherwise set to "false". Default value is "false" if omitted.</w:t>
      </w:r>
      <w:bookmarkEnd w:id="125"/>
    </w:p>
    <w:p w14:paraId="4EBBB6A4" w14:textId="77777777" w:rsidR="007B1F66" w:rsidRDefault="007B1F66" w:rsidP="007B1F66">
      <w:pPr>
        <w:pStyle w:val="PL"/>
      </w:pPr>
      <w:r>
        <w:t xml:space="preserve">        pauseInd:</w:t>
      </w:r>
    </w:p>
    <w:p w14:paraId="125A80EE" w14:textId="77777777" w:rsidR="007B1F66" w:rsidRDefault="007B1F66" w:rsidP="007B1F66">
      <w:pPr>
        <w:pStyle w:val="PL"/>
      </w:pPr>
      <w:r>
        <w:t xml:space="preserve">          type: boolean</w:t>
      </w:r>
    </w:p>
    <w:p w14:paraId="3510EBA6" w14:textId="77777777" w:rsidR="007B1F66" w:rsidRDefault="007B1F66" w:rsidP="007B1F66">
      <w:pPr>
        <w:pStyle w:val="PL"/>
        <w:rPr>
          <w:lang w:eastAsia="zh-CN"/>
        </w:rPr>
      </w:pPr>
      <w:r>
        <w:t xml:space="preserve">          description: </w:t>
      </w:r>
      <w:r>
        <w:rPr>
          <w:lang w:eastAsia="zh-CN"/>
        </w:rPr>
        <w:t>&gt;</w:t>
      </w:r>
    </w:p>
    <w:p w14:paraId="652D1A31" w14:textId="77777777" w:rsidR="007B1F66" w:rsidRDefault="007B1F66" w:rsidP="007B1F66">
      <w:pPr>
        <w:pStyle w:val="PL"/>
      </w:pPr>
      <w:r>
        <w:t xml:space="preserve">            Pause analytics consumption indication. Set to "true" to indicate the consumer to stop</w:t>
      </w:r>
    </w:p>
    <w:p w14:paraId="0E52B04E" w14:textId="77777777" w:rsidR="007B1F66" w:rsidRDefault="007B1F66" w:rsidP="007B1F66">
      <w:pPr>
        <w:pStyle w:val="PL"/>
      </w:pPr>
      <w:r>
        <w:t xml:space="preserve">            the consumption of the analytics. Default value is "false" if omitted.</w:t>
      </w:r>
    </w:p>
    <w:p w14:paraId="15426666" w14:textId="77777777" w:rsidR="007B1F66" w:rsidRDefault="007B1F66" w:rsidP="007B1F66">
      <w:pPr>
        <w:pStyle w:val="PL"/>
      </w:pPr>
      <w:r>
        <w:t xml:space="preserve">        resumeInd:</w:t>
      </w:r>
    </w:p>
    <w:p w14:paraId="2F5F042A" w14:textId="77777777" w:rsidR="007B1F66" w:rsidRDefault="007B1F66" w:rsidP="007B1F66">
      <w:pPr>
        <w:pStyle w:val="PL"/>
      </w:pPr>
      <w:r>
        <w:t xml:space="preserve">          type: boolean</w:t>
      </w:r>
    </w:p>
    <w:p w14:paraId="6B2F8012" w14:textId="77777777" w:rsidR="007B1F66" w:rsidRDefault="007B1F66" w:rsidP="007B1F66">
      <w:pPr>
        <w:pStyle w:val="PL"/>
        <w:rPr>
          <w:lang w:eastAsia="zh-CN"/>
        </w:rPr>
      </w:pPr>
      <w:r>
        <w:t xml:space="preserve">          description: </w:t>
      </w:r>
      <w:r>
        <w:rPr>
          <w:lang w:eastAsia="zh-CN"/>
        </w:rPr>
        <w:t>&gt;</w:t>
      </w:r>
    </w:p>
    <w:p w14:paraId="185110F4" w14:textId="77777777" w:rsidR="007B1F66" w:rsidRDefault="007B1F66" w:rsidP="007B1F66">
      <w:pPr>
        <w:pStyle w:val="PL"/>
      </w:pPr>
      <w:r>
        <w:t xml:space="preserve">            Resume analytics consumption indication. Set to "true" to indicate the consumer to</w:t>
      </w:r>
    </w:p>
    <w:p w14:paraId="79040F05" w14:textId="77777777" w:rsidR="007B1F66" w:rsidRDefault="007B1F66" w:rsidP="007B1F66">
      <w:pPr>
        <w:pStyle w:val="PL"/>
      </w:pPr>
      <w:r>
        <w:t xml:space="preserve">            resume the consumption of the analytics. Default value is "false" if omitted.</w:t>
      </w:r>
    </w:p>
    <w:p w14:paraId="2BC11D5E" w14:textId="77777777" w:rsidR="007B1F66" w:rsidRDefault="007B1F66" w:rsidP="007B1F66">
      <w:pPr>
        <w:pStyle w:val="PL"/>
      </w:pPr>
      <w:r>
        <w:t xml:space="preserve">        </w:t>
      </w:r>
      <w:bookmarkStart w:id="126" w:name="_Hlk138706961"/>
      <w:r>
        <w:rPr>
          <w:lang w:eastAsia="zh-CN"/>
        </w:rPr>
        <w:t>movBehavInfos</w:t>
      </w:r>
      <w:r>
        <w:t>:</w:t>
      </w:r>
    </w:p>
    <w:p w14:paraId="2A905E04" w14:textId="77777777" w:rsidR="007B1F66" w:rsidRDefault="007B1F66" w:rsidP="007B1F66">
      <w:pPr>
        <w:pStyle w:val="PL"/>
      </w:pPr>
      <w:r>
        <w:t xml:space="preserve">          type: array</w:t>
      </w:r>
    </w:p>
    <w:p w14:paraId="7F738223" w14:textId="77777777" w:rsidR="007B1F66" w:rsidRDefault="007B1F66" w:rsidP="007B1F66">
      <w:pPr>
        <w:pStyle w:val="PL"/>
      </w:pPr>
      <w:r>
        <w:t xml:space="preserve">          items:</w:t>
      </w:r>
    </w:p>
    <w:p w14:paraId="0D546BE2" w14:textId="77777777" w:rsidR="007B1F66" w:rsidRDefault="007B1F66" w:rsidP="007B1F66">
      <w:pPr>
        <w:pStyle w:val="PL"/>
      </w:pPr>
      <w:r>
        <w:lastRenderedPageBreak/>
        <w:t xml:space="preserve">            $ref: '#/components/schemas/MovBehavInfo'</w:t>
      </w:r>
    </w:p>
    <w:p w14:paraId="7ABB779E" w14:textId="77777777" w:rsidR="007B1F66" w:rsidRDefault="007B1F66" w:rsidP="007B1F66">
      <w:pPr>
        <w:pStyle w:val="PL"/>
      </w:pPr>
      <w:r>
        <w:t xml:space="preserve">          minItems: 1</w:t>
      </w:r>
      <w:bookmarkEnd w:id="126"/>
    </w:p>
    <w:p w14:paraId="04E8E34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756416CC"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BCB818E"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935D85C"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51BA2EF7"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EA8A8FF"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7" w:name="_Hlk145415827"/>
      <w:r>
        <w:rPr>
          <w:rFonts w:ascii="Courier New" w:hAnsi="Courier New"/>
          <w:sz w:val="16"/>
        </w:rPr>
        <w:t xml:space="preserve">        relProxInfos:</w:t>
      </w:r>
    </w:p>
    <w:p w14:paraId="576834B9" w14:textId="77777777" w:rsidR="007B1F66" w:rsidRDefault="007B1F66" w:rsidP="007B1F66">
      <w:pPr>
        <w:pStyle w:val="PL"/>
      </w:pPr>
      <w:r>
        <w:t xml:space="preserve">          type: array</w:t>
      </w:r>
    </w:p>
    <w:p w14:paraId="53BB813C" w14:textId="77777777" w:rsidR="007B1F66" w:rsidRDefault="007B1F66" w:rsidP="007B1F66">
      <w:pPr>
        <w:pStyle w:val="PL"/>
      </w:pPr>
      <w:r>
        <w:t xml:space="preserve">          items:</w:t>
      </w:r>
    </w:p>
    <w:p w14:paraId="5B59C771" w14:textId="77777777" w:rsidR="007B1F66" w:rsidRDefault="007B1F66" w:rsidP="007B1F66">
      <w:pPr>
        <w:pStyle w:val="PL"/>
      </w:pPr>
      <w:r>
        <w:t xml:space="preserve">            $ref: '#/components/schemas/RelProxInfo'</w:t>
      </w:r>
    </w:p>
    <w:p w14:paraId="1E45226E" w14:textId="77777777" w:rsidR="007B1F66" w:rsidRDefault="007B1F66" w:rsidP="007B1F66">
      <w:pPr>
        <w:pStyle w:val="PL"/>
      </w:pPr>
      <w:r>
        <w:t xml:space="preserve">          minItems: 1</w:t>
      </w:r>
    </w:p>
    <w:bookmarkEnd w:id="127"/>
    <w:p w14:paraId="5D468A69" w14:textId="77777777" w:rsidR="007B1F66" w:rsidRDefault="007B1F66" w:rsidP="007B1F66">
      <w:pPr>
        <w:pStyle w:val="PL"/>
      </w:pPr>
      <w:r>
        <w:t xml:space="preserve">      required:</w:t>
      </w:r>
    </w:p>
    <w:p w14:paraId="7638BDAD" w14:textId="77777777" w:rsidR="007B1F66" w:rsidRDefault="007B1F66" w:rsidP="007B1F66">
      <w:pPr>
        <w:pStyle w:val="PL"/>
      </w:pPr>
      <w:r>
        <w:t xml:space="preserve">        - event</w:t>
      </w:r>
    </w:p>
    <w:p w14:paraId="79D18663" w14:textId="77777777" w:rsidR="007B1F66" w:rsidRDefault="007B1F66" w:rsidP="007B1F66">
      <w:pPr>
        <w:pStyle w:val="PL"/>
      </w:pPr>
    </w:p>
    <w:p w14:paraId="761D7D92" w14:textId="77777777" w:rsidR="007B1F66" w:rsidRDefault="007B1F66" w:rsidP="007B1F66">
      <w:pPr>
        <w:pStyle w:val="PL"/>
      </w:pPr>
      <w:r>
        <w:t xml:space="preserve">    ServiceExperienceInfo:</w:t>
      </w:r>
    </w:p>
    <w:p w14:paraId="646742BF" w14:textId="77777777" w:rsidR="007B1F66" w:rsidRDefault="007B1F66" w:rsidP="007B1F66">
      <w:pPr>
        <w:pStyle w:val="PL"/>
      </w:pPr>
      <w:r>
        <w:t xml:space="preserve">      description: Represents service experience information.</w:t>
      </w:r>
    </w:p>
    <w:p w14:paraId="68788B33" w14:textId="77777777" w:rsidR="007B1F66" w:rsidRDefault="007B1F66" w:rsidP="007B1F66">
      <w:pPr>
        <w:pStyle w:val="PL"/>
      </w:pPr>
      <w:r>
        <w:t xml:space="preserve">      type: object</w:t>
      </w:r>
    </w:p>
    <w:p w14:paraId="7381205B" w14:textId="77777777" w:rsidR="007B1F66" w:rsidRDefault="007B1F66" w:rsidP="007B1F66">
      <w:pPr>
        <w:pStyle w:val="PL"/>
      </w:pPr>
      <w:r>
        <w:t xml:space="preserve">      properties:</w:t>
      </w:r>
    </w:p>
    <w:p w14:paraId="3BC3346D" w14:textId="77777777" w:rsidR="007B1F66" w:rsidRDefault="007B1F66" w:rsidP="007B1F66">
      <w:pPr>
        <w:pStyle w:val="PL"/>
      </w:pPr>
      <w:r>
        <w:t xml:space="preserve">        svcExprc:</w:t>
      </w:r>
    </w:p>
    <w:p w14:paraId="4ABF0CB1" w14:textId="77777777" w:rsidR="007B1F66" w:rsidRDefault="007B1F66" w:rsidP="007B1F66">
      <w:pPr>
        <w:pStyle w:val="PL"/>
      </w:pPr>
      <w:r>
        <w:t xml:space="preserve">          $ref: 'TS29517_Naf_EventExposure.yaml#/components/schemas/SvcExperience'</w:t>
      </w:r>
    </w:p>
    <w:p w14:paraId="1E56CD00" w14:textId="77777777" w:rsidR="007B1F66" w:rsidRDefault="007B1F66" w:rsidP="007B1F66">
      <w:pPr>
        <w:pStyle w:val="PL"/>
      </w:pPr>
      <w:r>
        <w:t xml:space="preserve">        svcExprcVariance:</w:t>
      </w:r>
    </w:p>
    <w:p w14:paraId="030345A8" w14:textId="77777777" w:rsidR="007B1F66" w:rsidRDefault="007B1F66" w:rsidP="007B1F66">
      <w:pPr>
        <w:pStyle w:val="PL"/>
      </w:pPr>
      <w:r>
        <w:t xml:space="preserve">          $ref: 'TS29571_CommonData.yaml#/components/schemas/Float'</w:t>
      </w:r>
    </w:p>
    <w:p w14:paraId="2F93EA8A" w14:textId="77777777" w:rsidR="007B1F66" w:rsidRDefault="007B1F66" w:rsidP="007B1F66">
      <w:pPr>
        <w:pStyle w:val="PL"/>
      </w:pPr>
      <w:r>
        <w:t xml:space="preserve">        supis:</w:t>
      </w:r>
    </w:p>
    <w:p w14:paraId="589985ED" w14:textId="77777777" w:rsidR="007B1F66" w:rsidRDefault="007B1F66" w:rsidP="007B1F66">
      <w:pPr>
        <w:pStyle w:val="PL"/>
      </w:pPr>
      <w:r>
        <w:t xml:space="preserve">          type: array</w:t>
      </w:r>
    </w:p>
    <w:p w14:paraId="14B3C51E" w14:textId="77777777" w:rsidR="007B1F66" w:rsidRDefault="007B1F66" w:rsidP="007B1F66">
      <w:pPr>
        <w:pStyle w:val="PL"/>
      </w:pPr>
      <w:r>
        <w:t xml:space="preserve">          items:</w:t>
      </w:r>
    </w:p>
    <w:p w14:paraId="4F9DD894" w14:textId="77777777" w:rsidR="007B1F66" w:rsidRDefault="007B1F66" w:rsidP="007B1F66">
      <w:pPr>
        <w:pStyle w:val="PL"/>
      </w:pPr>
      <w:r>
        <w:t xml:space="preserve">            $ref: 'TS29571_CommonData.yaml#/components/schemas/Supi'</w:t>
      </w:r>
    </w:p>
    <w:p w14:paraId="758A86F2" w14:textId="77777777" w:rsidR="007B1F66" w:rsidRDefault="007B1F66" w:rsidP="007B1F66">
      <w:pPr>
        <w:pStyle w:val="PL"/>
      </w:pPr>
      <w:r>
        <w:t xml:space="preserve">          minItems: 1</w:t>
      </w:r>
    </w:p>
    <w:p w14:paraId="5E67E24E" w14:textId="77777777" w:rsidR="007B1F66" w:rsidRDefault="007B1F66" w:rsidP="007B1F66">
      <w:pPr>
        <w:pStyle w:val="PL"/>
      </w:pPr>
      <w:r>
        <w:t xml:space="preserve">        snssai:</w:t>
      </w:r>
    </w:p>
    <w:p w14:paraId="5261B5DB" w14:textId="77777777" w:rsidR="007B1F66" w:rsidRDefault="007B1F66" w:rsidP="007B1F66">
      <w:pPr>
        <w:pStyle w:val="PL"/>
      </w:pPr>
      <w:r>
        <w:t xml:space="preserve">          $ref: 'TS29571_CommonData.yaml#/components/schemas/Snssai'</w:t>
      </w:r>
    </w:p>
    <w:p w14:paraId="098A8581" w14:textId="77777777" w:rsidR="007B1F66" w:rsidRDefault="007B1F66" w:rsidP="007B1F66">
      <w:pPr>
        <w:pStyle w:val="PL"/>
      </w:pPr>
      <w:r>
        <w:t xml:space="preserve">        appId:</w:t>
      </w:r>
    </w:p>
    <w:p w14:paraId="22304B68" w14:textId="77777777" w:rsidR="007B1F66" w:rsidRDefault="007B1F66" w:rsidP="007B1F66">
      <w:pPr>
        <w:pStyle w:val="PL"/>
      </w:pPr>
      <w:r>
        <w:t xml:space="preserve">          $ref: 'TS29571_CommonData.yaml#/components/schemas/ApplicationId'</w:t>
      </w:r>
    </w:p>
    <w:p w14:paraId="31C98855" w14:textId="77777777" w:rsidR="007B1F66" w:rsidRDefault="007B1F66" w:rsidP="007B1F66">
      <w:pPr>
        <w:pStyle w:val="PL"/>
      </w:pPr>
      <w:r>
        <w:t xml:space="preserve">        srvExpcType:</w:t>
      </w:r>
    </w:p>
    <w:p w14:paraId="1B7FFD86" w14:textId="77777777" w:rsidR="007B1F66" w:rsidRDefault="007B1F66" w:rsidP="007B1F66">
      <w:pPr>
        <w:pStyle w:val="PL"/>
      </w:pPr>
      <w:r>
        <w:t xml:space="preserve">          $ref: '#/components/schemas/</w:t>
      </w:r>
      <w:r>
        <w:rPr>
          <w:lang w:eastAsia="zh-CN"/>
        </w:rPr>
        <w:t>ServiceExperienceType</w:t>
      </w:r>
      <w:r>
        <w:t>'</w:t>
      </w:r>
    </w:p>
    <w:p w14:paraId="182DAC96" w14:textId="77777777" w:rsidR="007B1F66" w:rsidRDefault="007B1F66" w:rsidP="007B1F66">
      <w:pPr>
        <w:pStyle w:val="PL"/>
      </w:pPr>
      <w:r>
        <w:t xml:space="preserve">        </w:t>
      </w:r>
      <w:r>
        <w:rPr>
          <w:lang w:eastAsia="zh-CN"/>
        </w:rPr>
        <w:t>ueLocs</w:t>
      </w:r>
      <w:r>
        <w:t>:</w:t>
      </w:r>
    </w:p>
    <w:p w14:paraId="2B42C518" w14:textId="77777777" w:rsidR="007B1F66" w:rsidRDefault="007B1F66" w:rsidP="007B1F66">
      <w:pPr>
        <w:pStyle w:val="PL"/>
      </w:pPr>
      <w:r>
        <w:t xml:space="preserve">          type: array</w:t>
      </w:r>
    </w:p>
    <w:p w14:paraId="3B8FF1F3" w14:textId="77777777" w:rsidR="007B1F66" w:rsidRDefault="007B1F66" w:rsidP="007B1F66">
      <w:pPr>
        <w:pStyle w:val="PL"/>
      </w:pPr>
      <w:r>
        <w:t xml:space="preserve">          items:</w:t>
      </w:r>
    </w:p>
    <w:p w14:paraId="1C41D504" w14:textId="77777777" w:rsidR="007B1F66" w:rsidRDefault="007B1F66" w:rsidP="007B1F66">
      <w:pPr>
        <w:pStyle w:val="PL"/>
      </w:pPr>
      <w:r>
        <w:t xml:space="preserve">            $ref: '#/components/schemas/LocationInfo'</w:t>
      </w:r>
    </w:p>
    <w:p w14:paraId="2495B6D9" w14:textId="77777777" w:rsidR="007B1F66" w:rsidRDefault="007B1F66" w:rsidP="007B1F66">
      <w:pPr>
        <w:pStyle w:val="PL"/>
      </w:pPr>
      <w:r>
        <w:t xml:space="preserve">          minItems: 1</w:t>
      </w:r>
    </w:p>
    <w:p w14:paraId="1E9465BF" w14:textId="77777777" w:rsidR="007B1F66" w:rsidRDefault="007B1F66" w:rsidP="007B1F66">
      <w:pPr>
        <w:pStyle w:val="PL"/>
      </w:pPr>
      <w:r>
        <w:t xml:space="preserve">        </w:t>
      </w:r>
      <w:r>
        <w:rPr>
          <w:lang w:eastAsia="zh-CN"/>
        </w:rPr>
        <w:t>upfInfo</w:t>
      </w:r>
      <w:r>
        <w:t>:</w:t>
      </w:r>
    </w:p>
    <w:p w14:paraId="3E100BBB" w14:textId="77777777" w:rsidR="007B1F66" w:rsidRDefault="007B1F66" w:rsidP="007B1F66">
      <w:pPr>
        <w:pStyle w:val="PL"/>
      </w:pPr>
      <w:r>
        <w:t xml:space="preserve">          $ref: 'TS29508_Nsmf_EventExposure.yaml#/components/schemas/UpfInformation'</w:t>
      </w:r>
    </w:p>
    <w:p w14:paraId="089ED962" w14:textId="77777777" w:rsidR="007B1F66" w:rsidRDefault="007B1F66" w:rsidP="007B1F66">
      <w:pPr>
        <w:pStyle w:val="PL"/>
      </w:pPr>
      <w:r>
        <w:t xml:space="preserve">        </w:t>
      </w:r>
      <w:r>
        <w:rPr>
          <w:lang w:eastAsia="zh-CN"/>
        </w:rPr>
        <w:t>dnai</w:t>
      </w:r>
      <w:r>
        <w:t>:</w:t>
      </w:r>
    </w:p>
    <w:p w14:paraId="51062CEA" w14:textId="77777777" w:rsidR="007B1F66" w:rsidRDefault="007B1F66" w:rsidP="007B1F66">
      <w:pPr>
        <w:pStyle w:val="PL"/>
      </w:pPr>
      <w:r>
        <w:t xml:space="preserve">          $ref: 'TS29571_CommonData.yaml#/components/schemas/Dnai'</w:t>
      </w:r>
    </w:p>
    <w:p w14:paraId="74F5DC34" w14:textId="77777777" w:rsidR="007B1F66" w:rsidRDefault="007B1F66" w:rsidP="007B1F66">
      <w:pPr>
        <w:pStyle w:val="PL"/>
      </w:pPr>
      <w:r>
        <w:t xml:space="preserve">        </w:t>
      </w:r>
      <w:r>
        <w:rPr>
          <w:rFonts w:hint="eastAsia"/>
          <w:lang w:eastAsia="zh-CN"/>
        </w:rPr>
        <w:t>a</w:t>
      </w:r>
      <w:r>
        <w:rPr>
          <w:lang w:eastAsia="zh-CN"/>
        </w:rPr>
        <w:t>ppServerInst</w:t>
      </w:r>
      <w:r>
        <w:t>:</w:t>
      </w:r>
    </w:p>
    <w:p w14:paraId="170DB6DF" w14:textId="77777777" w:rsidR="007B1F66" w:rsidRDefault="007B1F66" w:rsidP="007B1F66">
      <w:pPr>
        <w:pStyle w:val="PL"/>
      </w:pPr>
      <w:r>
        <w:t xml:space="preserve">          $ref: 'TS29517_Naf_EventExposure.yaml#/components/schemas/</w:t>
      </w:r>
      <w:r>
        <w:rPr>
          <w:lang w:eastAsia="zh-CN"/>
        </w:rPr>
        <w:t>AddrFqdn</w:t>
      </w:r>
      <w:r>
        <w:t>'</w:t>
      </w:r>
    </w:p>
    <w:p w14:paraId="042D45C8" w14:textId="77777777" w:rsidR="007B1F66" w:rsidRDefault="007B1F66" w:rsidP="007B1F66">
      <w:pPr>
        <w:pStyle w:val="PL"/>
      </w:pPr>
      <w:r>
        <w:t xml:space="preserve">        confidence:</w:t>
      </w:r>
    </w:p>
    <w:p w14:paraId="57DAC90B" w14:textId="77777777" w:rsidR="007B1F66" w:rsidRDefault="007B1F66" w:rsidP="007B1F66">
      <w:pPr>
        <w:pStyle w:val="PL"/>
      </w:pPr>
      <w:r>
        <w:t xml:space="preserve">          $ref: 'TS29571_CommonData.yaml#/components/schemas/Uinteger'</w:t>
      </w:r>
    </w:p>
    <w:p w14:paraId="7F5F9E75" w14:textId="77777777" w:rsidR="007B1F66" w:rsidRDefault="007B1F66" w:rsidP="007B1F66">
      <w:pPr>
        <w:pStyle w:val="PL"/>
      </w:pPr>
      <w:r>
        <w:t xml:space="preserve">        dnn:</w:t>
      </w:r>
    </w:p>
    <w:p w14:paraId="124EEB30" w14:textId="77777777" w:rsidR="007B1F66" w:rsidRDefault="007B1F66" w:rsidP="007B1F66">
      <w:pPr>
        <w:pStyle w:val="PL"/>
      </w:pPr>
      <w:r>
        <w:t xml:space="preserve">          $ref: 'TS29571_CommonData.yaml#/components/schemas/Dnn'</w:t>
      </w:r>
    </w:p>
    <w:p w14:paraId="78A14D80" w14:textId="77777777" w:rsidR="007B1F66" w:rsidRDefault="007B1F66" w:rsidP="007B1F66">
      <w:pPr>
        <w:pStyle w:val="PL"/>
      </w:pPr>
      <w:r>
        <w:t xml:space="preserve">        networkArea:</w:t>
      </w:r>
    </w:p>
    <w:p w14:paraId="5F272920" w14:textId="77777777" w:rsidR="007B1F66" w:rsidRDefault="007B1F66" w:rsidP="007B1F66">
      <w:pPr>
        <w:pStyle w:val="PL"/>
      </w:pPr>
      <w:r>
        <w:t xml:space="preserve">          $ref: 'TS29554_Npcf_BDTPolicyControl.yaml#/components/schemas/NetworkAreaInfo'</w:t>
      </w:r>
    </w:p>
    <w:p w14:paraId="7C6193C0" w14:textId="77777777" w:rsidR="007B1F66" w:rsidRDefault="007B1F66" w:rsidP="007B1F66">
      <w:pPr>
        <w:pStyle w:val="PL"/>
      </w:pPr>
      <w:r>
        <w:t xml:space="preserve">        nsiId:</w:t>
      </w:r>
    </w:p>
    <w:p w14:paraId="466E38DE" w14:textId="77777777" w:rsidR="007B1F66" w:rsidRDefault="007B1F66" w:rsidP="007B1F66">
      <w:pPr>
        <w:pStyle w:val="PL"/>
      </w:pPr>
      <w:r>
        <w:t xml:space="preserve">          $ref: 'TS29531_Nnssf_NSSelection.yaml#/components/schemas/NsiId'</w:t>
      </w:r>
    </w:p>
    <w:p w14:paraId="0D8869E7" w14:textId="77777777" w:rsidR="007B1F66" w:rsidRDefault="007B1F66" w:rsidP="007B1F66">
      <w:pPr>
        <w:pStyle w:val="PL"/>
      </w:pPr>
      <w:r>
        <w:t xml:space="preserve">        ratio:</w:t>
      </w:r>
    </w:p>
    <w:p w14:paraId="455380CF" w14:textId="77777777" w:rsidR="007B1F66" w:rsidRDefault="007B1F66" w:rsidP="007B1F66">
      <w:pPr>
        <w:pStyle w:val="PL"/>
      </w:pPr>
      <w:r>
        <w:t xml:space="preserve">          $ref: 'TS29571_CommonData.yaml#/components/schemas/SamplingRatio'</w:t>
      </w:r>
    </w:p>
    <w:p w14:paraId="2F816063" w14:textId="77777777" w:rsidR="007B1F66" w:rsidRDefault="007B1F66" w:rsidP="007B1F66">
      <w:pPr>
        <w:pStyle w:val="PL"/>
        <w:rPr>
          <w:lang w:eastAsia="zh-CN"/>
        </w:rPr>
      </w:pPr>
      <w:r>
        <w:rPr>
          <w:rFonts w:hint="eastAsia"/>
          <w:lang w:eastAsia="zh-CN"/>
        </w:rPr>
        <w:t xml:space="preserve"> </w:t>
      </w:r>
      <w:r>
        <w:rPr>
          <w:lang w:eastAsia="zh-CN"/>
        </w:rPr>
        <w:t xml:space="preserve">       ratFreq:</w:t>
      </w:r>
    </w:p>
    <w:p w14:paraId="115B91FB" w14:textId="77777777" w:rsidR="007B1F66" w:rsidRDefault="007B1F66" w:rsidP="007B1F66">
      <w:pPr>
        <w:pStyle w:val="PL"/>
      </w:pPr>
      <w:r>
        <w:t xml:space="preserve">          $ref: '#/components/schemas/RatFreqInformation'</w:t>
      </w:r>
    </w:p>
    <w:p w14:paraId="00FBFFC3" w14:textId="77777777" w:rsidR="007B1F66" w:rsidRDefault="007B1F66" w:rsidP="007B1F66">
      <w:pPr>
        <w:pStyle w:val="PL"/>
      </w:pPr>
      <w:r>
        <w:t xml:space="preserve">        </w:t>
      </w:r>
      <w:r>
        <w:rPr>
          <w:lang w:eastAsia="zh-CN"/>
        </w:rPr>
        <w:t>pduSesInfo</w:t>
      </w:r>
      <w:r>
        <w:t>:</w:t>
      </w:r>
    </w:p>
    <w:p w14:paraId="5E8F8A72" w14:textId="77777777" w:rsidR="007B1F66" w:rsidRDefault="007B1F66" w:rsidP="007B1F66">
      <w:pPr>
        <w:pStyle w:val="PL"/>
      </w:pPr>
      <w:r>
        <w:t xml:space="preserve">          $ref: '#/components/schemas/</w:t>
      </w:r>
      <w:r>
        <w:rPr>
          <w:rFonts w:eastAsia="等线"/>
        </w:rPr>
        <w:t>PduSessionInfo</w:t>
      </w:r>
      <w:r>
        <w:t>'</w:t>
      </w:r>
    </w:p>
    <w:p w14:paraId="43BF1081" w14:textId="77777777" w:rsidR="007B1F66" w:rsidRDefault="007B1F66" w:rsidP="007B1F66">
      <w:pPr>
        <w:pStyle w:val="PL"/>
      </w:pPr>
      <w:r>
        <w:t xml:space="preserve">      required:</w:t>
      </w:r>
    </w:p>
    <w:p w14:paraId="13E9090C" w14:textId="77777777" w:rsidR="007B1F66" w:rsidRDefault="007B1F66" w:rsidP="007B1F66">
      <w:pPr>
        <w:pStyle w:val="PL"/>
      </w:pPr>
      <w:r>
        <w:t xml:space="preserve">        - svcExprc</w:t>
      </w:r>
    </w:p>
    <w:p w14:paraId="6E0CBF37" w14:textId="77777777" w:rsidR="007B1F66" w:rsidRDefault="007B1F66" w:rsidP="007B1F66">
      <w:pPr>
        <w:pStyle w:val="PL"/>
      </w:pPr>
    </w:p>
    <w:p w14:paraId="7A10811C" w14:textId="77777777" w:rsidR="007B1F66" w:rsidRDefault="007B1F66" w:rsidP="007B1F66">
      <w:pPr>
        <w:pStyle w:val="PL"/>
      </w:pPr>
      <w:r>
        <w:t xml:space="preserve">    BwRequirement:</w:t>
      </w:r>
    </w:p>
    <w:p w14:paraId="6636112C" w14:textId="77777777" w:rsidR="007B1F66" w:rsidRDefault="007B1F66" w:rsidP="007B1F66">
      <w:pPr>
        <w:pStyle w:val="PL"/>
      </w:pPr>
      <w:r>
        <w:t xml:space="preserve">      description: Represents bandwidth requirements.</w:t>
      </w:r>
    </w:p>
    <w:p w14:paraId="433DA485" w14:textId="77777777" w:rsidR="007B1F66" w:rsidRDefault="007B1F66" w:rsidP="007B1F66">
      <w:pPr>
        <w:pStyle w:val="PL"/>
      </w:pPr>
      <w:r>
        <w:t xml:space="preserve">      type: object</w:t>
      </w:r>
    </w:p>
    <w:p w14:paraId="2EDD4C7F" w14:textId="77777777" w:rsidR="007B1F66" w:rsidRDefault="007B1F66" w:rsidP="007B1F66">
      <w:pPr>
        <w:pStyle w:val="PL"/>
      </w:pPr>
      <w:r>
        <w:t xml:space="preserve">      properties:</w:t>
      </w:r>
    </w:p>
    <w:p w14:paraId="7ACC773B" w14:textId="77777777" w:rsidR="007B1F66" w:rsidRDefault="007B1F66" w:rsidP="007B1F66">
      <w:pPr>
        <w:pStyle w:val="PL"/>
      </w:pPr>
      <w:r>
        <w:t xml:space="preserve">        appId:</w:t>
      </w:r>
    </w:p>
    <w:p w14:paraId="1106FD22" w14:textId="77777777" w:rsidR="007B1F66" w:rsidRDefault="007B1F66" w:rsidP="007B1F66">
      <w:pPr>
        <w:pStyle w:val="PL"/>
      </w:pPr>
      <w:r>
        <w:t xml:space="preserve">          $ref: 'TS29571_CommonData.yaml#/components/schemas/ApplicationId'</w:t>
      </w:r>
    </w:p>
    <w:p w14:paraId="5429CE01" w14:textId="77777777" w:rsidR="007B1F66" w:rsidRDefault="007B1F66" w:rsidP="007B1F66">
      <w:pPr>
        <w:pStyle w:val="PL"/>
      </w:pPr>
      <w:r>
        <w:t xml:space="preserve">        marBwDl:</w:t>
      </w:r>
    </w:p>
    <w:p w14:paraId="62D0CF3B" w14:textId="77777777" w:rsidR="007B1F66" w:rsidRDefault="007B1F66" w:rsidP="007B1F66">
      <w:pPr>
        <w:pStyle w:val="PL"/>
      </w:pPr>
      <w:r>
        <w:t xml:space="preserve">          $ref: 'TS29571_CommonData.yaml#/components/schemas/BitRate'</w:t>
      </w:r>
    </w:p>
    <w:p w14:paraId="7FAB0696" w14:textId="77777777" w:rsidR="007B1F66" w:rsidRDefault="007B1F66" w:rsidP="007B1F66">
      <w:pPr>
        <w:pStyle w:val="PL"/>
      </w:pPr>
      <w:r>
        <w:t xml:space="preserve">        marBwUl:</w:t>
      </w:r>
    </w:p>
    <w:p w14:paraId="5F28A7DE" w14:textId="77777777" w:rsidR="007B1F66" w:rsidRDefault="007B1F66" w:rsidP="007B1F66">
      <w:pPr>
        <w:pStyle w:val="PL"/>
      </w:pPr>
      <w:r>
        <w:t xml:space="preserve">          $ref: 'TS29571_CommonData.yaml#/components/schemas/BitRate'</w:t>
      </w:r>
    </w:p>
    <w:p w14:paraId="35BCE7C2" w14:textId="77777777" w:rsidR="007B1F66" w:rsidRDefault="007B1F66" w:rsidP="007B1F66">
      <w:pPr>
        <w:pStyle w:val="PL"/>
      </w:pPr>
      <w:r>
        <w:t xml:space="preserve">        mirBwDl:</w:t>
      </w:r>
    </w:p>
    <w:p w14:paraId="2B13DDD6" w14:textId="77777777" w:rsidR="007B1F66" w:rsidRDefault="007B1F66" w:rsidP="007B1F66">
      <w:pPr>
        <w:pStyle w:val="PL"/>
      </w:pPr>
      <w:r>
        <w:t xml:space="preserve">          $ref: 'TS29571_CommonData.yaml#/components/schemas/BitRate'</w:t>
      </w:r>
    </w:p>
    <w:p w14:paraId="343224D9" w14:textId="77777777" w:rsidR="007B1F66" w:rsidRDefault="007B1F66" w:rsidP="007B1F66">
      <w:pPr>
        <w:pStyle w:val="PL"/>
      </w:pPr>
      <w:r>
        <w:t xml:space="preserve">        mirBwUl:</w:t>
      </w:r>
    </w:p>
    <w:p w14:paraId="02BC64F7" w14:textId="77777777" w:rsidR="007B1F66" w:rsidRDefault="007B1F66" w:rsidP="007B1F66">
      <w:pPr>
        <w:pStyle w:val="PL"/>
      </w:pPr>
      <w:r>
        <w:t xml:space="preserve">          $ref: 'TS29571_CommonData.yaml#/components/schemas/BitRate'</w:t>
      </w:r>
    </w:p>
    <w:p w14:paraId="1079F9D3" w14:textId="77777777" w:rsidR="007B1F66" w:rsidRDefault="007B1F66" w:rsidP="007B1F66">
      <w:pPr>
        <w:pStyle w:val="PL"/>
      </w:pPr>
      <w:r>
        <w:t xml:space="preserve">      required:</w:t>
      </w:r>
    </w:p>
    <w:p w14:paraId="3271DFEF" w14:textId="77777777" w:rsidR="007B1F66" w:rsidRDefault="007B1F66" w:rsidP="007B1F66">
      <w:pPr>
        <w:pStyle w:val="PL"/>
      </w:pPr>
      <w:r>
        <w:t xml:space="preserve">        - appId</w:t>
      </w:r>
    </w:p>
    <w:p w14:paraId="55A89ADB" w14:textId="77777777" w:rsidR="007B1F66" w:rsidRDefault="007B1F66" w:rsidP="007B1F66">
      <w:pPr>
        <w:pStyle w:val="PL"/>
      </w:pPr>
    </w:p>
    <w:p w14:paraId="4049A4E4" w14:textId="77777777" w:rsidR="007B1F66" w:rsidRDefault="007B1F66" w:rsidP="007B1F66">
      <w:pPr>
        <w:pStyle w:val="PL"/>
      </w:pPr>
      <w:r>
        <w:t xml:space="preserve">    SliceLoadLevelInformation:</w:t>
      </w:r>
    </w:p>
    <w:p w14:paraId="644796CB" w14:textId="77777777" w:rsidR="007B1F66" w:rsidRDefault="007B1F66" w:rsidP="007B1F66">
      <w:pPr>
        <w:pStyle w:val="PL"/>
      </w:pPr>
      <w:r>
        <w:t xml:space="preserve">      description: Contains load level information applicable for one or several slices.</w:t>
      </w:r>
    </w:p>
    <w:p w14:paraId="2970CD07" w14:textId="77777777" w:rsidR="007B1F66" w:rsidRDefault="007B1F66" w:rsidP="007B1F66">
      <w:pPr>
        <w:pStyle w:val="PL"/>
      </w:pPr>
      <w:r>
        <w:t xml:space="preserve">      type: object</w:t>
      </w:r>
    </w:p>
    <w:p w14:paraId="677652DE" w14:textId="77777777" w:rsidR="007B1F66" w:rsidRDefault="007B1F66" w:rsidP="007B1F66">
      <w:pPr>
        <w:pStyle w:val="PL"/>
      </w:pPr>
      <w:r>
        <w:t xml:space="preserve">      properties:</w:t>
      </w:r>
    </w:p>
    <w:p w14:paraId="4155F9DF" w14:textId="77777777" w:rsidR="007B1F66" w:rsidRDefault="007B1F66" w:rsidP="007B1F66">
      <w:pPr>
        <w:pStyle w:val="PL"/>
      </w:pPr>
      <w:r>
        <w:t xml:space="preserve">        loadLevelInformation:</w:t>
      </w:r>
    </w:p>
    <w:p w14:paraId="1A5FB715" w14:textId="77777777" w:rsidR="007B1F66" w:rsidRDefault="007B1F66" w:rsidP="007B1F66">
      <w:pPr>
        <w:pStyle w:val="PL"/>
      </w:pPr>
      <w:r>
        <w:t xml:space="preserve">          $ref: '#/components/schemas/LoadLevelInformation'</w:t>
      </w:r>
    </w:p>
    <w:p w14:paraId="64FF56A6" w14:textId="77777777" w:rsidR="007B1F66" w:rsidRDefault="007B1F66" w:rsidP="007B1F66">
      <w:pPr>
        <w:pStyle w:val="PL"/>
      </w:pPr>
      <w:r>
        <w:t xml:space="preserve">        snssais:</w:t>
      </w:r>
    </w:p>
    <w:p w14:paraId="32AC1D16" w14:textId="77777777" w:rsidR="007B1F66" w:rsidRDefault="007B1F66" w:rsidP="007B1F66">
      <w:pPr>
        <w:pStyle w:val="PL"/>
      </w:pPr>
      <w:r>
        <w:t xml:space="preserve">          type: array</w:t>
      </w:r>
    </w:p>
    <w:p w14:paraId="0FE4955C" w14:textId="77777777" w:rsidR="007B1F66" w:rsidRDefault="007B1F66" w:rsidP="007B1F66">
      <w:pPr>
        <w:pStyle w:val="PL"/>
      </w:pPr>
      <w:r>
        <w:t xml:space="preserve">          items:</w:t>
      </w:r>
    </w:p>
    <w:p w14:paraId="4F429F05" w14:textId="77777777" w:rsidR="007B1F66" w:rsidRDefault="007B1F66" w:rsidP="007B1F66">
      <w:pPr>
        <w:pStyle w:val="PL"/>
      </w:pPr>
      <w:r>
        <w:t xml:space="preserve">            $ref: 'TS29571_CommonData.yaml#/components/schemas/Snssai'</w:t>
      </w:r>
    </w:p>
    <w:p w14:paraId="49DB7049" w14:textId="77777777" w:rsidR="007B1F66" w:rsidRDefault="007B1F66" w:rsidP="007B1F66">
      <w:pPr>
        <w:pStyle w:val="PL"/>
      </w:pPr>
      <w:r>
        <w:t xml:space="preserve">          minItems: 1</w:t>
      </w:r>
    </w:p>
    <w:p w14:paraId="026F88D3" w14:textId="77777777" w:rsidR="007B1F66" w:rsidRDefault="007B1F66" w:rsidP="007B1F66">
      <w:pPr>
        <w:pStyle w:val="PL"/>
      </w:pPr>
      <w:r>
        <w:t xml:space="preserve">          description: Identification(s) of network slice to which the subscription applies.</w:t>
      </w:r>
    </w:p>
    <w:p w14:paraId="0BE0B423" w14:textId="77777777" w:rsidR="007B1F66" w:rsidRDefault="007B1F66" w:rsidP="007B1F66">
      <w:pPr>
        <w:pStyle w:val="PL"/>
      </w:pPr>
      <w:r>
        <w:t xml:space="preserve">      required:</w:t>
      </w:r>
    </w:p>
    <w:p w14:paraId="466B6002" w14:textId="77777777" w:rsidR="007B1F66" w:rsidRDefault="007B1F66" w:rsidP="007B1F66">
      <w:pPr>
        <w:pStyle w:val="PL"/>
      </w:pPr>
      <w:r>
        <w:t xml:space="preserve">        - loadLevelInformation</w:t>
      </w:r>
    </w:p>
    <w:p w14:paraId="204F0D87" w14:textId="77777777" w:rsidR="007B1F66" w:rsidRDefault="007B1F66" w:rsidP="007B1F66">
      <w:pPr>
        <w:pStyle w:val="PL"/>
      </w:pPr>
      <w:r>
        <w:t xml:space="preserve">        - snssais</w:t>
      </w:r>
    </w:p>
    <w:p w14:paraId="13C6B250" w14:textId="77777777" w:rsidR="007B1F66" w:rsidRDefault="007B1F66" w:rsidP="007B1F66">
      <w:pPr>
        <w:pStyle w:val="PL"/>
      </w:pPr>
    </w:p>
    <w:p w14:paraId="48B3585D" w14:textId="77777777" w:rsidR="007B1F66" w:rsidRDefault="007B1F66" w:rsidP="007B1F66">
      <w:pPr>
        <w:pStyle w:val="PL"/>
      </w:pPr>
      <w:r>
        <w:t xml:space="preserve">    NsiLoadLevelInfo:</w:t>
      </w:r>
    </w:p>
    <w:p w14:paraId="2351D58F" w14:textId="77777777" w:rsidR="007B1F66" w:rsidRDefault="007B1F66" w:rsidP="007B1F66">
      <w:pPr>
        <w:pStyle w:val="PL"/>
      </w:pPr>
      <w:r>
        <w:t xml:space="preserve">      description: &gt;</w:t>
      </w:r>
    </w:p>
    <w:p w14:paraId="157A8666" w14:textId="77777777" w:rsidR="007B1F66" w:rsidRDefault="007B1F66" w:rsidP="007B1F66">
      <w:pPr>
        <w:pStyle w:val="PL"/>
      </w:pPr>
      <w:r>
        <w:t xml:space="preserve">        Represents the network slice and optionally the associated network slice instance and the</w:t>
      </w:r>
    </w:p>
    <w:p w14:paraId="1882BA6B" w14:textId="77777777" w:rsidR="007B1F66" w:rsidRDefault="007B1F66" w:rsidP="007B1F66">
      <w:pPr>
        <w:pStyle w:val="PL"/>
      </w:pPr>
      <w:r>
        <w:t xml:space="preserve">        load level information.</w:t>
      </w:r>
    </w:p>
    <w:p w14:paraId="6A3659A9" w14:textId="77777777" w:rsidR="007B1F66" w:rsidRDefault="007B1F66" w:rsidP="007B1F66">
      <w:pPr>
        <w:pStyle w:val="PL"/>
      </w:pPr>
      <w:r>
        <w:t xml:space="preserve">      type: object</w:t>
      </w:r>
    </w:p>
    <w:p w14:paraId="421A8A7A" w14:textId="77777777" w:rsidR="007B1F66" w:rsidRDefault="007B1F66" w:rsidP="007B1F66">
      <w:pPr>
        <w:pStyle w:val="PL"/>
      </w:pPr>
      <w:r>
        <w:t xml:space="preserve">      properties:</w:t>
      </w:r>
    </w:p>
    <w:p w14:paraId="0F3F3B3F" w14:textId="77777777" w:rsidR="007B1F66" w:rsidRDefault="007B1F66" w:rsidP="007B1F66">
      <w:pPr>
        <w:pStyle w:val="PL"/>
      </w:pPr>
      <w:r>
        <w:t xml:space="preserve">        loadLevelInformation:</w:t>
      </w:r>
    </w:p>
    <w:p w14:paraId="07D099F6" w14:textId="77777777" w:rsidR="007B1F66" w:rsidRDefault="007B1F66" w:rsidP="007B1F66">
      <w:pPr>
        <w:pStyle w:val="PL"/>
      </w:pPr>
      <w:r>
        <w:t xml:space="preserve">          $ref: '#/components/schemas/LoadLevelInformation'</w:t>
      </w:r>
    </w:p>
    <w:p w14:paraId="68AF1D13" w14:textId="77777777" w:rsidR="007B1F66" w:rsidRDefault="007B1F66" w:rsidP="007B1F66">
      <w:pPr>
        <w:pStyle w:val="PL"/>
      </w:pPr>
      <w:r>
        <w:t xml:space="preserve">        snssai:</w:t>
      </w:r>
    </w:p>
    <w:p w14:paraId="20FB5046" w14:textId="77777777" w:rsidR="007B1F66" w:rsidRDefault="007B1F66" w:rsidP="007B1F66">
      <w:pPr>
        <w:pStyle w:val="PL"/>
      </w:pPr>
      <w:r>
        <w:t xml:space="preserve">          $ref: 'TS29571_CommonData.yaml#/components/schemas/Snssai'</w:t>
      </w:r>
    </w:p>
    <w:p w14:paraId="64435642" w14:textId="77777777" w:rsidR="007B1F66" w:rsidRDefault="007B1F66" w:rsidP="007B1F66">
      <w:pPr>
        <w:pStyle w:val="PL"/>
      </w:pPr>
      <w:r>
        <w:t xml:space="preserve">        nsiId:</w:t>
      </w:r>
    </w:p>
    <w:p w14:paraId="06511119" w14:textId="77777777" w:rsidR="007B1F66" w:rsidRDefault="007B1F66" w:rsidP="007B1F66">
      <w:pPr>
        <w:pStyle w:val="PL"/>
      </w:pPr>
      <w:r>
        <w:t xml:space="preserve">          $ref: 'TS29531_Nnssf_NSSelection.yaml#/components/schemas/NsiId'</w:t>
      </w:r>
    </w:p>
    <w:p w14:paraId="6F09ADDE" w14:textId="77777777" w:rsidR="007B1F66" w:rsidRDefault="007B1F66" w:rsidP="007B1F66">
      <w:pPr>
        <w:pStyle w:val="PL"/>
      </w:pPr>
      <w:r>
        <w:t xml:space="preserve">        </w:t>
      </w:r>
      <w:r>
        <w:rPr>
          <w:rFonts w:hint="eastAsia"/>
          <w:lang w:eastAsia="zh-CN"/>
        </w:rPr>
        <w:t>re</w:t>
      </w:r>
      <w:r>
        <w:rPr>
          <w:lang w:eastAsia="zh-CN"/>
        </w:rPr>
        <w:t>sUsage</w:t>
      </w:r>
      <w:r>
        <w:t>:</w:t>
      </w:r>
    </w:p>
    <w:p w14:paraId="616009EB" w14:textId="77777777" w:rsidR="007B1F66" w:rsidRDefault="007B1F66" w:rsidP="007B1F66">
      <w:pPr>
        <w:pStyle w:val="PL"/>
      </w:pPr>
      <w:r>
        <w:t xml:space="preserve">          $ref: '#/components/schemas/ResourceUsage'</w:t>
      </w:r>
    </w:p>
    <w:p w14:paraId="3C696858" w14:textId="77777777" w:rsidR="007B1F66" w:rsidRDefault="007B1F66" w:rsidP="007B1F66">
      <w:pPr>
        <w:pStyle w:val="PL"/>
      </w:pPr>
      <w:r>
        <w:t xml:space="preserve">        </w:t>
      </w:r>
      <w:r>
        <w:rPr>
          <w:lang w:eastAsia="zh-CN"/>
        </w:rPr>
        <w:t>numOfExceedLoadLevelThr</w:t>
      </w:r>
      <w:r>
        <w:t>:</w:t>
      </w:r>
    </w:p>
    <w:p w14:paraId="32D4C7FE" w14:textId="77777777" w:rsidR="007B1F66" w:rsidRDefault="007B1F66" w:rsidP="007B1F66">
      <w:pPr>
        <w:pStyle w:val="PL"/>
      </w:pPr>
      <w:r>
        <w:t xml:space="preserve">          $ref: 'TS29571_CommonData.yaml#/components/schemas/Uinteger'</w:t>
      </w:r>
    </w:p>
    <w:p w14:paraId="280934D1" w14:textId="77777777" w:rsidR="007B1F66" w:rsidRDefault="007B1F66" w:rsidP="007B1F66">
      <w:pPr>
        <w:pStyle w:val="PL"/>
      </w:pPr>
      <w:r>
        <w:t xml:space="preserve">        </w:t>
      </w:r>
      <w:r>
        <w:rPr>
          <w:lang w:eastAsia="zh-CN"/>
        </w:rPr>
        <w:t>exceedLoadLevelThrInd</w:t>
      </w:r>
      <w:r>
        <w:t>:</w:t>
      </w:r>
    </w:p>
    <w:p w14:paraId="043BEBBA" w14:textId="77777777" w:rsidR="007B1F66" w:rsidRDefault="007B1F66" w:rsidP="007B1F66">
      <w:pPr>
        <w:pStyle w:val="PL"/>
      </w:pPr>
      <w:r>
        <w:t xml:space="preserve">          type: boolean</w:t>
      </w:r>
    </w:p>
    <w:p w14:paraId="09CF0216" w14:textId="77777777" w:rsidR="007B1F66" w:rsidRDefault="007B1F66" w:rsidP="007B1F66">
      <w:pPr>
        <w:pStyle w:val="PL"/>
      </w:pPr>
      <w:r>
        <w:t xml:space="preserve">          description: &gt;</w:t>
      </w:r>
    </w:p>
    <w:p w14:paraId="658FAC5A" w14:textId="77777777" w:rsidR="007B1F66" w:rsidRDefault="007B1F66" w:rsidP="007B1F66">
      <w:pPr>
        <w:pStyle w:val="PL"/>
      </w:pPr>
      <w:r>
        <w:t xml:space="preserve">            Indicates whether the Load Level Threshold is met or exceeded by the statistics value.</w:t>
      </w:r>
    </w:p>
    <w:p w14:paraId="53D3F8E6" w14:textId="77777777" w:rsidR="007B1F66" w:rsidRDefault="007B1F66" w:rsidP="007B1F66">
      <w:pPr>
        <w:pStyle w:val="PL"/>
      </w:pPr>
      <w:r>
        <w:t xml:space="preserve">            Set to "true" if the Load Level Threshold is met or exceeded, otherwise set to "false".</w:t>
      </w:r>
    </w:p>
    <w:p w14:paraId="0600613B" w14:textId="77777777" w:rsidR="007B1F66" w:rsidRDefault="007B1F66" w:rsidP="007B1F66">
      <w:pPr>
        <w:pStyle w:val="PL"/>
      </w:pPr>
      <w:r>
        <w:t xml:space="preserve">            Shall be present if one of the element in the "listOfAnaSubsets" attribute was set to</w:t>
      </w:r>
    </w:p>
    <w:p w14:paraId="579EC775" w14:textId="77777777" w:rsidR="007B1F66" w:rsidRDefault="007B1F66" w:rsidP="007B1F66">
      <w:pPr>
        <w:pStyle w:val="PL"/>
      </w:pPr>
      <w:r>
        <w:t xml:space="preserve">            EXCEED_LOAD_LEVEL_THR_IND.</w:t>
      </w:r>
    </w:p>
    <w:p w14:paraId="0156C819" w14:textId="77777777" w:rsidR="007B1F66" w:rsidRDefault="007B1F66" w:rsidP="007B1F66">
      <w:pPr>
        <w:pStyle w:val="PL"/>
      </w:pPr>
      <w:r>
        <w:t xml:space="preserve">        networkArea:</w:t>
      </w:r>
    </w:p>
    <w:p w14:paraId="79470C78" w14:textId="77777777" w:rsidR="007B1F66" w:rsidRDefault="007B1F66" w:rsidP="007B1F66">
      <w:pPr>
        <w:pStyle w:val="PL"/>
      </w:pPr>
      <w:r>
        <w:t xml:space="preserve">          $ref: 'TS29554_Npcf_BDTPolicyControl.yaml#/components/schemas/NetworkAreaInfo'</w:t>
      </w:r>
    </w:p>
    <w:p w14:paraId="35B649F0" w14:textId="77777777" w:rsidR="007B1F66" w:rsidRDefault="007B1F66" w:rsidP="007B1F66">
      <w:pPr>
        <w:pStyle w:val="PL"/>
      </w:pPr>
      <w:r>
        <w:t xml:space="preserve">        timePeriod:</w:t>
      </w:r>
    </w:p>
    <w:p w14:paraId="2D3F423F" w14:textId="77777777" w:rsidR="007B1F66" w:rsidRDefault="007B1F66" w:rsidP="007B1F66">
      <w:pPr>
        <w:pStyle w:val="PL"/>
      </w:pPr>
      <w:r>
        <w:t xml:space="preserve">          $ref: 'TS29122_CommonData.yaml#/components/schemas/TimeWindow'</w:t>
      </w:r>
    </w:p>
    <w:p w14:paraId="6EDD3E5B" w14:textId="77777777" w:rsidR="007B1F66" w:rsidRDefault="007B1F66" w:rsidP="007B1F66">
      <w:pPr>
        <w:pStyle w:val="PL"/>
      </w:pPr>
      <w:r>
        <w:t xml:space="preserve">        resUsgThrCrossTimePeriod:</w:t>
      </w:r>
    </w:p>
    <w:p w14:paraId="38AE103C" w14:textId="77777777" w:rsidR="007B1F66" w:rsidRDefault="007B1F66" w:rsidP="007B1F66">
      <w:pPr>
        <w:pStyle w:val="PL"/>
      </w:pPr>
      <w:r>
        <w:t xml:space="preserve">          type: array</w:t>
      </w:r>
    </w:p>
    <w:p w14:paraId="08B1AC49" w14:textId="77777777" w:rsidR="007B1F66" w:rsidRDefault="007B1F66" w:rsidP="007B1F66">
      <w:pPr>
        <w:pStyle w:val="PL"/>
      </w:pPr>
      <w:r>
        <w:t xml:space="preserve">          items:</w:t>
      </w:r>
    </w:p>
    <w:p w14:paraId="232B21DF" w14:textId="77777777" w:rsidR="007B1F66" w:rsidRDefault="007B1F66" w:rsidP="007B1F66">
      <w:pPr>
        <w:pStyle w:val="PL"/>
      </w:pPr>
      <w:r>
        <w:t xml:space="preserve">            $ref: 'TS29122_CommonData.yaml#/components/schemas/TimeWindow'</w:t>
      </w:r>
    </w:p>
    <w:p w14:paraId="48BF2813" w14:textId="77777777" w:rsidR="007B1F66" w:rsidRDefault="007B1F66" w:rsidP="007B1F66">
      <w:pPr>
        <w:pStyle w:val="PL"/>
      </w:pPr>
      <w:r>
        <w:t xml:space="preserve">          minItems: 1</w:t>
      </w:r>
    </w:p>
    <w:p w14:paraId="6871465A" w14:textId="77777777" w:rsidR="007B1F66" w:rsidRDefault="007B1F66" w:rsidP="007B1F66">
      <w:pPr>
        <w:pStyle w:val="PL"/>
        <w:rPr>
          <w:lang w:eastAsia="zh-CN"/>
        </w:rPr>
      </w:pPr>
      <w:r>
        <w:t xml:space="preserve">          description: </w:t>
      </w:r>
      <w:r>
        <w:rPr>
          <w:lang w:eastAsia="zh-CN"/>
        </w:rPr>
        <w:t>&gt;</w:t>
      </w:r>
    </w:p>
    <w:p w14:paraId="5CA4E8A6" w14:textId="77777777" w:rsidR="007B1F66" w:rsidRDefault="007B1F66" w:rsidP="007B1F66">
      <w:pPr>
        <w:pStyle w:val="PL"/>
      </w:pPr>
      <w:r>
        <w:t xml:space="preserve">            </w:t>
      </w:r>
      <w:r>
        <w:rPr>
          <w:rFonts w:cs="Arial"/>
          <w:szCs w:val="18"/>
        </w:rPr>
        <w:t xml:space="preserve">Each element indicates the </w:t>
      </w:r>
      <w:r>
        <w:t>time elapsed between times each threshold is met or exceeded</w:t>
      </w:r>
    </w:p>
    <w:p w14:paraId="3D7E0F1B" w14:textId="77777777" w:rsidR="007B1F66" w:rsidRDefault="007B1F66" w:rsidP="007B1F66">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81660BE" w14:textId="77777777" w:rsidR="007B1F66" w:rsidRDefault="007B1F66" w:rsidP="007B1F66">
      <w:pPr>
        <w:pStyle w:val="PL"/>
        <w:rPr>
          <w:rFonts w:cs="Arial"/>
          <w:szCs w:val="18"/>
        </w:rPr>
      </w:pPr>
      <w:r>
        <w:rPr>
          <w:rFonts w:cs="Arial"/>
          <w:szCs w:val="18"/>
        </w:rPr>
        <w:t xml:space="preserve">            threshold is reached or exceeded. May be present if the "listOfAnaSubsets" attribute is</w:t>
      </w:r>
    </w:p>
    <w:p w14:paraId="7D8A1C02" w14:textId="77777777" w:rsidR="007B1F66" w:rsidRDefault="007B1F66" w:rsidP="007B1F66">
      <w:pPr>
        <w:pStyle w:val="PL"/>
        <w:rPr>
          <w:rFonts w:cs="Arial"/>
          <w:szCs w:val="18"/>
        </w:rPr>
      </w:pPr>
      <w:r>
        <w:rPr>
          <w:rFonts w:cs="Arial"/>
          <w:szCs w:val="18"/>
        </w:rPr>
        <w:t xml:space="preserve">            provided and the maximum number of instances shall not exceed the value provided in the</w:t>
      </w:r>
    </w:p>
    <w:p w14:paraId="36616167" w14:textId="77777777" w:rsidR="007B1F66" w:rsidRDefault="007B1F66" w:rsidP="007B1F66">
      <w:pPr>
        <w:pStyle w:val="PL"/>
      </w:pPr>
      <w:r>
        <w:rPr>
          <w:rFonts w:cs="Arial"/>
          <w:szCs w:val="18"/>
        </w:rPr>
        <w:t xml:space="preserve">            "numOfExceedLoadLevelThr" attribute.</w:t>
      </w:r>
    </w:p>
    <w:p w14:paraId="50E27CD1" w14:textId="77777777" w:rsidR="007B1F66" w:rsidRDefault="007B1F66" w:rsidP="007B1F66">
      <w:pPr>
        <w:pStyle w:val="PL"/>
      </w:pPr>
      <w:r>
        <w:t xml:space="preserve">        numOfUes:</w:t>
      </w:r>
    </w:p>
    <w:p w14:paraId="1BDB33F2" w14:textId="77777777" w:rsidR="007B1F66" w:rsidRDefault="007B1F66" w:rsidP="007B1F66">
      <w:pPr>
        <w:pStyle w:val="PL"/>
      </w:pPr>
      <w:r>
        <w:t xml:space="preserve">          $ref: '#/components/schemas/NumberAverage'</w:t>
      </w:r>
    </w:p>
    <w:p w14:paraId="43649278" w14:textId="77777777" w:rsidR="007B1F66" w:rsidRDefault="007B1F66" w:rsidP="007B1F66">
      <w:pPr>
        <w:pStyle w:val="PL"/>
      </w:pPr>
      <w:r>
        <w:t xml:space="preserve">        numOfPduSess:</w:t>
      </w:r>
    </w:p>
    <w:p w14:paraId="0453F158" w14:textId="77777777" w:rsidR="007B1F66" w:rsidRDefault="007B1F66" w:rsidP="007B1F66">
      <w:pPr>
        <w:pStyle w:val="PL"/>
      </w:pPr>
      <w:r>
        <w:t xml:space="preserve">          $ref: '#/components/schemas/NumberAverage'</w:t>
      </w:r>
    </w:p>
    <w:p w14:paraId="235E7817" w14:textId="77777777" w:rsidR="007B1F66" w:rsidRDefault="007B1F66" w:rsidP="007B1F66">
      <w:pPr>
        <w:pStyle w:val="PL"/>
      </w:pPr>
      <w:r>
        <w:t xml:space="preserve">        confidence:</w:t>
      </w:r>
    </w:p>
    <w:p w14:paraId="7A31C9E4" w14:textId="77777777" w:rsidR="007B1F66" w:rsidRDefault="007B1F66" w:rsidP="007B1F66">
      <w:pPr>
        <w:pStyle w:val="PL"/>
      </w:pPr>
      <w:r>
        <w:t xml:space="preserve">          $ref: 'TS29571_CommonData.yaml#/components/schemas/Uinteger'</w:t>
      </w:r>
    </w:p>
    <w:p w14:paraId="631B313A" w14:textId="77777777" w:rsidR="007B1F66" w:rsidRDefault="007B1F66" w:rsidP="007B1F66">
      <w:pPr>
        <w:pStyle w:val="PL"/>
      </w:pPr>
      <w:r>
        <w:t xml:space="preserve">      required:</w:t>
      </w:r>
    </w:p>
    <w:p w14:paraId="253C7296" w14:textId="77777777" w:rsidR="007B1F66" w:rsidRDefault="007B1F66" w:rsidP="007B1F66">
      <w:pPr>
        <w:pStyle w:val="PL"/>
      </w:pPr>
      <w:r>
        <w:t xml:space="preserve">        - loadLevelInformation</w:t>
      </w:r>
    </w:p>
    <w:p w14:paraId="1B04A947" w14:textId="77777777" w:rsidR="007B1F66" w:rsidRDefault="007B1F66" w:rsidP="007B1F66">
      <w:pPr>
        <w:pStyle w:val="PL"/>
      </w:pPr>
      <w:r>
        <w:t xml:space="preserve">        - snssai</w:t>
      </w:r>
    </w:p>
    <w:p w14:paraId="1CDED8E5" w14:textId="77777777" w:rsidR="007B1F66" w:rsidRDefault="007B1F66" w:rsidP="007B1F66">
      <w:pPr>
        <w:pStyle w:val="PL"/>
      </w:pPr>
    </w:p>
    <w:p w14:paraId="2C338356" w14:textId="77777777" w:rsidR="007B1F66" w:rsidRDefault="007B1F66" w:rsidP="007B1F66">
      <w:pPr>
        <w:pStyle w:val="PL"/>
      </w:pPr>
      <w:r>
        <w:t xml:space="preserve">    NsiIdInfo:</w:t>
      </w:r>
    </w:p>
    <w:p w14:paraId="4F425248" w14:textId="77777777" w:rsidR="007B1F66" w:rsidRDefault="007B1F66" w:rsidP="007B1F66">
      <w:pPr>
        <w:pStyle w:val="PL"/>
      </w:pPr>
      <w:r>
        <w:t xml:space="preserve">      description: Represents the S-NSSAI and the optionally associated Network Slice Instance(s).</w:t>
      </w:r>
    </w:p>
    <w:p w14:paraId="3E5B7E68" w14:textId="77777777" w:rsidR="007B1F66" w:rsidRDefault="007B1F66" w:rsidP="007B1F66">
      <w:pPr>
        <w:pStyle w:val="PL"/>
      </w:pPr>
      <w:r>
        <w:t xml:space="preserve">      type: object</w:t>
      </w:r>
    </w:p>
    <w:p w14:paraId="570D24FC" w14:textId="77777777" w:rsidR="007B1F66" w:rsidRDefault="007B1F66" w:rsidP="007B1F66">
      <w:pPr>
        <w:pStyle w:val="PL"/>
      </w:pPr>
      <w:r>
        <w:t xml:space="preserve">      properties:</w:t>
      </w:r>
    </w:p>
    <w:p w14:paraId="2E50C325" w14:textId="77777777" w:rsidR="007B1F66" w:rsidRDefault="007B1F66" w:rsidP="007B1F66">
      <w:pPr>
        <w:pStyle w:val="PL"/>
      </w:pPr>
      <w:r>
        <w:t xml:space="preserve">        snssai:</w:t>
      </w:r>
    </w:p>
    <w:p w14:paraId="6B5B35FC" w14:textId="77777777" w:rsidR="007B1F66" w:rsidRDefault="007B1F66" w:rsidP="007B1F66">
      <w:pPr>
        <w:pStyle w:val="PL"/>
      </w:pPr>
      <w:r>
        <w:t xml:space="preserve">          $ref: 'TS29571_CommonData.yaml#/components/schemas/Snssai'</w:t>
      </w:r>
    </w:p>
    <w:p w14:paraId="2532F2B2" w14:textId="77777777" w:rsidR="007B1F66" w:rsidRDefault="007B1F66" w:rsidP="007B1F66">
      <w:pPr>
        <w:pStyle w:val="PL"/>
      </w:pPr>
      <w:r>
        <w:t xml:space="preserve">        nsiIds:</w:t>
      </w:r>
    </w:p>
    <w:p w14:paraId="2E954ABE" w14:textId="77777777" w:rsidR="007B1F66" w:rsidRDefault="007B1F66" w:rsidP="007B1F66">
      <w:pPr>
        <w:pStyle w:val="PL"/>
      </w:pPr>
      <w:r>
        <w:t xml:space="preserve">          type: array</w:t>
      </w:r>
    </w:p>
    <w:p w14:paraId="306117B7" w14:textId="77777777" w:rsidR="007B1F66" w:rsidRDefault="007B1F66" w:rsidP="007B1F66">
      <w:pPr>
        <w:pStyle w:val="PL"/>
      </w:pPr>
      <w:r>
        <w:t xml:space="preserve">          items:</w:t>
      </w:r>
    </w:p>
    <w:p w14:paraId="17D7A644" w14:textId="77777777" w:rsidR="007B1F66" w:rsidRDefault="007B1F66" w:rsidP="007B1F66">
      <w:pPr>
        <w:pStyle w:val="PL"/>
      </w:pPr>
      <w:r>
        <w:t xml:space="preserve">            $ref: 'TS29531_Nnssf_NSSelection.yaml#/components/schemas/NsiId'</w:t>
      </w:r>
    </w:p>
    <w:p w14:paraId="47124FED" w14:textId="77777777" w:rsidR="007B1F66" w:rsidRDefault="007B1F66" w:rsidP="007B1F66">
      <w:pPr>
        <w:pStyle w:val="PL"/>
      </w:pPr>
      <w:r>
        <w:t xml:space="preserve">          minItems: 1</w:t>
      </w:r>
    </w:p>
    <w:p w14:paraId="24910D0B" w14:textId="77777777" w:rsidR="007B1F66" w:rsidRDefault="007B1F66" w:rsidP="007B1F66">
      <w:pPr>
        <w:pStyle w:val="PL"/>
      </w:pPr>
      <w:r>
        <w:t xml:space="preserve">      required:</w:t>
      </w:r>
    </w:p>
    <w:p w14:paraId="6BAE1F95" w14:textId="77777777" w:rsidR="007B1F66" w:rsidRDefault="007B1F66" w:rsidP="007B1F66">
      <w:pPr>
        <w:pStyle w:val="PL"/>
      </w:pPr>
      <w:r>
        <w:t xml:space="preserve">        - snssai</w:t>
      </w:r>
    </w:p>
    <w:p w14:paraId="11FE8700" w14:textId="77777777" w:rsidR="007B1F66" w:rsidRDefault="007B1F66" w:rsidP="007B1F66">
      <w:pPr>
        <w:pStyle w:val="PL"/>
      </w:pPr>
    </w:p>
    <w:p w14:paraId="6C8DC5D1" w14:textId="77777777" w:rsidR="007B1F66" w:rsidRDefault="007B1F66" w:rsidP="007B1F66">
      <w:pPr>
        <w:pStyle w:val="PL"/>
      </w:pPr>
      <w:r>
        <w:t xml:space="preserve">    EventReportingRequirement:</w:t>
      </w:r>
    </w:p>
    <w:p w14:paraId="15EAD352" w14:textId="77777777" w:rsidR="007B1F66" w:rsidRDefault="007B1F66" w:rsidP="007B1F66">
      <w:pPr>
        <w:pStyle w:val="PL"/>
      </w:pPr>
      <w:r>
        <w:t xml:space="preserve">      description: Represents the type of reporting that the subscription requires.</w:t>
      </w:r>
    </w:p>
    <w:p w14:paraId="6CB9B5F2" w14:textId="77777777" w:rsidR="007B1F66" w:rsidRDefault="007B1F66" w:rsidP="007B1F66">
      <w:pPr>
        <w:pStyle w:val="PL"/>
      </w:pPr>
      <w:r>
        <w:t xml:space="preserve">      type: object</w:t>
      </w:r>
    </w:p>
    <w:p w14:paraId="2B85F7DB" w14:textId="77777777" w:rsidR="007B1F66" w:rsidRDefault="007B1F66" w:rsidP="007B1F66">
      <w:pPr>
        <w:pStyle w:val="PL"/>
      </w:pPr>
      <w:r>
        <w:t xml:space="preserve">      properties:</w:t>
      </w:r>
    </w:p>
    <w:p w14:paraId="4D82589C" w14:textId="77777777" w:rsidR="007B1F66" w:rsidRDefault="007B1F66" w:rsidP="007B1F66">
      <w:pPr>
        <w:pStyle w:val="PL"/>
      </w:pPr>
      <w:r>
        <w:t xml:space="preserve">        accuracy:</w:t>
      </w:r>
    </w:p>
    <w:p w14:paraId="1C8E4086" w14:textId="77777777" w:rsidR="007B1F66" w:rsidRDefault="007B1F66" w:rsidP="007B1F66">
      <w:pPr>
        <w:pStyle w:val="PL"/>
      </w:pPr>
      <w:r>
        <w:t xml:space="preserve">          $ref: '#/components/schemas/Accuracy'</w:t>
      </w:r>
    </w:p>
    <w:p w14:paraId="184E2515" w14:textId="77777777" w:rsidR="007B1F66" w:rsidRDefault="007B1F66" w:rsidP="007B1F66">
      <w:pPr>
        <w:pStyle w:val="PL"/>
      </w:pPr>
      <w:r>
        <w:t xml:space="preserve">        </w:t>
      </w:r>
      <w:r>
        <w:rPr>
          <w:lang w:eastAsia="zh-CN"/>
        </w:rPr>
        <w:t>accPerSubset</w:t>
      </w:r>
      <w:r>
        <w:t>:</w:t>
      </w:r>
    </w:p>
    <w:p w14:paraId="08F14649" w14:textId="77777777" w:rsidR="007B1F66" w:rsidRDefault="007B1F66" w:rsidP="007B1F66">
      <w:pPr>
        <w:pStyle w:val="PL"/>
      </w:pPr>
      <w:r>
        <w:t xml:space="preserve">          type: array</w:t>
      </w:r>
    </w:p>
    <w:p w14:paraId="2B222614" w14:textId="77777777" w:rsidR="007B1F66" w:rsidRDefault="007B1F66" w:rsidP="007B1F66">
      <w:pPr>
        <w:pStyle w:val="PL"/>
      </w:pPr>
      <w:r>
        <w:t xml:space="preserve">          items:</w:t>
      </w:r>
    </w:p>
    <w:p w14:paraId="581B92A6" w14:textId="77777777" w:rsidR="007B1F66" w:rsidRDefault="007B1F66" w:rsidP="007B1F66">
      <w:pPr>
        <w:pStyle w:val="PL"/>
      </w:pPr>
      <w:r>
        <w:t xml:space="preserve">            $ref: '#/components/schemas/Accuracy'</w:t>
      </w:r>
    </w:p>
    <w:p w14:paraId="34D5CBCA" w14:textId="77777777" w:rsidR="007B1F66" w:rsidRDefault="007B1F66" w:rsidP="007B1F66">
      <w:pPr>
        <w:pStyle w:val="PL"/>
      </w:pPr>
      <w:r>
        <w:t xml:space="preserve">          minItems: 1</w:t>
      </w:r>
    </w:p>
    <w:p w14:paraId="08F7C3ED" w14:textId="77777777" w:rsidR="007B1F66" w:rsidRDefault="007B1F66" w:rsidP="007B1F66">
      <w:pPr>
        <w:pStyle w:val="PL"/>
        <w:rPr>
          <w:lang w:eastAsia="zh-CN"/>
        </w:rPr>
      </w:pPr>
      <w:r>
        <w:t xml:space="preserve">          description: </w:t>
      </w:r>
      <w:r>
        <w:rPr>
          <w:lang w:eastAsia="zh-CN"/>
        </w:rPr>
        <w:t>&gt;</w:t>
      </w:r>
    </w:p>
    <w:p w14:paraId="24240FC6" w14:textId="77777777" w:rsidR="007B1F66" w:rsidRDefault="007B1F66" w:rsidP="007B1F66">
      <w:pPr>
        <w:pStyle w:val="PL"/>
        <w:rPr>
          <w:rFonts w:cs="Arial"/>
          <w:szCs w:val="18"/>
        </w:rPr>
      </w:pPr>
      <w:r>
        <w:t xml:space="preserve">            </w:t>
      </w:r>
      <w:r>
        <w:rPr>
          <w:rFonts w:cs="Arial"/>
          <w:szCs w:val="18"/>
        </w:rPr>
        <w:t>Each element indicates the preferred accuracy level per analytics subset. It may be</w:t>
      </w:r>
    </w:p>
    <w:p w14:paraId="167DED02" w14:textId="77777777" w:rsidR="007B1F66" w:rsidRDefault="007B1F66" w:rsidP="007B1F66">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77FA238A" w14:textId="77777777" w:rsidR="007B1F66" w:rsidRDefault="007B1F66" w:rsidP="007B1F66">
      <w:pPr>
        <w:pStyle w:val="PL"/>
      </w:pPr>
      <w:r>
        <w:t xml:space="preserve">        startTs:</w:t>
      </w:r>
    </w:p>
    <w:p w14:paraId="52325FB7" w14:textId="77777777" w:rsidR="007B1F66" w:rsidRDefault="007B1F66" w:rsidP="007B1F66">
      <w:pPr>
        <w:pStyle w:val="PL"/>
      </w:pPr>
      <w:r>
        <w:t xml:space="preserve">          $ref: 'TS29571_CommonData.yaml#/components/schemas/DateTime'</w:t>
      </w:r>
    </w:p>
    <w:p w14:paraId="718ECF9C" w14:textId="77777777" w:rsidR="007B1F66" w:rsidRDefault="007B1F66" w:rsidP="007B1F66">
      <w:pPr>
        <w:pStyle w:val="PL"/>
      </w:pPr>
      <w:r>
        <w:t xml:space="preserve">        endTs:</w:t>
      </w:r>
    </w:p>
    <w:p w14:paraId="0EBF959A" w14:textId="77777777" w:rsidR="007B1F66" w:rsidRDefault="007B1F66" w:rsidP="007B1F66">
      <w:pPr>
        <w:pStyle w:val="PL"/>
      </w:pPr>
      <w:r>
        <w:t xml:space="preserve">          $ref: 'TS29571_CommonData.yaml#/components/schemas/DateTime'</w:t>
      </w:r>
    </w:p>
    <w:p w14:paraId="66DAE738" w14:textId="77777777" w:rsidR="007B1F66" w:rsidRDefault="007B1F66" w:rsidP="007B1F66">
      <w:pPr>
        <w:pStyle w:val="PL"/>
      </w:pPr>
      <w:r>
        <w:t xml:space="preserve">        offsetPeriod:</w:t>
      </w:r>
    </w:p>
    <w:p w14:paraId="76E54AF9" w14:textId="77777777" w:rsidR="007B1F66" w:rsidRDefault="007B1F66" w:rsidP="007B1F66">
      <w:pPr>
        <w:pStyle w:val="PL"/>
      </w:pPr>
      <w:r>
        <w:t xml:space="preserve">          type: integer</w:t>
      </w:r>
    </w:p>
    <w:p w14:paraId="557A276B" w14:textId="77777777" w:rsidR="007B1F66" w:rsidRDefault="007B1F66" w:rsidP="007B1F66">
      <w:pPr>
        <w:pStyle w:val="PL"/>
      </w:pPr>
      <w:r>
        <w:t xml:space="preserve">          description: &gt;</w:t>
      </w:r>
    </w:p>
    <w:p w14:paraId="4A47228A" w14:textId="77777777" w:rsidR="007B1F66" w:rsidRDefault="007B1F66" w:rsidP="007B1F66">
      <w:pPr>
        <w:pStyle w:val="PL"/>
      </w:pPr>
      <w:r>
        <w:t xml:space="preserve">            Offset period in units of seconds to the reporting time, if the value is negative means</w:t>
      </w:r>
    </w:p>
    <w:p w14:paraId="2604ECD7" w14:textId="77777777" w:rsidR="007B1F66" w:rsidRDefault="007B1F66" w:rsidP="007B1F66">
      <w:pPr>
        <w:pStyle w:val="PL"/>
      </w:pPr>
      <w:r>
        <w:t xml:space="preserve">            statistics in the past offset period, otherwise a positive value means prediction in the</w:t>
      </w:r>
    </w:p>
    <w:p w14:paraId="25FEAC61" w14:textId="77777777" w:rsidR="007B1F66" w:rsidRDefault="007B1F66" w:rsidP="007B1F66">
      <w:pPr>
        <w:pStyle w:val="PL"/>
      </w:pPr>
      <w:r>
        <w:t xml:space="preserve">            future offset period. May be present if the "repPeriod" attribute is included within the</w:t>
      </w:r>
    </w:p>
    <w:p w14:paraId="3627C886" w14:textId="77777777" w:rsidR="007B1F66" w:rsidRDefault="007B1F66" w:rsidP="007B1F66">
      <w:pPr>
        <w:pStyle w:val="PL"/>
      </w:pPr>
      <w:r>
        <w:t xml:space="preserve">            "evtReq" attribute or the "repetitionPeriod" attribute is included within the</w:t>
      </w:r>
    </w:p>
    <w:p w14:paraId="2F449ADE" w14:textId="77777777" w:rsidR="007B1F66" w:rsidRDefault="007B1F66" w:rsidP="007B1F66">
      <w:pPr>
        <w:pStyle w:val="PL"/>
      </w:pPr>
      <w:r>
        <w:t xml:space="preserve">            EventSubscription type.</w:t>
      </w:r>
    </w:p>
    <w:p w14:paraId="75F5F67C" w14:textId="77777777" w:rsidR="007B1F66" w:rsidRDefault="007B1F66" w:rsidP="007B1F66">
      <w:pPr>
        <w:pStyle w:val="PL"/>
      </w:pPr>
      <w:r>
        <w:t xml:space="preserve">        sampRatio:</w:t>
      </w:r>
    </w:p>
    <w:p w14:paraId="77FDE9F4" w14:textId="77777777" w:rsidR="007B1F66" w:rsidRDefault="007B1F66" w:rsidP="007B1F66">
      <w:pPr>
        <w:pStyle w:val="PL"/>
      </w:pPr>
      <w:r>
        <w:t xml:space="preserve">          $ref: 'TS29571_CommonData.yaml#/components/schemas/SamplingRatio'</w:t>
      </w:r>
    </w:p>
    <w:p w14:paraId="63054008" w14:textId="77777777" w:rsidR="007B1F66" w:rsidRDefault="007B1F66" w:rsidP="007B1F66">
      <w:pPr>
        <w:pStyle w:val="PL"/>
      </w:pPr>
      <w:r>
        <w:t xml:space="preserve">        maxObjectNbr:</w:t>
      </w:r>
    </w:p>
    <w:p w14:paraId="5B765FA0" w14:textId="77777777" w:rsidR="007B1F66" w:rsidRDefault="007B1F66" w:rsidP="007B1F66">
      <w:pPr>
        <w:pStyle w:val="PL"/>
      </w:pPr>
      <w:r>
        <w:t xml:space="preserve">          $ref: 'TS29571_CommonData.yaml#/components/schemas/Uinteger'</w:t>
      </w:r>
    </w:p>
    <w:p w14:paraId="673F6C77" w14:textId="77777777" w:rsidR="007B1F66" w:rsidRDefault="007B1F66" w:rsidP="007B1F66">
      <w:pPr>
        <w:pStyle w:val="PL"/>
      </w:pPr>
      <w:r>
        <w:t xml:space="preserve">        maxSupiNbr:</w:t>
      </w:r>
    </w:p>
    <w:p w14:paraId="07310E4A" w14:textId="77777777" w:rsidR="007B1F66" w:rsidRDefault="007B1F66" w:rsidP="007B1F66">
      <w:pPr>
        <w:pStyle w:val="PL"/>
      </w:pPr>
      <w:r>
        <w:t xml:space="preserve">          $ref: 'TS29571_CommonData.yaml#/components/schemas/Uinteger'</w:t>
      </w:r>
    </w:p>
    <w:p w14:paraId="7FFDE66D" w14:textId="77777777" w:rsidR="007B1F66" w:rsidRDefault="007B1F66" w:rsidP="007B1F66">
      <w:pPr>
        <w:pStyle w:val="PL"/>
      </w:pPr>
      <w:r>
        <w:t xml:space="preserve">        timeAnaNeeded:</w:t>
      </w:r>
    </w:p>
    <w:p w14:paraId="4A7DD09E" w14:textId="77777777" w:rsidR="007B1F66" w:rsidRDefault="007B1F66" w:rsidP="007B1F66">
      <w:pPr>
        <w:pStyle w:val="PL"/>
      </w:pPr>
      <w:r>
        <w:t xml:space="preserve">          $ref: 'TS29571_CommonData.yaml#/components/schemas/DateTime'</w:t>
      </w:r>
    </w:p>
    <w:p w14:paraId="57B92253" w14:textId="77777777" w:rsidR="007B1F66" w:rsidRDefault="007B1F66" w:rsidP="007B1F66">
      <w:pPr>
        <w:pStyle w:val="PL"/>
      </w:pPr>
      <w:r>
        <w:t xml:space="preserve">        anaMeta:</w:t>
      </w:r>
    </w:p>
    <w:p w14:paraId="7466BDB0" w14:textId="77777777" w:rsidR="007B1F66" w:rsidRDefault="007B1F66" w:rsidP="007B1F66">
      <w:pPr>
        <w:pStyle w:val="PL"/>
      </w:pPr>
      <w:r>
        <w:t xml:space="preserve">          type: array</w:t>
      </w:r>
    </w:p>
    <w:p w14:paraId="24880C97" w14:textId="77777777" w:rsidR="007B1F66" w:rsidRDefault="007B1F66" w:rsidP="007B1F66">
      <w:pPr>
        <w:pStyle w:val="PL"/>
      </w:pPr>
      <w:r>
        <w:t xml:space="preserve">          items:</w:t>
      </w:r>
    </w:p>
    <w:p w14:paraId="1257B5E1" w14:textId="77777777" w:rsidR="007B1F66" w:rsidRDefault="007B1F66" w:rsidP="007B1F66">
      <w:pPr>
        <w:pStyle w:val="PL"/>
      </w:pPr>
      <w:r>
        <w:t xml:space="preserve">            $ref: '#/components/schemas/AnalyticsMetadata'</w:t>
      </w:r>
    </w:p>
    <w:p w14:paraId="49E934FB" w14:textId="77777777" w:rsidR="007B1F66" w:rsidRDefault="007B1F66" w:rsidP="007B1F66">
      <w:pPr>
        <w:pStyle w:val="PL"/>
      </w:pPr>
      <w:r>
        <w:t xml:space="preserve">          minItems: 1</w:t>
      </w:r>
    </w:p>
    <w:p w14:paraId="12A25C86" w14:textId="77777777" w:rsidR="007B1F66" w:rsidRDefault="007B1F66" w:rsidP="007B1F66">
      <w:pPr>
        <w:pStyle w:val="PL"/>
      </w:pPr>
      <w:r>
        <w:t xml:space="preserve">        anaMetaInd:</w:t>
      </w:r>
    </w:p>
    <w:p w14:paraId="79C44443" w14:textId="77777777" w:rsidR="007B1F66" w:rsidRDefault="007B1F66" w:rsidP="007B1F66">
      <w:pPr>
        <w:pStyle w:val="PL"/>
      </w:pPr>
      <w:r>
        <w:t xml:space="preserve">          $ref: '#/components/schemas/AnalyticsMetadataIndication'</w:t>
      </w:r>
    </w:p>
    <w:p w14:paraId="797BB865" w14:textId="77777777" w:rsidR="007B1F66" w:rsidRDefault="007B1F66" w:rsidP="007B1F66">
      <w:pPr>
        <w:pStyle w:val="PL"/>
      </w:pPr>
      <w:r>
        <w:t xml:space="preserve">        </w:t>
      </w:r>
      <w:r>
        <w:rPr>
          <w:lang w:eastAsia="zh-CN"/>
        </w:rPr>
        <w:t>histAnaTimePeriod</w:t>
      </w:r>
      <w:r>
        <w:t>:</w:t>
      </w:r>
    </w:p>
    <w:p w14:paraId="1A5DF6DA" w14:textId="77777777" w:rsidR="007B1F66" w:rsidRDefault="007B1F66" w:rsidP="007B1F66">
      <w:pPr>
        <w:pStyle w:val="PL"/>
      </w:pPr>
      <w:r>
        <w:t xml:space="preserve">          $ref: 'TS29122_CommonData.yaml#/components/schemas/TimeWindow'</w:t>
      </w:r>
    </w:p>
    <w:p w14:paraId="21D3BBED" w14:textId="77777777" w:rsidR="007B1F66" w:rsidRDefault="007B1F66" w:rsidP="007B1F66">
      <w:pPr>
        <w:pStyle w:val="PL"/>
      </w:pPr>
    </w:p>
    <w:p w14:paraId="52DD2573" w14:textId="77777777" w:rsidR="007B1F66" w:rsidRDefault="007B1F66" w:rsidP="007B1F66">
      <w:pPr>
        <w:pStyle w:val="PL"/>
      </w:pPr>
      <w:r>
        <w:t xml:space="preserve">    TargetUeInformation:</w:t>
      </w:r>
    </w:p>
    <w:p w14:paraId="08F28905" w14:textId="77777777" w:rsidR="007B1F66" w:rsidRDefault="007B1F66" w:rsidP="007B1F66">
      <w:pPr>
        <w:pStyle w:val="PL"/>
      </w:pPr>
      <w:r>
        <w:t xml:space="preserve">      description: Identifies the target UE information.</w:t>
      </w:r>
    </w:p>
    <w:p w14:paraId="5B7F28EE" w14:textId="77777777" w:rsidR="007B1F66" w:rsidRDefault="007B1F66" w:rsidP="007B1F66">
      <w:pPr>
        <w:pStyle w:val="PL"/>
      </w:pPr>
      <w:r>
        <w:t xml:space="preserve">      type: object</w:t>
      </w:r>
    </w:p>
    <w:p w14:paraId="3852216E" w14:textId="77777777" w:rsidR="007B1F66" w:rsidRDefault="007B1F66" w:rsidP="007B1F66">
      <w:pPr>
        <w:pStyle w:val="PL"/>
      </w:pPr>
      <w:r>
        <w:t xml:space="preserve">      properties:</w:t>
      </w:r>
    </w:p>
    <w:p w14:paraId="41D9532D" w14:textId="77777777" w:rsidR="007B1F66" w:rsidRDefault="007B1F66" w:rsidP="007B1F66">
      <w:pPr>
        <w:pStyle w:val="PL"/>
      </w:pPr>
      <w:r>
        <w:t xml:space="preserve">        anyUe:</w:t>
      </w:r>
    </w:p>
    <w:p w14:paraId="4958B37F" w14:textId="77777777" w:rsidR="007B1F66" w:rsidRDefault="007B1F66" w:rsidP="007B1F66">
      <w:pPr>
        <w:pStyle w:val="PL"/>
      </w:pPr>
      <w:r>
        <w:t xml:space="preserve">          type: boolean</w:t>
      </w:r>
    </w:p>
    <w:p w14:paraId="6AEAFA48" w14:textId="77777777" w:rsidR="007B1F66" w:rsidRDefault="007B1F66" w:rsidP="007B1F66">
      <w:pPr>
        <w:pStyle w:val="PL"/>
        <w:rPr>
          <w:lang w:eastAsia="zh-CN"/>
        </w:rPr>
      </w:pPr>
      <w:r>
        <w:t xml:space="preserve">          description: </w:t>
      </w:r>
      <w:r>
        <w:rPr>
          <w:lang w:eastAsia="zh-CN"/>
        </w:rPr>
        <w:t>&gt;</w:t>
      </w:r>
    </w:p>
    <w:p w14:paraId="5390929E" w14:textId="77777777" w:rsidR="007B1F66" w:rsidRDefault="007B1F66" w:rsidP="007B1F66">
      <w:pPr>
        <w:pStyle w:val="PL"/>
      </w:pPr>
      <w:r>
        <w:t xml:space="preserve">            Identifies any UE when setting to "true". Default value is "false" if omitted.</w:t>
      </w:r>
    </w:p>
    <w:p w14:paraId="6C5597FB" w14:textId="77777777" w:rsidR="007B1F66" w:rsidRDefault="007B1F66" w:rsidP="007B1F66">
      <w:pPr>
        <w:pStyle w:val="PL"/>
      </w:pPr>
      <w:r>
        <w:t xml:space="preserve">        supis:</w:t>
      </w:r>
    </w:p>
    <w:p w14:paraId="2AB45732" w14:textId="77777777" w:rsidR="007B1F66" w:rsidRDefault="007B1F66" w:rsidP="007B1F66">
      <w:pPr>
        <w:pStyle w:val="PL"/>
      </w:pPr>
      <w:r>
        <w:t xml:space="preserve">          type: array</w:t>
      </w:r>
    </w:p>
    <w:p w14:paraId="6381D8ED" w14:textId="77777777" w:rsidR="007B1F66" w:rsidRDefault="007B1F66" w:rsidP="007B1F66">
      <w:pPr>
        <w:pStyle w:val="PL"/>
      </w:pPr>
      <w:r>
        <w:t xml:space="preserve">          items:</w:t>
      </w:r>
    </w:p>
    <w:p w14:paraId="076BEC0B" w14:textId="77777777" w:rsidR="007B1F66" w:rsidRDefault="007B1F66" w:rsidP="007B1F66">
      <w:pPr>
        <w:pStyle w:val="PL"/>
      </w:pPr>
      <w:r>
        <w:t xml:space="preserve">            $ref: 'TS29571_CommonData.yaml#/components/schemas/Supi'</w:t>
      </w:r>
    </w:p>
    <w:p w14:paraId="524B23B5" w14:textId="77777777" w:rsidR="007B1F66" w:rsidRDefault="007B1F66" w:rsidP="007B1F66">
      <w:pPr>
        <w:pStyle w:val="PL"/>
      </w:pPr>
      <w:r>
        <w:t xml:space="preserve">          minItems: 1</w:t>
      </w:r>
    </w:p>
    <w:p w14:paraId="27A5BC0F" w14:textId="77777777" w:rsidR="007B1F66" w:rsidRDefault="007B1F66" w:rsidP="007B1F66">
      <w:pPr>
        <w:pStyle w:val="PL"/>
      </w:pPr>
      <w:r>
        <w:t xml:space="preserve">        gpsis:</w:t>
      </w:r>
    </w:p>
    <w:p w14:paraId="1C2C551B" w14:textId="77777777" w:rsidR="007B1F66" w:rsidRDefault="007B1F66" w:rsidP="007B1F66">
      <w:pPr>
        <w:pStyle w:val="PL"/>
      </w:pPr>
      <w:r>
        <w:t xml:space="preserve">          type: array</w:t>
      </w:r>
    </w:p>
    <w:p w14:paraId="6BC9B57D" w14:textId="77777777" w:rsidR="007B1F66" w:rsidRDefault="007B1F66" w:rsidP="007B1F66">
      <w:pPr>
        <w:pStyle w:val="PL"/>
      </w:pPr>
      <w:r>
        <w:t xml:space="preserve">          items:</w:t>
      </w:r>
    </w:p>
    <w:p w14:paraId="34445D98" w14:textId="77777777" w:rsidR="007B1F66" w:rsidRDefault="007B1F66" w:rsidP="007B1F66">
      <w:pPr>
        <w:pStyle w:val="PL"/>
      </w:pPr>
      <w:r>
        <w:t xml:space="preserve">            $ref: 'TS29571_CommonData.yaml#/components/schemas/Gpsi'</w:t>
      </w:r>
    </w:p>
    <w:p w14:paraId="3DC75A53" w14:textId="77777777" w:rsidR="007B1F66" w:rsidRDefault="007B1F66" w:rsidP="007B1F66">
      <w:pPr>
        <w:pStyle w:val="PL"/>
      </w:pPr>
      <w:r>
        <w:t xml:space="preserve">          minItems: 1</w:t>
      </w:r>
    </w:p>
    <w:p w14:paraId="23E0EE48" w14:textId="77777777" w:rsidR="007B1F66" w:rsidRDefault="007B1F66" w:rsidP="007B1F66">
      <w:pPr>
        <w:pStyle w:val="PL"/>
      </w:pPr>
      <w:r>
        <w:t xml:space="preserve">        intGroupIds:</w:t>
      </w:r>
    </w:p>
    <w:p w14:paraId="0722089E" w14:textId="77777777" w:rsidR="007B1F66" w:rsidRDefault="007B1F66" w:rsidP="007B1F66">
      <w:pPr>
        <w:pStyle w:val="PL"/>
      </w:pPr>
      <w:r>
        <w:t xml:space="preserve">          type: array</w:t>
      </w:r>
    </w:p>
    <w:p w14:paraId="3FB13B50" w14:textId="77777777" w:rsidR="007B1F66" w:rsidRDefault="007B1F66" w:rsidP="007B1F66">
      <w:pPr>
        <w:pStyle w:val="PL"/>
      </w:pPr>
      <w:r>
        <w:t xml:space="preserve">          items:</w:t>
      </w:r>
    </w:p>
    <w:p w14:paraId="0D3D4275" w14:textId="77777777" w:rsidR="007B1F66" w:rsidRDefault="007B1F66" w:rsidP="007B1F66">
      <w:pPr>
        <w:pStyle w:val="PL"/>
      </w:pPr>
      <w:r>
        <w:t xml:space="preserve">            $ref: 'TS29571_CommonData.yaml#/components/schemas/GroupId'</w:t>
      </w:r>
    </w:p>
    <w:p w14:paraId="022B468B" w14:textId="77777777" w:rsidR="007B1F66" w:rsidRDefault="007B1F66" w:rsidP="007B1F66">
      <w:pPr>
        <w:pStyle w:val="PL"/>
      </w:pPr>
      <w:r>
        <w:t xml:space="preserve">          minItems: 1</w:t>
      </w:r>
    </w:p>
    <w:p w14:paraId="513DF346" w14:textId="77777777" w:rsidR="007B1F66" w:rsidRDefault="007B1F66" w:rsidP="007B1F66">
      <w:pPr>
        <w:pStyle w:val="PL"/>
      </w:pPr>
    </w:p>
    <w:p w14:paraId="50AAA7C9" w14:textId="77777777" w:rsidR="007B1F66" w:rsidRDefault="007B1F66" w:rsidP="007B1F66">
      <w:pPr>
        <w:pStyle w:val="PL"/>
      </w:pPr>
      <w:r>
        <w:t xml:space="preserve">    UeMobility:</w:t>
      </w:r>
    </w:p>
    <w:p w14:paraId="3DF3B551" w14:textId="77777777" w:rsidR="007B1F66" w:rsidRDefault="007B1F66" w:rsidP="007B1F66">
      <w:pPr>
        <w:pStyle w:val="PL"/>
      </w:pPr>
      <w:r>
        <w:t xml:space="preserve">      description: Represents UE mobility information.</w:t>
      </w:r>
    </w:p>
    <w:p w14:paraId="497FC276" w14:textId="77777777" w:rsidR="007B1F66" w:rsidRDefault="007B1F66" w:rsidP="007B1F66">
      <w:pPr>
        <w:pStyle w:val="PL"/>
      </w:pPr>
      <w:r>
        <w:t xml:space="preserve">      type: object</w:t>
      </w:r>
    </w:p>
    <w:p w14:paraId="45540122" w14:textId="77777777" w:rsidR="007B1F66" w:rsidRDefault="007B1F66" w:rsidP="007B1F66">
      <w:pPr>
        <w:pStyle w:val="PL"/>
      </w:pPr>
      <w:r>
        <w:t xml:space="preserve">      properties:</w:t>
      </w:r>
    </w:p>
    <w:p w14:paraId="42BC4E24" w14:textId="77777777" w:rsidR="007B1F66" w:rsidRDefault="007B1F66" w:rsidP="007B1F66">
      <w:pPr>
        <w:pStyle w:val="PL"/>
      </w:pPr>
      <w:r>
        <w:t xml:space="preserve">        ts:</w:t>
      </w:r>
    </w:p>
    <w:p w14:paraId="4D0E9E48" w14:textId="77777777" w:rsidR="007B1F66" w:rsidRDefault="007B1F66" w:rsidP="007B1F66">
      <w:pPr>
        <w:pStyle w:val="PL"/>
      </w:pPr>
      <w:r>
        <w:t xml:space="preserve">          $ref: 'TS29571_CommonData.yaml#/components/schemas/DateTime'</w:t>
      </w:r>
    </w:p>
    <w:p w14:paraId="44DB1CE1" w14:textId="77777777" w:rsidR="007B1F66" w:rsidRDefault="007B1F66" w:rsidP="007B1F66">
      <w:pPr>
        <w:pStyle w:val="PL"/>
      </w:pPr>
      <w:r>
        <w:t xml:space="preserve">        recurringTime:</w:t>
      </w:r>
    </w:p>
    <w:p w14:paraId="24EFACB8" w14:textId="77777777" w:rsidR="007B1F66" w:rsidRDefault="007B1F66" w:rsidP="007B1F66">
      <w:pPr>
        <w:pStyle w:val="PL"/>
      </w:pPr>
      <w:r>
        <w:t xml:space="preserve">          $ref: 'TS29122_CpProvisioning.yaml#/components/schemas/ScheduledCommunicationTime'</w:t>
      </w:r>
    </w:p>
    <w:p w14:paraId="19C1E58A" w14:textId="77777777" w:rsidR="007B1F66" w:rsidRDefault="007B1F66" w:rsidP="007B1F66">
      <w:pPr>
        <w:pStyle w:val="PL"/>
      </w:pPr>
      <w:r>
        <w:t xml:space="preserve">        duration:</w:t>
      </w:r>
    </w:p>
    <w:p w14:paraId="3E8F98AE" w14:textId="77777777" w:rsidR="007B1F66" w:rsidRDefault="007B1F66" w:rsidP="007B1F66">
      <w:pPr>
        <w:pStyle w:val="PL"/>
      </w:pPr>
      <w:r>
        <w:lastRenderedPageBreak/>
        <w:t xml:space="preserve">          $ref: 'TS29571_CommonData.yaml#/components/schemas/DurationSec'</w:t>
      </w:r>
    </w:p>
    <w:p w14:paraId="25E111DF" w14:textId="77777777" w:rsidR="007B1F66" w:rsidRDefault="007B1F66" w:rsidP="007B1F66">
      <w:pPr>
        <w:pStyle w:val="PL"/>
      </w:pPr>
      <w:r>
        <w:t xml:space="preserve">        durationVariance:</w:t>
      </w:r>
    </w:p>
    <w:p w14:paraId="46775680" w14:textId="77777777" w:rsidR="007B1F66" w:rsidRDefault="007B1F66" w:rsidP="007B1F66">
      <w:pPr>
        <w:pStyle w:val="PL"/>
      </w:pPr>
      <w:r>
        <w:t xml:space="preserve">          $ref: 'TS29571_CommonData.yaml#/components/schemas/Float'</w:t>
      </w:r>
    </w:p>
    <w:p w14:paraId="6B3E5912" w14:textId="77777777" w:rsidR="007B1F66" w:rsidRDefault="007B1F66" w:rsidP="007B1F66">
      <w:pPr>
        <w:pStyle w:val="PL"/>
      </w:pPr>
      <w:r>
        <w:t xml:space="preserve">        locInfos:</w:t>
      </w:r>
    </w:p>
    <w:p w14:paraId="51EBE8F2" w14:textId="77777777" w:rsidR="007B1F66" w:rsidRDefault="007B1F66" w:rsidP="007B1F66">
      <w:pPr>
        <w:pStyle w:val="PL"/>
      </w:pPr>
      <w:r>
        <w:t xml:space="preserve">          type: array</w:t>
      </w:r>
    </w:p>
    <w:p w14:paraId="62546AD9" w14:textId="77777777" w:rsidR="007B1F66" w:rsidRDefault="007B1F66" w:rsidP="007B1F66">
      <w:pPr>
        <w:pStyle w:val="PL"/>
      </w:pPr>
      <w:r>
        <w:t xml:space="preserve">          items:</w:t>
      </w:r>
    </w:p>
    <w:p w14:paraId="5B93E5FD" w14:textId="77777777" w:rsidR="007B1F66" w:rsidRDefault="007B1F66" w:rsidP="007B1F66">
      <w:pPr>
        <w:pStyle w:val="PL"/>
      </w:pPr>
      <w:r>
        <w:t xml:space="preserve">            $ref: '#/components/schemas/LocationInfo'</w:t>
      </w:r>
    </w:p>
    <w:p w14:paraId="53EB0EF9" w14:textId="77777777" w:rsidR="007B1F66" w:rsidRDefault="007B1F66" w:rsidP="007B1F66">
      <w:pPr>
        <w:pStyle w:val="PL"/>
      </w:pPr>
      <w:r>
        <w:t xml:space="preserve">          minItems: 1</w:t>
      </w:r>
    </w:p>
    <w:p w14:paraId="7BAA4E28" w14:textId="77777777" w:rsidR="007B1F66" w:rsidRDefault="007B1F66" w:rsidP="007B1F66">
      <w:pPr>
        <w:pStyle w:val="PL"/>
        <w:rPr>
          <w:lang w:eastAsia="zh-CN"/>
        </w:rPr>
      </w:pPr>
      <w:r>
        <w:t xml:space="preserve">        </w:t>
      </w:r>
      <w:r>
        <w:rPr>
          <w:lang w:eastAsia="zh-CN"/>
        </w:rPr>
        <w:t>directionInfos:</w:t>
      </w:r>
    </w:p>
    <w:p w14:paraId="4F853D5B" w14:textId="77777777" w:rsidR="007B1F66" w:rsidRDefault="007B1F66" w:rsidP="007B1F66">
      <w:pPr>
        <w:pStyle w:val="PL"/>
      </w:pPr>
      <w:r>
        <w:t xml:space="preserve">          type: array</w:t>
      </w:r>
    </w:p>
    <w:p w14:paraId="458FAA65" w14:textId="77777777" w:rsidR="007B1F66" w:rsidRDefault="007B1F66" w:rsidP="007B1F66">
      <w:pPr>
        <w:pStyle w:val="PL"/>
      </w:pPr>
      <w:r>
        <w:t xml:space="preserve">          items:</w:t>
      </w:r>
    </w:p>
    <w:p w14:paraId="3388B278" w14:textId="77777777" w:rsidR="007B1F66" w:rsidRDefault="007B1F66" w:rsidP="007B1F66">
      <w:pPr>
        <w:pStyle w:val="PL"/>
      </w:pPr>
      <w:r>
        <w:t xml:space="preserve">            $ref: '#/components/schemas/DirectionInfo'</w:t>
      </w:r>
    </w:p>
    <w:p w14:paraId="1E336DE7" w14:textId="77777777" w:rsidR="007B1F66" w:rsidRDefault="007B1F66" w:rsidP="007B1F66">
      <w:pPr>
        <w:pStyle w:val="PL"/>
      </w:pPr>
      <w:r>
        <w:t xml:space="preserve">          minItems: 1</w:t>
      </w:r>
    </w:p>
    <w:p w14:paraId="360BF542" w14:textId="77777777" w:rsidR="007B1F66" w:rsidRDefault="007B1F66" w:rsidP="007B1F66">
      <w:pPr>
        <w:pStyle w:val="PL"/>
      </w:pPr>
      <w:r>
        <w:t xml:space="preserve">      allOf:</w:t>
      </w:r>
    </w:p>
    <w:p w14:paraId="03CCC39D" w14:textId="77777777" w:rsidR="007B1F66" w:rsidRDefault="007B1F66" w:rsidP="007B1F66">
      <w:pPr>
        <w:pStyle w:val="PL"/>
      </w:pPr>
      <w:r>
        <w:t xml:space="preserve">        - required: [duration]</w:t>
      </w:r>
    </w:p>
    <w:p w14:paraId="61792152" w14:textId="77777777" w:rsidR="007B1F66" w:rsidRDefault="007B1F66" w:rsidP="007B1F66">
      <w:pPr>
        <w:pStyle w:val="PL"/>
      </w:pPr>
      <w:r>
        <w:t xml:space="preserve">        - required: [locInfos]</w:t>
      </w:r>
    </w:p>
    <w:p w14:paraId="7F0024F8" w14:textId="77777777" w:rsidR="007B1F66" w:rsidRDefault="007B1F66" w:rsidP="007B1F6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3974AA9" w14:textId="77777777" w:rsidR="007B1F66" w:rsidRDefault="007B1F66" w:rsidP="007B1F66">
      <w:pPr>
        <w:pStyle w:val="PL"/>
      </w:pPr>
      <w:r>
        <w:t xml:space="preserve">          - required: [ts]</w:t>
      </w:r>
    </w:p>
    <w:p w14:paraId="1E1805F2" w14:textId="77777777" w:rsidR="007B1F66" w:rsidRDefault="007B1F66" w:rsidP="007B1F66">
      <w:pPr>
        <w:pStyle w:val="PL"/>
      </w:pPr>
      <w:r>
        <w:t xml:space="preserve">          - required: [recurringTime]</w:t>
      </w:r>
    </w:p>
    <w:p w14:paraId="1AA8D282" w14:textId="77777777" w:rsidR="007B1F66" w:rsidRDefault="007B1F66" w:rsidP="007B1F66">
      <w:pPr>
        <w:pStyle w:val="PL"/>
      </w:pPr>
    </w:p>
    <w:p w14:paraId="59A0848A" w14:textId="77777777" w:rsidR="007B1F66" w:rsidRDefault="007B1F66" w:rsidP="007B1F66">
      <w:pPr>
        <w:pStyle w:val="PL"/>
      </w:pPr>
      <w:r>
        <w:t xml:space="preserve">    LocationInfo:</w:t>
      </w:r>
    </w:p>
    <w:p w14:paraId="7E098EA0" w14:textId="77777777" w:rsidR="007B1F66" w:rsidRDefault="007B1F66" w:rsidP="007B1F66">
      <w:pPr>
        <w:pStyle w:val="PL"/>
      </w:pPr>
      <w:r>
        <w:t xml:space="preserve">      description: Represents UE location information.</w:t>
      </w:r>
    </w:p>
    <w:p w14:paraId="4FB190ED" w14:textId="77777777" w:rsidR="007B1F66" w:rsidRDefault="007B1F66" w:rsidP="007B1F66">
      <w:pPr>
        <w:pStyle w:val="PL"/>
      </w:pPr>
      <w:r>
        <w:t xml:space="preserve">      type: object</w:t>
      </w:r>
    </w:p>
    <w:p w14:paraId="6A11B73A" w14:textId="77777777" w:rsidR="007B1F66" w:rsidRDefault="007B1F66" w:rsidP="007B1F66">
      <w:pPr>
        <w:pStyle w:val="PL"/>
      </w:pPr>
      <w:r>
        <w:t xml:space="preserve">      properties:</w:t>
      </w:r>
    </w:p>
    <w:p w14:paraId="44AF11D3" w14:textId="77777777" w:rsidR="007B1F66" w:rsidRDefault="007B1F66" w:rsidP="007B1F66">
      <w:pPr>
        <w:pStyle w:val="PL"/>
      </w:pPr>
      <w:r>
        <w:t xml:space="preserve">        loc:</w:t>
      </w:r>
    </w:p>
    <w:p w14:paraId="0B4B98C2" w14:textId="77777777" w:rsidR="007B1F66" w:rsidRDefault="007B1F66" w:rsidP="007B1F66">
      <w:pPr>
        <w:pStyle w:val="PL"/>
      </w:pPr>
      <w:r>
        <w:t xml:space="preserve">          $ref: 'TS29571_CommonData.yaml#/components/schemas/UserLocation'</w:t>
      </w:r>
    </w:p>
    <w:p w14:paraId="6E2FFA6E" w14:textId="77777777" w:rsidR="007B1F66" w:rsidRDefault="007B1F66" w:rsidP="007B1F66">
      <w:pPr>
        <w:pStyle w:val="PL"/>
      </w:pPr>
      <w:r>
        <w:t xml:space="preserve">        </w:t>
      </w:r>
      <w:r>
        <w:rPr>
          <w:lang w:eastAsia="zh-CN"/>
        </w:rPr>
        <w:t>geoLoc</w:t>
      </w:r>
      <w:r>
        <w:t>:</w:t>
      </w:r>
    </w:p>
    <w:p w14:paraId="41A73164" w14:textId="77777777" w:rsidR="007B1F66" w:rsidRDefault="007B1F66" w:rsidP="007B1F66">
      <w:pPr>
        <w:pStyle w:val="PL"/>
      </w:pPr>
      <w:r>
        <w:t xml:space="preserve">          </w:t>
      </w:r>
      <w:r>
        <w:rPr>
          <w:rFonts w:cs="Courier New"/>
          <w:szCs w:val="16"/>
        </w:rPr>
        <w:t>$ref: 'TS29522_AMPolicyAuthorization.yaml#/components/schemas/GeographicalArea'</w:t>
      </w:r>
    </w:p>
    <w:p w14:paraId="461EA4AA" w14:textId="77777777" w:rsidR="007B1F66" w:rsidRDefault="007B1F66" w:rsidP="007B1F66">
      <w:pPr>
        <w:pStyle w:val="PL"/>
      </w:pPr>
      <w:r>
        <w:t xml:space="preserve">        ratio:</w:t>
      </w:r>
    </w:p>
    <w:p w14:paraId="209FF7B5" w14:textId="77777777" w:rsidR="007B1F66" w:rsidRDefault="007B1F66" w:rsidP="007B1F66">
      <w:pPr>
        <w:pStyle w:val="PL"/>
      </w:pPr>
      <w:r>
        <w:t xml:space="preserve">          $ref: 'TS29571_CommonData.yaml#/components/schemas/SamplingRatio'</w:t>
      </w:r>
    </w:p>
    <w:p w14:paraId="33EEAE73" w14:textId="77777777" w:rsidR="007B1F66" w:rsidRDefault="007B1F66" w:rsidP="007B1F66">
      <w:pPr>
        <w:pStyle w:val="PL"/>
      </w:pPr>
      <w:r>
        <w:t xml:space="preserve">        confidence:</w:t>
      </w:r>
    </w:p>
    <w:p w14:paraId="66A7477E" w14:textId="77777777" w:rsidR="007B1F66" w:rsidRDefault="007B1F66" w:rsidP="007B1F66">
      <w:pPr>
        <w:pStyle w:val="PL"/>
      </w:pPr>
      <w:r>
        <w:t xml:space="preserve">          $ref: 'TS29571_CommonData.yaml#/components/schemas/Uinteger'</w:t>
      </w:r>
    </w:p>
    <w:p w14:paraId="3A6EA52F" w14:textId="77777777" w:rsidR="007B1F66" w:rsidRDefault="007B1F66" w:rsidP="007B1F66">
      <w:pPr>
        <w:pStyle w:val="PL"/>
      </w:pPr>
      <w:r>
        <w:t xml:space="preserve">        geoDistrInfos:</w:t>
      </w:r>
    </w:p>
    <w:p w14:paraId="41C3D1F1" w14:textId="77777777" w:rsidR="007B1F66" w:rsidRDefault="007B1F66" w:rsidP="007B1F66">
      <w:pPr>
        <w:pStyle w:val="PL"/>
      </w:pPr>
      <w:r>
        <w:t xml:space="preserve">          type: array</w:t>
      </w:r>
    </w:p>
    <w:p w14:paraId="1059EA8A" w14:textId="77777777" w:rsidR="007B1F66" w:rsidRDefault="007B1F66" w:rsidP="007B1F66">
      <w:pPr>
        <w:pStyle w:val="PL"/>
      </w:pPr>
      <w:r>
        <w:t xml:space="preserve">          items:</w:t>
      </w:r>
    </w:p>
    <w:p w14:paraId="64875765" w14:textId="77777777" w:rsidR="007B1F66" w:rsidRDefault="007B1F66" w:rsidP="007B1F66">
      <w:pPr>
        <w:pStyle w:val="PL"/>
      </w:pPr>
      <w:r>
        <w:t xml:space="preserve">            $ref: '#/components/schemas/</w:t>
      </w:r>
      <w:r>
        <w:rPr>
          <w:lang w:eastAsia="zh-CN"/>
        </w:rPr>
        <w:t>GeoDistributionInfo</w:t>
      </w:r>
      <w:r>
        <w:t>'</w:t>
      </w:r>
    </w:p>
    <w:p w14:paraId="37309E6D" w14:textId="77777777" w:rsidR="007B1F66" w:rsidRDefault="007B1F66" w:rsidP="007B1F66">
      <w:pPr>
        <w:pStyle w:val="PL"/>
      </w:pPr>
      <w:r>
        <w:t xml:space="preserve">          minItems: 1</w:t>
      </w:r>
    </w:p>
    <w:p w14:paraId="5F3A822E" w14:textId="77777777" w:rsidR="007B1F66" w:rsidRDefault="007B1F66" w:rsidP="007B1F66">
      <w:pPr>
        <w:pStyle w:val="PL"/>
      </w:pPr>
      <w:r>
        <w:t xml:space="preserve">        </w:t>
      </w:r>
      <w:r>
        <w:rPr>
          <w:rFonts w:hint="eastAsia"/>
          <w:lang w:eastAsia="zh-CN"/>
        </w:rPr>
        <w:t>d</w:t>
      </w:r>
      <w:r>
        <w:rPr>
          <w:lang w:eastAsia="zh-CN"/>
        </w:rPr>
        <w:t>istThreshold</w:t>
      </w:r>
      <w:r>
        <w:t>:</w:t>
      </w:r>
    </w:p>
    <w:p w14:paraId="62A0FC98" w14:textId="77777777" w:rsidR="007B1F66" w:rsidRDefault="007B1F66" w:rsidP="007B1F66">
      <w:pPr>
        <w:pStyle w:val="PL"/>
      </w:pPr>
      <w:r>
        <w:t xml:space="preserve">          $ref: 'TS29571_CommonData.yaml#/components/schemas/Uinteger'</w:t>
      </w:r>
    </w:p>
    <w:p w14:paraId="550743E9" w14:textId="77777777" w:rsidR="007B1F66" w:rsidRDefault="007B1F66" w:rsidP="007B1F66">
      <w:pPr>
        <w:pStyle w:val="PL"/>
      </w:pPr>
      <w:r>
        <w:t xml:space="preserve">      required:</w:t>
      </w:r>
    </w:p>
    <w:p w14:paraId="12C522AE" w14:textId="77777777" w:rsidR="007B1F66" w:rsidRDefault="007B1F66" w:rsidP="007B1F66">
      <w:pPr>
        <w:pStyle w:val="PL"/>
      </w:pPr>
      <w:r>
        <w:t xml:space="preserve">        - loc</w:t>
      </w:r>
    </w:p>
    <w:p w14:paraId="2FD0294E" w14:textId="77777777" w:rsidR="007B1F66" w:rsidRDefault="007B1F66" w:rsidP="007B1F66">
      <w:pPr>
        <w:pStyle w:val="PL"/>
      </w:pPr>
    </w:p>
    <w:p w14:paraId="5FCD62BC" w14:textId="77777777" w:rsidR="007B1F66" w:rsidRDefault="007B1F66" w:rsidP="007B1F66">
      <w:pPr>
        <w:pStyle w:val="PL"/>
      </w:pPr>
      <w:r>
        <w:t xml:space="preserve">    DirectionInfo:</w:t>
      </w:r>
    </w:p>
    <w:p w14:paraId="6551B87C" w14:textId="77777777" w:rsidR="007B1F66" w:rsidRDefault="007B1F66" w:rsidP="007B1F66">
      <w:pPr>
        <w:pStyle w:val="PL"/>
      </w:pPr>
      <w:r>
        <w:t xml:space="preserve">      description: Represents the </w:t>
      </w:r>
      <w:r>
        <w:rPr>
          <w:rFonts w:cs="Arial"/>
          <w:szCs w:val="18"/>
          <w:lang w:eastAsia="zh-CN"/>
        </w:rPr>
        <w:t>UE direction information</w:t>
      </w:r>
      <w:r>
        <w:t>.</w:t>
      </w:r>
    </w:p>
    <w:p w14:paraId="0B1F665C" w14:textId="77777777" w:rsidR="007B1F66" w:rsidRDefault="007B1F66" w:rsidP="007B1F66">
      <w:pPr>
        <w:pStyle w:val="PL"/>
      </w:pPr>
      <w:r>
        <w:t xml:space="preserve">      type: object</w:t>
      </w:r>
    </w:p>
    <w:p w14:paraId="4EA68DD2" w14:textId="77777777" w:rsidR="007B1F66" w:rsidRDefault="007B1F66" w:rsidP="007B1F66">
      <w:pPr>
        <w:pStyle w:val="PL"/>
      </w:pPr>
      <w:r>
        <w:t xml:space="preserve">      properties:</w:t>
      </w:r>
    </w:p>
    <w:p w14:paraId="669B862E" w14:textId="77777777" w:rsidR="007B1F66" w:rsidRDefault="007B1F66" w:rsidP="007B1F66">
      <w:pPr>
        <w:pStyle w:val="PL"/>
      </w:pPr>
      <w:r>
        <w:t xml:space="preserve">        supi:</w:t>
      </w:r>
    </w:p>
    <w:p w14:paraId="77778B31" w14:textId="77777777" w:rsidR="007B1F66" w:rsidRDefault="007B1F66" w:rsidP="007B1F66">
      <w:pPr>
        <w:pStyle w:val="PL"/>
      </w:pPr>
      <w:r>
        <w:t xml:space="preserve">          $ref: 'TS29571_CommonData.yaml#/components/schemas/Supi'</w:t>
      </w:r>
    </w:p>
    <w:p w14:paraId="4023DA00" w14:textId="77777777" w:rsidR="007B1F66" w:rsidRDefault="007B1F66" w:rsidP="007B1F66">
      <w:pPr>
        <w:pStyle w:val="PL"/>
      </w:pPr>
      <w:r>
        <w:t xml:space="preserve">        gpsi:</w:t>
      </w:r>
    </w:p>
    <w:p w14:paraId="3A6F0DF0" w14:textId="77777777" w:rsidR="007B1F66" w:rsidRDefault="007B1F66" w:rsidP="007B1F66">
      <w:pPr>
        <w:pStyle w:val="PL"/>
      </w:pPr>
      <w:r>
        <w:t xml:space="preserve">          $ref: 'TS29571_CommonData.yaml#/components/schemas/Gpsi'</w:t>
      </w:r>
    </w:p>
    <w:p w14:paraId="51768528" w14:textId="77777777" w:rsidR="007B1F66" w:rsidRDefault="007B1F66" w:rsidP="007B1F66">
      <w:pPr>
        <w:pStyle w:val="PL"/>
      </w:pPr>
      <w:r>
        <w:t xml:space="preserve">        numOf</w:t>
      </w:r>
      <w:r>
        <w:rPr>
          <w:lang w:eastAsia="zh-CN"/>
        </w:rPr>
        <w:t>Ue</w:t>
      </w:r>
      <w:r>
        <w:t>:</w:t>
      </w:r>
    </w:p>
    <w:p w14:paraId="4ADF289F" w14:textId="77777777" w:rsidR="007B1F66" w:rsidRDefault="007B1F66" w:rsidP="007B1F66">
      <w:pPr>
        <w:pStyle w:val="PL"/>
      </w:pPr>
      <w:r>
        <w:t xml:space="preserve">          $ref: 'TS29571_CommonData.yaml#/components/schemas/Uinteger'</w:t>
      </w:r>
    </w:p>
    <w:p w14:paraId="6E263479" w14:textId="77777777" w:rsidR="007B1F66" w:rsidRDefault="007B1F66" w:rsidP="007B1F66">
      <w:pPr>
        <w:pStyle w:val="PL"/>
        <w:rPr>
          <w:lang w:eastAsia="zh-CN"/>
        </w:rPr>
      </w:pPr>
      <w:r>
        <w:t xml:space="preserve">        </w:t>
      </w:r>
      <w:r>
        <w:rPr>
          <w:lang w:eastAsia="zh-CN"/>
        </w:rPr>
        <w:t>avrSpeed:</w:t>
      </w:r>
    </w:p>
    <w:p w14:paraId="4AB8088F" w14:textId="77777777" w:rsidR="007B1F66" w:rsidRDefault="007B1F66" w:rsidP="007B1F66">
      <w:pPr>
        <w:pStyle w:val="PL"/>
      </w:pPr>
      <w:r>
        <w:t xml:space="preserve">          $ref: 'TS29571_CommonData.yaml#/components/schemas/Float'</w:t>
      </w:r>
    </w:p>
    <w:p w14:paraId="112D2082" w14:textId="77777777" w:rsidR="007B1F66" w:rsidRDefault="007B1F66" w:rsidP="007B1F66">
      <w:pPr>
        <w:pStyle w:val="PL"/>
      </w:pPr>
      <w:r>
        <w:t xml:space="preserve">        ratio:</w:t>
      </w:r>
    </w:p>
    <w:p w14:paraId="0B44C471" w14:textId="77777777" w:rsidR="007B1F66" w:rsidRDefault="007B1F66" w:rsidP="007B1F66">
      <w:pPr>
        <w:pStyle w:val="PL"/>
      </w:pPr>
      <w:r>
        <w:t xml:space="preserve">          $ref: 'TS29571_CommonData.yaml#/components/schemas/SamplingRatio'</w:t>
      </w:r>
    </w:p>
    <w:p w14:paraId="6830D2C7" w14:textId="77777777" w:rsidR="007B1F66" w:rsidRDefault="007B1F66" w:rsidP="007B1F66">
      <w:pPr>
        <w:pStyle w:val="PL"/>
      </w:pPr>
      <w:r>
        <w:t xml:space="preserve">        direction:</w:t>
      </w:r>
    </w:p>
    <w:p w14:paraId="3413112F" w14:textId="77777777" w:rsidR="007B1F66" w:rsidRDefault="007B1F66" w:rsidP="007B1F66">
      <w:pPr>
        <w:pStyle w:val="PL"/>
      </w:pPr>
      <w:r>
        <w:t xml:space="preserve">          $ref: '#/components/schemas/Direction'</w:t>
      </w:r>
    </w:p>
    <w:p w14:paraId="5A86F956" w14:textId="77777777" w:rsidR="007B1F66" w:rsidRDefault="007B1F66" w:rsidP="007B1F66">
      <w:pPr>
        <w:pStyle w:val="PL"/>
      </w:pPr>
      <w:r>
        <w:t xml:space="preserve">      required:</w:t>
      </w:r>
    </w:p>
    <w:p w14:paraId="07183A1A" w14:textId="77777777" w:rsidR="007B1F66" w:rsidRDefault="007B1F66" w:rsidP="007B1F66">
      <w:pPr>
        <w:pStyle w:val="PL"/>
      </w:pPr>
      <w:r>
        <w:t xml:space="preserve">        - direction</w:t>
      </w:r>
    </w:p>
    <w:p w14:paraId="4779B376" w14:textId="77777777" w:rsidR="007B1F66" w:rsidRDefault="007B1F66" w:rsidP="007B1F66">
      <w:pPr>
        <w:pStyle w:val="PL"/>
      </w:pPr>
      <w:r>
        <w:t xml:space="preserve">      oneOf:</w:t>
      </w:r>
    </w:p>
    <w:p w14:paraId="22E6A2AA" w14:textId="77777777" w:rsidR="007B1F66" w:rsidRDefault="007B1F66" w:rsidP="007B1F66">
      <w:pPr>
        <w:pStyle w:val="PL"/>
      </w:pPr>
      <w:r>
        <w:t xml:space="preserve">        - required: [supi]</w:t>
      </w:r>
    </w:p>
    <w:p w14:paraId="04FB23B6" w14:textId="77777777" w:rsidR="007B1F66" w:rsidRDefault="007B1F66" w:rsidP="007B1F66">
      <w:pPr>
        <w:pStyle w:val="PL"/>
      </w:pPr>
      <w:r>
        <w:t xml:space="preserve">        - required: [gpsi]</w:t>
      </w:r>
    </w:p>
    <w:p w14:paraId="3195A953" w14:textId="77777777" w:rsidR="007B1F66" w:rsidRDefault="007B1F66" w:rsidP="007B1F66">
      <w:pPr>
        <w:pStyle w:val="PL"/>
      </w:pPr>
    </w:p>
    <w:p w14:paraId="558DB56F" w14:textId="77777777" w:rsidR="007B1F66" w:rsidRDefault="007B1F66" w:rsidP="007B1F66">
      <w:pPr>
        <w:pStyle w:val="PL"/>
      </w:pPr>
      <w:r>
        <w:t xml:space="preserve">    </w:t>
      </w:r>
      <w:r>
        <w:rPr>
          <w:lang w:eastAsia="zh-CN"/>
        </w:rPr>
        <w:t>GeoDistributionInfo</w:t>
      </w:r>
      <w:r>
        <w:t>:</w:t>
      </w:r>
    </w:p>
    <w:p w14:paraId="38764CD3" w14:textId="77777777" w:rsidR="007B1F66" w:rsidRDefault="007B1F66" w:rsidP="007B1F66">
      <w:pPr>
        <w:pStyle w:val="PL"/>
      </w:pPr>
      <w:r>
        <w:t xml:space="preserve">      description: Represents the geographical distribution of the UEs.</w:t>
      </w:r>
    </w:p>
    <w:p w14:paraId="2D6E0AE7" w14:textId="77777777" w:rsidR="007B1F66" w:rsidRDefault="007B1F66" w:rsidP="007B1F66">
      <w:pPr>
        <w:pStyle w:val="PL"/>
      </w:pPr>
      <w:r>
        <w:t xml:space="preserve">      type: object</w:t>
      </w:r>
    </w:p>
    <w:p w14:paraId="71A507FF" w14:textId="77777777" w:rsidR="007B1F66" w:rsidRDefault="007B1F66" w:rsidP="007B1F66">
      <w:pPr>
        <w:pStyle w:val="PL"/>
      </w:pPr>
      <w:r>
        <w:t xml:space="preserve">      properties:</w:t>
      </w:r>
    </w:p>
    <w:p w14:paraId="6330B7CC" w14:textId="77777777" w:rsidR="007B1F66" w:rsidRDefault="007B1F66" w:rsidP="007B1F66">
      <w:pPr>
        <w:pStyle w:val="PL"/>
      </w:pPr>
      <w:r>
        <w:t xml:space="preserve">        loc:</w:t>
      </w:r>
    </w:p>
    <w:p w14:paraId="5F07F82E" w14:textId="77777777" w:rsidR="007B1F66" w:rsidRDefault="007B1F66" w:rsidP="007B1F66">
      <w:pPr>
        <w:pStyle w:val="PL"/>
      </w:pPr>
      <w:r>
        <w:t xml:space="preserve">          $ref: 'TS29571_CommonData.yaml#/components/schemas/UserLocation'</w:t>
      </w:r>
    </w:p>
    <w:p w14:paraId="4FC8EC34" w14:textId="77777777" w:rsidR="007B1F66" w:rsidRDefault="007B1F66" w:rsidP="007B1F66">
      <w:pPr>
        <w:pStyle w:val="PL"/>
      </w:pPr>
      <w:r>
        <w:t xml:space="preserve">        supis:</w:t>
      </w:r>
    </w:p>
    <w:p w14:paraId="6A1A6B84" w14:textId="77777777" w:rsidR="007B1F66" w:rsidRDefault="007B1F66" w:rsidP="007B1F66">
      <w:pPr>
        <w:pStyle w:val="PL"/>
      </w:pPr>
      <w:r>
        <w:t xml:space="preserve">          type: array</w:t>
      </w:r>
    </w:p>
    <w:p w14:paraId="129BA4FC" w14:textId="77777777" w:rsidR="007B1F66" w:rsidRDefault="007B1F66" w:rsidP="007B1F66">
      <w:pPr>
        <w:pStyle w:val="PL"/>
      </w:pPr>
      <w:r>
        <w:t xml:space="preserve">          items:</w:t>
      </w:r>
    </w:p>
    <w:p w14:paraId="78151EF3" w14:textId="77777777" w:rsidR="007B1F66" w:rsidRDefault="007B1F66" w:rsidP="007B1F66">
      <w:pPr>
        <w:pStyle w:val="PL"/>
      </w:pPr>
      <w:r>
        <w:t xml:space="preserve">            $ref: 'TS29571_CommonData.yaml#/components/schemas/Supi'</w:t>
      </w:r>
    </w:p>
    <w:p w14:paraId="5D515473" w14:textId="77777777" w:rsidR="007B1F66" w:rsidRDefault="007B1F66" w:rsidP="007B1F66">
      <w:pPr>
        <w:pStyle w:val="PL"/>
      </w:pPr>
      <w:r>
        <w:t xml:space="preserve">          minItems: 1</w:t>
      </w:r>
    </w:p>
    <w:p w14:paraId="1421A981" w14:textId="77777777" w:rsidR="007B1F66" w:rsidRDefault="007B1F66" w:rsidP="007B1F66">
      <w:pPr>
        <w:pStyle w:val="PL"/>
      </w:pPr>
      <w:r>
        <w:t xml:space="preserve">        gpsis:</w:t>
      </w:r>
    </w:p>
    <w:p w14:paraId="6A7078A7" w14:textId="77777777" w:rsidR="007B1F66" w:rsidRDefault="007B1F66" w:rsidP="007B1F66">
      <w:pPr>
        <w:pStyle w:val="PL"/>
      </w:pPr>
      <w:r>
        <w:t xml:space="preserve">          type: array</w:t>
      </w:r>
    </w:p>
    <w:p w14:paraId="77D180BF" w14:textId="77777777" w:rsidR="007B1F66" w:rsidRDefault="007B1F66" w:rsidP="007B1F66">
      <w:pPr>
        <w:pStyle w:val="PL"/>
      </w:pPr>
      <w:r>
        <w:t xml:space="preserve">          items:</w:t>
      </w:r>
    </w:p>
    <w:p w14:paraId="3B4516AC" w14:textId="77777777" w:rsidR="007B1F66" w:rsidRDefault="007B1F66" w:rsidP="007B1F66">
      <w:pPr>
        <w:pStyle w:val="PL"/>
      </w:pPr>
      <w:r>
        <w:lastRenderedPageBreak/>
        <w:t xml:space="preserve">            $ref: 'TS29571_CommonData.yaml#/components/schemas/Gpsi'</w:t>
      </w:r>
    </w:p>
    <w:p w14:paraId="6483A4EA" w14:textId="77777777" w:rsidR="007B1F66" w:rsidRDefault="007B1F66" w:rsidP="007B1F66">
      <w:pPr>
        <w:pStyle w:val="PL"/>
      </w:pPr>
      <w:r>
        <w:t xml:space="preserve">          minItems: 1</w:t>
      </w:r>
    </w:p>
    <w:p w14:paraId="295A9C72" w14:textId="77777777" w:rsidR="007B1F66" w:rsidRDefault="007B1F66" w:rsidP="007B1F66">
      <w:pPr>
        <w:pStyle w:val="PL"/>
      </w:pPr>
      <w:r>
        <w:t xml:space="preserve">      required:</w:t>
      </w:r>
    </w:p>
    <w:p w14:paraId="1430896C" w14:textId="77777777" w:rsidR="007B1F66" w:rsidRDefault="007B1F66" w:rsidP="007B1F66">
      <w:pPr>
        <w:pStyle w:val="PL"/>
      </w:pPr>
      <w:r>
        <w:t xml:space="preserve">        - loc</w:t>
      </w:r>
    </w:p>
    <w:p w14:paraId="2514BD11" w14:textId="77777777" w:rsidR="007B1F66" w:rsidRDefault="007B1F66" w:rsidP="007B1F66">
      <w:pPr>
        <w:pStyle w:val="PL"/>
      </w:pPr>
      <w:r>
        <w:t xml:space="preserve">      oneOf:</w:t>
      </w:r>
    </w:p>
    <w:p w14:paraId="27A5FDEF" w14:textId="77777777" w:rsidR="007B1F66" w:rsidRDefault="007B1F66" w:rsidP="007B1F66">
      <w:pPr>
        <w:pStyle w:val="PL"/>
      </w:pPr>
      <w:r>
        <w:t xml:space="preserve">        - required: [supis]</w:t>
      </w:r>
    </w:p>
    <w:p w14:paraId="260B7B9D" w14:textId="77777777" w:rsidR="007B1F66" w:rsidRDefault="007B1F66" w:rsidP="007B1F66">
      <w:pPr>
        <w:pStyle w:val="PL"/>
      </w:pPr>
      <w:r>
        <w:t xml:space="preserve">        - required: [gpsis]</w:t>
      </w:r>
    </w:p>
    <w:p w14:paraId="2191FBF2" w14:textId="77777777" w:rsidR="007B1F66" w:rsidRDefault="007B1F66" w:rsidP="007B1F66">
      <w:pPr>
        <w:pStyle w:val="PL"/>
      </w:pPr>
    </w:p>
    <w:p w14:paraId="787B3872" w14:textId="77777777" w:rsidR="007B1F66" w:rsidRDefault="007B1F66" w:rsidP="007B1F66">
      <w:pPr>
        <w:pStyle w:val="PL"/>
      </w:pPr>
      <w:r>
        <w:t xml:space="preserve">    UeCommunication:</w:t>
      </w:r>
    </w:p>
    <w:p w14:paraId="2A315CD6" w14:textId="77777777" w:rsidR="007B1F66" w:rsidRDefault="007B1F66" w:rsidP="007B1F66">
      <w:pPr>
        <w:pStyle w:val="PL"/>
      </w:pPr>
      <w:r>
        <w:t xml:space="preserve">      description: Represents UE communication information.</w:t>
      </w:r>
    </w:p>
    <w:p w14:paraId="42C3351D" w14:textId="77777777" w:rsidR="007B1F66" w:rsidRDefault="007B1F66" w:rsidP="007B1F66">
      <w:pPr>
        <w:pStyle w:val="PL"/>
      </w:pPr>
      <w:r>
        <w:t xml:space="preserve">      type: object</w:t>
      </w:r>
    </w:p>
    <w:p w14:paraId="55D97C4A" w14:textId="77777777" w:rsidR="007B1F66" w:rsidRDefault="007B1F66" w:rsidP="007B1F66">
      <w:pPr>
        <w:pStyle w:val="PL"/>
      </w:pPr>
      <w:r>
        <w:t xml:space="preserve">      properties:</w:t>
      </w:r>
    </w:p>
    <w:p w14:paraId="13820C29" w14:textId="77777777" w:rsidR="007B1F66" w:rsidRDefault="007B1F66" w:rsidP="007B1F66">
      <w:pPr>
        <w:pStyle w:val="PL"/>
      </w:pPr>
      <w:r>
        <w:t xml:space="preserve">        commDur:</w:t>
      </w:r>
    </w:p>
    <w:p w14:paraId="7F193C3C" w14:textId="77777777" w:rsidR="007B1F66" w:rsidRDefault="007B1F66" w:rsidP="007B1F66">
      <w:pPr>
        <w:pStyle w:val="PL"/>
      </w:pPr>
      <w:r>
        <w:t xml:space="preserve">          $ref: 'TS29571_CommonData.yaml#/components/schemas/DurationSec'</w:t>
      </w:r>
    </w:p>
    <w:p w14:paraId="0628C49C" w14:textId="77777777" w:rsidR="007B1F66" w:rsidRDefault="007B1F66" w:rsidP="007B1F66">
      <w:pPr>
        <w:pStyle w:val="PL"/>
      </w:pPr>
      <w:r>
        <w:t xml:space="preserve">        commDurVariance:</w:t>
      </w:r>
    </w:p>
    <w:p w14:paraId="650B3D0E" w14:textId="77777777" w:rsidR="007B1F66" w:rsidRDefault="007B1F66" w:rsidP="007B1F66">
      <w:pPr>
        <w:pStyle w:val="PL"/>
      </w:pPr>
      <w:r>
        <w:t xml:space="preserve">          $ref: 'TS29571_CommonData.yaml#/components/schemas/Float'</w:t>
      </w:r>
    </w:p>
    <w:p w14:paraId="7B323E9D" w14:textId="77777777" w:rsidR="007B1F66" w:rsidRDefault="007B1F66" w:rsidP="007B1F66">
      <w:pPr>
        <w:pStyle w:val="PL"/>
      </w:pPr>
      <w:r>
        <w:t xml:space="preserve">        perioTime:</w:t>
      </w:r>
    </w:p>
    <w:p w14:paraId="519908E4" w14:textId="77777777" w:rsidR="007B1F66" w:rsidRDefault="007B1F66" w:rsidP="007B1F66">
      <w:pPr>
        <w:pStyle w:val="PL"/>
      </w:pPr>
      <w:r>
        <w:t xml:space="preserve">          $ref: 'TS29571_CommonData.yaml#/components/schemas/DurationSec'</w:t>
      </w:r>
    </w:p>
    <w:p w14:paraId="76F6F668" w14:textId="77777777" w:rsidR="007B1F66" w:rsidRDefault="007B1F66" w:rsidP="007B1F66">
      <w:pPr>
        <w:pStyle w:val="PL"/>
      </w:pPr>
      <w:r>
        <w:t xml:space="preserve">        perioTimeVariance:</w:t>
      </w:r>
    </w:p>
    <w:p w14:paraId="7B57DCFA" w14:textId="77777777" w:rsidR="007B1F66" w:rsidRDefault="007B1F66" w:rsidP="007B1F66">
      <w:pPr>
        <w:pStyle w:val="PL"/>
      </w:pPr>
      <w:r>
        <w:t xml:space="preserve">          $ref: 'TS29571_CommonData.yaml#/components/schemas/Float'</w:t>
      </w:r>
    </w:p>
    <w:p w14:paraId="74C563EB" w14:textId="77777777" w:rsidR="007B1F66" w:rsidRDefault="007B1F66" w:rsidP="007B1F66">
      <w:pPr>
        <w:pStyle w:val="PL"/>
      </w:pPr>
      <w:r>
        <w:t xml:space="preserve">        ts:</w:t>
      </w:r>
    </w:p>
    <w:p w14:paraId="53972D60" w14:textId="77777777" w:rsidR="007B1F66" w:rsidRDefault="007B1F66" w:rsidP="007B1F66">
      <w:pPr>
        <w:pStyle w:val="PL"/>
      </w:pPr>
      <w:r>
        <w:t xml:space="preserve">          $ref: 'TS29571_CommonData.yaml#/components/schemas/DateTime'</w:t>
      </w:r>
    </w:p>
    <w:p w14:paraId="69B49137" w14:textId="77777777" w:rsidR="007B1F66" w:rsidRDefault="007B1F66" w:rsidP="007B1F66">
      <w:pPr>
        <w:pStyle w:val="PL"/>
      </w:pPr>
      <w:r>
        <w:t xml:space="preserve">        tsVariance:</w:t>
      </w:r>
    </w:p>
    <w:p w14:paraId="4F33E6E9" w14:textId="77777777" w:rsidR="007B1F66" w:rsidRDefault="007B1F66" w:rsidP="007B1F66">
      <w:pPr>
        <w:pStyle w:val="PL"/>
      </w:pPr>
      <w:r>
        <w:t xml:space="preserve">          $ref: 'TS29571_CommonData.yaml#/components/schemas/Float'</w:t>
      </w:r>
    </w:p>
    <w:p w14:paraId="152E631F" w14:textId="77777777" w:rsidR="007B1F66" w:rsidRDefault="007B1F66" w:rsidP="007B1F66">
      <w:pPr>
        <w:pStyle w:val="PL"/>
      </w:pPr>
      <w:r>
        <w:t xml:space="preserve">        recurringTime:</w:t>
      </w:r>
    </w:p>
    <w:p w14:paraId="2F9D5402" w14:textId="77777777" w:rsidR="007B1F66" w:rsidRDefault="007B1F66" w:rsidP="007B1F66">
      <w:pPr>
        <w:pStyle w:val="PL"/>
      </w:pPr>
      <w:r>
        <w:t xml:space="preserve">          $ref: 'TS29122_CpProvisioning.yaml#/components/schemas/ScheduledCommunicationTime'</w:t>
      </w:r>
    </w:p>
    <w:p w14:paraId="41ACAFF6" w14:textId="77777777" w:rsidR="007B1F66" w:rsidRDefault="007B1F66" w:rsidP="007B1F66">
      <w:pPr>
        <w:pStyle w:val="PL"/>
      </w:pPr>
      <w:r>
        <w:t xml:space="preserve">        trafChar:</w:t>
      </w:r>
    </w:p>
    <w:p w14:paraId="18E7450A" w14:textId="77777777" w:rsidR="007B1F66" w:rsidRDefault="007B1F66" w:rsidP="007B1F66">
      <w:pPr>
        <w:pStyle w:val="PL"/>
      </w:pPr>
      <w:r>
        <w:t xml:space="preserve">          $ref: '#/components/schemas/TrafficCharacterization'</w:t>
      </w:r>
    </w:p>
    <w:p w14:paraId="7B504DD9" w14:textId="77777777" w:rsidR="007B1F66" w:rsidRDefault="007B1F66" w:rsidP="007B1F66">
      <w:pPr>
        <w:pStyle w:val="PL"/>
      </w:pPr>
      <w:r>
        <w:t xml:space="preserve">        ratio:</w:t>
      </w:r>
    </w:p>
    <w:p w14:paraId="52C76708" w14:textId="77777777" w:rsidR="007B1F66" w:rsidRDefault="007B1F66" w:rsidP="007B1F66">
      <w:pPr>
        <w:pStyle w:val="PL"/>
      </w:pPr>
      <w:r>
        <w:t xml:space="preserve">          $ref: 'TS29571_CommonData.yaml#/components/schemas/SamplingRatio'</w:t>
      </w:r>
    </w:p>
    <w:p w14:paraId="46C878A5" w14:textId="77777777" w:rsidR="007B1F66" w:rsidRDefault="007B1F66" w:rsidP="007B1F66">
      <w:pPr>
        <w:pStyle w:val="PL"/>
      </w:pPr>
      <w:r>
        <w:t xml:space="preserve">        </w:t>
      </w:r>
      <w:r>
        <w:rPr>
          <w:lang w:eastAsia="zh-CN"/>
        </w:rPr>
        <w:t>perioCommInd</w:t>
      </w:r>
      <w:r>
        <w:t>:</w:t>
      </w:r>
    </w:p>
    <w:p w14:paraId="13C92A82" w14:textId="77777777" w:rsidR="007B1F66" w:rsidRDefault="007B1F66" w:rsidP="007B1F66">
      <w:pPr>
        <w:pStyle w:val="PL"/>
      </w:pPr>
      <w:r>
        <w:t xml:space="preserve">          type: boolean</w:t>
      </w:r>
    </w:p>
    <w:p w14:paraId="27708B87" w14:textId="77777777" w:rsidR="007B1F66" w:rsidRDefault="007B1F66" w:rsidP="007B1F66">
      <w:pPr>
        <w:pStyle w:val="PL"/>
        <w:rPr>
          <w:lang w:eastAsia="zh-CN"/>
        </w:rPr>
      </w:pPr>
      <w:r>
        <w:t xml:space="preserve">          description: </w:t>
      </w:r>
      <w:r>
        <w:rPr>
          <w:lang w:eastAsia="zh-CN"/>
        </w:rPr>
        <w:t>&gt;</w:t>
      </w:r>
    </w:p>
    <w:p w14:paraId="23A58CC4" w14:textId="77777777" w:rsidR="007B1F66" w:rsidRDefault="007B1F66" w:rsidP="007B1F66">
      <w:pPr>
        <w:pStyle w:val="PL"/>
      </w:pPr>
      <w:r>
        <w:t xml:space="preserve">            This attribute indicates whether the UE communicates periodically or not. Set to "true"</w:t>
      </w:r>
    </w:p>
    <w:p w14:paraId="21160310" w14:textId="77777777" w:rsidR="007B1F66" w:rsidRDefault="007B1F66" w:rsidP="007B1F66">
      <w:pPr>
        <w:pStyle w:val="PL"/>
      </w:pPr>
      <w:r>
        <w:t xml:space="preserve">            to indicate the UE communicates periodically, otherwise set to "false" or omitted.</w:t>
      </w:r>
    </w:p>
    <w:p w14:paraId="648037B4" w14:textId="77777777" w:rsidR="007B1F66" w:rsidRDefault="007B1F66" w:rsidP="007B1F66">
      <w:pPr>
        <w:pStyle w:val="PL"/>
      </w:pPr>
      <w:r>
        <w:t xml:space="preserve">        confidence:</w:t>
      </w:r>
    </w:p>
    <w:p w14:paraId="25E5EBC1" w14:textId="77777777" w:rsidR="007B1F66" w:rsidRDefault="007B1F66" w:rsidP="007B1F66">
      <w:pPr>
        <w:pStyle w:val="PL"/>
      </w:pPr>
      <w:r>
        <w:t xml:space="preserve">          $ref: 'TS29571_CommonData.yaml#/components/schemas/Uinteger'</w:t>
      </w:r>
    </w:p>
    <w:p w14:paraId="00920C28" w14:textId="77777777" w:rsidR="007B1F66" w:rsidRDefault="007B1F66" w:rsidP="007B1F66">
      <w:pPr>
        <w:pStyle w:val="PL"/>
      </w:pPr>
      <w:r>
        <w:t xml:space="preserve">        anaOfAppList:</w:t>
      </w:r>
    </w:p>
    <w:p w14:paraId="7DE9011E" w14:textId="77777777" w:rsidR="007B1F66" w:rsidRDefault="007B1F66" w:rsidP="007B1F66">
      <w:pPr>
        <w:pStyle w:val="PL"/>
      </w:pPr>
      <w:r>
        <w:t xml:space="preserve">          $ref: '#/components/schemas/AppListForUeComm'</w:t>
      </w:r>
    </w:p>
    <w:p w14:paraId="6EDCCAA4" w14:textId="77777777" w:rsidR="007B1F66" w:rsidRDefault="007B1F66" w:rsidP="007B1F66">
      <w:pPr>
        <w:pStyle w:val="PL"/>
      </w:pPr>
      <w:r>
        <w:t xml:space="preserve">        </w:t>
      </w:r>
      <w:r>
        <w:rPr>
          <w:lang w:eastAsia="zh-CN"/>
        </w:rPr>
        <w:t>sessInactTimer</w:t>
      </w:r>
      <w:r>
        <w:t>:</w:t>
      </w:r>
    </w:p>
    <w:p w14:paraId="2756ECCA" w14:textId="77777777" w:rsidR="007B1F66" w:rsidRDefault="007B1F66" w:rsidP="007B1F66">
      <w:pPr>
        <w:pStyle w:val="PL"/>
      </w:pPr>
      <w:r>
        <w:t xml:space="preserve">          $ref: '#/components/schemas/</w:t>
      </w:r>
      <w:r>
        <w:rPr>
          <w:lang w:eastAsia="zh-CN"/>
        </w:rPr>
        <w:t>SessInactTimer</w:t>
      </w:r>
      <w:r>
        <w:t>ForUeComm'</w:t>
      </w:r>
    </w:p>
    <w:p w14:paraId="4CC6DAEC" w14:textId="77777777" w:rsidR="007B1F66" w:rsidRDefault="007B1F66" w:rsidP="007B1F66">
      <w:pPr>
        <w:pStyle w:val="PL"/>
      </w:pPr>
      <w:r>
        <w:t xml:space="preserve">      allOf:</w:t>
      </w:r>
    </w:p>
    <w:p w14:paraId="03C96BE6" w14:textId="77777777" w:rsidR="007B1F66" w:rsidRDefault="007B1F66" w:rsidP="007B1F66">
      <w:pPr>
        <w:pStyle w:val="PL"/>
      </w:pPr>
      <w:r>
        <w:t xml:space="preserve">        - required: [commDur]</w:t>
      </w:r>
    </w:p>
    <w:p w14:paraId="613D1A10" w14:textId="77777777" w:rsidR="007B1F66" w:rsidRDefault="007B1F66" w:rsidP="007B1F66">
      <w:pPr>
        <w:pStyle w:val="PL"/>
      </w:pPr>
      <w:r>
        <w:t xml:space="preserve">        - required: [trafChar]</w:t>
      </w:r>
    </w:p>
    <w:p w14:paraId="001DCAE8" w14:textId="77777777" w:rsidR="007B1F66" w:rsidRDefault="007B1F66" w:rsidP="007B1F6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1FDD9C3" w14:textId="77777777" w:rsidR="007B1F66" w:rsidRDefault="007B1F66" w:rsidP="007B1F66">
      <w:pPr>
        <w:pStyle w:val="PL"/>
        <w:rPr>
          <w:lang w:eastAsia="zh-CN"/>
        </w:rPr>
      </w:pPr>
      <w:r>
        <w:rPr>
          <w:lang w:eastAsia="zh-CN"/>
        </w:rPr>
        <w:t xml:space="preserve">          - required: [</w:t>
      </w:r>
      <w:r>
        <w:t>ts</w:t>
      </w:r>
      <w:r>
        <w:rPr>
          <w:lang w:eastAsia="zh-CN"/>
        </w:rPr>
        <w:t>]</w:t>
      </w:r>
    </w:p>
    <w:p w14:paraId="5297B926" w14:textId="77777777" w:rsidR="007B1F66" w:rsidRDefault="007B1F66" w:rsidP="007B1F66">
      <w:pPr>
        <w:pStyle w:val="PL"/>
      </w:pPr>
      <w:r>
        <w:rPr>
          <w:lang w:eastAsia="zh-CN"/>
        </w:rPr>
        <w:t xml:space="preserve">          - required: [recurringTime]</w:t>
      </w:r>
    </w:p>
    <w:p w14:paraId="21A6CE90" w14:textId="77777777" w:rsidR="007B1F66" w:rsidRDefault="007B1F66" w:rsidP="007B1F66">
      <w:pPr>
        <w:pStyle w:val="PL"/>
      </w:pPr>
      <w:r>
        <w:t xml:space="preserve">    TrafficCharacterization:</w:t>
      </w:r>
    </w:p>
    <w:p w14:paraId="174F3B9D" w14:textId="77777777" w:rsidR="007B1F66" w:rsidRDefault="007B1F66" w:rsidP="007B1F66">
      <w:pPr>
        <w:pStyle w:val="PL"/>
      </w:pPr>
      <w:r>
        <w:t xml:space="preserve">      description: Identifies the detailed traffic characterization.</w:t>
      </w:r>
    </w:p>
    <w:p w14:paraId="55AEAC95" w14:textId="77777777" w:rsidR="007B1F66" w:rsidRDefault="007B1F66" w:rsidP="007B1F66">
      <w:pPr>
        <w:pStyle w:val="PL"/>
      </w:pPr>
      <w:r>
        <w:t xml:space="preserve">      type: object</w:t>
      </w:r>
    </w:p>
    <w:p w14:paraId="291FB2F6" w14:textId="77777777" w:rsidR="007B1F66" w:rsidRDefault="007B1F66" w:rsidP="007B1F66">
      <w:pPr>
        <w:pStyle w:val="PL"/>
      </w:pPr>
      <w:r>
        <w:t xml:space="preserve">      properties:</w:t>
      </w:r>
    </w:p>
    <w:p w14:paraId="4021513F" w14:textId="77777777" w:rsidR="007B1F66" w:rsidRDefault="007B1F66" w:rsidP="007B1F66">
      <w:pPr>
        <w:pStyle w:val="PL"/>
      </w:pPr>
      <w:r>
        <w:t xml:space="preserve">        dnn:</w:t>
      </w:r>
    </w:p>
    <w:p w14:paraId="5936BB79" w14:textId="77777777" w:rsidR="007B1F66" w:rsidRDefault="007B1F66" w:rsidP="007B1F66">
      <w:pPr>
        <w:pStyle w:val="PL"/>
      </w:pPr>
      <w:r>
        <w:t xml:space="preserve">          $ref: 'TS29571_CommonData.yaml#/components/schemas/Dnn'</w:t>
      </w:r>
    </w:p>
    <w:p w14:paraId="23C2E5C7" w14:textId="77777777" w:rsidR="007B1F66" w:rsidRDefault="007B1F66" w:rsidP="007B1F66">
      <w:pPr>
        <w:pStyle w:val="PL"/>
      </w:pPr>
      <w:r>
        <w:t xml:space="preserve">        snssai:</w:t>
      </w:r>
    </w:p>
    <w:p w14:paraId="06F5CE73" w14:textId="77777777" w:rsidR="007B1F66" w:rsidRDefault="007B1F66" w:rsidP="007B1F66">
      <w:pPr>
        <w:pStyle w:val="PL"/>
      </w:pPr>
      <w:r>
        <w:t xml:space="preserve">          $ref: 'TS29571_CommonData.yaml#/components/schemas/Snssai'</w:t>
      </w:r>
    </w:p>
    <w:p w14:paraId="1EFDCC60" w14:textId="77777777" w:rsidR="007B1F66" w:rsidRDefault="007B1F66" w:rsidP="007B1F66">
      <w:pPr>
        <w:pStyle w:val="PL"/>
      </w:pPr>
      <w:r>
        <w:t xml:space="preserve">        appId:</w:t>
      </w:r>
    </w:p>
    <w:p w14:paraId="09963401" w14:textId="77777777" w:rsidR="007B1F66" w:rsidRDefault="007B1F66" w:rsidP="007B1F66">
      <w:pPr>
        <w:pStyle w:val="PL"/>
      </w:pPr>
      <w:r>
        <w:t xml:space="preserve">          $ref: 'TS29571_CommonData.yaml#/components/schemas/ApplicationId'</w:t>
      </w:r>
    </w:p>
    <w:p w14:paraId="6255B585" w14:textId="77777777" w:rsidR="007B1F66" w:rsidRDefault="007B1F66" w:rsidP="007B1F66">
      <w:pPr>
        <w:pStyle w:val="PL"/>
      </w:pPr>
      <w:r>
        <w:t xml:space="preserve">        fDescs:</w:t>
      </w:r>
    </w:p>
    <w:p w14:paraId="0D21A123" w14:textId="77777777" w:rsidR="007B1F66" w:rsidRDefault="007B1F66" w:rsidP="007B1F66">
      <w:pPr>
        <w:pStyle w:val="PL"/>
      </w:pPr>
      <w:r>
        <w:t xml:space="preserve">          type: array</w:t>
      </w:r>
    </w:p>
    <w:p w14:paraId="5E2F6BD1" w14:textId="77777777" w:rsidR="007B1F66" w:rsidRDefault="007B1F66" w:rsidP="007B1F66">
      <w:pPr>
        <w:pStyle w:val="PL"/>
      </w:pPr>
      <w:r>
        <w:t xml:space="preserve">          items:</w:t>
      </w:r>
    </w:p>
    <w:p w14:paraId="5C48224A" w14:textId="77777777" w:rsidR="007B1F66" w:rsidRDefault="007B1F66" w:rsidP="007B1F66">
      <w:pPr>
        <w:pStyle w:val="PL"/>
      </w:pPr>
      <w:r>
        <w:t xml:space="preserve">            $ref: '#/components/schemas/IpEthFlowDescription'</w:t>
      </w:r>
    </w:p>
    <w:p w14:paraId="56586A44" w14:textId="77777777" w:rsidR="007B1F66" w:rsidRDefault="007B1F66" w:rsidP="007B1F66">
      <w:pPr>
        <w:pStyle w:val="PL"/>
      </w:pPr>
      <w:r>
        <w:t xml:space="preserve">          minItems: 1</w:t>
      </w:r>
    </w:p>
    <w:p w14:paraId="18F1966F" w14:textId="77777777" w:rsidR="007B1F66" w:rsidRDefault="007B1F66" w:rsidP="007B1F66">
      <w:pPr>
        <w:pStyle w:val="PL"/>
      </w:pPr>
      <w:r>
        <w:t xml:space="preserve">          maxItems: 2</w:t>
      </w:r>
    </w:p>
    <w:p w14:paraId="0724F11A" w14:textId="77777777" w:rsidR="007B1F66" w:rsidRDefault="007B1F66" w:rsidP="007B1F66">
      <w:pPr>
        <w:pStyle w:val="PL"/>
      </w:pPr>
      <w:r>
        <w:t xml:space="preserve">        ulVol:</w:t>
      </w:r>
    </w:p>
    <w:p w14:paraId="2F421E94" w14:textId="77777777" w:rsidR="007B1F66" w:rsidRDefault="007B1F66" w:rsidP="007B1F66">
      <w:pPr>
        <w:pStyle w:val="PL"/>
      </w:pPr>
      <w:r>
        <w:t xml:space="preserve">          $ref: 'TS29122_CommonData.yaml#/components/schemas/Volume'</w:t>
      </w:r>
    </w:p>
    <w:p w14:paraId="169BED15" w14:textId="77777777" w:rsidR="007B1F66" w:rsidRDefault="007B1F66" w:rsidP="007B1F66">
      <w:pPr>
        <w:pStyle w:val="PL"/>
      </w:pPr>
      <w:r>
        <w:t xml:space="preserve">        ulVolVariance:</w:t>
      </w:r>
    </w:p>
    <w:p w14:paraId="76E305E2" w14:textId="77777777" w:rsidR="007B1F66" w:rsidRDefault="007B1F66" w:rsidP="007B1F66">
      <w:pPr>
        <w:pStyle w:val="PL"/>
      </w:pPr>
      <w:r>
        <w:t xml:space="preserve">          $ref: 'TS29571_CommonData.yaml#/components/schemas/Float'</w:t>
      </w:r>
    </w:p>
    <w:p w14:paraId="7E65A556" w14:textId="77777777" w:rsidR="007B1F66" w:rsidRDefault="007B1F66" w:rsidP="007B1F66">
      <w:pPr>
        <w:pStyle w:val="PL"/>
      </w:pPr>
      <w:r>
        <w:t xml:space="preserve">        dlVol:</w:t>
      </w:r>
    </w:p>
    <w:p w14:paraId="1C84C65C" w14:textId="77777777" w:rsidR="007B1F66" w:rsidRDefault="007B1F66" w:rsidP="007B1F66">
      <w:pPr>
        <w:pStyle w:val="PL"/>
      </w:pPr>
      <w:r>
        <w:t xml:space="preserve">          $ref: 'TS29122_CommonData.yaml#/components/schemas/Volume'</w:t>
      </w:r>
    </w:p>
    <w:p w14:paraId="2CBA837A" w14:textId="77777777" w:rsidR="007B1F66" w:rsidRDefault="007B1F66" w:rsidP="007B1F66">
      <w:pPr>
        <w:pStyle w:val="PL"/>
      </w:pPr>
      <w:r>
        <w:t xml:space="preserve">        dlVolVariance:</w:t>
      </w:r>
    </w:p>
    <w:p w14:paraId="0A52A0D0" w14:textId="77777777" w:rsidR="007B1F66" w:rsidRDefault="007B1F66" w:rsidP="007B1F66">
      <w:pPr>
        <w:pStyle w:val="PL"/>
      </w:pPr>
      <w:r>
        <w:t xml:space="preserve">          $ref: 'TS29571_CommonData.yaml#/components/schemas/Float'</w:t>
      </w:r>
    </w:p>
    <w:p w14:paraId="1EEFF59A" w14:textId="77777777" w:rsidR="007B1F66" w:rsidRDefault="007B1F66" w:rsidP="007B1F66">
      <w:pPr>
        <w:pStyle w:val="PL"/>
      </w:pPr>
      <w:r>
        <w:t xml:space="preserve">      anyOf:</w:t>
      </w:r>
    </w:p>
    <w:p w14:paraId="76ADC499" w14:textId="77777777" w:rsidR="007B1F66" w:rsidRDefault="007B1F66" w:rsidP="007B1F66">
      <w:pPr>
        <w:pStyle w:val="PL"/>
      </w:pPr>
      <w:r>
        <w:t xml:space="preserve">        - required: [ulVol]</w:t>
      </w:r>
    </w:p>
    <w:p w14:paraId="035C0F82" w14:textId="77777777" w:rsidR="007B1F66" w:rsidRDefault="007B1F66" w:rsidP="007B1F66">
      <w:pPr>
        <w:pStyle w:val="PL"/>
      </w:pPr>
      <w:r>
        <w:t xml:space="preserve">        - required: [dlVol]</w:t>
      </w:r>
    </w:p>
    <w:p w14:paraId="7DCB8D52" w14:textId="77777777" w:rsidR="007B1F66" w:rsidRDefault="007B1F66" w:rsidP="007B1F66">
      <w:pPr>
        <w:pStyle w:val="PL"/>
      </w:pPr>
    </w:p>
    <w:p w14:paraId="04F96B3E" w14:textId="77777777" w:rsidR="007B1F66" w:rsidRDefault="007B1F66" w:rsidP="007B1F66">
      <w:pPr>
        <w:pStyle w:val="PL"/>
      </w:pPr>
      <w:r>
        <w:t xml:space="preserve">    UserDataCongestionInfo:</w:t>
      </w:r>
    </w:p>
    <w:p w14:paraId="6F93E517" w14:textId="77777777" w:rsidR="007B1F66" w:rsidRDefault="007B1F66" w:rsidP="007B1F66">
      <w:pPr>
        <w:pStyle w:val="PL"/>
      </w:pPr>
      <w:r>
        <w:t xml:space="preserve">      description: Represents the user data congestion information.</w:t>
      </w:r>
    </w:p>
    <w:p w14:paraId="17C88CB5" w14:textId="77777777" w:rsidR="007B1F66" w:rsidRDefault="007B1F66" w:rsidP="007B1F66">
      <w:pPr>
        <w:pStyle w:val="PL"/>
      </w:pPr>
      <w:r>
        <w:t xml:space="preserve">      type: object</w:t>
      </w:r>
    </w:p>
    <w:p w14:paraId="03CABE38" w14:textId="77777777" w:rsidR="007B1F66" w:rsidRDefault="007B1F66" w:rsidP="007B1F66">
      <w:pPr>
        <w:pStyle w:val="PL"/>
      </w:pPr>
      <w:r>
        <w:lastRenderedPageBreak/>
        <w:t xml:space="preserve">      properties:</w:t>
      </w:r>
    </w:p>
    <w:p w14:paraId="13F0223E" w14:textId="77777777" w:rsidR="007B1F66" w:rsidRDefault="007B1F66" w:rsidP="007B1F66">
      <w:pPr>
        <w:pStyle w:val="PL"/>
      </w:pPr>
      <w:r>
        <w:t xml:space="preserve">        networkArea:</w:t>
      </w:r>
    </w:p>
    <w:p w14:paraId="7E5E6B54" w14:textId="77777777" w:rsidR="007B1F66" w:rsidRDefault="007B1F66" w:rsidP="007B1F66">
      <w:pPr>
        <w:pStyle w:val="PL"/>
      </w:pPr>
      <w:r>
        <w:t xml:space="preserve">          $ref: 'TS29554_Npcf_BDTPolicyControl.yaml#/components/schemas/NetworkAreaInfo'</w:t>
      </w:r>
    </w:p>
    <w:p w14:paraId="0748684F" w14:textId="77777777" w:rsidR="007B1F66" w:rsidRDefault="007B1F66" w:rsidP="007B1F66">
      <w:pPr>
        <w:pStyle w:val="PL"/>
      </w:pPr>
      <w:r>
        <w:t xml:space="preserve">        congestionInfo:</w:t>
      </w:r>
    </w:p>
    <w:p w14:paraId="7FD65CA9" w14:textId="77777777" w:rsidR="007B1F66" w:rsidRDefault="007B1F66" w:rsidP="007B1F66">
      <w:pPr>
        <w:pStyle w:val="PL"/>
      </w:pPr>
      <w:r>
        <w:t xml:space="preserve">          $ref: '#/components/schemas/CongestionInfo'</w:t>
      </w:r>
    </w:p>
    <w:p w14:paraId="5DADC7EA" w14:textId="77777777" w:rsidR="007B1F66" w:rsidRDefault="007B1F66" w:rsidP="007B1F66">
      <w:pPr>
        <w:pStyle w:val="PL"/>
      </w:pPr>
      <w:r>
        <w:t xml:space="preserve">        snssai:</w:t>
      </w:r>
    </w:p>
    <w:p w14:paraId="6EDB340C" w14:textId="77777777" w:rsidR="007B1F66" w:rsidRDefault="007B1F66" w:rsidP="007B1F66">
      <w:pPr>
        <w:pStyle w:val="PL"/>
      </w:pPr>
      <w:r>
        <w:t xml:space="preserve">          $ref: 'TS29571_CommonData.yaml#/components/schemas/Snssai'</w:t>
      </w:r>
    </w:p>
    <w:p w14:paraId="6A689A9B" w14:textId="77777777" w:rsidR="007B1F66" w:rsidRDefault="007B1F66" w:rsidP="007B1F66">
      <w:pPr>
        <w:pStyle w:val="PL"/>
      </w:pPr>
      <w:r>
        <w:t xml:space="preserve">      required:</w:t>
      </w:r>
    </w:p>
    <w:p w14:paraId="4A001C07" w14:textId="77777777" w:rsidR="007B1F66" w:rsidRDefault="007B1F66" w:rsidP="007B1F66">
      <w:pPr>
        <w:pStyle w:val="PL"/>
      </w:pPr>
      <w:r>
        <w:t xml:space="preserve">        - networkArea</w:t>
      </w:r>
    </w:p>
    <w:p w14:paraId="01400BB8" w14:textId="77777777" w:rsidR="007B1F66" w:rsidRDefault="007B1F66" w:rsidP="007B1F66">
      <w:pPr>
        <w:pStyle w:val="PL"/>
      </w:pPr>
      <w:r>
        <w:t xml:space="preserve">        - congestionInfo</w:t>
      </w:r>
    </w:p>
    <w:p w14:paraId="110E36C9" w14:textId="77777777" w:rsidR="007B1F66" w:rsidRDefault="007B1F66" w:rsidP="007B1F66">
      <w:pPr>
        <w:pStyle w:val="PL"/>
      </w:pPr>
    </w:p>
    <w:p w14:paraId="6958858D" w14:textId="77777777" w:rsidR="007B1F66" w:rsidRDefault="007B1F66" w:rsidP="007B1F66">
      <w:pPr>
        <w:pStyle w:val="PL"/>
      </w:pPr>
      <w:r>
        <w:t xml:space="preserve">    CongestionInfo:</w:t>
      </w:r>
    </w:p>
    <w:p w14:paraId="040850F9" w14:textId="77777777" w:rsidR="007B1F66" w:rsidRDefault="007B1F66" w:rsidP="007B1F66">
      <w:pPr>
        <w:pStyle w:val="PL"/>
      </w:pPr>
      <w:r>
        <w:t xml:space="preserve">      description: Represents the congestion information.</w:t>
      </w:r>
    </w:p>
    <w:p w14:paraId="4E171B0D" w14:textId="77777777" w:rsidR="007B1F66" w:rsidRDefault="007B1F66" w:rsidP="007B1F66">
      <w:pPr>
        <w:pStyle w:val="PL"/>
      </w:pPr>
      <w:r>
        <w:t xml:space="preserve">      type: object</w:t>
      </w:r>
    </w:p>
    <w:p w14:paraId="67759D35" w14:textId="77777777" w:rsidR="007B1F66" w:rsidRDefault="007B1F66" w:rsidP="007B1F66">
      <w:pPr>
        <w:pStyle w:val="PL"/>
      </w:pPr>
      <w:r>
        <w:t xml:space="preserve">      properties:</w:t>
      </w:r>
    </w:p>
    <w:p w14:paraId="261CF224" w14:textId="77777777" w:rsidR="007B1F66" w:rsidRDefault="007B1F66" w:rsidP="007B1F66">
      <w:pPr>
        <w:pStyle w:val="PL"/>
      </w:pPr>
      <w:r>
        <w:t xml:space="preserve">        congType:</w:t>
      </w:r>
    </w:p>
    <w:p w14:paraId="3F821A88" w14:textId="77777777" w:rsidR="007B1F66" w:rsidRDefault="007B1F66" w:rsidP="007B1F66">
      <w:pPr>
        <w:pStyle w:val="PL"/>
      </w:pPr>
      <w:r>
        <w:t xml:space="preserve">          $ref: '#/components/schemas/CongestionType'</w:t>
      </w:r>
    </w:p>
    <w:p w14:paraId="7D40A9DF" w14:textId="77777777" w:rsidR="007B1F66" w:rsidRDefault="007B1F66" w:rsidP="007B1F66">
      <w:pPr>
        <w:pStyle w:val="PL"/>
      </w:pPr>
      <w:r>
        <w:t xml:space="preserve">        timeIntev:</w:t>
      </w:r>
    </w:p>
    <w:p w14:paraId="34C1C161" w14:textId="77777777" w:rsidR="007B1F66" w:rsidRDefault="007B1F66" w:rsidP="007B1F66">
      <w:pPr>
        <w:pStyle w:val="PL"/>
      </w:pPr>
      <w:r>
        <w:t xml:space="preserve">          $ref: 'TS29122_CommonData.yaml#/components/schemas/TimeWindow'</w:t>
      </w:r>
    </w:p>
    <w:p w14:paraId="08247956" w14:textId="77777777" w:rsidR="007B1F66" w:rsidRDefault="007B1F66" w:rsidP="007B1F66">
      <w:pPr>
        <w:pStyle w:val="PL"/>
      </w:pPr>
      <w:r>
        <w:t xml:space="preserve">        nsi:</w:t>
      </w:r>
    </w:p>
    <w:p w14:paraId="7A4F9C93" w14:textId="77777777" w:rsidR="007B1F66" w:rsidRDefault="007B1F66" w:rsidP="007B1F66">
      <w:pPr>
        <w:pStyle w:val="PL"/>
      </w:pPr>
      <w:r>
        <w:t xml:space="preserve">          $ref: '#/components/schemas/ThresholdLevel'</w:t>
      </w:r>
    </w:p>
    <w:p w14:paraId="5B36A66A" w14:textId="77777777" w:rsidR="007B1F66" w:rsidRDefault="007B1F66" w:rsidP="007B1F66">
      <w:pPr>
        <w:pStyle w:val="PL"/>
      </w:pPr>
      <w:r>
        <w:t xml:space="preserve">        confidence:</w:t>
      </w:r>
    </w:p>
    <w:p w14:paraId="5A9B29D1" w14:textId="77777777" w:rsidR="007B1F66" w:rsidRDefault="007B1F66" w:rsidP="007B1F66">
      <w:pPr>
        <w:pStyle w:val="PL"/>
      </w:pPr>
      <w:r>
        <w:t xml:space="preserve">          $ref: 'TS29571_CommonData.yaml#/components/schemas/Uinteger'</w:t>
      </w:r>
    </w:p>
    <w:p w14:paraId="0DA013B1" w14:textId="77777777" w:rsidR="007B1F66" w:rsidRDefault="007B1F66" w:rsidP="007B1F66">
      <w:pPr>
        <w:pStyle w:val="PL"/>
      </w:pPr>
      <w:r>
        <w:t xml:space="preserve">        topAppListUl:</w:t>
      </w:r>
    </w:p>
    <w:p w14:paraId="51201BD5" w14:textId="77777777" w:rsidR="007B1F66" w:rsidRDefault="007B1F66" w:rsidP="007B1F66">
      <w:pPr>
        <w:pStyle w:val="PL"/>
      </w:pPr>
      <w:r>
        <w:t xml:space="preserve">          type: array</w:t>
      </w:r>
    </w:p>
    <w:p w14:paraId="57D88C80" w14:textId="77777777" w:rsidR="007B1F66" w:rsidRDefault="007B1F66" w:rsidP="007B1F66">
      <w:pPr>
        <w:pStyle w:val="PL"/>
      </w:pPr>
      <w:r>
        <w:t xml:space="preserve">          items:</w:t>
      </w:r>
    </w:p>
    <w:p w14:paraId="2992E756" w14:textId="77777777" w:rsidR="007B1F66" w:rsidRDefault="007B1F66" w:rsidP="007B1F66">
      <w:pPr>
        <w:pStyle w:val="PL"/>
      </w:pPr>
      <w:r>
        <w:t xml:space="preserve">            $ref: '#/components/schemas/TopApplication'</w:t>
      </w:r>
    </w:p>
    <w:p w14:paraId="03C1AA1C" w14:textId="77777777" w:rsidR="007B1F66" w:rsidRDefault="007B1F66" w:rsidP="007B1F66">
      <w:pPr>
        <w:pStyle w:val="PL"/>
      </w:pPr>
      <w:r>
        <w:t xml:space="preserve">          minItems: 1</w:t>
      </w:r>
    </w:p>
    <w:p w14:paraId="37A79BCF" w14:textId="77777777" w:rsidR="007B1F66" w:rsidRDefault="007B1F66" w:rsidP="007B1F66">
      <w:pPr>
        <w:pStyle w:val="PL"/>
      </w:pPr>
      <w:r>
        <w:t xml:space="preserve">        topAppListDl:</w:t>
      </w:r>
    </w:p>
    <w:p w14:paraId="34113169" w14:textId="77777777" w:rsidR="007B1F66" w:rsidRDefault="007B1F66" w:rsidP="007B1F66">
      <w:pPr>
        <w:pStyle w:val="PL"/>
      </w:pPr>
      <w:r>
        <w:t xml:space="preserve">          type: array</w:t>
      </w:r>
    </w:p>
    <w:p w14:paraId="12A1617D" w14:textId="77777777" w:rsidR="007B1F66" w:rsidRDefault="007B1F66" w:rsidP="007B1F66">
      <w:pPr>
        <w:pStyle w:val="PL"/>
      </w:pPr>
      <w:r>
        <w:t xml:space="preserve">          items:</w:t>
      </w:r>
    </w:p>
    <w:p w14:paraId="5425B1CE" w14:textId="77777777" w:rsidR="007B1F66" w:rsidRDefault="007B1F66" w:rsidP="007B1F66">
      <w:pPr>
        <w:pStyle w:val="PL"/>
      </w:pPr>
      <w:r>
        <w:t xml:space="preserve">            $ref: '#/components/schemas/TopApplication'</w:t>
      </w:r>
    </w:p>
    <w:p w14:paraId="45230AEC" w14:textId="77777777" w:rsidR="007B1F66" w:rsidRDefault="007B1F66" w:rsidP="007B1F66">
      <w:pPr>
        <w:pStyle w:val="PL"/>
      </w:pPr>
      <w:r>
        <w:t xml:space="preserve">          minItems: 1</w:t>
      </w:r>
    </w:p>
    <w:p w14:paraId="6C66C677" w14:textId="77777777" w:rsidR="007B1F66" w:rsidRDefault="007B1F66" w:rsidP="007B1F66">
      <w:pPr>
        <w:pStyle w:val="PL"/>
      </w:pPr>
      <w:r>
        <w:t xml:space="preserve">      required:</w:t>
      </w:r>
    </w:p>
    <w:p w14:paraId="3DD8AF0E" w14:textId="77777777" w:rsidR="007B1F66" w:rsidRDefault="007B1F66" w:rsidP="007B1F66">
      <w:pPr>
        <w:pStyle w:val="PL"/>
      </w:pPr>
      <w:r>
        <w:t xml:space="preserve">        - congType</w:t>
      </w:r>
    </w:p>
    <w:p w14:paraId="3CC06E40" w14:textId="77777777" w:rsidR="007B1F66" w:rsidRDefault="007B1F66" w:rsidP="007B1F66">
      <w:pPr>
        <w:pStyle w:val="PL"/>
      </w:pPr>
      <w:r>
        <w:t xml:space="preserve">        - timeIntev</w:t>
      </w:r>
    </w:p>
    <w:p w14:paraId="3D524FA3" w14:textId="77777777" w:rsidR="007B1F66" w:rsidRDefault="007B1F66" w:rsidP="007B1F66">
      <w:pPr>
        <w:pStyle w:val="PL"/>
      </w:pPr>
      <w:r>
        <w:t xml:space="preserve">        - nsi</w:t>
      </w:r>
    </w:p>
    <w:p w14:paraId="19C5F782" w14:textId="77777777" w:rsidR="007B1F66" w:rsidRDefault="007B1F66" w:rsidP="007B1F66">
      <w:pPr>
        <w:pStyle w:val="PL"/>
      </w:pPr>
    </w:p>
    <w:p w14:paraId="5AB50127" w14:textId="77777777" w:rsidR="007B1F66" w:rsidRDefault="007B1F66" w:rsidP="007B1F66">
      <w:pPr>
        <w:pStyle w:val="PL"/>
      </w:pPr>
      <w:r>
        <w:t xml:space="preserve">    TopApplication:</w:t>
      </w:r>
    </w:p>
    <w:p w14:paraId="6CFA2795" w14:textId="77777777" w:rsidR="007B1F66" w:rsidRDefault="007B1F66" w:rsidP="007B1F66">
      <w:pPr>
        <w:pStyle w:val="PL"/>
      </w:pPr>
      <w:r>
        <w:t xml:space="preserve">      description: Top application that contributes the most to the traffic.</w:t>
      </w:r>
    </w:p>
    <w:p w14:paraId="53CD66FB" w14:textId="77777777" w:rsidR="007B1F66" w:rsidRDefault="007B1F66" w:rsidP="007B1F66">
      <w:pPr>
        <w:pStyle w:val="PL"/>
      </w:pPr>
      <w:r>
        <w:t xml:space="preserve">      type: object</w:t>
      </w:r>
    </w:p>
    <w:p w14:paraId="09F47BBC" w14:textId="77777777" w:rsidR="007B1F66" w:rsidRDefault="007B1F66" w:rsidP="007B1F66">
      <w:pPr>
        <w:pStyle w:val="PL"/>
      </w:pPr>
      <w:r>
        <w:t xml:space="preserve">      properties:</w:t>
      </w:r>
    </w:p>
    <w:p w14:paraId="033B98E4" w14:textId="77777777" w:rsidR="007B1F66" w:rsidRDefault="007B1F66" w:rsidP="007B1F66">
      <w:pPr>
        <w:pStyle w:val="PL"/>
      </w:pPr>
      <w:r>
        <w:t xml:space="preserve">        appId:</w:t>
      </w:r>
    </w:p>
    <w:p w14:paraId="20652225" w14:textId="77777777" w:rsidR="007B1F66" w:rsidRDefault="007B1F66" w:rsidP="007B1F66">
      <w:pPr>
        <w:pStyle w:val="PL"/>
      </w:pPr>
      <w:r>
        <w:t xml:space="preserve">          $ref: 'TS29571_CommonData.yaml#/components/schemas/ApplicationId'</w:t>
      </w:r>
    </w:p>
    <w:p w14:paraId="62DBAB93" w14:textId="77777777" w:rsidR="007B1F66" w:rsidRDefault="007B1F66" w:rsidP="007B1F66">
      <w:pPr>
        <w:pStyle w:val="PL"/>
      </w:pPr>
      <w:r>
        <w:t xml:space="preserve">        ipTrafficFilter:</w:t>
      </w:r>
    </w:p>
    <w:p w14:paraId="205217D9" w14:textId="77777777" w:rsidR="007B1F66" w:rsidRDefault="007B1F66" w:rsidP="007B1F66">
      <w:pPr>
        <w:pStyle w:val="PL"/>
      </w:pPr>
      <w:r>
        <w:t xml:space="preserve">          $ref: 'TS29122_CommonData.yaml#/components/schemas/FlowInfo'</w:t>
      </w:r>
    </w:p>
    <w:p w14:paraId="08699376" w14:textId="77777777" w:rsidR="007B1F66" w:rsidRDefault="007B1F66" w:rsidP="007B1F66">
      <w:pPr>
        <w:pStyle w:val="PL"/>
      </w:pPr>
      <w:r>
        <w:t xml:space="preserve">        ratio:</w:t>
      </w:r>
    </w:p>
    <w:p w14:paraId="554ACF1D" w14:textId="77777777" w:rsidR="007B1F66" w:rsidRDefault="007B1F66" w:rsidP="007B1F66">
      <w:pPr>
        <w:pStyle w:val="PL"/>
      </w:pPr>
      <w:r>
        <w:t xml:space="preserve">          $ref: 'TS29571_CommonData.yaml#/components/schemas/SamplingRatio'</w:t>
      </w:r>
    </w:p>
    <w:p w14:paraId="31F85CAF" w14:textId="77777777" w:rsidR="007B1F66" w:rsidRDefault="007B1F66" w:rsidP="007B1F66">
      <w:pPr>
        <w:pStyle w:val="PL"/>
      </w:pPr>
      <w:r>
        <w:t xml:space="preserve">      oneOf:</w:t>
      </w:r>
    </w:p>
    <w:p w14:paraId="2008748D" w14:textId="77777777" w:rsidR="007B1F66" w:rsidRDefault="007B1F66" w:rsidP="007B1F66">
      <w:pPr>
        <w:pStyle w:val="PL"/>
      </w:pPr>
      <w:r>
        <w:t xml:space="preserve">        - required: [appId]</w:t>
      </w:r>
    </w:p>
    <w:p w14:paraId="7F6C09EE" w14:textId="77777777" w:rsidR="007B1F66" w:rsidRDefault="007B1F66" w:rsidP="007B1F66">
      <w:pPr>
        <w:pStyle w:val="PL"/>
      </w:pPr>
      <w:r>
        <w:t xml:space="preserve">        - required: [ipTrafficFilter]</w:t>
      </w:r>
    </w:p>
    <w:p w14:paraId="6EC5DEF4" w14:textId="77777777" w:rsidR="007B1F66" w:rsidRDefault="007B1F66" w:rsidP="007B1F66">
      <w:pPr>
        <w:pStyle w:val="PL"/>
      </w:pPr>
    </w:p>
    <w:p w14:paraId="38071B45" w14:textId="77777777" w:rsidR="007B1F66" w:rsidRDefault="007B1F66" w:rsidP="007B1F66">
      <w:pPr>
        <w:pStyle w:val="PL"/>
      </w:pPr>
      <w:r>
        <w:t xml:space="preserve">    QosSustainabilityInfo:</w:t>
      </w:r>
    </w:p>
    <w:p w14:paraId="03ADFDD0" w14:textId="77777777" w:rsidR="007B1F66" w:rsidRDefault="007B1F66" w:rsidP="007B1F66">
      <w:pPr>
        <w:pStyle w:val="PL"/>
      </w:pPr>
      <w:r>
        <w:t xml:space="preserve">      description: Represents the QoS Sustainability information.</w:t>
      </w:r>
    </w:p>
    <w:p w14:paraId="44EEBC93" w14:textId="77777777" w:rsidR="007B1F66" w:rsidRDefault="007B1F66" w:rsidP="007B1F66">
      <w:pPr>
        <w:pStyle w:val="PL"/>
      </w:pPr>
      <w:r>
        <w:t xml:space="preserve">      type: object</w:t>
      </w:r>
    </w:p>
    <w:p w14:paraId="15C52D18" w14:textId="77777777" w:rsidR="007B1F66" w:rsidRDefault="007B1F66" w:rsidP="007B1F66">
      <w:pPr>
        <w:pStyle w:val="PL"/>
      </w:pPr>
      <w:r>
        <w:t xml:space="preserve">      properties:</w:t>
      </w:r>
    </w:p>
    <w:p w14:paraId="485FB574" w14:textId="77777777" w:rsidR="007B1F66" w:rsidRDefault="007B1F66" w:rsidP="007B1F66">
      <w:pPr>
        <w:pStyle w:val="PL"/>
      </w:pPr>
      <w:r>
        <w:t xml:space="preserve">        areaInfo:</w:t>
      </w:r>
    </w:p>
    <w:p w14:paraId="1AC104C6" w14:textId="77777777" w:rsidR="007B1F66" w:rsidRDefault="007B1F66" w:rsidP="007B1F66">
      <w:pPr>
        <w:pStyle w:val="PL"/>
      </w:pPr>
      <w:r>
        <w:t xml:space="preserve">          $ref: 'TS29554_Npcf_BDTPolicyControl.yaml#/components/schemas/NetworkAreaInfo'</w:t>
      </w:r>
    </w:p>
    <w:p w14:paraId="79E0ED67" w14:textId="77777777" w:rsidR="007B1F66" w:rsidRDefault="007B1F66" w:rsidP="007B1F66">
      <w:pPr>
        <w:pStyle w:val="PL"/>
      </w:pPr>
      <w:r>
        <w:t xml:space="preserve">        </w:t>
      </w:r>
      <w:r>
        <w:rPr>
          <w:lang w:eastAsia="zh-CN"/>
        </w:rPr>
        <w:t>fineAreaInfos</w:t>
      </w:r>
      <w:r>
        <w:t>:</w:t>
      </w:r>
    </w:p>
    <w:p w14:paraId="45008194" w14:textId="77777777" w:rsidR="007B1F66" w:rsidRDefault="007B1F66" w:rsidP="007B1F66">
      <w:pPr>
        <w:pStyle w:val="PL"/>
      </w:pPr>
      <w:r>
        <w:t xml:space="preserve">          type: array</w:t>
      </w:r>
    </w:p>
    <w:p w14:paraId="3F77D9AA" w14:textId="77777777" w:rsidR="007B1F66" w:rsidRDefault="007B1F66" w:rsidP="007B1F66">
      <w:pPr>
        <w:pStyle w:val="PL"/>
      </w:pPr>
      <w:r>
        <w:t xml:space="preserve">          items:</w:t>
      </w:r>
    </w:p>
    <w:p w14:paraId="73E632DC" w14:textId="77777777" w:rsidR="007B1F66" w:rsidRDefault="007B1F66" w:rsidP="007B1F66">
      <w:pPr>
        <w:pStyle w:val="PL"/>
      </w:pPr>
      <w:r>
        <w:t xml:space="preserve">            </w:t>
      </w:r>
      <w:r>
        <w:rPr>
          <w:rFonts w:cs="Courier New"/>
          <w:szCs w:val="16"/>
        </w:rPr>
        <w:t>$ref: 'TS29522_AMPolicyAuthorization.yaml#/components/schemas/GeographicalArea'</w:t>
      </w:r>
    </w:p>
    <w:p w14:paraId="613A1589" w14:textId="77777777" w:rsidR="007B1F66" w:rsidRDefault="007B1F66" w:rsidP="007B1F66">
      <w:pPr>
        <w:pStyle w:val="PL"/>
      </w:pPr>
      <w:r>
        <w:t xml:space="preserve">          minItems: 1</w:t>
      </w:r>
    </w:p>
    <w:p w14:paraId="0C590D1A" w14:textId="77777777" w:rsidR="007B1F66" w:rsidRDefault="007B1F66" w:rsidP="007B1F66">
      <w:pPr>
        <w:pStyle w:val="PL"/>
        <w:rPr>
          <w:lang w:eastAsia="zh-CN"/>
        </w:rPr>
      </w:pPr>
      <w:r>
        <w:t xml:space="preserve">          description: </w:t>
      </w:r>
      <w:r>
        <w:rPr>
          <w:lang w:eastAsia="zh-CN"/>
        </w:rPr>
        <w:t>&gt;</w:t>
      </w:r>
    </w:p>
    <w:p w14:paraId="4F585A3D" w14:textId="77777777" w:rsidR="007B1F66" w:rsidRDefault="007B1F66" w:rsidP="007B1F66">
      <w:pPr>
        <w:pStyle w:val="PL"/>
      </w:pPr>
      <w:r>
        <w:t xml:space="preserve">            This attribute contains the geographical locations in a fine granularity.        startTs:</w:t>
      </w:r>
    </w:p>
    <w:p w14:paraId="0B8AAE0E" w14:textId="77777777" w:rsidR="007B1F66" w:rsidRDefault="007B1F66" w:rsidP="007B1F66">
      <w:pPr>
        <w:pStyle w:val="PL"/>
      </w:pPr>
      <w:r>
        <w:t xml:space="preserve">          $ref: 'TS29571_CommonData.yaml#/components/schemas/DateTime'</w:t>
      </w:r>
    </w:p>
    <w:p w14:paraId="62440508" w14:textId="77777777" w:rsidR="007B1F66" w:rsidRDefault="007B1F66" w:rsidP="007B1F66">
      <w:pPr>
        <w:pStyle w:val="PL"/>
      </w:pPr>
      <w:r>
        <w:t xml:space="preserve">        endTs:</w:t>
      </w:r>
    </w:p>
    <w:p w14:paraId="6681FBB7" w14:textId="77777777" w:rsidR="007B1F66" w:rsidRDefault="007B1F66" w:rsidP="007B1F66">
      <w:pPr>
        <w:pStyle w:val="PL"/>
      </w:pPr>
      <w:r>
        <w:t xml:space="preserve">          $ref: 'TS29571_CommonData.yaml#/components/schemas/DateTime'</w:t>
      </w:r>
    </w:p>
    <w:p w14:paraId="23A28655" w14:textId="77777777" w:rsidR="007B1F66" w:rsidRDefault="007B1F66" w:rsidP="007B1F66">
      <w:pPr>
        <w:pStyle w:val="PL"/>
      </w:pPr>
      <w:r>
        <w:t xml:space="preserve">        qosFlowRetThd:</w:t>
      </w:r>
    </w:p>
    <w:p w14:paraId="2D081F1B" w14:textId="77777777" w:rsidR="007B1F66" w:rsidRDefault="007B1F66" w:rsidP="007B1F66">
      <w:pPr>
        <w:pStyle w:val="PL"/>
      </w:pPr>
      <w:r>
        <w:t xml:space="preserve">          $ref: '#/components/schemas/RetainabilityThreshold'</w:t>
      </w:r>
    </w:p>
    <w:p w14:paraId="2B9E1970" w14:textId="77777777" w:rsidR="007B1F66" w:rsidRDefault="007B1F66" w:rsidP="007B1F66">
      <w:pPr>
        <w:pStyle w:val="PL"/>
      </w:pPr>
      <w:r>
        <w:t xml:space="preserve">        ranUeThrouThd:</w:t>
      </w:r>
    </w:p>
    <w:p w14:paraId="6B42B43A" w14:textId="77777777" w:rsidR="007B1F66" w:rsidRDefault="007B1F66" w:rsidP="007B1F66">
      <w:pPr>
        <w:pStyle w:val="PL"/>
      </w:pPr>
      <w:r>
        <w:t xml:space="preserve">          $ref: 'TS29571_CommonData.yaml#/components/schemas/BitRate'</w:t>
      </w:r>
    </w:p>
    <w:p w14:paraId="79090D67" w14:textId="77777777" w:rsidR="007B1F66" w:rsidRDefault="007B1F66" w:rsidP="007B1F66">
      <w:pPr>
        <w:pStyle w:val="PL"/>
      </w:pPr>
      <w:r>
        <w:t xml:space="preserve">        snssai:</w:t>
      </w:r>
    </w:p>
    <w:p w14:paraId="6B541DD4" w14:textId="77777777" w:rsidR="007B1F66" w:rsidRDefault="007B1F66" w:rsidP="007B1F66">
      <w:pPr>
        <w:pStyle w:val="PL"/>
      </w:pPr>
      <w:r>
        <w:t xml:space="preserve">          $ref: 'TS29571_CommonData.yaml#/components/schemas/Snssai'</w:t>
      </w:r>
    </w:p>
    <w:p w14:paraId="15094022" w14:textId="77777777" w:rsidR="007B1F66" w:rsidRDefault="007B1F66" w:rsidP="007B1F66">
      <w:pPr>
        <w:pStyle w:val="PL"/>
      </w:pPr>
      <w:r>
        <w:t xml:space="preserve">        confidence:</w:t>
      </w:r>
    </w:p>
    <w:p w14:paraId="1EEE2468" w14:textId="77777777" w:rsidR="007B1F66" w:rsidRDefault="007B1F66" w:rsidP="007B1F66">
      <w:pPr>
        <w:pStyle w:val="PL"/>
      </w:pPr>
      <w:r>
        <w:t xml:space="preserve">          $ref: 'TS29571_CommonData.yaml#/components/schemas/Uinteger'</w:t>
      </w:r>
    </w:p>
    <w:p w14:paraId="30F76B45" w14:textId="77777777" w:rsidR="007B1F66" w:rsidRDefault="007B1F66" w:rsidP="007B1F66">
      <w:pPr>
        <w:pStyle w:val="PL"/>
      </w:pPr>
      <w:r>
        <w:t xml:space="preserve">      one</w:t>
      </w:r>
      <w:r>
        <w:rPr>
          <w:lang w:val="en-US" w:eastAsia="zh-CN"/>
        </w:rPr>
        <w:t>O</w:t>
      </w:r>
      <w:r>
        <w:t>f:</w:t>
      </w:r>
    </w:p>
    <w:p w14:paraId="1EDB0678" w14:textId="77777777" w:rsidR="007B1F66" w:rsidRDefault="007B1F66" w:rsidP="007B1F66">
      <w:pPr>
        <w:pStyle w:val="PL"/>
      </w:pPr>
      <w:r>
        <w:lastRenderedPageBreak/>
        <w:t xml:space="preserve">        - required: [qosFlowRetThd]</w:t>
      </w:r>
    </w:p>
    <w:p w14:paraId="5393D93F" w14:textId="77777777" w:rsidR="007B1F66" w:rsidRDefault="007B1F66" w:rsidP="007B1F66">
      <w:pPr>
        <w:pStyle w:val="PL"/>
      </w:pPr>
      <w:r>
        <w:t xml:space="preserve">        - required: [ranUeThrouThd]</w:t>
      </w:r>
    </w:p>
    <w:p w14:paraId="6A0233CE" w14:textId="77777777" w:rsidR="007B1F66" w:rsidRDefault="007B1F66" w:rsidP="007B1F66">
      <w:pPr>
        <w:pStyle w:val="PL"/>
      </w:pPr>
    </w:p>
    <w:p w14:paraId="718A5195" w14:textId="77777777" w:rsidR="007B1F66" w:rsidRDefault="007B1F66" w:rsidP="007B1F66">
      <w:pPr>
        <w:pStyle w:val="PL"/>
      </w:pPr>
      <w:r>
        <w:t xml:space="preserve">    QosRequirement:</w:t>
      </w:r>
    </w:p>
    <w:p w14:paraId="6268A29C" w14:textId="77777777" w:rsidR="007B1F66" w:rsidRDefault="007B1F66" w:rsidP="007B1F66">
      <w:pPr>
        <w:pStyle w:val="PL"/>
      </w:pPr>
      <w:r>
        <w:t xml:space="preserve">      description: Represents the QoS requirements.</w:t>
      </w:r>
    </w:p>
    <w:p w14:paraId="633320A6" w14:textId="77777777" w:rsidR="007B1F66" w:rsidRDefault="007B1F66" w:rsidP="007B1F66">
      <w:pPr>
        <w:pStyle w:val="PL"/>
      </w:pPr>
      <w:r>
        <w:t xml:space="preserve">      type: object</w:t>
      </w:r>
    </w:p>
    <w:p w14:paraId="3B786250" w14:textId="77777777" w:rsidR="007B1F66" w:rsidRDefault="007B1F66" w:rsidP="007B1F66">
      <w:pPr>
        <w:pStyle w:val="PL"/>
      </w:pPr>
      <w:r>
        <w:t xml:space="preserve">      properties:</w:t>
      </w:r>
    </w:p>
    <w:p w14:paraId="14606105" w14:textId="77777777" w:rsidR="007B1F66" w:rsidRDefault="007B1F66" w:rsidP="007B1F66">
      <w:pPr>
        <w:pStyle w:val="PL"/>
      </w:pPr>
      <w:r>
        <w:t xml:space="preserve">        5qi:</w:t>
      </w:r>
    </w:p>
    <w:p w14:paraId="5076BB02" w14:textId="77777777" w:rsidR="007B1F66" w:rsidRDefault="007B1F66" w:rsidP="007B1F66">
      <w:pPr>
        <w:pStyle w:val="PL"/>
      </w:pPr>
      <w:r>
        <w:t xml:space="preserve">          $ref: 'TS29571_CommonData.yaml#/components/schemas/5Qi'</w:t>
      </w:r>
    </w:p>
    <w:p w14:paraId="75F10C6C" w14:textId="77777777" w:rsidR="007B1F66" w:rsidRDefault="007B1F66" w:rsidP="007B1F66">
      <w:pPr>
        <w:pStyle w:val="PL"/>
      </w:pPr>
      <w:r>
        <w:t xml:space="preserve">        gfbrUl:</w:t>
      </w:r>
    </w:p>
    <w:p w14:paraId="3B767D20" w14:textId="77777777" w:rsidR="007B1F66" w:rsidRDefault="007B1F66" w:rsidP="007B1F66">
      <w:pPr>
        <w:pStyle w:val="PL"/>
      </w:pPr>
      <w:r>
        <w:t xml:space="preserve">          $ref: 'TS29571_CommonData.yaml#/components/schemas/BitRate'</w:t>
      </w:r>
    </w:p>
    <w:p w14:paraId="4BAB120F" w14:textId="77777777" w:rsidR="007B1F66" w:rsidRDefault="007B1F66" w:rsidP="007B1F66">
      <w:pPr>
        <w:pStyle w:val="PL"/>
      </w:pPr>
      <w:r>
        <w:t xml:space="preserve">        gfbrDl:</w:t>
      </w:r>
    </w:p>
    <w:p w14:paraId="7CE0B6B1" w14:textId="77777777" w:rsidR="007B1F66" w:rsidRDefault="007B1F66" w:rsidP="007B1F66">
      <w:pPr>
        <w:pStyle w:val="PL"/>
      </w:pPr>
      <w:r>
        <w:t xml:space="preserve">          $ref: 'TS29571_CommonData.yaml#/components/schemas/BitRate'</w:t>
      </w:r>
    </w:p>
    <w:p w14:paraId="53CD9E0F" w14:textId="77777777" w:rsidR="007B1F66" w:rsidRDefault="007B1F66" w:rsidP="007B1F66">
      <w:pPr>
        <w:pStyle w:val="PL"/>
      </w:pPr>
      <w:r>
        <w:t xml:space="preserve">        resType:</w:t>
      </w:r>
    </w:p>
    <w:p w14:paraId="123585BC" w14:textId="77777777" w:rsidR="007B1F66" w:rsidRDefault="007B1F66" w:rsidP="007B1F66">
      <w:pPr>
        <w:pStyle w:val="PL"/>
      </w:pPr>
      <w:r>
        <w:t xml:space="preserve">          $ref: 'TS29571_CommonData.yaml#/components/schemas/QosResourceType'</w:t>
      </w:r>
    </w:p>
    <w:p w14:paraId="2A58406F" w14:textId="77777777" w:rsidR="007B1F66" w:rsidRDefault="007B1F66" w:rsidP="007B1F66">
      <w:pPr>
        <w:pStyle w:val="PL"/>
      </w:pPr>
      <w:r>
        <w:t xml:space="preserve">        pdb:</w:t>
      </w:r>
    </w:p>
    <w:p w14:paraId="16ACB293" w14:textId="77777777" w:rsidR="007B1F66" w:rsidRDefault="007B1F66" w:rsidP="007B1F66">
      <w:pPr>
        <w:pStyle w:val="PL"/>
      </w:pPr>
      <w:r>
        <w:t xml:space="preserve">          $ref: 'TS29571_CommonData.yaml#/components/schemas/PacketDelBudget'</w:t>
      </w:r>
    </w:p>
    <w:p w14:paraId="7A4B797B" w14:textId="77777777" w:rsidR="007B1F66" w:rsidRDefault="007B1F66" w:rsidP="007B1F66">
      <w:pPr>
        <w:pStyle w:val="PL"/>
      </w:pPr>
      <w:r>
        <w:t xml:space="preserve">        per:</w:t>
      </w:r>
    </w:p>
    <w:p w14:paraId="3C8059D9" w14:textId="77777777" w:rsidR="007B1F66" w:rsidRDefault="007B1F66" w:rsidP="007B1F66">
      <w:pPr>
        <w:pStyle w:val="PL"/>
      </w:pPr>
      <w:r>
        <w:t xml:space="preserve">          $ref: 'TS29571_CommonData.yaml#/components/schemas/PacketErrRate'</w:t>
      </w:r>
    </w:p>
    <w:p w14:paraId="23039E8B" w14:textId="77777777" w:rsidR="007B1F66" w:rsidRDefault="007B1F66" w:rsidP="007B1F66">
      <w:pPr>
        <w:pStyle w:val="PL"/>
      </w:pPr>
      <w:r>
        <w:t xml:space="preserve">        </w:t>
      </w:r>
      <w:r>
        <w:rPr>
          <w:lang w:eastAsia="zh-CN"/>
        </w:rPr>
        <w:t>deviceSpeed</w:t>
      </w:r>
      <w:r>
        <w:t>:</w:t>
      </w:r>
    </w:p>
    <w:p w14:paraId="5CE603A0" w14:textId="77777777" w:rsidR="007B1F66" w:rsidRDefault="007B1F66" w:rsidP="007B1F66">
      <w:pPr>
        <w:pStyle w:val="PL"/>
      </w:pPr>
      <w:r>
        <w:t xml:space="preserve">          $ref: 'TS29572_Nlmf_Location.yaml#/components/schemas/VelocityEstimate'</w:t>
      </w:r>
    </w:p>
    <w:p w14:paraId="7F25F5C0" w14:textId="77777777" w:rsidR="007B1F66" w:rsidRDefault="007B1F66" w:rsidP="007B1F66">
      <w:pPr>
        <w:pStyle w:val="PL"/>
      </w:pPr>
      <w:r>
        <w:t xml:space="preserve">        </w:t>
      </w:r>
      <w:r>
        <w:rPr>
          <w:rFonts w:hint="eastAsia"/>
          <w:lang w:eastAsia="zh-CN"/>
        </w:rPr>
        <w:t>d</w:t>
      </w:r>
      <w:r>
        <w:rPr>
          <w:lang w:eastAsia="zh-CN"/>
        </w:rPr>
        <w:t>eviceType</w:t>
      </w:r>
      <w:r>
        <w:t>:</w:t>
      </w:r>
    </w:p>
    <w:p w14:paraId="6E51C4C7" w14:textId="77777777" w:rsidR="007B1F66" w:rsidRDefault="007B1F66" w:rsidP="007B1F66">
      <w:pPr>
        <w:pStyle w:val="PL"/>
      </w:pPr>
      <w:r>
        <w:t xml:space="preserve">          $ref: '#/components/schemas/</w:t>
      </w:r>
      <w:r>
        <w:rPr>
          <w:rFonts w:hint="eastAsia"/>
          <w:lang w:eastAsia="zh-CN"/>
        </w:rPr>
        <w:t>D</w:t>
      </w:r>
      <w:r>
        <w:rPr>
          <w:lang w:eastAsia="zh-CN"/>
        </w:rPr>
        <w:t>eviceType</w:t>
      </w:r>
      <w:r>
        <w:t>'</w:t>
      </w:r>
    </w:p>
    <w:p w14:paraId="51F6F436" w14:textId="77777777" w:rsidR="007B1F66" w:rsidRDefault="007B1F66" w:rsidP="007B1F66">
      <w:pPr>
        <w:pStyle w:val="PL"/>
      </w:pPr>
      <w:r>
        <w:t xml:space="preserve">      oneOf:</w:t>
      </w:r>
    </w:p>
    <w:p w14:paraId="0A03A771" w14:textId="77777777" w:rsidR="007B1F66" w:rsidRDefault="007B1F66" w:rsidP="007B1F66">
      <w:pPr>
        <w:pStyle w:val="PL"/>
      </w:pPr>
      <w:r>
        <w:t xml:space="preserve">        - required: [5qi]</w:t>
      </w:r>
    </w:p>
    <w:p w14:paraId="493B5C23" w14:textId="77777777" w:rsidR="007B1F66" w:rsidRDefault="007B1F66" w:rsidP="007B1F66">
      <w:pPr>
        <w:pStyle w:val="PL"/>
      </w:pPr>
      <w:r>
        <w:t xml:space="preserve">        - required: [resType]</w:t>
      </w:r>
    </w:p>
    <w:p w14:paraId="054A8C80" w14:textId="77777777" w:rsidR="007B1F66" w:rsidRDefault="007B1F66" w:rsidP="007B1F66">
      <w:pPr>
        <w:pStyle w:val="PL"/>
      </w:pPr>
    </w:p>
    <w:p w14:paraId="17FCBF8D" w14:textId="77777777" w:rsidR="007B1F66" w:rsidRDefault="007B1F66" w:rsidP="007B1F66">
      <w:pPr>
        <w:pStyle w:val="PL"/>
      </w:pPr>
      <w:r>
        <w:t xml:space="preserve">    ThresholdLevel:</w:t>
      </w:r>
    </w:p>
    <w:p w14:paraId="564D4EC6" w14:textId="77777777" w:rsidR="007B1F66" w:rsidRDefault="007B1F66" w:rsidP="007B1F66">
      <w:pPr>
        <w:pStyle w:val="PL"/>
      </w:pPr>
      <w:r>
        <w:t xml:space="preserve">      description: Represents a threshold level.</w:t>
      </w:r>
    </w:p>
    <w:p w14:paraId="6ED3F7DD" w14:textId="77777777" w:rsidR="007B1F66" w:rsidRDefault="007B1F66" w:rsidP="007B1F66">
      <w:pPr>
        <w:pStyle w:val="PL"/>
      </w:pPr>
      <w:r>
        <w:t xml:space="preserve">      type: object</w:t>
      </w:r>
    </w:p>
    <w:p w14:paraId="54D8D5BD" w14:textId="77777777" w:rsidR="007B1F66" w:rsidRDefault="007B1F66" w:rsidP="007B1F66">
      <w:pPr>
        <w:pStyle w:val="PL"/>
      </w:pPr>
      <w:r>
        <w:t xml:space="preserve">      properties:</w:t>
      </w:r>
    </w:p>
    <w:p w14:paraId="1D8CA8A0" w14:textId="77777777" w:rsidR="007B1F66" w:rsidRDefault="007B1F66" w:rsidP="007B1F66">
      <w:pPr>
        <w:pStyle w:val="PL"/>
      </w:pPr>
      <w:r>
        <w:t xml:space="preserve">        congLevel:</w:t>
      </w:r>
    </w:p>
    <w:p w14:paraId="382DCA5B" w14:textId="77777777" w:rsidR="007B1F66" w:rsidRDefault="007B1F66" w:rsidP="007B1F66">
      <w:pPr>
        <w:pStyle w:val="PL"/>
      </w:pPr>
      <w:r>
        <w:t xml:space="preserve">          type: integer</w:t>
      </w:r>
    </w:p>
    <w:p w14:paraId="4FB8E2CB" w14:textId="77777777" w:rsidR="007B1F66" w:rsidRDefault="007B1F66" w:rsidP="007B1F66">
      <w:pPr>
        <w:pStyle w:val="PL"/>
      </w:pPr>
      <w:r>
        <w:t xml:space="preserve">        nfLoadLevel:</w:t>
      </w:r>
    </w:p>
    <w:p w14:paraId="02E16881" w14:textId="77777777" w:rsidR="007B1F66" w:rsidRDefault="007B1F66" w:rsidP="007B1F66">
      <w:pPr>
        <w:pStyle w:val="PL"/>
      </w:pPr>
      <w:r>
        <w:t xml:space="preserve">          type: integer</w:t>
      </w:r>
    </w:p>
    <w:p w14:paraId="1C72DFC7" w14:textId="77777777" w:rsidR="007B1F66" w:rsidRDefault="007B1F66" w:rsidP="007B1F66">
      <w:pPr>
        <w:pStyle w:val="PL"/>
      </w:pPr>
      <w:r>
        <w:t xml:space="preserve">        nfCpuUsage:</w:t>
      </w:r>
    </w:p>
    <w:p w14:paraId="7DFF90A3" w14:textId="77777777" w:rsidR="007B1F66" w:rsidRDefault="007B1F66" w:rsidP="007B1F66">
      <w:pPr>
        <w:pStyle w:val="PL"/>
      </w:pPr>
      <w:r>
        <w:t xml:space="preserve">          type: integer</w:t>
      </w:r>
    </w:p>
    <w:p w14:paraId="505CA8A9" w14:textId="77777777" w:rsidR="007B1F66" w:rsidRDefault="007B1F66" w:rsidP="007B1F66">
      <w:pPr>
        <w:pStyle w:val="PL"/>
      </w:pPr>
      <w:r>
        <w:t xml:space="preserve">        nfMemoryUsage:</w:t>
      </w:r>
    </w:p>
    <w:p w14:paraId="0DBF4785" w14:textId="77777777" w:rsidR="007B1F66" w:rsidRDefault="007B1F66" w:rsidP="007B1F66">
      <w:pPr>
        <w:pStyle w:val="PL"/>
      </w:pPr>
      <w:r>
        <w:t xml:space="preserve">          type: integer</w:t>
      </w:r>
    </w:p>
    <w:p w14:paraId="7E2770E9" w14:textId="77777777" w:rsidR="007B1F66" w:rsidRDefault="007B1F66" w:rsidP="007B1F66">
      <w:pPr>
        <w:pStyle w:val="PL"/>
      </w:pPr>
      <w:r>
        <w:t xml:space="preserve">        nfStorageUsage:</w:t>
      </w:r>
    </w:p>
    <w:p w14:paraId="4A23924E" w14:textId="77777777" w:rsidR="007B1F66" w:rsidRDefault="007B1F66" w:rsidP="007B1F66">
      <w:pPr>
        <w:pStyle w:val="PL"/>
      </w:pPr>
      <w:r>
        <w:t xml:space="preserve">          type: integer</w:t>
      </w:r>
    </w:p>
    <w:p w14:paraId="51B09752" w14:textId="77777777" w:rsidR="007B1F66" w:rsidRDefault="007B1F66" w:rsidP="007B1F66">
      <w:pPr>
        <w:pStyle w:val="PL"/>
      </w:pPr>
      <w:r>
        <w:t xml:space="preserve">        </w:t>
      </w:r>
      <w:r>
        <w:rPr>
          <w:lang w:eastAsia="zh-CN"/>
        </w:rPr>
        <w:t>avgTrafficRate</w:t>
      </w:r>
      <w:r>
        <w:t>:</w:t>
      </w:r>
    </w:p>
    <w:p w14:paraId="7EAA0E96" w14:textId="77777777" w:rsidR="007B1F66" w:rsidRDefault="007B1F66" w:rsidP="007B1F66">
      <w:pPr>
        <w:pStyle w:val="PL"/>
      </w:pPr>
      <w:r>
        <w:t xml:space="preserve">          $ref: 'TS29571_CommonData.yaml#/components/schemas/BitRate'</w:t>
      </w:r>
    </w:p>
    <w:p w14:paraId="5CFE7C9D" w14:textId="77777777" w:rsidR="007B1F66" w:rsidRDefault="007B1F66" w:rsidP="007B1F66">
      <w:pPr>
        <w:pStyle w:val="PL"/>
      </w:pPr>
      <w:r>
        <w:t xml:space="preserve">        maxTrafficRate:</w:t>
      </w:r>
    </w:p>
    <w:p w14:paraId="29FF7112" w14:textId="77777777" w:rsidR="007B1F66" w:rsidRDefault="007B1F66" w:rsidP="007B1F66">
      <w:pPr>
        <w:pStyle w:val="PL"/>
      </w:pPr>
      <w:r>
        <w:rPr>
          <w:lang w:val="en-US"/>
        </w:rPr>
        <w:t xml:space="preserve">          </w:t>
      </w:r>
      <w:r>
        <w:t>$ref: 'TS29571_CommonData.yaml#/components/schemas/BitRate'</w:t>
      </w:r>
    </w:p>
    <w:p w14:paraId="47A197CE" w14:textId="77777777" w:rsidR="007B1F66" w:rsidRDefault="007B1F66" w:rsidP="007B1F66">
      <w:pPr>
        <w:pStyle w:val="PL"/>
      </w:pPr>
      <w:r>
        <w:t xml:space="preserve">        </w:t>
      </w:r>
      <w:r>
        <w:rPr>
          <w:lang w:eastAsia="zh-CN"/>
        </w:rPr>
        <w:t>minTrafficRate</w:t>
      </w:r>
      <w:r>
        <w:t>:</w:t>
      </w:r>
    </w:p>
    <w:p w14:paraId="1D4992A1" w14:textId="77777777" w:rsidR="007B1F66" w:rsidRDefault="007B1F66" w:rsidP="007B1F66">
      <w:pPr>
        <w:pStyle w:val="PL"/>
      </w:pPr>
      <w:r>
        <w:t xml:space="preserve">          $ref: 'TS29571_CommonData.yaml#/components/schemas/BitRate'</w:t>
      </w:r>
    </w:p>
    <w:p w14:paraId="2A8AE755" w14:textId="77777777" w:rsidR="007B1F66" w:rsidRDefault="007B1F66" w:rsidP="007B1F66">
      <w:pPr>
        <w:pStyle w:val="PL"/>
      </w:pPr>
      <w:r>
        <w:t xml:space="preserve">        aggTrafficRate:</w:t>
      </w:r>
    </w:p>
    <w:p w14:paraId="2DD96E3D" w14:textId="77777777" w:rsidR="007B1F66" w:rsidRDefault="007B1F66" w:rsidP="007B1F66">
      <w:pPr>
        <w:pStyle w:val="PL"/>
      </w:pPr>
      <w:r>
        <w:rPr>
          <w:lang w:val="en-US"/>
        </w:rPr>
        <w:t xml:space="preserve">          </w:t>
      </w:r>
      <w:r>
        <w:t>$ref: 'TS29571_CommonData.yaml#/components/schemas/BitRate'</w:t>
      </w:r>
    </w:p>
    <w:p w14:paraId="0966E325" w14:textId="77777777" w:rsidR="007B1F66" w:rsidRDefault="007B1F66" w:rsidP="007B1F66">
      <w:pPr>
        <w:pStyle w:val="PL"/>
      </w:pPr>
      <w:r>
        <w:t xml:space="preserve">        </w:t>
      </w:r>
      <w:r>
        <w:rPr>
          <w:lang w:eastAsia="zh-CN"/>
        </w:rPr>
        <w:t>varTrafficRate</w:t>
      </w:r>
      <w:r>
        <w:t>:</w:t>
      </w:r>
    </w:p>
    <w:p w14:paraId="4B24B2C5" w14:textId="77777777" w:rsidR="007B1F66" w:rsidRDefault="007B1F66" w:rsidP="007B1F66">
      <w:pPr>
        <w:pStyle w:val="PL"/>
      </w:pPr>
      <w:r>
        <w:t xml:space="preserve">          $ref: 'TS29571_CommonData.yaml#/components/schemas/Float'</w:t>
      </w:r>
    </w:p>
    <w:p w14:paraId="59EB0F79" w14:textId="77777777" w:rsidR="007B1F66" w:rsidRDefault="007B1F66" w:rsidP="007B1F66">
      <w:pPr>
        <w:pStyle w:val="PL"/>
      </w:pPr>
      <w:r>
        <w:t xml:space="preserve">        </w:t>
      </w:r>
      <w:r>
        <w:rPr>
          <w:lang w:eastAsia="zh-CN"/>
        </w:rPr>
        <w:t>avgPacketDelay</w:t>
      </w:r>
      <w:r>
        <w:t>:</w:t>
      </w:r>
    </w:p>
    <w:p w14:paraId="29BD81FB" w14:textId="77777777" w:rsidR="007B1F66" w:rsidRDefault="007B1F66" w:rsidP="007B1F66">
      <w:pPr>
        <w:pStyle w:val="PL"/>
      </w:pPr>
      <w:r>
        <w:t xml:space="preserve">          </w:t>
      </w:r>
      <w:r>
        <w:rPr>
          <w:lang w:val="en-US" w:eastAsia="es-ES"/>
        </w:rPr>
        <w:t>$ref: 'TS29571_CommonData.yaml#/components/schemas/</w:t>
      </w:r>
      <w:r>
        <w:t>PacketDelBudget</w:t>
      </w:r>
      <w:r>
        <w:rPr>
          <w:lang w:val="en-US" w:eastAsia="es-ES"/>
        </w:rPr>
        <w:t>'</w:t>
      </w:r>
    </w:p>
    <w:p w14:paraId="663038AC" w14:textId="77777777" w:rsidR="007B1F66" w:rsidRDefault="007B1F66" w:rsidP="007B1F66">
      <w:pPr>
        <w:pStyle w:val="PL"/>
      </w:pPr>
      <w:r>
        <w:t xml:space="preserve">        </w:t>
      </w:r>
      <w:r>
        <w:rPr>
          <w:lang w:eastAsia="zh-CN"/>
        </w:rPr>
        <w:t>maxPacketDelay</w:t>
      </w:r>
      <w:r>
        <w:t>:</w:t>
      </w:r>
    </w:p>
    <w:p w14:paraId="62FB0B0E" w14:textId="77777777" w:rsidR="007B1F66" w:rsidRDefault="007B1F66" w:rsidP="007B1F66">
      <w:pPr>
        <w:pStyle w:val="PL"/>
        <w:rPr>
          <w:lang w:val="en-US" w:eastAsia="es-ES"/>
        </w:rPr>
      </w:pPr>
      <w:r>
        <w:t xml:space="preserve">          </w:t>
      </w:r>
      <w:r>
        <w:rPr>
          <w:lang w:val="en-US" w:eastAsia="es-ES"/>
        </w:rPr>
        <w:t>$ref: 'TS29571_CommonData.yaml#/components/schemas/</w:t>
      </w:r>
      <w:r>
        <w:t>PacketDelBudget</w:t>
      </w:r>
      <w:r>
        <w:rPr>
          <w:lang w:val="en-US" w:eastAsia="es-ES"/>
        </w:rPr>
        <w:t>'</w:t>
      </w:r>
    </w:p>
    <w:p w14:paraId="53E3F97E" w14:textId="77777777" w:rsidR="007B1F66" w:rsidRDefault="007B1F66" w:rsidP="007B1F66">
      <w:pPr>
        <w:pStyle w:val="PL"/>
      </w:pPr>
      <w:r>
        <w:t xml:space="preserve">        </w:t>
      </w:r>
      <w:r>
        <w:rPr>
          <w:lang w:eastAsia="zh-CN"/>
        </w:rPr>
        <w:t>varPacketDelay</w:t>
      </w:r>
      <w:r>
        <w:t>:</w:t>
      </w:r>
    </w:p>
    <w:p w14:paraId="6BE735B5" w14:textId="77777777" w:rsidR="007B1F66" w:rsidRDefault="007B1F66" w:rsidP="007B1F66">
      <w:pPr>
        <w:pStyle w:val="PL"/>
      </w:pPr>
      <w:r>
        <w:t xml:space="preserve">          $ref: 'TS29571_CommonData.yaml#/components/schemas/Float'</w:t>
      </w:r>
    </w:p>
    <w:p w14:paraId="20043FEA" w14:textId="77777777" w:rsidR="007B1F66" w:rsidRDefault="007B1F66" w:rsidP="007B1F66">
      <w:pPr>
        <w:pStyle w:val="PL"/>
      </w:pPr>
      <w:r>
        <w:t xml:space="preserve">        </w:t>
      </w:r>
      <w:r>
        <w:rPr>
          <w:lang w:eastAsia="zh-CN"/>
        </w:rPr>
        <w:t>avgPacketLossRate</w:t>
      </w:r>
      <w:r>
        <w:t>:</w:t>
      </w:r>
    </w:p>
    <w:p w14:paraId="5E14C1DB" w14:textId="77777777" w:rsidR="007B1F66" w:rsidRDefault="007B1F66" w:rsidP="007B1F66">
      <w:pPr>
        <w:pStyle w:val="PL"/>
        <w:rPr>
          <w:lang w:val="en-US" w:eastAsia="es-ES"/>
        </w:rPr>
      </w:pPr>
      <w:r>
        <w:t xml:space="preserve">          </w:t>
      </w:r>
      <w:r>
        <w:rPr>
          <w:lang w:val="en-US" w:eastAsia="es-ES"/>
        </w:rPr>
        <w:t>$ref: 'TS29571_CommonData.yaml#/components/schemas/</w:t>
      </w:r>
      <w:r>
        <w:t>PacketLossRate</w:t>
      </w:r>
      <w:r>
        <w:rPr>
          <w:lang w:val="en-US" w:eastAsia="es-ES"/>
        </w:rPr>
        <w:t>'</w:t>
      </w:r>
    </w:p>
    <w:p w14:paraId="5D5DE432" w14:textId="77777777" w:rsidR="007B1F66" w:rsidRDefault="007B1F66" w:rsidP="007B1F66">
      <w:pPr>
        <w:pStyle w:val="PL"/>
      </w:pPr>
      <w:r>
        <w:t xml:space="preserve">        </w:t>
      </w:r>
      <w:r>
        <w:rPr>
          <w:lang w:eastAsia="zh-CN"/>
        </w:rPr>
        <w:t>maxPacketLossRate</w:t>
      </w:r>
      <w:r>
        <w:t>:</w:t>
      </w:r>
    </w:p>
    <w:p w14:paraId="760832BE" w14:textId="77777777" w:rsidR="007B1F66" w:rsidRDefault="007B1F66" w:rsidP="007B1F66">
      <w:pPr>
        <w:pStyle w:val="PL"/>
        <w:rPr>
          <w:lang w:val="en-US" w:eastAsia="es-ES"/>
        </w:rPr>
      </w:pPr>
      <w:r>
        <w:t xml:space="preserve">          </w:t>
      </w:r>
      <w:r>
        <w:rPr>
          <w:lang w:val="en-US" w:eastAsia="es-ES"/>
        </w:rPr>
        <w:t>$ref: 'TS29571_CommonData.yaml#/components/schemas/</w:t>
      </w:r>
      <w:r>
        <w:t>PacketLossRate</w:t>
      </w:r>
      <w:r>
        <w:rPr>
          <w:lang w:val="en-US" w:eastAsia="es-ES"/>
        </w:rPr>
        <w:t>'</w:t>
      </w:r>
    </w:p>
    <w:p w14:paraId="338FA866" w14:textId="77777777" w:rsidR="007B1F66" w:rsidRDefault="007B1F66" w:rsidP="007B1F66">
      <w:pPr>
        <w:pStyle w:val="PL"/>
      </w:pPr>
      <w:r>
        <w:t xml:space="preserve">        </w:t>
      </w:r>
      <w:r>
        <w:rPr>
          <w:lang w:eastAsia="zh-CN"/>
        </w:rPr>
        <w:t>varPacketLossRate</w:t>
      </w:r>
      <w:r>
        <w:t>:</w:t>
      </w:r>
    </w:p>
    <w:p w14:paraId="293C10D2" w14:textId="77777777" w:rsidR="007B1F66" w:rsidRDefault="007B1F66" w:rsidP="007B1F66">
      <w:pPr>
        <w:pStyle w:val="PL"/>
      </w:pPr>
      <w:r>
        <w:t xml:space="preserve">          $ref: 'TS29571_CommonData.yaml#/components/schemas/Float'</w:t>
      </w:r>
    </w:p>
    <w:p w14:paraId="005E11DF" w14:textId="77777777" w:rsidR="007B1F66" w:rsidRDefault="007B1F66" w:rsidP="007B1F66">
      <w:pPr>
        <w:pStyle w:val="PL"/>
      </w:pPr>
      <w:r>
        <w:t xml:space="preserve">        svcExpLevel:</w:t>
      </w:r>
    </w:p>
    <w:p w14:paraId="33E059BA" w14:textId="77777777" w:rsidR="007B1F66" w:rsidRDefault="007B1F66" w:rsidP="007B1F66">
      <w:pPr>
        <w:pStyle w:val="PL"/>
      </w:pPr>
      <w:r>
        <w:t xml:space="preserve">          $ref: 'TS29571_CommonData.yaml#/components/schemas/Float'</w:t>
      </w:r>
    </w:p>
    <w:p w14:paraId="40DEF383" w14:textId="77777777" w:rsidR="007B1F66" w:rsidRDefault="007B1F66" w:rsidP="007B1F66">
      <w:pPr>
        <w:pStyle w:val="PL"/>
      </w:pPr>
      <w:r>
        <w:t xml:space="preserve">        speed:</w:t>
      </w:r>
    </w:p>
    <w:p w14:paraId="4430C0A1" w14:textId="77777777" w:rsidR="007B1F66" w:rsidRDefault="007B1F66" w:rsidP="007B1F66">
      <w:pPr>
        <w:pStyle w:val="PL"/>
      </w:pPr>
      <w:r>
        <w:t xml:space="preserve">          $ref: 'TS29571_CommonData.yaml#/components/schemas/Float'</w:t>
      </w:r>
    </w:p>
    <w:p w14:paraId="1D5ACABD" w14:textId="77777777" w:rsidR="007B1F66" w:rsidRDefault="007B1F66" w:rsidP="007B1F66">
      <w:pPr>
        <w:pStyle w:val="PL"/>
      </w:pPr>
    </w:p>
    <w:p w14:paraId="3F207DDE" w14:textId="77777777" w:rsidR="007B1F66" w:rsidRDefault="007B1F66" w:rsidP="007B1F66">
      <w:pPr>
        <w:pStyle w:val="PL"/>
      </w:pPr>
      <w:r>
        <w:t xml:space="preserve">    NfLoadLevelInformation:</w:t>
      </w:r>
    </w:p>
    <w:p w14:paraId="5C8972E1" w14:textId="77777777" w:rsidR="007B1F66" w:rsidRDefault="007B1F66" w:rsidP="007B1F66">
      <w:pPr>
        <w:pStyle w:val="PL"/>
      </w:pPr>
      <w:r>
        <w:t xml:space="preserve">      description: Represents load level information of a given NF instance.</w:t>
      </w:r>
    </w:p>
    <w:p w14:paraId="20091BA6" w14:textId="77777777" w:rsidR="007B1F66" w:rsidRDefault="007B1F66" w:rsidP="007B1F66">
      <w:pPr>
        <w:pStyle w:val="PL"/>
      </w:pPr>
      <w:r>
        <w:t xml:space="preserve">      type: object</w:t>
      </w:r>
    </w:p>
    <w:p w14:paraId="18767717" w14:textId="77777777" w:rsidR="007B1F66" w:rsidRDefault="007B1F66" w:rsidP="007B1F66">
      <w:pPr>
        <w:pStyle w:val="PL"/>
      </w:pPr>
      <w:r>
        <w:t xml:space="preserve">      properties:</w:t>
      </w:r>
    </w:p>
    <w:p w14:paraId="13C36149" w14:textId="77777777" w:rsidR="007B1F66" w:rsidRDefault="007B1F66" w:rsidP="007B1F66">
      <w:pPr>
        <w:pStyle w:val="PL"/>
      </w:pPr>
      <w:r>
        <w:t xml:space="preserve">        nfType:</w:t>
      </w:r>
    </w:p>
    <w:p w14:paraId="4977DC46" w14:textId="77777777" w:rsidR="007B1F66" w:rsidRDefault="007B1F66" w:rsidP="007B1F66">
      <w:pPr>
        <w:pStyle w:val="PL"/>
      </w:pPr>
      <w:r>
        <w:t xml:space="preserve">          $ref: 'TS29510_Nnrf_NFManagement.yaml#/components/schemas/NFType'</w:t>
      </w:r>
    </w:p>
    <w:p w14:paraId="164A5075" w14:textId="77777777" w:rsidR="007B1F66" w:rsidRDefault="007B1F66" w:rsidP="007B1F66">
      <w:pPr>
        <w:pStyle w:val="PL"/>
      </w:pPr>
      <w:r>
        <w:t xml:space="preserve">        nfInstanceId:</w:t>
      </w:r>
    </w:p>
    <w:p w14:paraId="3BFD68FA" w14:textId="77777777" w:rsidR="007B1F66" w:rsidRDefault="007B1F66" w:rsidP="007B1F66">
      <w:pPr>
        <w:pStyle w:val="PL"/>
      </w:pPr>
      <w:r>
        <w:t xml:space="preserve">          $ref: 'TS29571_CommonData.yaml#/components/schemas/NfInstanceId'</w:t>
      </w:r>
    </w:p>
    <w:p w14:paraId="03B11BCF" w14:textId="77777777" w:rsidR="007B1F66" w:rsidRDefault="007B1F66" w:rsidP="007B1F66">
      <w:pPr>
        <w:pStyle w:val="PL"/>
      </w:pPr>
      <w:r>
        <w:t xml:space="preserve">        nfSetId:</w:t>
      </w:r>
    </w:p>
    <w:p w14:paraId="3C8497A3" w14:textId="77777777" w:rsidR="007B1F66" w:rsidRDefault="007B1F66" w:rsidP="007B1F66">
      <w:pPr>
        <w:pStyle w:val="PL"/>
      </w:pPr>
      <w:r>
        <w:t xml:space="preserve">          $ref: 'TS29571_CommonData.yaml#/components/schemas/NfSetId'</w:t>
      </w:r>
    </w:p>
    <w:p w14:paraId="45BA0DF9" w14:textId="77777777" w:rsidR="007B1F66" w:rsidRDefault="007B1F66" w:rsidP="007B1F66">
      <w:pPr>
        <w:pStyle w:val="PL"/>
      </w:pPr>
      <w:r>
        <w:lastRenderedPageBreak/>
        <w:t xml:space="preserve">        nfStatus:</w:t>
      </w:r>
    </w:p>
    <w:p w14:paraId="0DB6E76C" w14:textId="77777777" w:rsidR="007B1F66" w:rsidRDefault="007B1F66" w:rsidP="007B1F66">
      <w:pPr>
        <w:pStyle w:val="PL"/>
      </w:pPr>
      <w:r>
        <w:t xml:space="preserve">          $ref: '#/components/schemas/NfStatus'</w:t>
      </w:r>
    </w:p>
    <w:p w14:paraId="3CD8C52B" w14:textId="77777777" w:rsidR="007B1F66" w:rsidRDefault="007B1F66" w:rsidP="007B1F66">
      <w:pPr>
        <w:pStyle w:val="PL"/>
      </w:pPr>
      <w:r>
        <w:t xml:space="preserve">        nfCpuUsage:</w:t>
      </w:r>
    </w:p>
    <w:p w14:paraId="6310DF88" w14:textId="77777777" w:rsidR="007B1F66" w:rsidRDefault="007B1F66" w:rsidP="007B1F66">
      <w:pPr>
        <w:pStyle w:val="PL"/>
      </w:pPr>
      <w:r>
        <w:t xml:space="preserve">          type: integer</w:t>
      </w:r>
    </w:p>
    <w:p w14:paraId="195C473D" w14:textId="77777777" w:rsidR="007B1F66" w:rsidRDefault="007B1F66" w:rsidP="007B1F66">
      <w:pPr>
        <w:pStyle w:val="PL"/>
      </w:pPr>
      <w:r>
        <w:t xml:space="preserve">        nfMemoryUsage:</w:t>
      </w:r>
    </w:p>
    <w:p w14:paraId="0425B90B" w14:textId="77777777" w:rsidR="007B1F66" w:rsidRDefault="007B1F66" w:rsidP="007B1F66">
      <w:pPr>
        <w:pStyle w:val="PL"/>
      </w:pPr>
      <w:r>
        <w:t xml:space="preserve">          type: integer</w:t>
      </w:r>
    </w:p>
    <w:p w14:paraId="36389238" w14:textId="77777777" w:rsidR="007B1F66" w:rsidRDefault="007B1F66" w:rsidP="007B1F66">
      <w:pPr>
        <w:pStyle w:val="PL"/>
      </w:pPr>
      <w:r>
        <w:t xml:space="preserve">        nfStorageUsage:</w:t>
      </w:r>
    </w:p>
    <w:p w14:paraId="334E432A" w14:textId="77777777" w:rsidR="007B1F66" w:rsidRDefault="007B1F66" w:rsidP="007B1F66">
      <w:pPr>
        <w:pStyle w:val="PL"/>
      </w:pPr>
      <w:r>
        <w:t xml:space="preserve">          type: integer</w:t>
      </w:r>
    </w:p>
    <w:p w14:paraId="5C736D69" w14:textId="77777777" w:rsidR="007B1F66" w:rsidRDefault="007B1F66" w:rsidP="007B1F66">
      <w:pPr>
        <w:pStyle w:val="PL"/>
      </w:pPr>
      <w:r>
        <w:t xml:space="preserve">        nfLoadLevelAverage:</w:t>
      </w:r>
    </w:p>
    <w:p w14:paraId="5339361A" w14:textId="77777777" w:rsidR="007B1F66" w:rsidRDefault="007B1F66" w:rsidP="007B1F66">
      <w:pPr>
        <w:pStyle w:val="PL"/>
      </w:pPr>
      <w:r>
        <w:t xml:space="preserve">          type: integer</w:t>
      </w:r>
    </w:p>
    <w:p w14:paraId="54DD5EEF" w14:textId="77777777" w:rsidR="007B1F66" w:rsidRDefault="007B1F66" w:rsidP="007B1F66">
      <w:pPr>
        <w:pStyle w:val="PL"/>
      </w:pPr>
      <w:r>
        <w:t xml:space="preserve">        nfLoadLevelpeak:</w:t>
      </w:r>
    </w:p>
    <w:p w14:paraId="4B8FC859" w14:textId="77777777" w:rsidR="007B1F66" w:rsidRDefault="007B1F66" w:rsidP="007B1F66">
      <w:pPr>
        <w:pStyle w:val="PL"/>
      </w:pPr>
      <w:r>
        <w:t xml:space="preserve">          type: integer</w:t>
      </w:r>
    </w:p>
    <w:p w14:paraId="6605C9C8" w14:textId="77777777" w:rsidR="007B1F66" w:rsidRDefault="007B1F66" w:rsidP="007B1F66">
      <w:pPr>
        <w:pStyle w:val="PL"/>
      </w:pPr>
      <w:r>
        <w:t xml:space="preserve">        nfLoadAvgInAoi:</w:t>
      </w:r>
    </w:p>
    <w:p w14:paraId="071AFA7E" w14:textId="77777777" w:rsidR="007B1F66" w:rsidRDefault="007B1F66" w:rsidP="007B1F66">
      <w:pPr>
        <w:pStyle w:val="PL"/>
      </w:pPr>
      <w:r>
        <w:t xml:space="preserve">          type: integer</w:t>
      </w:r>
    </w:p>
    <w:p w14:paraId="3108586A" w14:textId="77777777" w:rsidR="007B1F66" w:rsidRDefault="007B1F66" w:rsidP="007B1F66">
      <w:pPr>
        <w:pStyle w:val="PL"/>
      </w:pPr>
      <w:r>
        <w:t xml:space="preserve">        snssai:</w:t>
      </w:r>
    </w:p>
    <w:p w14:paraId="2834AD88" w14:textId="77777777" w:rsidR="007B1F66" w:rsidRDefault="007B1F66" w:rsidP="007B1F66">
      <w:pPr>
        <w:pStyle w:val="PL"/>
      </w:pPr>
      <w:r>
        <w:t xml:space="preserve">          $ref: 'TS29571_CommonData.yaml#/components/schemas/Snssai'</w:t>
      </w:r>
    </w:p>
    <w:p w14:paraId="07F1F7C7" w14:textId="77777777" w:rsidR="007B1F66" w:rsidRDefault="007B1F66" w:rsidP="007B1F66">
      <w:pPr>
        <w:pStyle w:val="PL"/>
      </w:pPr>
      <w:r>
        <w:t xml:space="preserve">        confidence:</w:t>
      </w:r>
    </w:p>
    <w:p w14:paraId="68BB37B3" w14:textId="77777777" w:rsidR="007B1F66" w:rsidRDefault="007B1F66" w:rsidP="007B1F66">
      <w:pPr>
        <w:pStyle w:val="PL"/>
      </w:pPr>
      <w:r>
        <w:t xml:space="preserve">          $ref: 'TS29571_CommonData.yaml#/components/schemas/Uinteger'</w:t>
      </w:r>
    </w:p>
    <w:p w14:paraId="7154C6E2" w14:textId="77777777" w:rsidR="007B1F66" w:rsidRDefault="007B1F66" w:rsidP="007B1F66">
      <w:pPr>
        <w:pStyle w:val="PL"/>
      </w:pPr>
      <w:r>
        <w:t xml:space="preserve">      allOf:</w:t>
      </w:r>
    </w:p>
    <w:p w14:paraId="5C5ECBC7" w14:textId="77777777" w:rsidR="007B1F66" w:rsidRDefault="007B1F66" w:rsidP="007B1F66">
      <w:pPr>
        <w:pStyle w:val="PL"/>
      </w:pPr>
      <w:r>
        <w:t xml:space="preserve">        - required: [nfType]</w:t>
      </w:r>
    </w:p>
    <w:p w14:paraId="3BBC7EEA" w14:textId="77777777" w:rsidR="007B1F66" w:rsidRDefault="007B1F66" w:rsidP="007B1F66">
      <w:pPr>
        <w:pStyle w:val="PL"/>
      </w:pPr>
      <w:r>
        <w:t xml:space="preserve">        - required: [nfInstanceId]</w:t>
      </w:r>
    </w:p>
    <w:p w14:paraId="495DA6E2" w14:textId="77777777" w:rsidR="007B1F66" w:rsidRDefault="007B1F66" w:rsidP="007B1F66">
      <w:pPr>
        <w:pStyle w:val="PL"/>
      </w:pPr>
      <w:r>
        <w:t xml:space="preserve">        - anyOf:</w:t>
      </w:r>
    </w:p>
    <w:p w14:paraId="28D7F7B5" w14:textId="77777777" w:rsidR="007B1F66" w:rsidRDefault="007B1F66" w:rsidP="007B1F66">
      <w:pPr>
        <w:pStyle w:val="PL"/>
      </w:pPr>
      <w:r>
        <w:t xml:space="preserve">          - required: [nfStatus]</w:t>
      </w:r>
    </w:p>
    <w:p w14:paraId="004698CC" w14:textId="77777777" w:rsidR="007B1F66" w:rsidRDefault="007B1F66" w:rsidP="007B1F66">
      <w:pPr>
        <w:pStyle w:val="PL"/>
      </w:pPr>
      <w:r>
        <w:t xml:space="preserve">          - required: [nfCpuUsage]</w:t>
      </w:r>
    </w:p>
    <w:p w14:paraId="2F608CDF" w14:textId="77777777" w:rsidR="007B1F66" w:rsidRDefault="007B1F66" w:rsidP="007B1F66">
      <w:pPr>
        <w:pStyle w:val="PL"/>
      </w:pPr>
      <w:r>
        <w:t xml:space="preserve">          - required: [nfMemoryUsage]</w:t>
      </w:r>
    </w:p>
    <w:p w14:paraId="26091AC9" w14:textId="77777777" w:rsidR="007B1F66" w:rsidRDefault="007B1F66" w:rsidP="007B1F66">
      <w:pPr>
        <w:pStyle w:val="PL"/>
      </w:pPr>
      <w:r>
        <w:t xml:space="preserve">          - required: [nfStorageUsage]</w:t>
      </w:r>
    </w:p>
    <w:p w14:paraId="465555BB" w14:textId="77777777" w:rsidR="007B1F66" w:rsidRDefault="007B1F66" w:rsidP="007B1F66">
      <w:pPr>
        <w:pStyle w:val="PL"/>
      </w:pPr>
      <w:r>
        <w:t xml:space="preserve">          - required: [nfLoadLevelAverage]</w:t>
      </w:r>
    </w:p>
    <w:p w14:paraId="52C6B010" w14:textId="77777777" w:rsidR="007B1F66" w:rsidRDefault="007B1F66" w:rsidP="007B1F66">
      <w:pPr>
        <w:pStyle w:val="PL"/>
      </w:pPr>
      <w:r>
        <w:t xml:space="preserve">          - required: [nfLoadLevelPeak]</w:t>
      </w:r>
    </w:p>
    <w:p w14:paraId="2B5D3A71" w14:textId="77777777" w:rsidR="007B1F66" w:rsidRDefault="007B1F66" w:rsidP="007B1F66">
      <w:pPr>
        <w:pStyle w:val="PL"/>
      </w:pPr>
    </w:p>
    <w:p w14:paraId="3297D8B8" w14:textId="77777777" w:rsidR="007B1F66" w:rsidRDefault="007B1F66" w:rsidP="007B1F66">
      <w:pPr>
        <w:pStyle w:val="PL"/>
      </w:pPr>
      <w:r>
        <w:t xml:space="preserve">    NfStatus:</w:t>
      </w:r>
    </w:p>
    <w:p w14:paraId="0661D241" w14:textId="77777777" w:rsidR="007B1F66" w:rsidRDefault="007B1F66" w:rsidP="007B1F66">
      <w:pPr>
        <w:pStyle w:val="PL"/>
      </w:pPr>
      <w:r>
        <w:t xml:space="preserve">      description: Contains the percentage of time spent on various NF states.</w:t>
      </w:r>
    </w:p>
    <w:p w14:paraId="71CBBF0F" w14:textId="77777777" w:rsidR="007B1F66" w:rsidRDefault="007B1F66" w:rsidP="007B1F66">
      <w:pPr>
        <w:pStyle w:val="PL"/>
      </w:pPr>
      <w:r>
        <w:t xml:space="preserve">      type: object</w:t>
      </w:r>
    </w:p>
    <w:p w14:paraId="306D8C2D" w14:textId="77777777" w:rsidR="007B1F66" w:rsidRDefault="007B1F66" w:rsidP="007B1F66">
      <w:pPr>
        <w:pStyle w:val="PL"/>
      </w:pPr>
      <w:r>
        <w:t xml:space="preserve">      properties:</w:t>
      </w:r>
    </w:p>
    <w:p w14:paraId="75A75936" w14:textId="77777777" w:rsidR="007B1F66" w:rsidRDefault="007B1F66" w:rsidP="007B1F66">
      <w:pPr>
        <w:pStyle w:val="PL"/>
      </w:pPr>
      <w:r>
        <w:t xml:space="preserve">        statusRegistered:</w:t>
      </w:r>
    </w:p>
    <w:p w14:paraId="301655AB" w14:textId="77777777" w:rsidR="007B1F66" w:rsidRDefault="007B1F66" w:rsidP="007B1F66">
      <w:pPr>
        <w:pStyle w:val="PL"/>
      </w:pPr>
      <w:r>
        <w:t xml:space="preserve">          $ref: 'TS29571_CommonData.yaml#/components/schemas/SamplingRatio'</w:t>
      </w:r>
    </w:p>
    <w:p w14:paraId="63E14E12" w14:textId="77777777" w:rsidR="007B1F66" w:rsidRDefault="007B1F66" w:rsidP="007B1F66">
      <w:pPr>
        <w:pStyle w:val="PL"/>
      </w:pPr>
      <w:r>
        <w:t xml:space="preserve">        statusUnregistered:</w:t>
      </w:r>
    </w:p>
    <w:p w14:paraId="557CF748" w14:textId="77777777" w:rsidR="007B1F66" w:rsidRDefault="007B1F66" w:rsidP="007B1F66">
      <w:pPr>
        <w:pStyle w:val="PL"/>
      </w:pPr>
      <w:r>
        <w:t xml:space="preserve">          $ref: 'TS29571_CommonData.yaml#/components/schemas/SamplingRatio'</w:t>
      </w:r>
    </w:p>
    <w:p w14:paraId="362770D4" w14:textId="77777777" w:rsidR="007B1F66" w:rsidRDefault="007B1F66" w:rsidP="007B1F66">
      <w:pPr>
        <w:pStyle w:val="PL"/>
      </w:pPr>
      <w:r>
        <w:t xml:space="preserve">        statusUndiscoverable:</w:t>
      </w:r>
    </w:p>
    <w:p w14:paraId="22204F88" w14:textId="77777777" w:rsidR="007B1F66" w:rsidRDefault="007B1F66" w:rsidP="007B1F66">
      <w:pPr>
        <w:pStyle w:val="PL"/>
      </w:pPr>
      <w:r>
        <w:t xml:space="preserve">          $ref: 'TS29571_CommonData.yaml#/components/schemas/SamplingRatio'</w:t>
      </w:r>
    </w:p>
    <w:p w14:paraId="4C97D811" w14:textId="77777777" w:rsidR="007B1F66" w:rsidRDefault="007B1F66" w:rsidP="007B1F66">
      <w:pPr>
        <w:pStyle w:val="PL"/>
      </w:pPr>
      <w:r>
        <w:t xml:space="preserve">      anyOf:</w:t>
      </w:r>
    </w:p>
    <w:p w14:paraId="7848DED6" w14:textId="77777777" w:rsidR="007B1F66" w:rsidRDefault="007B1F66" w:rsidP="007B1F66">
      <w:pPr>
        <w:pStyle w:val="PL"/>
      </w:pPr>
      <w:r>
        <w:t xml:space="preserve">        - required: [statusRegistered]</w:t>
      </w:r>
    </w:p>
    <w:p w14:paraId="1E99AFB4" w14:textId="77777777" w:rsidR="007B1F66" w:rsidRDefault="007B1F66" w:rsidP="007B1F66">
      <w:pPr>
        <w:pStyle w:val="PL"/>
      </w:pPr>
      <w:r>
        <w:t xml:space="preserve">        - required: [statusUnregistered]</w:t>
      </w:r>
    </w:p>
    <w:p w14:paraId="08F65EE4" w14:textId="77777777" w:rsidR="007B1F66" w:rsidRDefault="007B1F66" w:rsidP="007B1F66">
      <w:pPr>
        <w:pStyle w:val="PL"/>
      </w:pPr>
      <w:r>
        <w:t xml:space="preserve">        - required: [statusUndiscoverable]</w:t>
      </w:r>
    </w:p>
    <w:p w14:paraId="6EA303C7" w14:textId="77777777" w:rsidR="007B1F66" w:rsidRDefault="007B1F66" w:rsidP="007B1F66">
      <w:pPr>
        <w:pStyle w:val="PL"/>
      </w:pPr>
    </w:p>
    <w:p w14:paraId="7ED4D6E9" w14:textId="77777777" w:rsidR="007B1F66" w:rsidRDefault="007B1F66" w:rsidP="007B1F66">
      <w:pPr>
        <w:pStyle w:val="PL"/>
      </w:pPr>
      <w:r>
        <w:t xml:space="preserve">    AnySlice:</w:t>
      </w:r>
    </w:p>
    <w:p w14:paraId="46459EF5" w14:textId="77777777" w:rsidR="007B1F66" w:rsidRDefault="007B1F66" w:rsidP="007B1F66">
      <w:pPr>
        <w:pStyle w:val="PL"/>
      </w:pPr>
      <w:r>
        <w:t xml:space="preserve">      type: boolean</w:t>
      </w:r>
    </w:p>
    <w:p w14:paraId="77EFEFA6" w14:textId="77777777" w:rsidR="007B1F66" w:rsidRDefault="007B1F66" w:rsidP="007B1F66">
      <w:pPr>
        <w:pStyle w:val="PL"/>
      </w:pPr>
      <w:r>
        <w:t xml:space="preserve">      description: &gt;</w:t>
      </w:r>
    </w:p>
    <w:p w14:paraId="4AC99A8E" w14:textId="77777777" w:rsidR="007B1F66" w:rsidRDefault="007B1F66" w:rsidP="007B1F66">
      <w:pPr>
        <w:pStyle w:val="PL"/>
      </w:pPr>
      <w:r>
        <w:t xml:space="preserve">        "false" represents not applicable for all slices. "true" represents applicable for all slices.</w:t>
      </w:r>
    </w:p>
    <w:p w14:paraId="333B1F1D" w14:textId="77777777" w:rsidR="007B1F66" w:rsidRDefault="007B1F66" w:rsidP="007B1F66">
      <w:pPr>
        <w:pStyle w:val="PL"/>
      </w:pPr>
    </w:p>
    <w:p w14:paraId="7E257A17" w14:textId="77777777" w:rsidR="007B1F66" w:rsidRDefault="007B1F66" w:rsidP="007B1F66">
      <w:pPr>
        <w:pStyle w:val="PL"/>
      </w:pPr>
      <w:r>
        <w:t xml:space="preserve">    LoadLevelInformation:</w:t>
      </w:r>
    </w:p>
    <w:p w14:paraId="7EC9CD65" w14:textId="77777777" w:rsidR="007B1F66" w:rsidRDefault="007B1F66" w:rsidP="007B1F66">
      <w:pPr>
        <w:pStyle w:val="PL"/>
      </w:pPr>
      <w:r>
        <w:t xml:space="preserve">      type: integer</w:t>
      </w:r>
    </w:p>
    <w:p w14:paraId="1ED9A470" w14:textId="77777777" w:rsidR="007B1F66" w:rsidRDefault="007B1F66" w:rsidP="007B1F66">
      <w:pPr>
        <w:pStyle w:val="PL"/>
      </w:pPr>
      <w:r>
        <w:t xml:space="preserve">      description: &gt;</w:t>
      </w:r>
    </w:p>
    <w:p w14:paraId="1E862333" w14:textId="77777777" w:rsidR="007B1F66" w:rsidRDefault="007B1F66" w:rsidP="007B1F66">
      <w:pPr>
        <w:pStyle w:val="PL"/>
      </w:pPr>
      <w:r>
        <w:t xml:space="preserve">        Load level information of the network slice and the optionally associated network slice</w:t>
      </w:r>
    </w:p>
    <w:p w14:paraId="1B010C15" w14:textId="77777777" w:rsidR="007B1F66" w:rsidRDefault="007B1F66" w:rsidP="007B1F66">
      <w:pPr>
        <w:pStyle w:val="PL"/>
      </w:pPr>
      <w:r>
        <w:t xml:space="preserve">        instance.</w:t>
      </w:r>
    </w:p>
    <w:p w14:paraId="12395015" w14:textId="77777777" w:rsidR="007B1F66" w:rsidRDefault="007B1F66" w:rsidP="007B1F66">
      <w:pPr>
        <w:pStyle w:val="PL"/>
      </w:pPr>
    </w:p>
    <w:p w14:paraId="3BC1EFEC" w14:textId="77777777" w:rsidR="007B1F66" w:rsidRDefault="007B1F66" w:rsidP="007B1F66">
      <w:pPr>
        <w:pStyle w:val="PL"/>
      </w:pPr>
      <w:r>
        <w:t xml:space="preserve">    AbnormalBehaviour:</w:t>
      </w:r>
    </w:p>
    <w:p w14:paraId="1A1E16B7" w14:textId="77777777" w:rsidR="007B1F66" w:rsidRDefault="007B1F66" w:rsidP="007B1F66">
      <w:pPr>
        <w:pStyle w:val="PL"/>
      </w:pPr>
      <w:r>
        <w:t xml:space="preserve">      description: Represents the abnormal behaviour information.</w:t>
      </w:r>
    </w:p>
    <w:p w14:paraId="0F5A2620" w14:textId="77777777" w:rsidR="007B1F66" w:rsidRDefault="007B1F66" w:rsidP="007B1F66">
      <w:pPr>
        <w:pStyle w:val="PL"/>
      </w:pPr>
      <w:r>
        <w:t xml:space="preserve">      type: object</w:t>
      </w:r>
    </w:p>
    <w:p w14:paraId="10756395" w14:textId="77777777" w:rsidR="007B1F66" w:rsidRDefault="007B1F66" w:rsidP="007B1F66">
      <w:pPr>
        <w:pStyle w:val="PL"/>
      </w:pPr>
      <w:r>
        <w:t xml:space="preserve">      properties:</w:t>
      </w:r>
    </w:p>
    <w:p w14:paraId="027A0953" w14:textId="77777777" w:rsidR="007B1F66" w:rsidRDefault="007B1F66" w:rsidP="007B1F66">
      <w:pPr>
        <w:pStyle w:val="PL"/>
      </w:pPr>
      <w:r>
        <w:t xml:space="preserve">        supis:</w:t>
      </w:r>
    </w:p>
    <w:p w14:paraId="1EC45F7D" w14:textId="77777777" w:rsidR="007B1F66" w:rsidRDefault="007B1F66" w:rsidP="007B1F66">
      <w:pPr>
        <w:pStyle w:val="PL"/>
      </w:pPr>
      <w:r>
        <w:t xml:space="preserve">          type: array</w:t>
      </w:r>
    </w:p>
    <w:p w14:paraId="6E9009F0" w14:textId="77777777" w:rsidR="007B1F66" w:rsidRDefault="007B1F66" w:rsidP="007B1F66">
      <w:pPr>
        <w:pStyle w:val="PL"/>
      </w:pPr>
      <w:r>
        <w:t xml:space="preserve">          items:</w:t>
      </w:r>
    </w:p>
    <w:p w14:paraId="26DA30A1" w14:textId="77777777" w:rsidR="007B1F66" w:rsidRDefault="007B1F66" w:rsidP="007B1F66">
      <w:pPr>
        <w:pStyle w:val="PL"/>
      </w:pPr>
      <w:r>
        <w:t xml:space="preserve">            $ref: 'TS29571_CommonData.yaml#/components/schemas/Supi'</w:t>
      </w:r>
    </w:p>
    <w:p w14:paraId="1B884E75" w14:textId="77777777" w:rsidR="007B1F66" w:rsidRDefault="007B1F66" w:rsidP="007B1F66">
      <w:pPr>
        <w:pStyle w:val="PL"/>
      </w:pPr>
      <w:r>
        <w:t xml:space="preserve">          minItems: 1</w:t>
      </w:r>
    </w:p>
    <w:p w14:paraId="57369A4C" w14:textId="77777777" w:rsidR="007B1F66" w:rsidRDefault="007B1F66" w:rsidP="007B1F66">
      <w:pPr>
        <w:pStyle w:val="PL"/>
      </w:pPr>
      <w:r>
        <w:t xml:space="preserve">        excep:</w:t>
      </w:r>
    </w:p>
    <w:p w14:paraId="64CA2D80" w14:textId="77777777" w:rsidR="007B1F66" w:rsidRDefault="007B1F66" w:rsidP="007B1F66">
      <w:pPr>
        <w:pStyle w:val="PL"/>
      </w:pPr>
      <w:r>
        <w:t xml:space="preserve">          $ref: '#/components/schemas/Exception'</w:t>
      </w:r>
    </w:p>
    <w:p w14:paraId="3B4063D0" w14:textId="77777777" w:rsidR="007B1F66" w:rsidRDefault="007B1F66" w:rsidP="007B1F66">
      <w:pPr>
        <w:pStyle w:val="PL"/>
      </w:pPr>
      <w:r>
        <w:t xml:space="preserve">        dnn:</w:t>
      </w:r>
    </w:p>
    <w:p w14:paraId="3041F403" w14:textId="77777777" w:rsidR="007B1F66" w:rsidRDefault="007B1F66" w:rsidP="007B1F66">
      <w:pPr>
        <w:pStyle w:val="PL"/>
      </w:pPr>
      <w:r>
        <w:t xml:space="preserve">          $ref: 'TS29571_CommonData.yaml#/components/schemas/Dnn'</w:t>
      </w:r>
    </w:p>
    <w:p w14:paraId="6D3ADB92" w14:textId="77777777" w:rsidR="007B1F66" w:rsidRDefault="007B1F66" w:rsidP="007B1F66">
      <w:pPr>
        <w:pStyle w:val="PL"/>
      </w:pPr>
      <w:r>
        <w:t xml:space="preserve">        snssai:</w:t>
      </w:r>
    </w:p>
    <w:p w14:paraId="060670FF" w14:textId="77777777" w:rsidR="007B1F66" w:rsidRDefault="007B1F66" w:rsidP="007B1F66">
      <w:pPr>
        <w:pStyle w:val="PL"/>
      </w:pPr>
      <w:r>
        <w:t xml:space="preserve">          $ref: 'TS29571_CommonData.yaml#/components/schemas/Snssai'</w:t>
      </w:r>
    </w:p>
    <w:p w14:paraId="40298AFA" w14:textId="77777777" w:rsidR="007B1F66" w:rsidRDefault="007B1F66" w:rsidP="007B1F66">
      <w:pPr>
        <w:pStyle w:val="PL"/>
      </w:pPr>
      <w:r>
        <w:t xml:space="preserve">        ratio:</w:t>
      </w:r>
    </w:p>
    <w:p w14:paraId="14C57655" w14:textId="77777777" w:rsidR="007B1F66" w:rsidRDefault="007B1F66" w:rsidP="007B1F66">
      <w:pPr>
        <w:pStyle w:val="PL"/>
      </w:pPr>
      <w:r>
        <w:t xml:space="preserve">          $ref: 'TS29571_CommonData.yaml#/components/schemas/SamplingRatio'</w:t>
      </w:r>
    </w:p>
    <w:p w14:paraId="765968BA" w14:textId="77777777" w:rsidR="007B1F66" w:rsidRDefault="007B1F66" w:rsidP="007B1F66">
      <w:pPr>
        <w:pStyle w:val="PL"/>
      </w:pPr>
      <w:r>
        <w:t xml:space="preserve">        confidence:</w:t>
      </w:r>
    </w:p>
    <w:p w14:paraId="5F139D35" w14:textId="77777777" w:rsidR="007B1F66" w:rsidRDefault="007B1F66" w:rsidP="007B1F66">
      <w:pPr>
        <w:pStyle w:val="PL"/>
      </w:pPr>
      <w:r>
        <w:t xml:space="preserve">          $ref: 'TS29571_CommonData.yaml#/components/schemas/Uinteger'</w:t>
      </w:r>
    </w:p>
    <w:p w14:paraId="0E82DAFD" w14:textId="77777777" w:rsidR="007B1F66" w:rsidRDefault="007B1F66" w:rsidP="007B1F66">
      <w:pPr>
        <w:pStyle w:val="PL"/>
      </w:pPr>
      <w:r>
        <w:t xml:space="preserve">        addtMeasInfo:</w:t>
      </w:r>
    </w:p>
    <w:p w14:paraId="4D17E27E" w14:textId="77777777" w:rsidR="007B1F66" w:rsidRDefault="007B1F66" w:rsidP="007B1F66">
      <w:pPr>
        <w:pStyle w:val="PL"/>
      </w:pPr>
      <w:r>
        <w:t xml:space="preserve">          $ref: '#/components/schemas/AdditionalMeasurement'</w:t>
      </w:r>
    </w:p>
    <w:p w14:paraId="2858D9A9" w14:textId="77777777" w:rsidR="007B1F66" w:rsidRDefault="007B1F66" w:rsidP="007B1F66">
      <w:pPr>
        <w:pStyle w:val="PL"/>
      </w:pPr>
      <w:r>
        <w:t xml:space="preserve">      required:</w:t>
      </w:r>
    </w:p>
    <w:p w14:paraId="73A2F2B8" w14:textId="77777777" w:rsidR="007B1F66" w:rsidRDefault="007B1F66" w:rsidP="007B1F66">
      <w:pPr>
        <w:pStyle w:val="PL"/>
      </w:pPr>
      <w:r>
        <w:lastRenderedPageBreak/>
        <w:t xml:space="preserve">        - excep</w:t>
      </w:r>
    </w:p>
    <w:p w14:paraId="4D46843D" w14:textId="77777777" w:rsidR="007B1F66" w:rsidRDefault="007B1F66" w:rsidP="007B1F66">
      <w:pPr>
        <w:pStyle w:val="PL"/>
      </w:pPr>
    </w:p>
    <w:p w14:paraId="254BFAB1" w14:textId="77777777" w:rsidR="007B1F66" w:rsidRDefault="007B1F66" w:rsidP="007B1F66">
      <w:pPr>
        <w:pStyle w:val="PL"/>
      </w:pPr>
      <w:r>
        <w:t xml:space="preserve">    Exception:</w:t>
      </w:r>
    </w:p>
    <w:p w14:paraId="6EDD2CAB" w14:textId="77777777" w:rsidR="007B1F66" w:rsidRDefault="007B1F66" w:rsidP="007B1F66">
      <w:pPr>
        <w:pStyle w:val="PL"/>
      </w:pPr>
      <w:r>
        <w:t xml:space="preserve">      description: Represents the Exception information.</w:t>
      </w:r>
    </w:p>
    <w:p w14:paraId="36078A31" w14:textId="77777777" w:rsidR="007B1F66" w:rsidRDefault="007B1F66" w:rsidP="007B1F66">
      <w:pPr>
        <w:pStyle w:val="PL"/>
      </w:pPr>
      <w:r>
        <w:t xml:space="preserve">      type: object</w:t>
      </w:r>
    </w:p>
    <w:p w14:paraId="5A4D4D32" w14:textId="77777777" w:rsidR="007B1F66" w:rsidRDefault="007B1F66" w:rsidP="007B1F66">
      <w:pPr>
        <w:pStyle w:val="PL"/>
      </w:pPr>
      <w:r>
        <w:t xml:space="preserve">      properties:</w:t>
      </w:r>
    </w:p>
    <w:p w14:paraId="6297575F" w14:textId="77777777" w:rsidR="007B1F66" w:rsidRDefault="007B1F66" w:rsidP="007B1F66">
      <w:pPr>
        <w:pStyle w:val="PL"/>
      </w:pPr>
      <w:r>
        <w:t xml:space="preserve">        excepId:</w:t>
      </w:r>
    </w:p>
    <w:p w14:paraId="62FFBA0A" w14:textId="77777777" w:rsidR="007B1F66" w:rsidRDefault="007B1F66" w:rsidP="007B1F66">
      <w:pPr>
        <w:pStyle w:val="PL"/>
      </w:pPr>
      <w:r>
        <w:t xml:space="preserve">          $ref: '#/components/schemas/ExceptionId'</w:t>
      </w:r>
    </w:p>
    <w:p w14:paraId="07910C5E" w14:textId="77777777" w:rsidR="007B1F66" w:rsidRDefault="007B1F66" w:rsidP="007B1F66">
      <w:pPr>
        <w:pStyle w:val="PL"/>
      </w:pPr>
      <w:r>
        <w:t xml:space="preserve">        excepLevel:</w:t>
      </w:r>
    </w:p>
    <w:p w14:paraId="629439DA" w14:textId="77777777" w:rsidR="007B1F66" w:rsidRDefault="007B1F66" w:rsidP="007B1F66">
      <w:pPr>
        <w:pStyle w:val="PL"/>
      </w:pPr>
      <w:r>
        <w:t xml:space="preserve">          type: integer</w:t>
      </w:r>
    </w:p>
    <w:p w14:paraId="6B7C59E0" w14:textId="77777777" w:rsidR="007B1F66" w:rsidRDefault="007B1F66" w:rsidP="007B1F66">
      <w:pPr>
        <w:pStyle w:val="PL"/>
      </w:pPr>
      <w:r>
        <w:t xml:space="preserve">        excepTrend:</w:t>
      </w:r>
    </w:p>
    <w:p w14:paraId="1C90E5FB" w14:textId="77777777" w:rsidR="007B1F66" w:rsidRDefault="007B1F66" w:rsidP="007B1F66">
      <w:pPr>
        <w:pStyle w:val="PL"/>
      </w:pPr>
      <w:r>
        <w:t xml:space="preserve">          $ref: '#/components/schemas/ExceptionTrend'</w:t>
      </w:r>
    </w:p>
    <w:p w14:paraId="7DD38E8B" w14:textId="77777777" w:rsidR="007B1F66" w:rsidRDefault="007B1F66" w:rsidP="007B1F66">
      <w:pPr>
        <w:pStyle w:val="PL"/>
      </w:pPr>
      <w:r>
        <w:t xml:space="preserve">      required:</w:t>
      </w:r>
    </w:p>
    <w:p w14:paraId="38106BD3" w14:textId="77777777" w:rsidR="007B1F66" w:rsidRDefault="007B1F66" w:rsidP="007B1F66">
      <w:pPr>
        <w:pStyle w:val="PL"/>
      </w:pPr>
      <w:r>
        <w:t xml:space="preserve">        - excepId</w:t>
      </w:r>
    </w:p>
    <w:p w14:paraId="690544E8" w14:textId="77777777" w:rsidR="007B1F66" w:rsidRDefault="007B1F66" w:rsidP="007B1F66">
      <w:pPr>
        <w:pStyle w:val="PL"/>
      </w:pPr>
    </w:p>
    <w:p w14:paraId="0A316E86" w14:textId="77777777" w:rsidR="007B1F66" w:rsidRDefault="007B1F66" w:rsidP="007B1F66">
      <w:pPr>
        <w:pStyle w:val="PL"/>
      </w:pPr>
      <w:r>
        <w:t xml:space="preserve">    AdditionalMeasurement:</w:t>
      </w:r>
    </w:p>
    <w:p w14:paraId="2569AFEC" w14:textId="77777777" w:rsidR="007B1F66" w:rsidRDefault="007B1F66" w:rsidP="007B1F66">
      <w:pPr>
        <w:pStyle w:val="PL"/>
      </w:pPr>
      <w:r>
        <w:t xml:space="preserve">      description: Represents additional measurement information.</w:t>
      </w:r>
    </w:p>
    <w:p w14:paraId="628EAEC6" w14:textId="77777777" w:rsidR="007B1F66" w:rsidRDefault="007B1F66" w:rsidP="007B1F66">
      <w:pPr>
        <w:pStyle w:val="PL"/>
      </w:pPr>
      <w:r>
        <w:t xml:space="preserve">      type: object</w:t>
      </w:r>
    </w:p>
    <w:p w14:paraId="16D3CB0F" w14:textId="77777777" w:rsidR="007B1F66" w:rsidRDefault="007B1F66" w:rsidP="007B1F66">
      <w:pPr>
        <w:pStyle w:val="PL"/>
      </w:pPr>
      <w:r>
        <w:t xml:space="preserve">      properties:</w:t>
      </w:r>
    </w:p>
    <w:p w14:paraId="5621ABDB" w14:textId="77777777" w:rsidR="007B1F66" w:rsidRDefault="007B1F66" w:rsidP="007B1F66">
      <w:pPr>
        <w:pStyle w:val="PL"/>
      </w:pPr>
      <w:r>
        <w:t xml:space="preserve">        unexpLoc:</w:t>
      </w:r>
    </w:p>
    <w:p w14:paraId="64CACD3E" w14:textId="77777777" w:rsidR="007B1F66" w:rsidRDefault="007B1F66" w:rsidP="007B1F66">
      <w:pPr>
        <w:pStyle w:val="PL"/>
      </w:pPr>
      <w:r>
        <w:t xml:space="preserve">          $ref: 'TS29554_Npcf_BDTPolicyControl.yaml#/components/schemas/NetworkAreaInfo'</w:t>
      </w:r>
    </w:p>
    <w:p w14:paraId="5330B7D0" w14:textId="77777777" w:rsidR="007B1F66" w:rsidRDefault="007B1F66" w:rsidP="007B1F66">
      <w:pPr>
        <w:pStyle w:val="PL"/>
      </w:pPr>
      <w:r>
        <w:t xml:space="preserve">        unexpFlowTeps:</w:t>
      </w:r>
    </w:p>
    <w:p w14:paraId="0F087CCF" w14:textId="77777777" w:rsidR="007B1F66" w:rsidRDefault="007B1F66" w:rsidP="007B1F66">
      <w:pPr>
        <w:pStyle w:val="PL"/>
      </w:pPr>
      <w:r>
        <w:t xml:space="preserve">          type: array</w:t>
      </w:r>
    </w:p>
    <w:p w14:paraId="53A8C74C" w14:textId="77777777" w:rsidR="007B1F66" w:rsidRDefault="007B1F66" w:rsidP="007B1F66">
      <w:pPr>
        <w:pStyle w:val="PL"/>
      </w:pPr>
      <w:r>
        <w:t xml:space="preserve">          items:</w:t>
      </w:r>
    </w:p>
    <w:p w14:paraId="0CF28DFF" w14:textId="77777777" w:rsidR="007B1F66" w:rsidRDefault="007B1F66" w:rsidP="007B1F66">
      <w:pPr>
        <w:pStyle w:val="PL"/>
      </w:pPr>
      <w:r>
        <w:t xml:space="preserve">            $ref: '#/components/schemas/IpEthFlowDescription'</w:t>
      </w:r>
    </w:p>
    <w:p w14:paraId="503E2BE1" w14:textId="77777777" w:rsidR="007B1F66" w:rsidRDefault="007B1F66" w:rsidP="007B1F66">
      <w:pPr>
        <w:pStyle w:val="PL"/>
      </w:pPr>
      <w:r>
        <w:t xml:space="preserve">          minItems: 1</w:t>
      </w:r>
    </w:p>
    <w:p w14:paraId="7C263213" w14:textId="77777777" w:rsidR="007B1F66" w:rsidRDefault="007B1F66" w:rsidP="007B1F66">
      <w:pPr>
        <w:pStyle w:val="PL"/>
      </w:pPr>
      <w:r>
        <w:t xml:space="preserve">        unexpWakes:</w:t>
      </w:r>
    </w:p>
    <w:p w14:paraId="605BECD9" w14:textId="77777777" w:rsidR="007B1F66" w:rsidRDefault="007B1F66" w:rsidP="007B1F66">
      <w:pPr>
        <w:pStyle w:val="PL"/>
      </w:pPr>
      <w:r>
        <w:t xml:space="preserve">          type: array</w:t>
      </w:r>
    </w:p>
    <w:p w14:paraId="419A3B0A" w14:textId="77777777" w:rsidR="007B1F66" w:rsidRDefault="007B1F66" w:rsidP="007B1F66">
      <w:pPr>
        <w:pStyle w:val="PL"/>
      </w:pPr>
      <w:r>
        <w:t xml:space="preserve">          items:</w:t>
      </w:r>
    </w:p>
    <w:p w14:paraId="54D7D249" w14:textId="77777777" w:rsidR="007B1F66" w:rsidRDefault="007B1F66" w:rsidP="007B1F66">
      <w:pPr>
        <w:pStyle w:val="PL"/>
      </w:pPr>
      <w:r>
        <w:t xml:space="preserve">            $ref: 'TS29571_CommonData.yaml#/components/schemas/DateTime'</w:t>
      </w:r>
    </w:p>
    <w:p w14:paraId="76AB2AAF" w14:textId="77777777" w:rsidR="007B1F66" w:rsidRDefault="007B1F66" w:rsidP="007B1F66">
      <w:pPr>
        <w:pStyle w:val="PL"/>
      </w:pPr>
      <w:r>
        <w:t xml:space="preserve">          minItems: 1</w:t>
      </w:r>
    </w:p>
    <w:p w14:paraId="1F91788F" w14:textId="77777777" w:rsidR="007B1F66" w:rsidRDefault="007B1F66" w:rsidP="007B1F66">
      <w:pPr>
        <w:pStyle w:val="PL"/>
      </w:pPr>
      <w:r>
        <w:t xml:space="preserve">        ddosAttack:</w:t>
      </w:r>
    </w:p>
    <w:p w14:paraId="2ACAB887" w14:textId="77777777" w:rsidR="007B1F66" w:rsidRDefault="007B1F66" w:rsidP="007B1F66">
      <w:pPr>
        <w:pStyle w:val="PL"/>
      </w:pPr>
      <w:r>
        <w:t xml:space="preserve">          $ref: '#/components/schemas/AddressList'</w:t>
      </w:r>
    </w:p>
    <w:p w14:paraId="3E15DDD2" w14:textId="77777777" w:rsidR="007B1F66" w:rsidRDefault="007B1F66" w:rsidP="007B1F66">
      <w:pPr>
        <w:pStyle w:val="PL"/>
      </w:pPr>
      <w:r>
        <w:t xml:space="preserve">        wrgDest:</w:t>
      </w:r>
    </w:p>
    <w:p w14:paraId="67EBA5C4" w14:textId="77777777" w:rsidR="007B1F66" w:rsidRDefault="007B1F66" w:rsidP="007B1F66">
      <w:pPr>
        <w:pStyle w:val="PL"/>
      </w:pPr>
      <w:r>
        <w:t xml:space="preserve">          $ref: '#/components/schemas/AddressList'</w:t>
      </w:r>
    </w:p>
    <w:p w14:paraId="5643404B" w14:textId="77777777" w:rsidR="007B1F66" w:rsidRDefault="007B1F66" w:rsidP="007B1F66">
      <w:pPr>
        <w:pStyle w:val="PL"/>
      </w:pPr>
      <w:r>
        <w:t xml:space="preserve">        circums:</w:t>
      </w:r>
    </w:p>
    <w:p w14:paraId="6D067341" w14:textId="77777777" w:rsidR="007B1F66" w:rsidRDefault="007B1F66" w:rsidP="007B1F66">
      <w:pPr>
        <w:pStyle w:val="PL"/>
      </w:pPr>
      <w:r>
        <w:t xml:space="preserve">          type: array</w:t>
      </w:r>
    </w:p>
    <w:p w14:paraId="2B80880A" w14:textId="77777777" w:rsidR="007B1F66" w:rsidRDefault="007B1F66" w:rsidP="007B1F66">
      <w:pPr>
        <w:pStyle w:val="PL"/>
      </w:pPr>
      <w:r>
        <w:t xml:space="preserve">          items:</w:t>
      </w:r>
    </w:p>
    <w:p w14:paraId="7CEFB22F" w14:textId="77777777" w:rsidR="007B1F66" w:rsidRDefault="007B1F66" w:rsidP="007B1F66">
      <w:pPr>
        <w:pStyle w:val="PL"/>
      </w:pPr>
      <w:r>
        <w:t xml:space="preserve">            $ref: '#/components/schemas/CircumstanceDescription'</w:t>
      </w:r>
    </w:p>
    <w:p w14:paraId="1293AB04" w14:textId="77777777" w:rsidR="007B1F66" w:rsidRDefault="007B1F66" w:rsidP="007B1F66">
      <w:pPr>
        <w:pStyle w:val="PL"/>
      </w:pPr>
      <w:r>
        <w:t xml:space="preserve">          minItems: 1</w:t>
      </w:r>
    </w:p>
    <w:p w14:paraId="46146855" w14:textId="77777777" w:rsidR="007B1F66" w:rsidRDefault="007B1F66" w:rsidP="007B1F66">
      <w:pPr>
        <w:pStyle w:val="PL"/>
      </w:pPr>
    </w:p>
    <w:p w14:paraId="17F36158" w14:textId="77777777" w:rsidR="007B1F66" w:rsidRDefault="007B1F66" w:rsidP="007B1F66">
      <w:pPr>
        <w:pStyle w:val="PL"/>
      </w:pPr>
      <w:r>
        <w:t xml:space="preserve">    IpEthFlowDescription:</w:t>
      </w:r>
    </w:p>
    <w:p w14:paraId="6EEA25FD" w14:textId="77777777" w:rsidR="007B1F66" w:rsidRDefault="007B1F66" w:rsidP="007B1F66">
      <w:pPr>
        <w:pStyle w:val="PL"/>
      </w:pPr>
      <w:r>
        <w:t xml:space="preserve">      description: Contains the description of an Uplink and/or Downlink Ethernet flow.</w:t>
      </w:r>
    </w:p>
    <w:p w14:paraId="27C03D85" w14:textId="77777777" w:rsidR="007B1F66" w:rsidRDefault="007B1F66" w:rsidP="007B1F66">
      <w:pPr>
        <w:pStyle w:val="PL"/>
      </w:pPr>
      <w:r>
        <w:t xml:space="preserve">      type: object</w:t>
      </w:r>
    </w:p>
    <w:p w14:paraId="1504CC4B" w14:textId="77777777" w:rsidR="007B1F66" w:rsidRDefault="007B1F66" w:rsidP="007B1F66">
      <w:pPr>
        <w:pStyle w:val="PL"/>
      </w:pPr>
      <w:r>
        <w:t xml:space="preserve">      properties:</w:t>
      </w:r>
    </w:p>
    <w:p w14:paraId="741E1CD4" w14:textId="77777777" w:rsidR="007B1F66" w:rsidRDefault="007B1F66" w:rsidP="007B1F66">
      <w:pPr>
        <w:pStyle w:val="PL"/>
      </w:pPr>
      <w:r>
        <w:t xml:space="preserve">        ipTrafficFilter:</w:t>
      </w:r>
    </w:p>
    <w:p w14:paraId="4244EB13" w14:textId="77777777" w:rsidR="007B1F66" w:rsidRDefault="007B1F66" w:rsidP="007B1F66">
      <w:pPr>
        <w:pStyle w:val="PL"/>
      </w:pPr>
      <w:r>
        <w:t xml:space="preserve">          $ref: 'TS29514_Npcf_PolicyAuthorization.yaml#/components/schemas/FlowDescription'</w:t>
      </w:r>
    </w:p>
    <w:p w14:paraId="68FB0DB1" w14:textId="77777777" w:rsidR="007B1F66" w:rsidRDefault="007B1F66" w:rsidP="007B1F66">
      <w:pPr>
        <w:pStyle w:val="PL"/>
      </w:pPr>
      <w:r>
        <w:t xml:space="preserve">        ethTrafficFilter:</w:t>
      </w:r>
    </w:p>
    <w:p w14:paraId="02493EAF" w14:textId="77777777" w:rsidR="007B1F66" w:rsidRDefault="007B1F66" w:rsidP="007B1F66">
      <w:pPr>
        <w:pStyle w:val="PL"/>
      </w:pPr>
      <w:r>
        <w:t xml:space="preserve">          $ref: 'TS29514_Npcf_PolicyAuthorization.yaml#/components/schemas/EthFlowDescription'</w:t>
      </w:r>
    </w:p>
    <w:p w14:paraId="4EF66AF5" w14:textId="77777777" w:rsidR="007B1F66" w:rsidRDefault="007B1F66" w:rsidP="007B1F66">
      <w:pPr>
        <w:pStyle w:val="PL"/>
      </w:pPr>
      <w:r>
        <w:t xml:space="preserve">      oneOf:</w:t>
      </w:r>
    </w:p>
    <w:p w14:paraId="5E72195D" w14:textId="77777777" w:rsidR="007B1F66" w:rsidRDefault="007B1F66" w:rsidP="007B1F66">
      <w:pPr>
        <w:pStyle w:val="PL"/>
      </w:pPr>
      <w:r>
        <w:t xml:space="preserve">        - required: [ipTrafficFilter]</w:t>
      </w:r>
    </w:p>
    <w:p w14:paraId="5A43E5E4" w14:textId="77777777" w:rsidR="007B1F66" w:rsidRDefault="007B1F66" w:rsidP="007B1F66">
      <w:pPr>
        <w:pStyle w:val="PL"/>
      </w:pPr>
      <w:r>
        <w:t xml:space="preserve">        - required: [ethTrafficFilter]</w:t>
      </w:r>
    </w:p>
    <w:p w14:paraId="79D74540" w14:textId="77777777" w:rsidR="007B1F66" w:rsidRDefault="007B1F66" w:rsidP="007B1F66">
      <w:pPr>
        <w:pStyle w:val="PL"/>
      </w:pPr>
    </w:p>
    <w:p w14:paraId="528897E4" w14:textId="77777777" w:rsidR="007B1F66" w:rsidRDefault="007B1F66" w:rsidP="007B1F66">
      <w:pPr>
        <w:pStyle w:val="PL"/>
      </w:pPr>
      <w:r>
        <w:t xml:space="preserve">    AddressList:</w:t>
      </w:r>
    </w:p>
    <w:p w14:paraId="5D37F88B" w14:textId="77777777" w:rsidR="007B1F66" w:rsidRDefault="007B1F66" w:rsidP="007B1F66">
      <w:pPr>
        <w:pStyle w:val="PL"/>
      </w:pPr>
      <w:r>
        <w:t xml:space="preserve">      description: Represents a list of IPv4 and/or IPv6 addresses.</w:t>
      </w:r>
    </w:p>
    <w:p w14:paraId="4746C9DB" w14:textId="77777777" w:rsidR="007B1F66" w:rsidRDefault="007B1F66" w:rsidP="007B1F66">
      <w:pPr>
        <w:pStyle w:val="PL"/>
      </w:pPr>
      <w:r>
        <w:t xml:space="preserve">      type: object</w:t>
      </w:r>
    </w:p>
    <w:p w14:paraId="01BABCD7" w14:textId="77777777" w:rsidR="007B1F66" w:rsidRDefault="007B1F66" w:rsidP="007B1F66">
      <w:pPr>
        <w:pStyle w:val="PL"/>
      </w:pPr>
      <w:r>
        <w:t xml:space="preserve">      properties:</w:t>
      </w:r>
    </w:p>
    <w:p w14:paraId="73EB3541" w14:textId="77777777" w:rsidR="007B1F66" w:rsidRDefault="007B1F66" w:rsidP="007B1F66">
      <w:pPr>
        <w:pStyle w:val="PL"/>
      </w:pPr>
      <w:r>
        <w:t xml:space="preserve">        ipv4Addrs:</w:t>
      </w:r>
    </w:p>
    <w:p w14:paraId="216704D0" w14:textId="77777777" w:rsidR="007B1F66" w:rsidRDefault="007B1F66" w:rsidP="007B1F66">
      <w:pPr>
        <w:pStyle w:val="PL"/>
      </w:pPr>
      <w:r>
        <w:t xml:space="preserve">          type: array</w:t>
      </w:r>
    </w:p>
    <w:p w14:paraId="08307642" w14:textId="77777777" w:rsidR="007B1F66" w:rsidRDefault="007B1F66" w:rsidP="007B1F66">
      <w:pPr>
        <w:pStyle w:val="PL"/>
      </w:pPr>
      <w:r>
        <w:t xml:space="preserve">          items:</w:t>
      </w:r>
    </w:p>
    <w:p w14:paraId="46357B85" w14:textId="77777777" w:rsidR="007B1F66" w:rsidRDefault="007B1F66" w:rsidP="007B1F66">
      <w:pPr>
        <w:pStyle w:val="PL"/>
      </w:pPr>
      <w:r>
        <w:t xml:space="preserve">            $ref: 'TS29571_CommonData.yaml#/components/schemas/Ipv4Addr'</w:t>
      </w:r>
    </w:p>
    <w:p w14:paraId="0CD08A57" w14:textId="77777777" w:rsidR="007B1F66" w:rsidRDefault="007B1F66" w:rsidP="007B1F66">
      <w:pPr>
        <w:pStyle w:val="PL"/>
      </w:pPr>
      <w:r>
        <w:t xml:space="preserve">          minItems: 1</w:t>
      </w:r>
    </w:p>
    <w:p w14:paraId="3757EA19" w14:textId="77777777" w:rsidR="007B1F66" w:rsidRDefault="007B1F66" w:rsidP="007B1F66">
      <w:pPr>
        <w:pStyle w:val="PL"/>
      </w:pPr>
      <w:r>
        <w:t xml:space="preserve">        ipv6Addrs:</w:t>
      </w:r>
    </w:p>
    <w:p w14:paraId="42BC874A" w14:textId="77777777" w:rsidR="007B1F66" w:rsidRDefault="007B1F66" w:rsidP="007B1F66">
      <w:pPr>
        <w:pStyle w:val="PL"/>
      </w:pPr>
      <w:r>
        <w:t xml:space="preserve">          type: array</w:t>
      </w:r>
    </w:p>
    <w:p w14:paraId="559F034A" w14:textId="77777777" w:rsidR="007B1F66" w:rsidRDefault="007B1F66" w:rsidP="007B1F66">
      <w:pPr>
        <w:pStyle w:val="PL"/>
      </w:pPr>
      <w:r>
        <w:t xml:space="preserve">          items:</w:t>
      </w:r>
    </w:p>
    <w:p w14:paraId="504E0CD1" w14:textId="77777777" w:rsidR="007B1F66" w:rsidRDefault="007B1F66" w:rsidP="007B1F66">
      <w:pPr>
        <w:pStyle w:val="PL"/>
      </w:pPr>
      <w:r>
        <w:t xml:space="preserve">            $ref: 'TS29571_CommonData.yaml#/components/schemas/Ipv6Addr'</w:t>
      </w:r>
    </w:p>
    <w:p w14:paraId="5D4E8D15" w14:textId="77777777" w:rsidR="007B1F66" w:rsidRDefault="007B1F66" w:rsidP="007B1F66">
      <w:pPr>
        <w:pStyle w:val="PL"/>
      </w:pPr>
      <w:r>
        <w:t xml:space="preserve">          minItems: 1</w:t>
      </w:r>
    </w:p>
    <w:p w14:paraId="298752B2" w14:textId="77777777" w:rsidR="007B1F66" w:rsidRDefault="007B1F66" w:rsidP="007B1F66">
      <w:pPr>
        <w:pStyle w:val="PL"/>
      </w:pPr>
    </w:p>
    <w:p w14:paraId="477C3800" w14:textId="77777777" w:rsidR="007B1F66" w:rsidRDefault="007B1F66" w:rsidP="007B1F66">
      <w:pPr>
        <w:pStyle w:val="PL"/>
      </w:pPr>
      <w:r>
        <w:t xml:space="preserve">    CircumstanceDescription:</w:t>
      </w:r>
    </w:p>
    <w:p w14:paraId="037D40D4" w14:textId="77777777" w:rsidR="007B1F66" w:rsidRDefault="007B1F66" w:rsidP="007B1F66">
      <w:pPr>
        <w:pStyle w:val="PL"/>
      </w:pPr>
      <w:r>
        <w:t xml:space="preserve">      description: Contains the description of a circumstance.</w:t>
      </w:r>
    </w:p>
    <w:p w14:paraId="772CBCE9" w14:textId="77777777" w:rsidR="007B1F66" w:rsidRDefault="007B1F66" w:rsidP="007B1F66">
      <w:pPr>
        <w:pStyle w:val="PL"/>
      </w:pPr>
      <w:r>
        <w:t xml:space="preserve">      type: object</w:t>
      </w:r>
    </w:p>
    <w:p w14:paraId="0A5823D2" w14:textId="77777777" w:rsidR="007B1F66" w:rsidRDefault="007B1F66" w:rsidP="007B1F66">
      <w:pPr>
        <w:pStyle w:val="PL"/>
      </w:pPr>
      <w:r>
        <w:t xml:space="preserve">      properties:</w:t>
      </w:r>
    </w:p>
    <w:p w14:paraId="7262D56D" w14:textId="77777777" w:rsidR="007B1F66" w:rsidRDefault="007B1F66" w:rsidP="007B1F66">
      <w:pPr>
        <w:pStyle w:val="PL"/>
      </w:pPr>
      <w:r>
        <w:t xml:space="preserve">        freq:</w:t>
      </w:r>
    </w:p>
    <w:p w14:paraId="54A2A1E5" w14:textId="77777777" w:rsidR="007B1F66" w:rsidRDefault="007B1F66" w:rsidP="007B1F66">
      <w:pPr>
        <w:pStyle w:val="PL"/>
      </w:pPr>
      <w:r>
        <w:t xml:space="preserve">          $ref: 'TS29571_CommonData.yaml#/components/schemas/Float'</w:t>
      </w:r>
    </w:p>
    <w:p w14:paraId="7E29AC39" w14:textId="77777777" w:rsidR="007B1F66" w:rsidRDefault="007B1F66" w:rsidP="007B1F66">
      <w:pPr>
        <w:pStyle w:val="PL"/>
      </w:pPr>
      <w:r>
        <w:t xml:space="preserve">        tm:</w:t>
      </w:r>
    </w:p>
    <w:p w14:paraId="1FC10557" w14:textId="77777777" w:rsidR="007B1F66" w:rsidRDefault="007B1F66" w:rsidP="007B1F66">
      <w:pPr>
        <w:pStyle w:val="PL"/>
      </w:pPr>
      <w:r>
        <w:t xml:space="preserve">          $ref: 'TS29571_CommonData.yaml#/components/schemas/DateTime'</w:t>
      </w:r>
    </w:p>
    <w:p w14:paraId="4AF68D2F" w14:textId="77777777" w:rsidR="007B1F66" w:rsidRDefault="007B1F66" w:rsidP="007B1F66">
      <w:pPr>
        <w:pStyle w:val="PL"/>
      </w:pPr>
      <w:r>
        <w:t xml:space="preserve">        locArea:</w:t>
      </w:r>
    </w:p>
    <w:p w14:paraId="6F930EDA" w14:textId="77777777" w:rsidR="007B1F66" w:rsidRDefault="007B1F66" w:rsidP="007B1F66">
      <w:pPr>
        <w:pStyle w:val="PL"/>
      </w:pPr>
      <w:r>
        <w:t xml:space="preserve">          $ref: 'TS29554_Npcf_BDTPolicyControl.yaml#/components/schemas/NetworkAreaInfo'</w:t>
      </w:r>
    </w:p>
    <w:p w14:paraId="77ADA5AC" w14:textId="77777777" w:rsidR="007B1F66" w:rsidRDefault="007B1F66" w:rsidP="007B1F66">
      <w:pPr>
        <w:pStyle w:val="PL"/>
      </w:pPr>
      <w:r>
        <w:lastRenderedPageBreak/>
        <w:t xml:space="preserve">        vol:</w:t>
      </w:r>
    </w:p>
    <w:p w14:paraId="5BB9A7A7" w14:textId="77777777" w:rsidR="007B1F66" w:rsidRDefault="007B1F66" w:rsidP="007B1F66">
      <w:pPr>
        <w:pStyle w:val="PL"/>
      </w:pPr>
      <w:r>
        <w:t xml:space="preserve">          $ref: 'TS29122_CommonData.yaml#/components/schemas/Volume'</w:t>
      </w:r>
    </w:p>
    <w:p w14:paraId="7C61885B" w14:textId="77777777" w:rsidR="007B1F66" w:rsidRDefault="007B1F66" w:rsidP="007B1F66">
      <w:pPr>
        <w:pStyle w:val="PL"/>
      </w:pPr>
    </w:p>
    <w:p w14:paraId="44B91155" w14:textId="77777777" w:rsidR="007B1F66" w:rsidRDefault="007B1F66" w:rsidP="007B1F66">
      <w:pPr>
        <w:pStyle w:val="PL"/>
      </w:pPr>
      <w:r>
        <w:t xml:space="preserve">    RetainabilityThreshold:</w:t>
      </w:r>
    </w:p>
    <w:p w14:paraId="0ADAB08A" w14:textId="77777777" w:rsidR="007B1F66" w:rsidRDefault="007B1F66" w:rsidP="007B1F66">
      <w:pPr>
        <w:pStyle w:val="PL"/>
      </w:pPr>
      <w:r>
        <w:t xml:space="preserve">      description: Represents a QoS flow retainability threshold.</w:t>
      </w:r>
    </w:p>
    <w:p w14:paraId="02B35CA1" w14:textId="77777777" w:rsidR="007B1F66" w:rsidRDefault="007B1F66" w:rsidP="007B1F66">
      <w:pPr>
        <w:pStyle w:val="PL"/>
      </w:pPr>
      <w:r>
        <w:t xml:space="preserve">      type: object</w:t>
      </w:r>
    </w:p>
    <w:p w14:paraId="35F52C55" w14:textId="77777777" w:rsidR="007B1F66" w:rsidRDefault="007B1F66" w:rsidP="007B1F66">
      <w:pPr>
        <w:pStyle w:val="PL"/>
      </w:pPr>
      <w:r>
        <w:t xml:space="preserve">      properties:</w:t>
      </w:r>
    </w:p>
    <w:p w14:paraId="19B29A4A" w14:textId="77777777" w:rsidR="007B1F66" w:rsidRDefault="007B1F66" w:rsidP="007B1F66">
      <w:pPr>
        <w:pStyle w:val="PL"/>
      </w:pPr>
      <w:r>
        <w:t xml:space="preserve">        relFlowNum:</w:t>
      </w:r>
    </w:p>
    <w:p w14:paraId="73D5D874" w14:textId="77777777" w:rsidR="007B1F66" w:rsidRDefault="007B1F66" w:rsidP="007B1F66">
      <w:pPr>
        <w:pStyle w:val="PL"/>
      </w:pPr>
      <w:r>
        <w:t xml:space="preserve">          $ref: 'TS29571_CommonData.yaml#/components/schemas/Uinteger'</w:t>
      </w:r>
    </w:p>
    <w:p w14:paraId="6DDDD698" w14:textId="77777777" w:rsidR="007B1F66" w:rsidRDefault="007B1F66" w:rsidP="007B1F66">
      <w:pPr>
        <w:pStyle w:val="PL"/>
      </w:pPr>
      <w:r>
        <w:t xml:space="preserve">        relTimeUnit:</w:t>
      </w:r>
    </w:p>
    <w:p w14:paraId="727E7A2E" w14:textId="77777777" w:rsidR="007B1F66" w:rsidRDefault="007B1F66" w:rsidP="007B1F66">
      <w:pPr>
        <w:pStyle w:val="PL"/>
      </w:pPr>
      <w:r>
        <w:t xml:space="preserve">          $ref: '#/components/schemas/TimeUnit'</w:t>
      </w:r>
    </w:p>
    <w:p w14:paraId="79222560" w14:textId="77777777" w:rsidR="007B1F66" w:rsidRDefault="007B1F66" w:rsidP="007B1F66">
      <w:pPr>
        <w:pStyle w:val="PL"/>
      </w:pPr>
      <w:r>
        <w:t xml:space="preserve">        relFlowRatio:</w:t>
      </w:r>
    </w:p>
    <w:p w14:paraId="2E00DF05" w14:textId="77777777" w:rsidR="007B1F66" w:rsidRDefault="007B1F66" w:rsidP="007B1F66">
      <w:pPr>
        <w:pStyle w:val="PL"/>
      </w:pPr>
      <w:r>
        <w:t xml:space="preserve">          $ref: 'TS29571_CommonData.yaml#/components/schemas/SamplingRatio'</w:t>
      </w:r>
    </w:p>
    <w:p w14:paraId="72788221" w14:textId="77777777" w:rsidR="007B1F66" w:rsidRDefault="007B1F66" w:rsidP="007B1F66">
      <w:pPr>
        <w:pStyle w:val="PL"/>
      </w:pPr>
      <w:r>
        <w:t xml:space="preserve">      oneOf:</w:t>
      </w:r>
    </w:p>
    <w:p w14:paraId="1425187D" w14:textId="77777777" w:rsidR="007B1F66" w:rsidRDefault="007B1F66" w:rsidP="007B1F66">
      <w:pPr>
        <w:pStyle w:val="PL"/>
      </w:pPr>
      <w:r>
        <w:t xml:space="preserve">        - allOf:</w:t>
      </w:r>
    </w:p>
    <w:p w14:paraId="6E29277C" w14:textId="77777777" w:rsidR="007B1F66" w:rsidRDefault="007B1F66" w:rsidP="007B1F66">
      <w:pPr>
        <w:pStyle w:val="PL"/>
      </w:pPr>
      <w:r>
        <w:t xml:space="preserve">          - required: [relFlowNum]</w:t>
      </w:r>
    </w:p>
    <w:p w14:paraId="3BDCA31A" w14:textId="77777777" w:rsidR="007B1F66" w:rsidRDefault="007B1F66" w:rsidP="007B1F66">
      <w:pPr>
        <w:pStyle w:val="PL"/>
      </w:pPr>
      <w:r>
        <w:t xml:space="preserve">          - required: [relTimeUnit]</w:t>
      </w:r>
    </w:p>
    <w:p w14:paraId="1A69FB62" w14:textId="77777777" w:rsidR="007B1F66" w:rsidRDefault="007B1F66" w:rsidP="007B1F66">
      <w:pPr>
        <w:pStyle w:val="PL"/>
      </w:pPr>
      <w:r>
        <w:t xml:space="preserve">        - required: [relFlowRatio]</w:t>
      </w:r>
    </w:p>
    <w:p w14:paraId="6EDD9765" w14:textId="77777777" w:rsidR="007B1F66" w:rsidRDefault="007B1F66" w:rsidP="007B1F66">
      <w:pPr>
        <w:pStyle w:val="PL"/>
      </w:pPr>
    </w:p>
    <w:p w14:paraId="4605F1C1" w14:textId="77777777" w:rsidR="007B1F66" w:rsidRDefault="007B1F66" w:rsidP="007B1F66">
      <w:pPr>
        <w:pStyle w:val="PL"/>
      </w:pPr>
      <w:r>
        <w:t xml:space="preserve">    NetworkPerfRequirement:</w:t>
      </w:r>
    </w:p>
    <w:p w14:paraId="6D1860E3" w14:textId="77777777" w:rsidR="007B1F66" w:rsidRDefault="007B1F66" w:rsidP="007B1F66">
      <w:pPr>
        <w:pStyle w:val="PL"/>
      </w:pPr>
      <w:r>
        <w:t xml:space="preserve">      description: Represents a network performance requirement.</w:t>
      </w:r>
    </w:p>
    <w:p w14:paraId="5B49D442" w14:textId="77777777" w:rsidR="007B1F66" w:rsidRDefault="007B1F66" w:rsidP="007B1F66">
      <w:pPr>
        <w:pStyle w:val="PL"/>
      </w:pPr>
      <w:r>
        <w:t xml:space="preserve">      type: object</w:t>
      </w:r>
    </w:p>
    <w:p w14:paraId="3A60C21E" w14:textId="77777777" w:rsidR="007B1F66" w:rsidRDefault="007B1F66" w:rsidP="007B1F66">
      <w:pPr>
        <w:pStyle w:val="PL"/>
      </w:pPr>
      <w:r>
        <w:t xml:space="preserve">      properties:</w:t>
      </w:r>
    </w:p>
    <w:p w14:paraId="2D03C015" w14:textId="77777777" w:rsidR="007B1F66" w:rsidRDefault="007B1F66" w:rsidP="007B1F66">
      <w:pPr>
        <w:pStyle w:val="PL"/>
      </w:pPr>
      <w:r>
        <w:t xml:space="preserve">        nwPerfType:</w:t>
      </w:r>
    </w:p>
    <w:p w14:paraId="03ECAE8A" w14:textId="77777777" w:rsidR="007B1F66" w:rsidRDefault="007B1F66" w:rsidP="007B1F66">
      <w:pPr>
        <w:pStyle w:val="PL"/>
      </w:pPr>
      <w:r>
        <w:t xml:space="preserve">          $ref: '#/components/schemas/NetworkPerfType'</w:t>
      </w:r>
    </w:p>
    <w:p w14:paraId="29F08D7F" w14:textId="77777777" w:rsidR="007B1F66" w:rsidRDefault="007B1F66" w:rsidP="007B1F66">
      <w:pPr>
        <w:pStyle w:val="PL"/>
      </w:pPr>
      <w:r>
        <w:t xml:space="preserve">        relativeRatio:</w:t>
      </w:r>
    </w:p>
    <w:p w14:paraId="0C70FECE" w14:textId="77777777" w:rsidR="007B1F66" w:rsidRDefault="007B1F66" w:rsidP="007B1F66">
      <w:pPr>
        <w:pStyle w:val="PL"/>
      </w:pPr>
      <w:r>
        <w:t xml:space="preserve">          $ref: 'TS29571_CommonData.yaml#/components/schemas/SamplingRatio'</w:t>
      </w:r>
    </w:p>
    <w:p w14:paraId="65EBEB1E" w14:textId="77777777" w:rsidR="007B1F66" w:rsidRDefault="007B1F66" w:rsidP="007B1F66">
      <w:pPr>
        <w:pStyle w:val="PL"/>
      </w:pPr>
      <w:r>
        <w:t xml:space="preserve">        absoluteNum:</w:t>
      </w:r>
    </w:p>
    <w:p w14:paraId="26A7C647" w14:textId="77777777" w:rsidR="007B1F66" w:rsidRDefault="007B1F66" w:rsidP="007B1F66">
      <w:pPr>
        <w:pStyle w:val="PL"/>
      </w:pPr>
      <w:r>
        <w:t xml:space="preserve">          $ref: 'TS29571_CommonData.yaml#/components/schemas/Uinteger'</w:t>
      </w:r>
    </w:p>
    <w:p w14:paraId="0D6E463F" w14:textId="77777777" w:rsidR="007B1F66" w:rsidRDefault="007B1F66" w:rsidP="007B1F66">
      <w:pPr>
        <w:pStyle w:val="PL"/>
      </w:pPr>
      <w:r>
        <w:t xml:space="preserve">        orderCriterion:</w:t>
      </w:r>
    </w:p>
    <w:p w14:paraId="5A89980E" w14:textId="77777777" w:rsidR="007B1F66" w:rsidRDefault="007B1F66" w:rsidP="007B1F66">
      <w:pPr>
        <w:pStyle w:val="PL"/>
      </w:pPr>
      <w:r>
        <w:t xml:space="preserve">          $ref: '#/components/schemas/NetworkPerfOrderCriterion'</w:t>
      </w:r>
    </w:p>
    <w:p w14:paraId="6B9B41A0" w14:textId="77777777" w:rsidR="007B1F66" w:rsidRDefault="007B1F66" w:rsidP="007B1F66">
      <w:pPr>
        <w:pStyle w:val="PL"/>
      </w:pPr>
      <w:r>
        <w:t xml:space="preserve">        </w:t>
      </w:r>
      <w:r>
        <w:rPr>
          <w:lang w:eastAsia="zh-CN"/>
        </w:rPr>
        <w:t>rscUsgReq</w:t>
      </w:r>
      <w:r>
        <w:t>:</w:t>
      </w:r>
    </w:p>
    <w:p w14:paraId="3E319096" w14:textId="77777777" w:rsidR="007B1F66" w:rsidRDefault="007B1F66" w:rsidP="007B1F66">
      <w:pPr>
        <w:pStyle w:val="PL"/>
      </w:pPr>
      <w:r>
        <w:t xml:space="preserve">          $ref: '#/components/schemas/</w:t>
      </w:r>
      <w:r>
        <w:rPr>
          <w:lang w:eastAsia="zh-CN"/>
        </w:rPr>
        <w:t>ResourceUsageRequirement</w:t>
      </w:r>
      <w:r>
        <w:t>'</w:t>
      </w:r>
    </w:p>
    <w:p w14:paraId="0E848EE8" w14:textId="77777777" w:rsidR="007B1F66" w:rsidRDefault="007B1F66" w:rsidP="007B1F66">
      <w:pPr>
        <w:pStyle w:val="PL"/>
      </w:pPr>
      <w:r>
        <w:t xml:space="preserve">      required:</w:t>
      </w:r>
    </w:p>
    <w:p w14:paraId="0E6B078B" w14:textId="77777777" w:rsidR="007B1F66" w:rsidRDefault="007B1F66" w:rsidP="007B1F66">
      <w:pPr>
        <w:pStyle w:val="PL"/>
      </w:pPr>
      <w:r>
        <w:t xml:space="preserve">        - nwPerfType</w:t>
      </w:r>
    </w:p>
    <w:p w14:paraId="3B0D07E2" w14:textId="77777777" w:rsidR="007B1F66" w:rsidRDefault="007B1F66" w:rsidP="007B1F66">
      <w:pPr>
        <w:pStyle w:val="PL"/>
      </w:pPr>
      <w:r>
        <w:t xml:space="preserve">      not:</w:t>
      </w:r>
    </w:p>
    <w:p w14:paraId="7DF43F44" w14:textId="77777777" w:rsidR="007B1F66" w:rsidRDefault="007B1F66" w:rsidP="007B1F66">
      <w:pPr>
        <w:pStyle w:val="PL"/>
      </w:pPr>
      <w:r>
        <w:t xml:space="preserve">        required: [relativeRatio, absoluteNum]</w:t>
      </w:r>
    </w:p>
    <w:p w14:paraId="1E2C0F90" w14:textId="77777777" w:rsidR="007B1F66" w:rsidRDefault="007B1F66" w:rsidP="007B1F66">
      <w:pPr>
        <w:pStyle w:val="PL"/>
      </w:pPr>
    </w:p>
    <w:p w14:paraId="1B5DC488" w14:textId="77777777" w:rsidR="007B1F66" w:rsidRDefault="007B1F66" w:rsidP="007B1F66">
      <w:pPr>
        <w:pStyle w:val="PL"/>
      </w:pPr>
      <w:r>
        <w:t xml:space="preserve">    NetworkPerfInfo:</w:t>
      </w:r>
    </w:p>
    <w:p w14:paraId="7749583D" w14:textId="77777777" w:rsidR="007B1F66" w:rsidRDefault="007B1F66" w:rsidP="007B1F66">
      <w:pPr>
        <w:pStyle w:val="PL"/>
      </w:pPr>
      <w:r>
        <w:t xml:space="preserve">      description: Represents the network performance information.</w:t>
      </w:r>
    </w:p>
    <w:p w14:paraId="53CB1D43" w14:textId="77777777" w:rsidR="007B1F66" w:rsidRDefault="007B1F66" w:rsidP="007B1F66">
      <w:pPr>
        <w:pStyle w:val="PL"/>
      </w:pPr>
      <w:r>
        <w:t xml:space="preserve">      type: object</w:t>
      </w:r>
    </w:p>
    <w:p w14:paraId="322E6BFB" w14:textId="77777777" w:rsidR="007B1F66" w:rsidRDefault="007B1F66" w:rsidP="007B1F66">
      <w:pPr>
        <w:pStyle w:val="PL"/>
      </w:pPr>
      <w:r>
        <w:t xml:space="preserve">      properties:</w:t>
      </w:r>
    </w:p>
    <w:p w14:paraId="39F15174" w14:textId="77777777" w:rsidR="007B1F66" w:rsidRDefault="007B1F66" w:rsidP="007B1F66">
      <w:pPr>
        <w:pStyle w:val="PL"/>
      </w:pPr>
      <w:r>
        <w:t xml:space="preserve">        networkArea:</w:t>
      </w:r>
    </w:p>
    <w:p w14:paraId="79CE9DBD" w14:textId="77777777" w:rsidR="007B1F66" w:rsidRDefault="007B1F66" w:rsidP="007B1F66">
      <w:pPr>
        <w:pStyle w:val="PL"/>
      </w:pPr>
      <w:r>
        <w:t xml:space="preserve">          $ref: 'TS29554_Npcf_BDTPolicyControl.yaml#/components/schemas/NetworkAreaInfo'</w:t>
      </w:r>
    </w:p>
    <w:p w14:paraId="06864A42" w14:textId="77777777" w:rsidR="007B1F66" w:rsidRDefault="007B1F66" w:rsidP="007B1F66">
      <w:pPr>
        <w:pStyle w:val="PL"/>
      </w:pPr>
      <w:r>
        <w:t xml:space="preserve">        nwPerfType:</w:t>
      </w:r>
    </w:p>
    <w:p w14:paraId="68DB7D59" w14:textId="77777777" w:rsidR="007B1F66" w:rsidRDefault="007B1F66" w:rsidP="007B1F66">
      <w:pPr>
        <w:pStyle w:val="PL"/>
      </w:pPr>
      <w:r>
        <w:t xml:space="preserve">          $ref: '#/components/schemas/NetworkPerfType'</w:t>
      </w:r>
    </w:p>
    <w:p w14:paraId="4764A216" w14:textId="77777777" w:rsidR="007B1F66" w:rsidRDefault="007B1F66" w:rsidP="007B1F66">
      <w:pPr>
        <w:pStyle w:val="PL"/>
      </w:pPr>
      <w:r>
        <w:t xml:space="preserve">        anaPeriod:</w:t>
      </w:r>
    </w:p>
    <w:p w14:paraId="7AAB0F43" w14:textId="77777777" w:rsidR="007B1F66" w:rsidRDefault="007B1F66" w:rsidP="007B1F66">
      <w:pPr>
        <w:pStyle w:val="PL"/>
      </w:pPr>
      <w:r>
        <w:t xml:space="preserve">          $ref: 'TS29122_CommonData.yaml#/components/schemas/TimeWindow'</w:t>
      </w:r>
    </w:p>
    <w:p w14:paraId="0F75856A" w14:textId="77777777" w:rsidR="007B1F66" w:rsidRDefault="007B1F66" w:rsidP="007B1F66">
      <w:pPr>
        <w:pStyle w:val="PL"/>
      </w:pPr>
      <w:r>
        <w:t xml:space="preserve">        relativeRatio:</w:t>
      </w:r>
    </w:p>
    <w:p w14:paraId="2A8BE197" w14:textId="77777777" w:rsidR="007B1F66" w:rsidRDefault="007B1F66" w:rsidP="007B1F66">
      <w:pPr>
        <w:pStyle w:val="PL"/>
      </w:pPr>
      <w:r>
        <w:t xml:space="preserve">          $ref: 'TS29571_CommonData.yaml#/components/schemas/SamplingRatio'</w:t>
      </w:r>
    </w:p>
    <w:p w14:paraId="535A2C88" w14:textId="77777777" w:rsidR="007B1F66" w:rsidRDefault="007B1F66" w:rsidP="007B1F66">
      <w:pPr>
        <w:pStyle w:val="PL"/>
      </w:pPr>
      <w:r>
        <w:t xml:space="preserve">        absoluteNum:</w:t>
      </w:r>
    </w:p>
    <w:p w14:paraId="456B2C9B" w14:textId="77777777" w:rsidR="007B1F66" w:rsidRDefault="007B1F66" w:rsidP="007B1F66">
      <w:pPr>
        <w:pStyle w:val="PL"/>
      </w:pPr>
      <w:r>
        <w:t xml:space="preserve">          $ref: 'TS29571_CommonData.yaml#/components/schemas/Uinteger'</w:t>
      </w:r>
    </w:p>
    <w:p w14:paraId="3B9B0FEC" w14:textId="77777777" w:rsidR="007B1F66" w:rsidRDefault="007B1F66" w:rsidP="007B1F66">
      <w:pPr>
        <w:pStyle w:val="PL"/>
      </w:pPr>
      <w:r>
        <w:t xml:space="preserve">        </w:t>
      </w:r>
      <w:r>
        <w:rPr>
          <w:lang w:eastAsia="zh-CN"/>
        </w:rPr>
        <w:t>rscUsgReq</w:t>
      </w:r>
      <w:r>
        <w:t>:</w:t>
      </w:r>
    </w:p>
    <w:p w14:paraId="46BEB3DD" w14:textId="77777777" w:rsidR="007B1F66" w:rsidRDefault="007B1F66" w:rsidP="007B1F66">
      <w:pPr>
        <w:pStyle w:val="PL"/>
      </w:pPr>
      <w:r>
        <w:t xml:space="preserve">          $ref: '#/components/schemas/</w:t>
      </w:r>
      <w:r>
        <w:rPr>
          <w:lang w:eastAsia="zh-CN"/>
        </w:rPr>
        <w:t>ResourceUsageRequirement</w:t>
      </w:r>
      <w:r>
        <w:t>'</w:t>
      </w:r>
    </w:p>
    <w:p w14:paraId="1D070B0A" w14:textId="77777777" w:rsidR="007B1F66" w:rsidRDefault="007B1F66" w:rsidP="007B1F66">
      <w:pPr>
        <w:pStyle w:val="PL"/>
      </w:pPr>
      <w:r>
        <w:t xml:space="preserve">        confidence:</w:t>
      </w:r>
    </w:p>
    <w:p w14:paraId="323F4BBC" w14:textId="77777777" w:rsidR="007B1F66" w:rsidRDefault="007B1F66" w:rsidP="007B1F66">
      <w:pPr>
        <w:pStyle w:val="PL"/>
      </w:pPr>
      <w:r>
        <w:t xml:space="preserve">          $ref: 'TS29571_CommonData.yaml#/components/schemas/Uinteger'</w:t>
      </w:r>
    </w:p>
    <w:p w14:paraId="4149419D" w14:textId="77777777" w:rsidR="007B1F66" w:rsidRDefault="007B1F66" w:rsidP="007B1F66">
      <w:pPr>
        <w:pStyle w:val="PL"/>
      </w:pPr>
      <w:r>
        <w:t xml:space="preserve">      allOf:</w:t>
      </w:r>
    </w:p>
    <w:p w14:paraId="32670777" w14:textId="77777777" w:rsidR="007B1F66" w:rsidRDefault="007B1F66" w:rsidP="007B1F66">
      <w:pPr>
        <w:pStyle w:val="PL"/>
      </w:pPr>
      <w:r>
        <w:t xml:space="preserve">        - required: [networkArea]</w:t>
      </w:r>
    </w:p>
    <w:p w14:paraId="35963B7E" w14:textId="77777777" w:rsidR="007B1F66" w:rsidRDefault="007B1F66" w:rsidP="007B1F66">
      <w:pPr>
        <w:pStyle w:val="PL"/>
      </w:pPr>
      <w:r>
        <w:t xml:space="preserve">        - required: [nwPerfType]</w:t>
      </w:r>
    </w:p>
    <w:p w14:paraId="5F7533C1" w14:textId="77777777" w:rsidR="007B1F66" w:rsidRDefault="007B1F66" w:rsidP="007B1F6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E4F4AEE" w14:textId="77777777" w:rsidR="007B1F66" w:rsidRDefault="007B1F66" w:rsidP="007B1F66">
      <w:pPr>
        <w:pStyle w:val="PL"/>
        <w:rPr>
          <w:lang w:eastAsia="zh-CN"/>
        </w:rPr>
      </w:pPr>
      <w:r>
        <w:rPr>
          <w:lang w:eastAsia="zh-CN"/>
        </w:rPr>
        <w:t xml:space="preserve">          - required: [</w:t>
      </w:r>
      <w:r>
        <w:t>relativeRatio</w:t>
      </w:r>
      <w:r>
        <w:rPr>
          <w:lang w:eastAsia="zh-CN"/>
        </w:rPr>
        <w:t>]</w:t>
      </w:r>
    </w:p>
    <w:p w14:paraId="32FA61CE" w14:textId="77777777" w:rsidR="007B1F66" w:rsidRDefault="007B1F66" w:rsidP="007B1F66">
      <w:pPr>
        <w:pStyle w:val="PL"/>
        <w:rPr>
          <w:lang w:eastAsia="zh-CN"/>
        </w:rPr>
      </w:pPr>
      <w:r>
        <w:rPr>
          <w:lang w:eastAsia="zh-CN"/>
        </w:rPr>
        <w:t xml:space="preserve">          - required: [</w:t>
      </w:r>
      <w:r>
        <w:t>absoluteNum</w:t>
      </w:r>
      <w:r>
        <w:rPr>
          <w:lang w:eastAsia="zh-CN"/>
        </w:rPr>
        <w:t>]</w:t>
      </w:r>
    </w:p>
    <w:p w14:paraId="4A86F167" w14:textId="77777777" w:rsidR="007B1F66" w:rsidRDefault="007B1F66" w:rsidP="007B1F66">
      <w:pPr>
        <w:pStyle w:val="PL"/>
      </w:pPr>
    </w:p>
    <w:p w14:paraId="35E7E6E4" w14:textId="77777777" w:rsidR="007B1F66" w:rsidRDefault="007B1F66" w:rsidP="007B1F66">
      <w:pPr>
        <w:pStyle w:val="PL"/>
      </w:pPr>
      <w:r>
        <w:t xml:space="preserve">    FailureEventInfo:</w:t>
      </w:r>
    </w:p>
    <w:p w14:paraId="1C9196F1" w14:textId="77777777" w:rsidR="007B1F66" w:rsidRDefault="007B1F66" w:rsidP="007B1F66">
      <w:pPr>
        <w:pStyle w:val="PL"/>
      </w:pPr>
      <w:r>
        <w:t xml:space="preserve">      description: Contains information on the event for which the subscription is not successful.</w:t>
      </w:r>
    </w:p>
    <w:p w14:paraId="1858546D" w14:textId="77777777" w:rsidR="007B1F66" w:rsidRDefault="007B1F66" w:rsidP="007B1F66">
      <w:pPr>
        <w:pStyle w:val="PL"/>
      </w:pPr>
      <w:r>
        <w:t xml:space="preserve">      type: object</w:t>
      </w:r>
    </w:p>
    <w:p w14:paraId="0FAB87E8" w14:textId="77777777" w:rsidR="007B1F66" w:rsidRDefault="007B1F66" w:rsidP="007B1F66">
      <w:pPr>
        <w:pStyle w:val="PL"/>
      </w:pPr>
      <w:r>
        <w:t xml:space="preserve">      properties:</w:t>
      </w:r>
    </w:p>
    <w:p w14:paraId="42898C7F" w14:textId="77777777" w:rsidR="007B1F66" w:rsidRDefault="007B1F66" w:rsidP="007B1F66">
      <w:pPr>
        <w:pStyle w:val="PL"/>
      </w:pPr>
      <w:r>
        <w:t xml:space="preserve">        event:</w:t>
      </w:r>
    </w:p>
    <w:p w14:paraId="31DFCD56" w14:textId="77777777" w:rsidR="007B1F66" w:rsidRDefault="007B1F66" w:rsidP="007B1F66">
      <w:pPr>
        <w:pStyle w:val="PL"/>
      </w:pPr>
      <w:r>
        <w:t xml:space="preserve">          $ref: '#/components/schemas/NwdafEvent'</w:t>
      </w:r>
    </w:p>
    <w:p w14:paraId="71D536FA" w14:textId="77777777" w:rsidR="007B1F66" w:rsidRDefault="007B1F66" w:rsidP="007B1F66">
      <w:pPr>
        <w:pStyle w:val="PL"/>
      </w:pPr>
      <w:r>
        <w:t xml:space="preserve">        failureCode:</w:t>
      </w:r>
    </w:p>
    <w:p w14:paraId="1BAB13C0" w14:textId="77777777" w:rsidR="007B1F66" w:rsidRDefault="007B1F66" w:rsidP="007B1F66">
      <w:pPr>
        <w:pStyle w:val="PL"/>
      </w:pPr>
      <w:r>
        <w:t xml:space="preserve">          $ref: '#/components/schemas/NwdafFailureCode'</w:t>
      </w:r>
    </w:p>
    <w:p w14:paraId="0D217B34" w14:textId="77777777" w:rsidR="007B1F66" w:rsidRDefault="007B1F66" w:rsidP="007B1F66">
      <w:pPr>
        <w:pStyle w:val="PL"/>
      </w:pPr>
      <w:r>
        <w:t xml:space="preserve">      required:</w:t>
      </w:r>
    </w:p>
    <w:p w14:paraId="5880342F" w14:textId="77777777" w:rsidR="007B1F66" w:rsidRDefault="007B1F66" w:rsidP="007B1F66">
      <w:pPr>
        <w:pStyle w:val="PL"/>
      </w:pPr>
      <w:r>
        <w:t xml:space="preserve">        - event</w:t>
      </w:r>
    </w:p>
    <w:p w14:paraId="495ED50D" w14:textId="77777777" w:rsidR="007B1F66" w:rsidRDefault="007B1F66" w:rsidP="007B1F66">
      <w:pPr>
        <w:pStyle w:val="PL"/>
      </w:pPr>
      <w:r>
        <w:t xml:space="preserve">        - failureCode</w:t>
      </w:r>
    </w:p>
    <w:p w14:paraId="562035BA" w14:textId="77777777" w:rsidR="007B1F66" w:rsidRDefault="007B1F66" w:rsidP="007B1F66">
      <w:pPr>
        <w:pStyle w:val="PL"/>
      </w:pPr>
    </w:p>
    <w:p w14:paraId="2CBA10E4" w14:textId="77777777" w:rsidR="007B1F66" w:rsidRDefault="007B1F66" w:rsidP="007B1F66">
      <w:pPr>
        <w:pStyle w:val="PL"/>
      </w:pPr>
      <w:r>
        <w:t xml:space="preserve">    AnalyticsMetadataIndication:</w:t>
      </w:r>
    </w:p>
    <w:p w14:paraId="7926B904" w14:textId="77777777" w:rsidR="007B1F66" w:rsidRDefault="007B1F66" w:rsidP="007B1F66">
      <w:pPr>
        <w:pStyle w:val="PL"/>
      </w:pPr>
      <w:r>
        <w:t xml:space="preserve">      description: &gt;</w:t>
      </w:r>
    </w:p>
    <w:p w14:paraId="5D94C583" w14:textId="77777777" w:rsidR="007B1F66" w:rsidRDefault="007B1F66" w:rsidP="007B1F66">
      <w:pPr>
        <w:pStyle w:val="PL"/>
      </w:pPr>
      <w:r>
        <w:t xml:space="preserve">        Contains analytics metadata information requested to be used during analytics generation.</w:t>
      </w:r>
    </w:p>
    <w:p w14:paraId="2F6A248F" w14:textId="77777777" w:rsidR="007B1F66" w:rsidRDefault="007B1F66" w:rsidP="007B1F66">
      <w:pPr>
        <w:pStyle w:val="PL"/>
      </w:pPr>
      <w:r>
        <w:lastRenderedPageBreak/>
        <w:t xml:space="preserve">      type: object</w:t>
      </w:r>
    </w:p>
    <w:p w14:paraId="16093FFE" w14:textId="77777777" w:rsidR="007B1F66" w:rsidRDefault="007B1F66" w:rsidP="007B1F66">
      <w:pPr>
        <w:pStyle w:val="PL"/>
      </w:pPr>
      <w:r>
        <w:t xml:space="preserve">      properties:</w:t>
      </w:r>
    </w:p>
    <w:p w14:paraId="7BE8B608" w14:textId="77777777" w:rsidR="007B1F66" w:rsidRDefault="007B1F66" w:rsidP="007B1F66">
      <w:pPr>
        <w:pStyle w:val="PL"/>
      </w:pPr>
      <w:r>
        <w:t xml:space="preserve">        dataWindow:</w:t>
      </w:r>
    </w:p>
    <w:p w14:paraId="299C4B0B" w14:textId="77777777" w:rsidR="007B1F66" w:rsidRDefault="007B1F66" w:rsidP="007B1F66">
      <w:pPr>
        <w:pStyle w:val="PL"/>
      </w:pPr>
      <w:r>
        <w:t xml:space="preserve">          $ref: 'TS29122_CommonData.yaml#/components/schemas/TimeWindow'</w:t>
      </w:r>
    </w:p>
    <w:p w14:paraId="6BF79B77" w14:textId="77777777" w:rsidR="007B1F66" w:rsidRDefault="007B1F66" w:rsidP="007B1F66">
      <w:pPr>
        <w:pStyle w:val="PL"/>
      </w:pPr>
      <w:r>
        <w:t xml:space="preserve">        dataStatProps:</w:t>
      </w:r>
    </w:p>
    <w:p w14:paraId="15142675" w14:textId="77777777" w:rsidR="007B1F66" w:rsidRDefault="007B1F66" w:rsidP="007B1F66">
      <w:pPr>
        <w:pStyle w:val="PL"/>
      </w:pPr>
      <w:r>
        <w:t xml:space="preserve">          type: array</w:t>
      </w:r>
    </w:p>
    <w:p w14:paraId="411424A8" w14:textId="77777777" w:rsidR="007B1F66" w:rsidRDefault="007B1F66" w:rsidP="007B1F66">
      <w:pPr>
        <w:pStyle w:val="PL"/>
      </w:pPr>
      <w:r>
        <w:t xml:space="preserve">          items:</w:t>
      </w:r>
    </w:p>
    <w:p w14:paraId="3CCF05D1" w14:textId="77777777" w:rsidR="007B1F66" w:rsidRDefault="007B1F66" w:rsidP="007B1F66">
      <w:pPr>
        <w:pStyle w:val="PL"/>
      </w:pPr>
      <w:r>
        <w:t xml:space="preserve">            $ref: '#/components/schemas/DatasetStatisticalProperty'</w:t>
      </w:r>
    </w:p>
    <w:p w14:paraId="6D1EF306" w14:textId="77777777" w:rsidR="007B1F66" w:rsidRDefault="007B1F66" w:rsidP="007B1F66">
      <w:pPr>
        <w:pStyle w:val="PL"/>
      </w:pPr>
      <w:r>
        <w:t xml:space="preserve">          minItems: 1</w:t>
      </w:r>
    </w:p>
    <w:p w14:paraId="575E0DB0" w14:textId="77777777" w:rsidR="007B1F66" w:rsidRDefault="007B1F66" w:rsidP="007B1F66">
      <w:pPr>
        <w:pStyle w:val="PL"/>
      </w:pPr>
      <w:r>
        <w:t xml:space="preserve">        strategy:</w:t>
      </w:r>
    </w:p>
    <w:p w14:paraId="4E3FF0FA" w14:textId="77777777" w:rsidR="007B1F66" w:rsidRDefault="007B1F66" w:rsidP="007B1F66">
      <w:pPr>
        <w:pStyle w:val="PL"/>
      </w:pPr>
      <w:r>
        <w:t xml:space="preserve">          $ref: '#/components/schemas/OutputStrategy'</w:t>
      </w:r>
    </w:p>
    <w:p w14:paraId="060C9113" w14:textId="77777777" w:rsidR="007B1F66" w:rsidRDefault="007B1F66" w:rsidP="007B1F66">
      <w:pPr>
        <w:pStyle w:val="PL"/>
      </w:pPr>
      <w:r>
        <w:t xml:space="preserve">        aggrNwdafIds:</w:t>
      </w:r>
    </w:p>
    <w:p w14:paraId="2B2628BF" w14:textId="77777777" w:rsidR="007B1F66" w:rsidRDefault="007B1F66" w:rsidP="007B1F66">
      <w:pPr>
        <w:pStyle w:val="PL"/>
      </w:pPr>
      <w:r>
        <w:t xml:space="preserve">          type: array</w:t>
      </w:r>
    </w:p>
    <w:p w14:paraId="71F5EC9E" w14:textId="77777777" w:rsidR="007B1F66" w:rsidRDefault="007B1F66" w:rsidP="007B1F66">
      <w:pPr>
        <w:pStyle w:val="PL"/>
      </w:pPr>
      <w:r>
        <w:t xml:space="preserve">          items:</w:t>
      </w:r>
    </w:p>
    <w:p w14:paraId="02836350" w14:textId="77777777" w:rsidR="007B1F66" w:rsidRDefault="007B1F66" w:rsidP="007B1F66">
      <w:pPr>
        <w:pStyle w:val="PL"/>
      </w:pPr>
      <w:r>
        <w:t xml:space="preserve">            $ref: 'TS29571_CommonData.yaml#/components/schemas/NfInstanceId'</w:t>
      </w:r>
    </w:p>
    <w:p w14:paraId="0585958F" w14:textId="77777777" w:rsidR="007B1F66" w:rsidRDefault="007B1F66" w:rsidP="007B1F66">
      <w:pPr>
        <w:pStyle w:val="PL"/>
      </w:pPr>
      <w:r>
        <w:t xml:space="preserve">          minItems: 1</w:t>
      </w:r>
    </w:p>
    <w:p w14:paraId="70C749D8" w14:textId="77777777" w:rsidR="007B1F66" w:rsidRDefault="007B1F66" w:rsidP="007B1F66">
      <w:pPr>
        <w:pStyle w:val="PL"/>
      </w:pPr>
    </w:p>
    <w:p w14:paraId="2868CB76" w14:textId="77777777" w:rsidR="007B1F66" w:rsidRDefault="007B1F66" w:rsidP="007B1F66">
      <w:pPr>
        <w:pStyle w:val="PL"/>
      </w:pPr>
      <w:r>
        <w:t xml:space="preserve">    AnalyticsMetadataInfo:</w:t>
      </w:r>
    </w:p>
    <w:p w14:paraId="57523D11" w14:textId="77777777" w:rsidR="007B1F66" w:rsidRDefault="007B1F66" w:rsidP="007B1F66">
      <w:pPr>
        <w:pStyle w:val="PL"/>
      </w:pPr>
      <w:r>
        <w:t xml:space="preserve">      description: Contains analytics metadata information required for analytics aggregation.</w:t>
      </w:r>
    </w:p>
    <w:p w14:paraId="08FD8ECB" w14:textId="77777777" w:rsidR="007B1F66" w:rsidRDefault="007B1F66" w:rsidP="007B1F66">
      <w:pPr>
        <w:pStyle w:val="PL"/>
      </w:pPr>
      <w:r>
        <w:t xml:space="preserve">      type: object</w:t>
      </w:r>
    </w:p>
    <w:p w14:paraId="025BBE84" w14:textId="77777777" w:rsidR="007B1F66" w:rsidRDefault="007B1F66" w:rsidP="007B1F66">
      <w:pPr>
        <w:pStyle w:val="PL"/>
      </w:pPr>
      <w:r>
        <w:t xml:space="preserve">      properties:</w:t>
      </w:r>
    </w:p>
    <w:p w14:paraId="14A88D58" w14:textId="77777777" w:rsidR="007B1F66" w:rsidRDefault="007B1F66" w:rsidP="007B1F66">
      <w:pPr>
        <w:pStyle w:val="PL"/>
      </w:pPr>
      <w:r>
        <w:t xml:space="preserve">        numSamples:</w:t>
      </w:r>
    </w:p>
    <w:p w14:paraId="21433613" w14:textId="77777777" w:rsidR="007B1F66" w:rsidRDefault="007B1F66" w:rsidP="007B1F66">
      <w:pPr>
        <w:pStyle w:val="PL"/>
      </w:pPr>
      <w:r>
        <w:t xml:space="preserve">          $ref: 'TS29571_CommonData.yaml#/components/schemas/Uinteger'</w:t>
      </w:r>
    </w:p>
    <w:p w14:paraId="2A7E3DDC" w14:textId="77777777" w:rsidR="007B1F66" w:rsidRDefault="007B1F66" w:rsidP="007B1F66">
      <w:pPr>
        <w:pStyle w:val="PL"/>
      </w:pPr>
      <w:r>
        <w:t xml:space="preserve">        dataWindow:</w:t>
      </w:r>
    </w:p>
    <w:p w14:paraId="4817FB49" w14:textId="77777777" w:rsidR="007B1F66" w:rsidRDefault="007B1F66" w:rsidP="007B1F66">
      <w:pPr>
        <w:pStyle w:val="PL"/>
      </w:pPr>
      <w:r>
        <w:t xml:space="preserve">          $ref: 'TS29122_CommonData.yaml#/components/schemas/TimeWindow'</w:t>
      </w:r>
    </w:p>
    <w:p w14:paraId="5B0FFB9B" w14:textId="77777777" w:rsidR="007B1F66" w:rsidRDefault="007B1F66" w:rsidP="007B1F66">
      <w:pPr>
        <w:pStyle w:val="PL"/>
      </w:pPr>
      <w:r>
        <w:t xml:space="preserve">        dataStatProps:</w:t>
      </w:r>
    </w:p>
    <w:p w14:paraId="0F344C38" w14:textId="77777777" w:rsidR="007B1F66" w:rsidRDefault="007B1F66" w:rsidP="007B1F66">
      <w:pPr>
        <w:pStyle w:val="PL"/>
      </w:pPr>
      <w:r>
        <w:t xml:space="preserve">          type: array</w:t>
      </w:r>
    </w:p>
    <w:p w14:paraId="645CAAD4" w14:textId="77777777" w:rsidR="007B1F66" w:rsidRDefault="007B1F66" w:rsidP="007B1F66">
      <w:pPr>
        <w:pStyle w:val="PL"/>
      </w:pPr>
      <w:r>
        <w:t xml:space="preserve">          items:</w:t>
      </w:r>
    </w:p>
    <w:p w14:paraId="5212607B" w14:textId="77777777" w:rsidR="007B1F66" w:rsidRDefault="007B1F66" w:rsidP="007B1F66">
      <w:pPr>
        <w:pStyle w:val="PL"/>
      </w:pPr>
      <w:r>
        <w:t xml:space="preserve">            $ref: '#/components/schemas/DatasetStatisticalProperty'</w:t>
      </w:r>
    </w:p>
    <w:p w14:paraId="260C23E1" w14:textId="77777777" w:rsidR="007B1F66" w:rsidRDefault="007B1F66" w:rsidP="007B1F66">
      <w:pPr>
        <w:pStyle w:val="PL"/>
      </w:pPr>
      <w:r>
        <w:t xml:space="preserve">          minItems: 1</w:t>
      </w:r>
    </w:p>
    <w:p w14:paraId="3AC9365F" w14:textId="77777777" w:rsidR="007B1F66" w:rsidRDefault="007B1F66" w:rsidP="007B1F66">
      <w:pPr>
        <w:pStyle w:val="PL"/>
      </w:pPr>
      <w:r>
        <w:t xml:space="preserve">        strategy:</w:t>
      </w:r>
    </w:p>
    <w:p w14:paraId="5437A6DD" w14:textId="77777777" w:rsidR="007B1F66" w:rsidRDefault="007B1F66" w:rsidP="007B1F66">
      <w:pPr>
        <w:pStyle w:val="PL"/>
      </w:pPr>
      <w:r>
        <w:t xml:space="preserve">          $ref: '#/components/schemas/OutputStrategy'</w:t>
      </w:r>
    </w:p>
    <w:p w14:paraId="760949A5" w14:textId="77777777" w:rsidR="007B1F66" w:rsidRDefault="007B1F66" w:rsidP="007B1F66">
      <w:pPr>
        <w:pStyle w:val="PL"/>
      </w:pPr>
      <w:r>
        <w:t xml:space="preserve">        accuracy:</w:t>
      </w:r>
    </w:p>
    <w:p w14:paraId="5D5B2538" w14:textId="77777777" w:rsidR="007B1F66" w:rsidRDefault="007B1F66" w:rsidP="007B1F66">
      <w:pPr>
        <w:pStyle w:val="PL"/>
      </w:pPr>
      <w:r>
        <w:t xml:space="preserve">          $ref: '#/components/schemas/Accuracy'</w:t>
      </w:r>
    </w:p>
    <w:p w14:paraId="0CAFACF0" w14:textId="77777777" w:rsidR="007B1F66" w:rsidRDefault="007B1F66" w:rsidP="007B1F66">
      <w:pPr>
        <w:pStyle w:val="PL"/>
      </w:pPr>
      <w:r>
        <w:t xml:space="preserve">    NumberAverage:</w:t>
      </w:r>
    </w:p>
    <w:p w14:paraId="4A8A33A0" w14:textId="77777777" w:rsidR="007B1F66" w:rsidRDefault="007B1F66" w:rsidP="007B1F66">
      <w:pPr>
        <w:pStyle w:val="PL"/>
      </w:pPr>
      <w:r>
        <w:t xml:space="preserve">      description: Represents average and variance information.</w:t>
      </w:r>
    </w:p>
    <w:p w14:paraId="32EB630F" w14:textId="77777777" w:rsidR="007B1F66" w:rsidRDefault="007B1F66" w:rsidP="007B1F66">
      <w:pPr>
        <w:pStyle w:val="PL"/>
      </w:pPr>
      <w:r>
        <w:t xml:space="preserve">      type: object</w:t>
      </w:r>
    </w:p>
    <w:p w14:paraId="0B43F970" w14:textId="77777777" w:rsidR="007B1F66" w:rsidRDefault="007B1F66" w:rsidP="007B1F66">
      <w:pPr>
        <w:pStyle w:val="PL"/>
      </w:pPr>
      <w:r>
        <w:t xml:space="preserve">      properties:</w:t>
      </w:r>
    </w:p>
    <w:p w14:paraId="49C50000" w14:textId="77777777" w:rsidR="007B1F66" w:rsidRDefault="007B1F66" w:rsidP="007B1F66">
      <w:pPr>
        <w:pStyle w:val="PL"/>
      </w:pPr>
      <w:r>
        <w:t xml:space="preserve">        number:</w:t>
      </w:r>
    </w:p>
    <w:p w14:paraId="259DD053" w14:textId="77777777" w:rsidR="007B1F66" w:rsidRDefault="007B1F66" w:rsidP="007B1F66">
      <w:pPr>
        <w:pStyle w:val="PL"/>
      </w:pPr>
      <w:r>
        <w:t xml:space="preserve">          $ref: 'TS29571_CommonData.yaml#/components/schemas/Float'</w:t>
      </w:r>
    </w:p>
    <w:p w14:paraId="324DCF34" w14:textId="77777777" w:rsidR="007B1F66" w:rsidRDefault="007B1F66" w:rsidP="007B1F66">
      <w:pPr>
        <w:pStyle w:val="PL"/>
        <w:rPr>
          <w:lang w:val="en-US"/>
        </w:rPr>
      </w:pPr>
      <w:r>
        <w:t xml:space="preserve">        variance</w:t>
      </w:r>
      <w:r>
        <w:rPr>
          <w:lang w:val="en-US"/>
        </w:rPr>
        <w:t>:</w:t>
      </w:r>
    </w:p>
    <w:p w14:paraId="6E12C991" w14:textId="77777777" w:rsidR="007B1F66" w:rsidRDefault="007B1F66" w:rsidP="007B1F66">
      <w:pPr>
        <w:pStyle w:val="PL"/>
      </w:pPr>
      <w:r>
        <w:t xml:space="preserve">          $ref: 'TS29571_CommonData.yaml#/components/schemas/Float'</w:t>
      </w:r>
    </w:p>
    <w:p w14:paraId="61CBAB0C" w14:textId="77777777" w:rsidR="007B1F66" w:rsidRDefault="007B1F66" w:rsidP="007B1F66">
      <w:pPr>
        <w:pStyle w:val="PL"/>
      </w:pPr>
      <w:r>
        <w:t xml:space="preserve">        skewness:</w:t>
      </w:r>
    </w:p>
    <w:p w14:paraId="5D6DD070" w14:textId="77777777" w:rsidR="007B1F66" w:rsidRDefault="007B1F66" w:rsidP="007B1F66">
      <w:pPr>
        <w:pStyle w:val="PL"/>
      </w:pPr>
      <w:r>
        <w:t xml:space="preserve">          $ref: 'TS29571_CommonData.yaml#/components/schemas/Float'</w:t>
      </w:r>
    </w:p>
    <w:p w14:paraId="58E233CD" w14:textId="77777777" w:rsidR="007B1F66" w:rsidRDefault="007B1F66" w:rsidP="007B1F66">
      <w:pPr>
        <w:pStyle w:val="PL"/>
      </w:pPr>
      <w:r>
        <w:t xml:space="preserve">      required:</w:t>
      </w:r>
    </w:p>
    <w:p w14:paraId="78EA1483" w14:textId="77777777" w:rsidR="007B1F66" w:rsidRDefault="007B1F66" w:rsidP="007B1F66">
      <w:pPr>
        <w:pStyle w:val="PL"/>
      </w:pPr>
      <w:r>
        <w:t xml:space="preserve">        - number</w:t>
      </w:r>
    </w:p>
    <w:p w14:paraId="4721EC03" w14:textId="77777777" w:rsidR="007B1F66" w:rsidRDefault="007B1F66" w:rsidP="007B1F66">
      <w:pPr>
        <w:pStyle w:val="PL"/>
      </w:pPr>
      <w:r>
        <w:t xml:space="preserve">        - variance</w:t>
      </w:r>
    </w:p>
    <w:p w14:paraId="7B6803D5" w14:textId="77777777" w:rsidR="007B1F66" w:rsidRDefault="007B1F66" w:rsidP="007B1F66">
      <w:pPr>
        <w:pStyle w:val="PL"/>
      </w:pPr>
    </w:p>
    <w:p w14:paraId="6067ECED" w14:textId="77777777" w:rsidR="007B1F66" w:rsidRDefault="007B1F66" w:rsidP="007B1F66">
      <w:pPr>
        <w:pStyle w:val="PL"/>
      </w:pPr>
      <w:r>
        <w:t xml:space="preserve">    AnalyticsSubscriptionsTransfer:</w:t>
      </w:r>
    </w:p>
    <w:p w14:paraId="0DF92554" w14:textId="77777777" w:rsidR="007B1F66" w:rsidRDefault="007B1F66" w:rsidP="007B1F66">
      <w:pPr>
        <w:pStyle w:val="PL"/>
      </w:pPr>
      <w:r>
        <w:t xml:space="preserve">      description: </w:t>
      </w:r>
      <w:r>
        <w:rPr>
          <w:lang w:eastAsia="ko-KR"/>
        </w:rPr>
        <w:t>Contains information about a request to transfer analytics subscriptions</w:t>
      </w:r>
      <w:r>
        <w:t>.</w:t>
      </w:r>
    </w:p>
    <w:p w14:paraId="2A19CA34" w14:textId="77777777" w:rsidR="007B1F66" w:rsidRDefault="007B1F66" w:rsidP="007B1F66">
      <w:pPr>
        <w:pStyle w:val="PL"/>
      </w:pPr>
      <w:r>
        <w:t xml:space="preserve">      type: object</w:t>
      </w:r>
    </w:p>
    <w:p w14:paraId="3A6EF9B1" w14:textId="77777777" w:rsidR="007B1F66" w:rsidRDefault="007B1F66" w:rsidP="007B1F66">
      <w:pPr>
        <w:pStyle w:val="PL"/>
      </w:pPr>
      <w:r>
        <w:t xml:space="preserve">      properties:</w:t>
      </w:r>
    </w:p>
    <w:p w14:paraId="4E6DDC1C" w14:textId="77777777" w:rsidR="007B1F66" w:rsidRDefault="007B1F66" w:rsidP="007B1F66">
      <w:pPr>
        <w:pStyle w:val="PL"/>
      </w:pPr>
      <w:r>
        <w:t xml:space="preserve">        subsTransInfos:</w:t>
      </w:r>
    </w:p>
    <w:p w14:paraId="67A1EBB8" w14:textId="77777777" w:rsidR="007B1F66" w:rsidRDefault="007B1F66" w:rsidP="007B1F66">
      <w:pPr>
        <w:pStyle w:val="PL"/>
      </w:pPr>
      <w:r>
        <w:t xml:space="preserve">          type: array</w:t>
      </w:r>
    </w:p>
    <w:p w14:paraId="49DCF1F9" w14:textId="77777777" w:rsidR="007B1F66" w:rsidRDefault="007B1F66" w:rsidP="007B1F66">
      <w:pPr>
        <w:pStyle w:val="PL"/>
      </w:pPr>
      <w:r>
        <w:t xml:space="preserve">          items:</w:t>
      </w:r>
    </w:p>
    <w:p w14:paraId="3C3BA829" w14:textId="77777777" w:rsidR="007B1F66" w:rsidRDefault="007B1F66" w:rsidP="007B1F66">
      <w:pPr>
        <w:pStyle w:val="PL"/>
      </w:pPr>
      <w:r>
        <w:t xml:space="preserve">            $ref: '#/components/schemas/SubscriptionTransferInfo'</w:t>
      </w:r>
    </w:p>
    <w:p w14:paraId="57AF0A67" w14:textId="77777777" w:rsidR="007B1F66" w:rsidRDefault="007B1F66" w:rsidP="007B1F66">
      <w:pPr>
        <w:pStyle w:val="PL"/>
      </w:pPr>
      <w:r>
        <w:t xml:space="preserve">          minItems: 1</w:t>
      </w:r>
    </w:p>
    <w:p w14:paraId="712F05A1" w14:textId="77777777" w:rsidR="007B1F66" w:rsidRDefault="007B1F66" w:rsidP="007B1F66">
      <w:pPr>
        <w:pStyle w:val="PL"/>
      </w:pPr>
      <w:r>
        <w:t xml:space="preserve">        failTransEventReports:</w:t>
      </w:r>
    </w:p>
    <w:p w14:paraId="33F7E720" w14:textId="77777777" w:rsidR="007B1F66" w:rsidRDefault="007B1F66" w:rsidP="007B1F66">
      <w:pPr>
        <w:pStyle w:val="PL"/>
      </w:pPr>
      <w:r>
        <w:t xml:space="preserve">          type: array</w:t>
      </w:r>
    </w:p>
    <w:p w14:paraId="486A975B" w14:textId="77777777" w:rsidR="007B1F66" w:rsidRDefault="007B1F66" w:rsidP="007B1F66">
      <w:pPr>
        <w:pStyle w:val="PL"/>
      </w:pPr>
      <w:r>
        <w:t xml:space="preserve">          items:</w:t>
      </w:r>
    </w:p>
    <w:p w14:paraId="3C3D6B01" w14:textId="77777777" w:rsidR="007B1F66" w:rsidRDefault="007B1F66" w:rsidP="007B1F66">
      <w:pPr>
        <w:pStyle w:val="PL"/>
      </w:pPr>
      <w:r>
        <w:t xml:space="preserve">            $ref: '#/components/schemas/NwdafEvent'</w:t>
      </w:r>
    </w:p>
    <w:p w14:paraId="1B3EE340" w14:textId="77777777" w:rsidR="007B1F66" w:rsidRDefault="007B1F66" w:rsidP="007B1F66">
      <w:pPr>
        <w:pStyle w:val="PL"/>
      </w:pPr>
      <w:r>
        <w:t xml:space="preserve">          minItems: 1</w:t>
      </w:r>
    </w:p>
    <w:p w14:paraId="56A0D894" w14:textId="77777777" w:rsidR="007B1F66" w:rsidRDefault="007B1F66" w:rsidP="007B1F66">
      <w:pPr>
        <w:pStyle w:val="PL"/>
      </w:pPr>
      <w:r>
        <w:t xml:space="preserve">      required:</w:t>
      </w:r>
    </w:p>
    <w:p w14:paraId="73A186CC" w14:textId="77777777" w:rsidR="007B1F66" w:rsidRDefault="007B1F66" w:rsidP="007B1F66">
      <w:pPr>
        <w:pStyle w:val="PL"/>
      </w:pPr>
      <w:r>
        <w:t xml:space="preserve">        - subsTransInfos</w:t>
      </w:r>
    </w:p>
    <w:p w14:paraId="16BD2291" w14:textId="77777777" w:rsidR="007B1F66" w:rsidRDefault="007B1F66" w:rsidP="007B1F66">
      <w:pPr>
        <w:pStyle w:val="PL"/>
      </w:pPr>
    </w:p>
    <w:p w14:paraId="70E3E239" w14:textId="77777777" w:rsidR="007B1F66" w:rsidRDefault="007B1F66" w:rsidP="007B1F66">
      <w:pPr>
        <w:pStyle w:val="PL"/>
      </w:pPr>
      <w:r>
        <w:t xml:space="preserve">    SubscriptionTransferInfo:</w:t>
      </w:r>
    </w:p>
    <w:p w14:paraId="716AA4D5" w14:textId="77777777" w:rsidR="007B1F66" w:rsidRDefault="007B1F66" w:rsidP="007B1F66">
      <w:pPr>
        <w:pStyle w:val="PL"/>
      </w:pPr>
      <w:r>
        <w:t xml:space="preserve">      description: </w:t>
      </w:r>
      <w:r>
        <w:rPr>
          <w:lang w:eastAsia="ko-KR"/>
        </w:rPr>
        <w:t>Contains information about subscriptions that are requested to be transferred</w:t>
      </w:r>
      <w:r>
        <w:t>.</w:t>
      </w:r>
    </w:p>
    <w:p w14:paraId="23427099" w14:textId="77777777" w:rsidR="007B1F66" w:rsidRDefault="007B1F66" w:rsidP="007B1F66">
      <w:pPr>
        <w:pStyle w:val="PL"/>
      </w:pPr>
      <w:r>
        <w:t xml:space="preserve">      type: object</w:t>
      </w:r>
    </w:p>
    <w:p w14:paraId="46E662BE" w14:textId="77777777" w:rsidR="007B1F66" w:rsidRDefault="007B1F66" w:rsidP="007B1F66">
      <w:pPr>
        <w:pStyle w:val="PL"/>
      </w:pPr>
      <w:r>
        <w:t xml:space="preserve">      properties:</w:t>
      </w:r>
    </w:p>
    <w:p w14:paraId="0F66DF9A" w14:textId="77777777" w:rsidR="007B1F66" w:rsidRDefault="007B1F66" w:rsidP="007B1F66">
      <w:pPr>
        <w:pStyle w:val="PL"/>
      </w:pPr>
      <w:r>
        <w:t xml:space="preserve">        transReqType:</w:t>
      </w:r>
    </w:p>
    <w:p w14:paraId="789CE2D8" w14:textId="77777777" w:rsidR="007B1F66" w:rsidRDefault="007B1F66" w:rsidP="007B1F66">
      <w:pPr>
        <w:pStyle w:val="PL"/>
      </w:pPr>
      <w:r>
        <w:t xml:space="preserve">          $ref: '#/components/schemas/TransferRequestType'</w:t>
      </w:r>
    </w:p>
    <w:p w14:paraId="35B778BF" w14:textId="77777777" w:rsidR="007B1F66" w:rsidRDefault="007B1F66" w:rsidP="007B1F66">
      <w:pPr>
        <w:pStyle w:val="PL"/>
      </w:pPr>
      <w:r>
        <w:t xml:space="preserve">        nwdafEvSub:</w:t>
      </w:r>
    </w:p>
    <w:p w14:paraId="5AA01007" w14:textId="77777777" w:rsidR="007B1F66" w:rsidRDefault="007B1F66" w:rsidP="007B1F66">
      <w:pPr>
        <w:pStyle w:val="PL"/>
      </w:pPr>
      <w:r>
        <w:t xml:space="preserve">          $ref: '#/components/schemas/NnwdafEventsSubscription'</w:t>
      </w:r>
    </w:p>
    <w:p w14:paraId="4993B1D0" w14:textId="77777777" w:rsidR="007B1F66" w:rsidRDefault="007B1F66" w:rsidP="007B1F66">
      <w:pPr>
        <w:pStyle w:val="PL"/>
      </w:pPr>
      <w:r>
        <w:t xml:space="preserve">        consumerId:</w:t>
      </w:r>
    </w:p>
    <w:p w14:paraId="4219472A" w14:textId="77777777" w:rsidR="007B1F66" w:rsidRDefault="007B1F66" w:rsidP="007B1F66">
      <w:pPr>
        <w:pStyle w:val="PL"/>
      </w:pPr>
      <w:r>
        <w:t xml:space="preserve">          $ref: 'TS29571_CommonData.yaml#/components/schemas/NfInstanceId'</w:t>
      </w:r>
    </w:p>
    <w:p w14:paraId="5ECBDE7D" w14:textId="77777777" w:rsidR="007B1F66" w:rsidRDefault="007B1F66" w:rsidP="007B1F66">
      <w:pPr>
        <w:pStyle w:val="PL"/>
      </w:pPr>
      <w:r>
        <w:t xml:space="preserve">        contextId:</w:t>
      </w:r>
    </w:p>
    <w:p w14:paraId="4E233F25" w14:textId="77777777" w:rsidR="007B1F66" w:rsidRDefault="007B1F66" w:rsidP="007B1F66">
      <w:pPr>
        <w:pStyle w:val="PL"/>
      </w:pPr>
      <w:r>
        <w:t xml:space="preserve">          $ref: '#/components/schemas/AnalyticsContextIdentifier'</w:t>
      </w:r>
    </w:p>
    <w:p w14:paraId="393A5133" w14:textId="77777777" w:rsidR="007B1F66" w:rsidRDefault="007B1F66" w:rsidP="007B1F66">
      <w:pPr>
        <w:pStyle w:val="PL"/>
      </w:pPr>
      <w:r>
        <w:t xml:space="preserve">        sourceNfIds:</w:t>
      </w:r>
    </w:p>
    <w:p w14:paraId="0D49D471" w14:textId="77777777" w:rsidR="007B1F66" w:rsidRDefault="007B1F66" w:rsidP="007B1F66">
      <w:pPr>
        <w:pStyle w:val="PL"/>
      </w:pPr>
      <w:r>
        <w:lastRenderedPageBreak/>
        <w:t xml:space="preserve">          type: array</w:t>
      </w:r>
    </w:p>
    <w:p w14:paraId="6467AE64" w14:textId="77777777" w:rsidR="007B1F66" w:rsidRDefault="007B1F66" w:rsidP="007B1F66">
      <w:pPr>
        <w:pStyle w:val="PL"/>
      </w:pPr>
      <w:r>
        <w:t xml:space="preserve">          items:</w:t>
      </w:r>
    </w:p>
    <w:p w14:paraId="789A2D22" w14:textId="77777777" w:rsidR="007B1F66" w:rsidRDefault="007B1F66" w:rsidP="007B1F66">
      <w:pPr>
        <w:pStyle w:val="PL"/>
      </w:pPr>
      <w:r>
        <w:t xml:space="preserve">            $ref: 'TS29571_CommonData.yaml#/components/schemas/NfInstanceId'</w:t>
      </w:r>
    </w:p>
    <w:p w14:paraId="4DC26664" w14:textId="77777777" w:rsidR="007B1F66" w:rsidRDefault="007B1F66" w:rsidP="007B1F66">
      <w:pPr>
        <w:pStyle w:val="PL"/>
      </w:pPr>
      <w:r>
        <w:t xml:space="preserve">          minItems: 1</w:t>
      </w:r>
    </w:p>
    <w:p w14:paraId="35DED9AE" w14:textId="77777777" w:rsidR="007B1F66" w:rsidRDefault="007B1F66" w:rsidP="007B1F66">
      <w:pPr>
        <w:pStyle w:val="PL"/>
      </w:pPr>
      <w:r>
        <w:t xml:space="preserve">        sourceSetIds:</w:t>
      </w:r>
    </w:p>
    <w:p w14:paraId="4151A966" w14:textId="77777777" w:rsidR="007B1F66" w:rsidRDefault="007B1F66" w:rsidP="007B1F66">
      <w:pPr>
        <w:pStyle w:val="PL"/>
      </w:pPr>
      <w:r>
        <w:t xml:space="preserve">          type: array</w:t>
      </w:r>
    </w:p>
    <w:p w14:paraId="74DC88F1" w14:textId="77777777" w:rsidR="007B1F66" w:rsidRDefault="007B1F66" w:rsidP="007B1F66">
      <w:pPr>
        <w:pStyle w:val="PL"/>
      </w:pPr>
      <w:r>
        <w:t xml:space="preserve">          items:</w:t>
      </w:r>
    </w:p>
    <w:p w14:paraId="4B7E6C0D" w14:textId="77777777" w:rsidR="007B1F66" w:rsidRDefault="007B1F66" w:rsidP="007B1F66">
      <w:pPr>
        <w:pStyle w:val="PL"/>
      </w:pPr>
      <w:r>
        <w:t xml:space="preserve">            $ref: 'TS29571_CommonData.yaml#/components/schemas/NfSetId'</w:t>
      </w:r>
    </w:p>
    <w:p w14:paraId="4C041B25" w14:textId="77777777" w:rsidR="007B1F66" w:rsidRDefault="007B1F66" w:rsidP="007B1F66">
      <w:pPr>
        <w:pStyle w:val="PL"/>
      </w:pPr>
      <w:r>
        <w:t xml:space="preserve">          minItems: 1</w:t>
      </w:r>
    </w:p>
    <w:p w14:paraId="54922DE9" w14:textId="77777777" w:rsidR="007B1F66" w:rsidRDefault="007B1F66" w:rsidP="007B1F66">
      <w:pPr>
        <w:pStyle w:val="PL"/>
      </w:pPr>
      <w:r>
        <w:t xml:space="preserve">        modelInfo:</w:t>
      </w:r>
    </w:p>
    <w:p w14:paraId="06F82AD3" w14:textId="77777777" w:rsidR="007B1F66" w:rsidRDefault="007B1F66" w:rsidP="007B1F66">
      <w:pPr>
        <w:pStyle w:val="PL"/>
      </w:pPr>
      <w:r>
        <w:t xml:space="preserve">          type: array</w:t>
      </w:r>
    </w:p>
    <w:p w14:paraId="798F98B2" w14:textId="77777777" w:rsidR="007B1F66" w:rsidRDefault="007B1F66" w:rsidP="007B1F66">
      <w:pPr>
        <w:pStyle w:val="PL"/>
      </w:pPr>
      <w:r>
        <w:t xml:space="preserve">          items:</w:t>
      </w:r>
    </w:p>
    <w:p w14:paraId="14E1DFC6" w14:textId="77777777" w:rsidR="007B1F66" w:rsidRDefault="007B1F66" w:rsidP="007B1F66">
      <w:pPr>
        <w:pStyle w:val="PL"/>
      </w:pPr>
      <w:r>
        <w:t xml:space="preserve">            $ref: '#/components/schemas/ModelInfo'</w:t>
      </w:r>
    </w:p>
    <w:p w14:paraId="38527331" w14:textId="77777777" w:rsidR="007B1F66" w:rsidRDefault="007B1F66" w:rsidP="007B1F66">
      <w:pPr>
        <w:pStyle w:val="PL"/>
      </w:pPr>
      <w:r>
        <w:t xml:space="preserve">          minItems: 1</w:t>
      </w:r>
    </w:p>
    <w:p w14:paraId="4E19E47C" w14:textId="77777777" w:rsidR="007B1F66" w:rsidRDefault="007B1F66" w:rsidP="007B1F66">
      <w:pPr>
        <w:pStyle w:val="PL"/>
      </w:pPr>
      <w:r>
        <w:t xml:space="preserve">      required:</w:t>
      </w:r>
    </w:p>
    <w:p w14:paraId="525F400A" w14:textId="77777777" w:rsidR="007B1F66" w:rsidRDefault="007B1F66" w:rsidP="007B1F66">
      <w:pPr>
        <w:pStyle w:val="PL"/>
      </w:pPr>
      <w:r>
        <w:t xml:space="preserve">        - transReqType</w:t>
      </w:r>
    </w:p>
    <w:p w14:paraId="2B28950D" w14:textId="77777777" w:rsidR="007B1F66" w:rsidRDefault="007B1F66" w:rsidP="007B1F66">
      <w:pPr>
        <w:pStyle w:val="PL"/>
      </w:pPr>
      <w:r>
        <w:t xml:space="preserve">        - nwdafEvSub</w:t>
      </w:r>
    </w:p>
    <w:p w14:paraId="4EEAF042" w14:textId="77777777" w:rsidR="007B1F66" w:rsidRDefault="007B1F66" w:rsidP="007B1F66">
      <w:pPr>
        <w:pStyle w:val="PL"/>
      </w:pPr>
      <w:r>
        <w:t xml:space="preserve">        - consumerId</w:t>
      </w:r>
    </w:p>
    <w:p w14:paraId="260FFA55" w14:textId="77777777" w:rsidR="007B1F66" w:rsidRDefault="007B1F66" w:rsidP="007B1F66">
      <w:pPr>
        <w:pStyle w:val="PL"/>
      </w:pPr>
    </w:p>
    <w:p w14:paraId="4E034700" w14:textId="77777777" w:rsidR="007B1F66" w:rsidRDefault="007B1F66" w:rsidP="007B1F66">
      <w:pPr>
        <w:pStyle w:val="PL"/>
      </w:pPr>
      <w:r>
        <w:t xml:space="preserve">    ModelInfo:</w:t>
      </w:r>
    </w:p>
    <w:p w14:paraId="6EC7A6B6" w14:textId="77777777" w:rsidR="007B1F66" w:rsidRDefault="007B1F66" w:rsidP="007B1F66">
      <w:pPr>
        <w:pStyle w:val="PL"/>
      </w:pPr>
      <w:r>
        <w:t xml:space="preserve">      description: </w:t>
      </w:r>
      <w:r>
        <w:rPr>
          <w:lang w:eastAsia="zh-CN"/>
        </w:rPr>
        <w:t>Contains information about an ML model.</w:t>
      </w:r>
    </w:p>
    <w:p w14:paraId="7C537A8A" w14:textId="77777777" w:rsidR="007B1F66" w:rsidRDefault="007B1F66" w:rsidP="007B1F66">
      <w:pPr>
        <w:pStyle w:val="PL"/>
      </w:pPr>
      <w:r>
        <w:t xml:space="preserve">      type: object</w:t>
      </w:r>
    </w:p>
    <w:p w14:paraId="29910C07" w14:textId="77777777" w:rsidR="007B1F66" w:rsidRDefault="007B1F66" w:rsidP="007B1F66">
      <w:pPr>
        <w:pStyle w:val="PL"/>
      </w:pPr>
      <w:r>
        <w:t xml:space="preserve">      properties:</w:t>
      </w:r>
    </w:p>
    <w:p w14:paraId="3C8720D1" w14:textId="77777777" w:rsidR="007B1F66" w:rsidRDefault="007B1F66" w:rsidP="007B1F66">
      <w:pPr>
        <w:pStyle w:val="PL"/>
      </w:pPr>
      <w:r>
        <w:t xml:space="preserve">        analyticsId:</w:t>
      </w:r>
    </w:p>
    <w:p w14:paraId="2702B537" w14:textId="77777777" w:rsidR="007B1F66" w:rsidRDefault="007B1F66" w:rsidP="007B1F66">
      <w:pPr>
        <w:pStyle w:val="PL"/>
      </w:pPr>
      <w:r>
        <w:t xml:space="preserve">          $ref: '#/components/schemas/NwdafEvent'</w:t>
      </w:r>
    </w:p>
    <w:p w14:paraId="2DEEB6CE" w14:textId="77777777" w:rsidR="007B1F66" w:rsidRDefault="007B1F66" w:rsidP="007B1F66">
      <w:pPr>
        <w:pStyle w:val="PL"/>
      </w:pPr>
      <w:r>
        <w:t xml:space="preserve">        </w:t>
      </w:r>
      <w:r>
        <w:rPr>
          <w:lang w:eastAsia="zh-CN"/>
        </w:rPr>
        <w:t>mlModelInfos</w:t>
      </w:r>
      <w:r>
        <w:t>:</w:t>
      </w:r>
    </w:p>
    <w:p w14:paraId="39E7BCAD" w14:textId="77777777" w:rsidR="007B1F66" w:rsidRDefault="007B1F66" w:rsidP="007B1F66">
      <w:pPr>
        <w:pStyle w:val="PL"/>
      </w:pPr>
      <w:r>
        <w:t xml:space="preserve">          type: array</w:t>
      </w:r>
    </w:p>
    <w:p w14:paraId="0A3E0966" w14:textId="77777777" w:rsidR="007B1F66" w:rsidRDefault="007B1F66" w:rsidP="007B1F66">
      <w:pPr>
        <w:pStyle w:val="PL"/>
      </w:pPr>
      <w:r>
        <w:t xml:space="preserve">          items:</w:t>
      </w:r>
    </w:p>
    <w:p w14:paraId="08FB4BA6" w14:textId="77777777" w:rsidR="007B1F66" w:rsidRDefault="007B1F66" w:rsidP="007B1F66">
      <w:pPr>
        <w:pStyle w:val="PL"/>
      </w:pPr>
      <w:r>
        <w:t xml:space="preserve">            $ref: '#/components/schemas/MLModelInfo'</w:t>
      </w:r>
    </w:p>
    <w:p w14:paraId="2B91DE9F" w14:textId="77777777" w:rsidR="007B1F66" w:rsidRDefault="007B1F66" w:rsidP="007B1F66">
      <w:pPr>
        <w:pStyle w:val="PL"/>
      </w:pPr>
      <w:r>
        <w:t xml:space="preserve">          minItems: 1</w:t>
      </w:r>
    </w:p>
    <w:p w14:paraId="16163FE6" w14:textId="77777777" w:rsidR="007B1F66" w:rsidRDefault="007B1F66" w:rsidP="007B1F66">
      <w:pPr>
        <w:pStyle w:val="PL"/>
      </w:pPr>
      <w:r>
        <w:t xml:space="preserve">      required:</w:t>
      </w:r>
    </w:p>
    <w:p w14:paraId="6E9E0EA1" w14:textId="77777777" w:rsidR="007B1F66" w:rsidRDefault="007B1F66" w:rsidP="007B1F66">
      <w:pPr>
        <w:pStyle w:val="PL"/>
      </w:pPr>
      <w:r>
        <w:t xml:space="preserve">        - analyticsId</w:t>
      </w:r>
    </w:p>
    <w:p w14:paraId="40A4198B" w14:textId="77777777" w:rsidR="007B1F66" w:rsidRDefault="007B1F66" w:rsidP="007B1F66">
      <w:pPr>
        <w:pStyle w:val="PL"/>
      </w:pPr>
      <w:r>
        <w:t xml:space="preserve">        - </w:t>
      </w:r>
      <w:r>
        <w:rPr>
          <w:lang w:eastAsia="zh-CN"/>
        </w:rPr>
        <w:t>mlModelInfos</w:t>
      </w:r>
    </w:p>
    <w:p w14:paraId="7274C86D" w14:textId="77777777" w:rsidR="007B1F66" w:rsidRDefault="007B1F66" w:rsidP="007B1F66">
      <w:pPr>
        <w:pStyle w:val="PL"/>
      </w:pPr>
      <w:r>
        <w:t xml:space="preserve">    </w:t>
      </w:r>
      <w:r>
        <w:rPr>
          <w:lang w:eastAsia="zh-CN"/>
        </w:rPr>
        <w:t>MLModelInfo</w:t>
      </w:r>
      <w:r>
        <w:t>:</w:t>
      </w:r>
    </w:p>
    <w:p w14:paraId="053A0320" w14:textId="77777777" w:rsidR="007B1F66" w:rsidRDefault="007B1F66" w:rsidP="007B1F66">
      <w:pPr>
        <w:pStyle w:val="PL"/>
      </w:pPr>
      <w:r>
        <w:t xml:space="preserve">      description: </w:t>
      </w:r>
      <w:r>
        <w:rPr>
          <w:lang w:eastAsia="zh-CN"/>
        </w:rPr>
        <w:t>Contains information about an ML models.</w:t>
      </w:r>
    </w:p>
    <w:p w14:paraId="1D968A1D" w14:textId="77777777" w:rsidR="007B1F66" w:rsidRDefault="007B1F66" w:rsidP="007B1F66">
      <w:pPr>
        <w:pStyle w:val="PL"/>
      </w:pPr>
      <w:r>
        <w:t xml:space="preserve">      type: object</w:t>
      </w:r>
    </w:p>
    <w:p w14:paraId="333D49CF" w14:textId="77777777" w:rsidR="007B1F66" w:rsidRDefault="007B1F66" w:rsidP="007B1F66">
      <w:pPr>
        <w:pStyle w:val="PL"/>
      </w:pPr>
      <w:r>
        <w:t xml:space="preserve">      properties:</w:t>
      </w:r>
    </w:p>
    <w:p w14:paraId="51456AC8" w14:textId="77777777" w:rsidR="007B1F66" w:rsidRDefault="007B1F66" w:rsidP="007B1F66">
      <w:pPr>
        <w:pStyle w:val="PL"/>
      </w:pPr>
      <w:r>
        <w:t xml:space="preserve">        </w:t>
      </w:r>
      <w:r>
        <w:rPr>
          <w:lang w:val="en-US" w:eastAsia="zh-CN"/>
        </w:rPr>
        <w:t>mlFileAddrs</w:t>
      </w:r>
      <w:r>
        <w:t>:</w:t>
      </w:r>
    </w:p>
    <w:p w14:paraId="6F1E59AA" w14:textId="77777777" w:rsidR="007B1F66" w:rsidRDefault="007B1F66" w:rsidP="007B1F66">
      <w:pPr>
        <w:pStyle w:val="PL"/>
      </w:pPr>
      <w:r>
        <w:t xml:space="preserve">          type: array</w:t>
      </w:r>
    </w:p>
    <w:p w14:paraId="7A62B4E2" w14:textId="77777777" w:rsidR="007B1F66" w:rsidRDefault="007B1F66" w:rsidP="007B1F66">
      <w:pPr>
        <w:pStyle w:val="PL"/>
      </w:pPr>
      <w:r>
        <w:t xml:space="preserve">          items:</w:t>
      </w:r>
    </w:p>
    <w:p w14:paraId="37C2321F" w14:textId="77777777" w:rsidR="007B1F66" w:rsidRDefault="007B1F66" w:rsidP="007B1F66">
      <w:pPr>
        <w:pStyle w:val="PL"/>
      </w:pPr>
      <w:r>
        <w:t xml:space="preserve">            $ref: 'TS29520_Nnwdaf_MLModelProvision.yaml#/components/schemas/MLModelAddr'</w:t>
      </w:r>
    </w:p>
    <w:p w14:paraId="30099805" w14:textId="77777777" w:rsidR="007B1F66" w:rsidRDefault="007B1F66" w:rsidP="007B1F66">
      <w:pPr>
        <w:pStyle w:val="PL"/>
      </w:pPr>
      <w:r>
        <w:t xml:space="preserve">          minItems: 1</w:t>
      </w:r>
    </w:p>
    <w:p w14:paraId="7B19B99A" w14:textId="77777777" w:rsidR="007B1F66" w:rsidRDefault="007B1F66" w:rsidP="007B1F66">
      <w:pPr>
        <w:pStyle w:val="PL"/>
      </w:pPr>
      <w:r>
        <w:t xml:space="preserve">        modelProvId:</w:t>
      </w:r>
    </w:p>
    <w:p w14:paraId="24F23538" w14:textId="77777777" w:rsidR="007B1F66" w:rsidRDefault="007B1F66" w:rsidP="007B1F66">
      <w:pPr>
        <w:pStyle w:val="PL"/>
      </w:pPr>
      <w:r>
        <w:t xml:space="preserve">          $ref: 'TS29571_CommonData.yaml#/components/schemas/NfInstanceId'</w:t>
      </w:r>
    </w:p>
    <w:p w14:paraId="7AF06AF3" w14:textId="77777777" w:rsidR="007B1F66" w:rsidRDefault="007B1F66" w:rsidP="007B1F66">
      <w:pPr>
        <w:pStyle w:val="PL"/>
      </w:pPr>
      <w:r>
        <w:t xml:space="preserve">        </w:t>
      </w:r>
      <w:r>
        <w:rPr>
          <w:lang w:eastAsia="zh-CN"/>
        </w:rPr>
        <w:t>modelProvSetId</w:t>
      </w:r>
      <w:r>
        <w:t>:</w:t>
      </w:r>
    </w:p>
    <w:p w14:paraId="7443E2A9" w14:textId="77777777" w:rsidR="007B1F66" w:rsidRDefault="007B1F66" w:rsidP="007B1F66">
      <w:pPr>
        <w:pStyle w:val="PL"/>
      </w:pPr>
      <w:r>
        <w:t xml:space="preserve">          $ref: 'TS29571_CommonData.yaml#/components/schemas/NfSetId'</w:t>
      </w:r>
    </w:p>
    <w:p w14:paraId="6B5B6D4B" w14:textId="77777777" w:rsidR="007B1F66" w:rsidRDefault="007B1F66" w:rsidP="007B1F66">
      <w:pPr>
        <w:pStyle w:val="PL"/>
      </w:pPr>
      <w:r>
        <w:t xml:space="preserve">      oneOf:</w:t>
      </w:r>
    </w:p>
    <w:p w14:paraId="2D7CD8D9" w14:textId="77777777" w:rsidR="007B1F66" w:rsidRDefault="007B1F66" w:rsidP="007B1F66">
      <w:pPr>
        <w:pStyle w:val="PL"/>
      </w:pPr>
      <w:r>
        <w:t xml:space="preserve">        - required: [modelProvId]</w:t>
      </w:r>
    </w:p>
    <w:p w14:paraId="2997C763" w14:textId="77777777" w:rsidR="007B1F66" w:rsidRDefault="007B1F66" w:rsidP="007B1F66">
      <w:pPr>
        <w:pStyle w:val="PL"/>
      </w:pPr>
      <w:r>
        <w:t xml:space="preserve">        - required: [</w:t>
      </w:r>
      <w:r>
        <w:rPr>
          <w:lang w:eastAsia="zh-CN"/>
        </w:rPr>
        <w:t>modelProvSetId</w:t>
      </w:r>
      <w:r>
        <w:t>]</w:t>
      </w:r>
    </w:p>
    <w:p w14:paraId="3EC8F08A" w14:textId="77777777" w:rsidR="007B1F66" w:rsidRDefault="007B1F66" w:rsidP="007B1F66">
      <w:pPr>
        <w:pStyle w:val="PL"/>
      </w:pPr>
    </w:p>
    <w:p w14:paraId="3DC0B43A" w14:textId="77777777" w:rsidR="007B1F66" w:rsidRDefault="007B1F66" w:rsidP="007B1F66">
      <w:pPr>
        <w:pStyle w:val="PL"/>
      </w:pPr>
      <w:r>
        <w:t xml:space="preserve">    AnalyticsContextIdentifier:</w:t>
      </w:r>
    </w:p>
    <w:p w14:paraId="24CEE399" w14:textId="77777777" w:rsidR="007B1F66" w:rsidRDefault="007B1F66" w:rsidP="007B1F66">
      <w:pPr>
        <w:pStyle w:val="PL"/>
      </w:pPr>
      <w:r>
        <w:t xml:space="preserve">      description: </w:t>
      </w:r>
      <w:r>
        <w:rPr>
          <w:lang w:eastAsia="zh-CN"/>
        </w:rPr>
        <w:t>Contains information about available analytics contexts.</w:t>
      </w:r>
    </w:p>
    <w:p w14:paraId="2FFE25D9" w14:textId="77777777" w:rsidR="007B1F66" w:rsidRDefault="007B1F66" w:rsidP="007B1F66">
      <w:pPr>
        <w:pStyle w:val="PL"/>
      </w:pPr>
      <w:r>
        <w:t xml:space="preserve">      type: object</w:t>
      </w:r>
    </w:p>
    <w:p w14:paraId="43FEB153" w14:textId="77777777" w:rsidR="007B1F66" w:rsidRDefault="007B1F66" w:rsidP="007B1F66">
      <w:pPr>
        <w:pStyle w:val="PL"/>
      </w:pPr>
      <w:r>
        <w:t xml:space="preserve">      properties:</w:t>
      </w:r>
    </w:p>
    <w:p w14:paraId="1CE59F89" w14:textId="77777777" w:rsidR="007B1F66" w:rsidRDefault="007B1F66" w:rsidP="007B1F66">
      <w:pPr>
        <w:pStyle w:val="PL"/>
      </w:pPr>
      <w:r>
        <w:t xml:space="preserve">        subscriptionId:</w:t>
      </w:r>
    </w:p>
    <w:p w14:paraId="30261134" w14:textId="77777777" w:rsidR="007B1F66" w:rsidRDefault="007B1F66" w:rsidP="007B1F66">
      <w:pPr>
        <w:pStyle w:val="PL"/>
      </w:pPr>
      <w:r>
        <w:t xml:space="preserve">          type: string</w:t>
      </w:r>
    </w:p>
    <w:p w14:paraId="3F6EC7D7" w14:textId="77777777" w:rsidR="007B1F66" w:rsidRDefault="007B1F66" w:rsidP="007B1F66">
      <w:pPr>
        <w:pStyle w:val="PL"/>
      </w:pPr>
      <w:r>
        <w:t xml:space="preserve">          description: The identifier of a subscription.</w:t>
      </w:r>
    </w:p>
    <w:p w14:paraId="17F555AE" w14:textId="77777777" w:rsidR="007B1F66" w:rsidRDefault="007B1F66" w:rsidP="007B1F66">
      <w:pPr>
        <w:pStyle w:val="PL"/>
      </w:pPr>
      <w:r>
        <w:t xml:space="preserve">        nfAnaCtxts:</w:t>
      </w:r>
    </w:p>
    <w:p w14:paraId="39E4AE22" w14:textId="77777777" w:rsidR="007B1F66" w:rsidRDefault="007B1F66" w:rsidP="007B1F66">
      <w:pPr>
        <w:pStyle w:val="PL"/>
      </w:pPr>
      <w:r>
        <w:t xml:space="preserve">          type: array</w:t>
      </w:r>
    </w:p>
    <w:p w14:paraId="14F9117E" w14:textId="77777777" w:rsidR="007B1F66" w:rsidRDefault="007B1F66" w:rsidP="007B1F66">
      <w:pPr>
        <w:pStyle w:val="PL"/>
      </w:pPr>
      <w:r>
        <w:t xml:space="preserve">          items:</w:t>
      </w:r>
    </w:p>
    <w:p w14:paraId="3220B8A9" w14:textId="77777777" w:rsidR="007B1F66" w:rsidRDefault="007B1F66" w:rsidP="007B1F66">
      <w:pPr>
        <w:pStyle w:val="PL"/>
      </w:pPr>
      <w:r>
        <w:t xml:space="preserve">            $ref: '#/components/schemas/NwdafEvent'</w:t>
      </w:r>
    </w:p>
    <w:p w14:paraId="2C58F37A" w14:textId="77777777" w:rsidR="007B1F66" w:rsidRDefault="007B1F66" w:rsidP="007B1F66">
      <w:pPr>
        <w:pStyle w:val="PL"/>
      </w:pPr>
      <w:r>
        <w:t xml:space="preserve">          minItems: 1</w:t>
      </w:r>
    </w:p>
    <w:p w14:paraId="6B815F1E" w14:textId="77777777" w:rsidR="007B1F66" w:rsidRDefault="007B1F66" w:rsidP="007B1F66">
      <w:pPr>
        <w:pStyle w:val="PL"/>
      </w:pPr>
      <w:r>
        <w:t xml:space="preserve">          description: &gt;</w:t>
      </w:r>
    </w:p>
    <w:p w14:paraId="5D2AECE5" w14:textId="77777777" w:rsidR="007B1F66" w:rsidRDefault="007B1F66" w:rsidP="007B1F66">
      <w:pPr>
        <w:pStyle w:val="PL"/>
      </w:pPr>
      <w:r>
        <w:t xml:space="preserve">            List of analytics types for which NF related analytics contexts can be retrieved.</w:t>
      </w:r>
    </w:p>
    <w:p w14:paraId="52CEF5B7" w14:textId="77777777" w:rsidR="007B1F66" w:rsidRDefault="007B1F66" w:rsidP="007B1F66">
      <w:pPr>
        <w:pStyle w:val="PL"/>
      </w:pPr>
      <w:r>
        <w:t xml:space="preserve">        ueAnaCtxts:</w:t>
      </w:r>
    </w:p>
    <w:p w14:paraId="68B5563A" w14:textId="77777777" w:rsidR="007B1F66" w:rsidRDefault="007B1F66" w:rsidP="007B1F66">
      <w:pPr>
        <w:pStyle w:val="PL"/>
      </w:pPr>
      <w:r>
        <w:t xml:space="preserve">          type: array</w:t>
      </w:r>
    </w:p>
    <w:p w14:paraId="0FB9ECBA" w14:textId="77777777" w:rsidR="007B1F66" w:rsidRDefault="007B1F66" w:rsidP="007B1F66">
      <w:pPr>
        <w:pStyle w:val="PL"/>
      </w:pPr>
      <w:r>
        <w:t xml:space="preserve">          items:</w:t>
      </w:r>
    </w:p>
    <w:p w14:paraId="6ABB667F" w14:textId="77777777" w:rsidR="007B1F66" w:rsidRDefault="007B1F66" w:rsidP="007B1F66">
      <w:pPr>
        <w:pStyle w:val="PL"/>
      </w:pPr>
      <w:r>
        <w:t xml:space="preserve">            $ref: '#/components/schemas/UeAnalyticsContextDescriptor'</w:t>
      </w:r>
    </w:p>
    <w:p w14:paraId="3258088E" w14:textId="77777777" w:rsidR="007B1F66" w:rsidRDefault="007B1F66" w:rsidP="007B1F66">
      <w:pPr>
        <w:pStyle w:val="PL"/>
      </w:pPr>
      <w:r>
        <w:t xml:space="preserve">          minItems: 1</w:t>
      </w:r>
    </w:p>
    <w:p w14:paraId="764CF112" w14:textId="77777777" w:rsidR="007B1F66" w:rsidRDefault="007B1F66" w:rsidP="007B1F66">
      <w:pPr>
        <w:pStyle w:val="PL"/>
      </w:pPr>
      <w:r>
        <w:t xml:space="preserve">          description: &gt;</w:t>
      </w:r>
    </w:p>
    <w:p w14:paraId="00C9364E" w14:textId="77777777" w:rsidR="007B1F66" w:rsidRDefault="007B1F66" w:rsidP="007B1F66">
      <w:pPr>
        <w:pStyle w:val="PL"/>
      </w:pPr>
      <w:r>
        <w:t xml:space="preserve">            List of objects that indicate for which SUPI and analytics types combinations analytics</w:t>
      </w:r>
    </w:p>
    <w:p w14:paraId="4234FE11" w14:textId="77777777" w:rsidR="007B1F66" w:rsidRDefault="007B1F66" w:rsidP="007B1F66">
      <w:pPr>
        <w:pStyle w:val="PL"/>
      </w:pPr>
      <w:r>
        <w:t xml:space="preserve">            context can be retrieved.</w:t>
      </w:r>
    </w:p>
    <w:p w14:paraId="0603A0B5" w14:textId="77777777" w:rsidR="007B1F66" w:rsidRDefault="007B1F66" w:rsidP="007B1F66">
      <w:pPr>
        <w:pStyle w:val="PL"/>
      </w:pPr>
      <w:r>
        <w:t xml:space="preserve">      allOf:</w:t>
      </w:r>
    </w:p>
    <w:p w14:paraId="5438E61E" w14:textId="77777777" w:rsidR="007B1F66" w:rsidRDefault="007B1F66" w:rsidP="007B1F66">
      <w:pPr>
        <w:pStyle w:val="PL"/>
      </w:pPr>
      <w:r>
        <w:t xml:space="preserve">        - anyOf:</w:t>
      </w:r>
    </w:p>
    <w:p w14:paraId="25E0E6BD" w14:textId="77777777" w:rsidR="007B1F66" w:rsidRDefault="007B1F66" w:rsidP="007B1F66">
      <w:pPr>
        <w:pStyle w:val="PL"/>
      </w:pPr>
      <w:r>
        <w:t xml:space="preserve">          - required: [nfAnaCtxts]</w:t>
      </w:r>
    </w:p>
    <w:p w14:paraId="4000B255" w14:textId="77777777" w:rsidR="007B1F66" w:rsidRDefault="007B1F66" w:rsidP="007B1F66">
      <w:pPr>
        <w:pStyle w:val="PL"/>
      </w:pPr>
      <w:r>
        <w:t xml:space="preserve">          - required: [ueAnaCtxts]</w:t>
      </w:r>
    </w:p>
    <w:p w14:paraId="75C64044" w14:textId="77777777" w:rsidR="007B1F66" w:rsidRDefault="007B1F66" w:rsidP="007B1F66">
      <w:pPr>
        <w:pStyle w:val="PL"/>
      </w:pPr>
      <w:r>
        <w:t xml:space="preserve">        - required: [subscriptionId]</w:t>
      </w:r>
    </w:p>
    <w:p w14:paraId="519C654A" w14:textId="77777777" w:rsidR="007B1F66" w:rsidRDefault="007B1F66" w:rsidP="007B1F66">
      <w:pPr>
        <w:pStyle w:val="PL"/>
      </w:pPr>
    </w:p>
    <w:p w14:paraId="77E6B9FF" w14:textId="77777777" w:rsidR="007B1F66" w:rsidRDefault="007B1F66" w:rsidP="007B1F66">
      <w:pPr>
        <w:pStyle w:val="PL"/>
      </w:pPr>
      <w:r>
        <w:lastRenderedPageBreak/>
        <w:t xml:space="preserve">    UeAnalyticsContextDescriptor:</w:t>
      </w:r>
    </w:p>
    <w:p w14:paraId="697A5DFA" w14:textId="77777777" w:rsidR="007B1F66" w:rsidRDefault="007B1F66" w:rsidP="007B1F66">
      <w:pPr>
        <w:pStyle w:val="PL"/>
      </w:pPr>
      <w:r>
        <w:t xml:space="preserve">      description: </w:t>
      </w:r>
      <w:r>
        <w:rPr>
          <w:lang w:eastAsia="zh-CN"/>
        </w:rPr>
        <w:t>Contains information about available UE related analytics contexts.</w:t>
      </w:r>
    </w:p>
    <w:p w14:paraId="167420DB" w14:textId="77777777" w:rsidR="007B1F66" w:rsidRDefault="007B1F66" w:rsidP="007B1F66">
      <w:pPr>
        <w:pStyle w:val="PL"/>
      </w:pPr>
      <w:r>
        <w:t xml:space="preserve">      type: object</w:t>
      </w:r>
    </w:p>
    <w:p w14:paraId="001D2DA8" w14:textId="77777777" w:rsidR="007B1F66" w:rsidRDefault="007B1F66" w:rsidP="007B1F66">
      <w:pPr>
        <w:pStyle w:val="PL"/>
      </w:pPr>
      <w:r>
        <w:t xml:space="preserve">      properties:</w:t>
      </w:r>
    </w:p>
    <w:p w14:paraId="7A6D2D11" w14:textId="77777777" w:rsidR="007B1F66" w:rsidRDefault="007B1F66" w:rsidP="007B1F66">
      <w:pPr>
        <w:pStyle w:val="PL"/>
      </w:pPr>
      <w:r>
        <w:t xml:space="preserve">        supi:</w:t>
      </w:r>
    </w:p>
    <w:p w14:paraId="4966D75E" w14:textId="77777777" w:rsidR="007B1F66" w:rsidRDefault="007B1F66" w:rsidP="007B1F66">
      <w:pPr>
        <w:pStyle w:val="PL"/>
      </w:pPr>
      <w:r>
        <w:t xml:space="preserve">          $ref: 'TS29571_CommonData.yaml#/components/schemas/Supi'</w:t>
      </w:r>
    </w:p>
    <w:p w14:paraId="0961127C" w14:textId="77777777" w:rsidR="007B1F66" w:rsidRDefault="007B1F66" w:rsidP="007B1F66">
      <w:pPr>
        <w:pStyle w:val="PL"/>
      </w:pPr>
      <w:r>
        <w:t xml:space="preserve">        anaTypes:</w:t>
      </w:r>
    </w:p>
    <w:p w14:paraId="6C0ED0A6" w14:textId="77777777" w:rsidR="007B1F66" w:rsidRDefault="007B1F66" w:rsidP="007B1F66">
      <w:pPr>
        <w:pStyle w:val="PL"/>
      </w:pPr>
      <w:r>
        <w:t xml:space="preserve">          type: array</w:t>
      </w:r>
    </w:p>
    <w:p w14:paraId="0F675397" w14:textId="77777777" w:rsidR="007B1F66" w:rsidRDefault="007B1F66" w:rsidP="007B1F66">
      <w:pPr>
        <w:pStyle w:val="PL"/>
      </w:pPr>
      <w:r>
        <w:t xml:space="preserve">          items:</w:t>
      </w:r>
    </w:p>
    <w:p w14:paraId="09FE6EE6" w14:textId="77777777" w:rsidR="007B1F66" w:rsidRDefault="007B1F66" w:rsidP="007B1F66">
      <w:pPr>
        <w:pStyle w:val="PL"/>
      </w:pPr>
      <w:r>
        <w:t xml:space="preserve">            $ref: '#/components/schemas/NwdafEvent'</w:t>
      </w:r>
    </w:p>
    <w:p w14:paraId="00F11306" w14:textId="77777777" w:rsidR="007B1F66" w:rsidRDefault="007B1F66" w:rsidP="007B1F66">
      <w:pPr>
        <w:pStyle w:val="PL"/>
      </w:pPr>
      <w:r>
        <w:t xml:space="preserve">          minItems: 1</w:t>
      </w:r>
    </w:p>
    <w:p w14:paraId="3B7379C3" w14:textId="77777777" w:rsidR="007B1F66" w:rsidRDefault="007B1F66" w:rsidP="007B1F66">
      <w:pPr>
        <w:pStyle w:val="PL"/>
      </w:pPr>
      <w:r>
        <w:t xml:space="preserve">          description: &gt;</w:t>
      </w:r>
    </w:p>
    <w:p w14:paraId="58130A9A" w14:textId="77777777" w:rsidR="007B1F66" w:rsidRDefault="007B1F66" w:rsidP="007B1F66">
      <w:pPr>
        <w:pStyle w:val="PL"/>
      </w:pPr>
      <w:r>
        <w:t xml:space="preserve">            List of analytics types for which UE related analytics contexts can be retrieved.</w:t>
      </w:r>
    </w:p>
    <w:p w14:paraId="6D8A964D" w14:textId="77777777" w:rsidR="007B1F66" w:rsidRDefault="007B1F66" w:rsidP="007B1F66">
      <w:pPr>
        <w:pStyle w:val="PL"/>
      </w:pPr>
      <w:r>
        <w:t xml:space="preserve">      required:</w:t>
      </w:r>
    </w:p>
    <w:p w14:paraId="78B4F870" w14:textId="77777777" w:rsidR="007B1F66" w:rsidRDefault="007B1F66" w:rsidP="007B1F66">
      <w:pPr>
        <w:pStyle w:val="PL"/>
      </w:pPr>
      <w:r>
        <w:t xml:space="preserve">        - supi</w:t>
      </w:r>
    </w:p>
    <w:p w14:paraId="51ABD341" w14:textId="77777777" w:rsidR="007B1F66" w:rsidRDefault="007B1F66" w:rsidP="007B1F66">
      <w:pPr>
        <w:pStyle w:val="PL"/>
      </w:pPr>
      <w:r>
        <w:t xml:space="preserve">        - anaTypes</w:t>
      </w:r>
    </w:p>
    <w:p w14:paraId="47D4341D" w14:textId="77777777" w:rsidR="007B1F66" w:rsidRDefault="007B1F66" w:rsidP="007B1F66">
      <w:pPr>
        <w:pStyle w:val="PL"/>
      </w:pPr>
    </w:p>
    <w:p w14:paraId="32E00BA9" w14:textId="77777777" w:rsidR="007B1F66" w:rsidRDefault="007B1F66" w:rsidP="007B1F66">
      <w:pPr>
        <w:pStyle w:val="PL"/>
      </w:pPr>
      <w:r>
        <w:t xml:space="preserve">    DnPerfInfo:</w:t>
      </w:r>
    </w:p>
    <w:p w14:paraId="582C250A" w14:textId="77777777" w:rsidR="007B1F66" w:rsidRDefault="007B1F66" w:rsidP="007B1F66">
      <w:pPr>
        <w:pStyle w:val="PL"/>
      </w:pPr>
      <w:r>
        <w:t xml:space="preserve">      description: Represents DN performance information.</w:t>
      </w:r>
    </w:p>
    <w:p w14:paraId="3095D7E3" w14:textId="77777777" w:rsidR="007B1F66" w:rsidRDefault="007B1F66" w:rsidP="007B1F66">
      <w:pPr>
        <w:pStyle w:val="PL"/>
      </w:pPr>
      <w:r>
        <w:t xml:space="preserve">      type: object</w:t>
      </w:r>
    </w:p>
    <w:p w14:paraId="7F87DE7A" w14:textId="77777777" w:rsidR="007B1F66" w:rsidRDefault="007B1F66" w:rsidP="007B1F66">
      <w:pPr>
        <w:pStyle w:val="PL"/>
      </w:pPr>
      <w:r>
        <w:t xml:space="preserve">      properties:</w:t>
      </w:r>
    </w:p>
    <w:p w14:paraId="1A6EE54F" w14:textId="77777777" w:rsidR="007B1F66" w:rsidRDefault="007B1F66" w:rsidP="007B1F66">
      <w:pPr>
        <w:pStyle w:val="PL"/>
      </w:pPr>
      <w:r>
        <w:t xml:space="preserve">        appId:</w:t>
      </w:r>
    </w:p>
    <w:p w14:paraId="2B5FCC43" w14:textId="77777777" w:rsidR="007B1F66" w:rsidRDefault="007B1F66" w:rsidP="007B1F66">
      <w:pPr>
        <w:pStyle w:val="PL"/>
      </w:pPr>
      <w:r>
        <w:t xml:space="preserve">          $ref: 'TS29571_CommonData.yaml#/components/schemas/ApplicationId'</w:t>
      </w:r>
    </w:p>
    <w:p w14:paraId="152BE189" w14:textId="77777777" w:rsidR="007B1F66" w:rsidRDefault="007B1F66" w:rsidP="007B1F66">
      <w:pPr>
        <w:pStyle w:val="PL"/>
      </w:pPr>
      <w:r>
        <w:t xml:space="preserve">        dnn:</w:t>
      </w:r>
    </w:p>
    <w:p w14:paraId="4F780B47" w14:textId="77777777" w:rsidR="007B1F66" w:rsidRDefault="007B1F66" w:rsidP="007B1F66">
      <w:pPr>
        <w:pStyle w:val="PL"/>
      </w:pPr>
      <w:r>
        <w:t xml:space="preserve">          $ref: 'TS29571_CommonData.yaml#/components/schemas/Dnn'</w:t>
      </w:r>
    </w:p>
    <w:p w14:paraId="4B5579B6" w14:textId="77777777" w:rsidR="007B1F66" w:rsidRDefault="007B1F66" w:rsidP="007B1F66">
      <w:pPr>
        <w:pStyle w:val="PL"/>
      </w:pPr>
      <w:r>
        <w:t xml:space="preserve">        snssai:</w:t>
      </w:r>
    </w:p>
    <w:p w14:paraId="292B0992" w14:textId="77777777" w:rsidR="007B1F66" w:rsidRDefault="007B1F66" w:rsidP="007B1F66">
      <w:pPr>
        <w:pStyle w:val="PL"/>
      </w:pPr>
      <w:r>
        <w:t xml:space="preserve">          $ref: 'TS29571_CommonData.yaml#/components/schemas/Snssai'</w:t>
      </w:r>
    </w:p>
    <w:p w14:paraId="731AE055" w14:textId="77777777" w:rsidR="007B1F66" w:rsidRDefault="007B1F66" w:rsidP="007B1F66">
      <w:pPr>
        <w:pStyle w:val="PL"/>
      </w:pPr>
      <w:r>
        <w:t xml:space="preserve">        </w:t>
      </w:r>
      <w:r>
        <w:rPr>
          <w:rFonts w:hint="eastAsia"/>
          <w:lang w:eastAsia="zh-CN"/>
        </w:rPr>
        <w:t>d</w:t>
      </w:r>
      <w:r>
        <w:rPr>
          <w:lang w:eastAsia="zh-CN"/>
        </w:rPr>
        <w:t>nPerf</w:t>
      </w:r>
      <w:r>
        <w:t>:</w:t>
      </w:r>
    </w:p>
    <w:p w14:paraId="691D02DB" w14:textId="77777777" w:rsidR="007B1F66" w:rsidRDefault="007B1F66" w:rsidP="007B1F66">
      <w:pPr>
        <w:pStyle w:val="PL"/>
      </w:pPr>
      <w:r>
        <w:t xml:space="preserve">          type: array</w:t>
      </w:r>
    </w:p>
    <w:p w14:paraId="19036DA4" w14:textId="77777777" w:rsidR="007B1F66" w:rsidRDefault="007B1F66" w:rsidP="007B1F66">
      <w:pPr>
        <w:pStyle w:val="PL"/>
      </w:pPr>
      <w:r>
        <w:t xml:space="preserve">          items:</w:t>
      </w:r>
    </w:p>
    <w:p w14:paraId="3391FD80" w14:textId="77777777" w:rsidR="007B1F66" w:rsidRDefault="007B1F66" w:rsidP="007B1F66">
      <w:pPr>
        <w:pStyle w:val="PL"/>
      </w:pPr>
      <w:r>
        <w:t xml:space="preserve">            $ref: '#/components/schemas/DnPerf'</w:t>
      </w:r>
    </w:p>
    <w:p w14:paraId="02B6F7F0" w14:textId="77777777" w:rsidR="007B1F66" w:rsidRDefault="007B1F66" w:rsidP="007B1F66">
      <w:pPr>
        <w:pStyle w:val="PL"/>
      </w:pPr>
      <w:r>
        <w:t xml:space="preserve">          minItems: 1</w:t>
      </w:r>
    </w:p>
    <w:p w14:paraId="40525CE6" w14:textId="77777777" w:rsidR="007B1F66" w:rsidRDefault="007B1F66" w:rsidP="007B1F66">
      <w:pPr>
        <w:pStyle w:val="PL"/>
      </w:pPr>
      <w:r>
        <w:t xml:space="preserve">        confidence:</w:t>
      </w:r>
    </w:p>
    <w:p w14:paraId="32C2AB90" w14:textId="77777777" w:rsidR="007B1F66" w:rsidRDefault="007B1F66" w:rsidP="007B1F66">
      <w:pPr>
        <w:pStyle w:val="PL"/>
      </w:pPr>
      <w:r>
        <w:t xml:space="preserve">          $ref: 'TS29571_CommonData.yaml#/components/schemas/Uinteger'</w:t>
      </w:r>
    </w:p>
    <w:p w14:paraId="713C9325" w14:textId="77777777" w:rsidR="007B1F66" w:rsidRDefault="007B1F66" w:rsidP="007B1F66">
      <w:pPr>
        <w:pStyle w:val="PL"/>
      </w:pPr>
      <w:r>
        <w:t xml:space="preserve">      required:</w:t>
      </w:r>
    </w:p>
    <w:p w14:paraId="3BE5D87F" w14:textId="77777777" w:rsidR="007B1F66" w:rsidRDefault="007B1F66" w:rsidP="007B1F66">
      <w:pPr>
        <w:pStyle w:val="PL"/>
      </w:pPr>
      <w:r>
        <w:t xml:space="preserve">        - </w:t>
      </w:r>
      <w:r>
        <w:rPr>
          <w:rFonts w:hint="eastAsia"/>
          <w:lang w:eastAsia="zh-CN"/>
        </w:rPr>
        <w:t>d</w:t>
      </w:r>
      <w:r>
        <w:rPr>
          <w:lang w:eastAsia="zh-CN"/>
        </w:rPr>
        <w:t>nPerf</w:t>
      </w:r>
    </w:p>
    <w:p w14:paraId="7BAF42E5" w14:textId="77777777" w:rsidR="007B1F66" w:rsidRDefault="007B1F66" w:rsidP="007B1F66">
      <w:pPr>
        <w:pStyle w:val="PL"/>
      </w:pPr>
    </w:p>
    <w:p w14:paraId="0DA64554" w14:textId="77777777" w:rsidR="007B1F66" w:rsidRDefault="007B1F66" w:rsidP="007B1F66">
      <w:pPr>
        <w:pStyle w:val="PL"/>
      </w:pPr>
      <w:r>
        <w:t xml:space="preserve">    DnPerf:</w:t>
      </w:r>
    </w:p>
    <w:p w14:paraId="3EBE5DFD" w14:textId="77777777" w:rsidR="007B1F66" w:rsidRDefault="007B1F66" w:rsidP="007B1F66">
      <w:pPr>
        <w:pStyle w:val="PL"/>
      </w:pPr>
      <w:r>
        <w:t xml:space="preserve">      description: Represents DN performance for the application.</w:t>
      </w:r>
    </w:p>
    <w:p w14:paraId="28288EC6" w14:textId="77777777" w:rsidR="007B1F66" w:rsidRDefault="007B1F66" w:rsidP="007B1F66">
      <w:pPr>
        <w:pStyle w:val="PL"/>
      </w:pPr>
      <w:r>
        <w:t xml:space="preserve">      type: object</w:t>
      </w:r>
    </w:p>
    <w:p w14:paraId="36FA0FEE" w14:textId="77777777" w:rsidR="007B1F66" w:rsidRDefault="007B1F66" w:rsidP="007B1F66">
      <w:pPr>
        <w:pStyle w:val="PL"/>
      </w:pPr>
      <w:r>
        <w:t xml:space="preserve">      properties:</w:t>
      </w:r>
    </w:p>
    <w:p w14:paraId="3241FAAC" w14:textId="77777777" w:rsidR="007B1F66" w:rsidRDefault="007B1F66" w:rsidP="007B1F66">
      <w:pPr>
        <w:pStyle w:val="PL"/>
      </w:pPr>
      <w:r>
        <w:t xml:space="preserve">        </w:t>
      </w:r>
      <w:r>
        <w:rPr>
          <w:lang w:eastAsia="zh-CN"/>
        </w:rPr>
        <w:t>appServerInsAddr</w:t>
      </w:r>
      <w:r>
        <w:t>:</w:t>
      </w:r>
    </w:p>
    <w:p w14:paraId="283A70D4" w14:textId="77777777" w:rsidR="007B1F66" w:rsidRDefault="007B1F66" w:rsidP="007B1F66">
      <w:pPr>
        <w:pStyle w:val="PL"/>
      </w:pPr>
      <w:r>
        <w:t xml:space="preserve">          $ref: 'TS29517_Naf_EventExposure.yaml#/components/schemas/</w:t>
      </w:r>
      <w:r>
        <w:rPr>
          <w:lang w:eastAsia="zh-CN"/>
        </w:rPr>
        <w:t>AddrFqdn</w:t>
      </w:r>
      <w:r>
        <w:t>'</w:t>
      </w:r>
    </w:p>
    <w:p w14:paraId="65072E69" w14:textId="77777777" w:rsidR="007B1F66" w:rsidRDefault="007B1F66" w:rsidP="007B1F66">
      <w:pPr>
        <w:pStyle w:val="PL"/>
      </w:pPr>
      <w:r>
        <w:t xml:space="preserve">        upfInfo:</w:t>
      </w:r>
    </w:p>
    <w:p w14:paraId="5F8C513A" w14:textId="77777777" w:rsidR="007B1F66" w:rsidRDefault="007B1F66" w:rsidP="007B1F66">
      <w:pPr>
        <w:pStyle w:val="PL"/>
      </w:pPr>
      <w:r>
        <w:rPr>
          <w:lang w:val="en-US"/>
        </w:rPr>
        <w:t xml:space="preserve">          $ref: 'TS29508_Nsmf_EventExposure.yaml#/components/schemas/UpfInformation'</w:t>
      </w:r>
    </w:p>
    <w:p w14:paraId="25150B2B" w14:textId="77777777" w:rsidR="007B1F66" w:rsidRDefault="007B1F66" w:rsidP="007B1F66">
      <w:pPr>
        <w:pStyle w:val="PL"/>
      </w:pPr>
      <w:r>
        <w:t xml:space="preserve">        </w:t>
      </w:r>
      <w:r>
        <w:rPr>
          <w:lang w:eastAsia="zh-CN"/>
        </w:rPr>
        <w:t>dnai</w:t>
      </w:r>
      <w:r>
        <w:t>:</w:t>
      </w:r>
    </w:p>
    <w:p w14:paraId="335A3615" w14:textId="77777777" w:rsidR="007B1F66" w:rsidRDefault="007B1F66" w:rsidP="007B1F66">
      <w:pPr>
        <w:pStyle w:val="PL"/>
      </w:pPr>
      <w:r>
        <w:t xml:space="preserve">          $ref: 'TS29571_CommonData.yaml#/components/schemas/Dnai'</w:t>
      </w:r>
    </w:p>
    <w:p w14:paraId="26D985B8" w14:textId="77777777" w:rsidR="007B1F66" w:rsidRDefault="007B1F66" w:rsidP="007B1F66">
      <w:pPr>
        <w:pStyle w:val="PL"/>
      </w:pPr>
      <w:r>
        <w:t xml:space="preserve">        </w:t>
      </w:r>
      <w:r>
        <w:rPr>
          <w:lang w:eastAsia="zh-CN"/>
        </w:rPr>
        <w:t>perfData</w:t>
      </w:r>
      <w:r>
        <w:t>:</w:t>
      </w:r>
    </w:p>
    <w:p w14:paraId="01EB9F44" w14:textId="77777777" w:rsidR="007B1F66" w:rsidRDefault="007B1F66" w:rsidP="007B1F66">
      <w:pPr>
        <w:pStyle w:val="PL"/>
      </w:pPr>
      <w:r>
        <w:t xml:space="preserve">          $ref: '#/components/schemas/Perf</w:t>
      </w:r>
      <w:r>
        <w:rPr>
          <w:rFonts w:hint="eastAsia"/>
          <w:lang w:eastAsia="zh-CN"/>
        </w:rPr>
        <w:t>Data</w:t>
      </w:r>
      <w:r>
        <w:t>'</w:t>
      </w:r>
    </w:p>
    <w:p w14:paraId="4749A8C1" w14:textId="77777777" w:rsidR="007B1F66" w:rsidRDefault="007B1F66" w:rsidP="007B1F66">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FDBBEAB" w14:textId="77777777" w:rsidR="007B1F66" w:rsidRDefault="007B1F66" w:rsidP="007B1F66">
      <w:pPr>
        <w:pStyle w:val="PL"/>
      </w:pPr>
      <w:r>
        <w:t xml:space="preserve">          $ref: 'TS29554_Npcf_BDTPolicyControl.yaml#/components/schemas/NetworkAreaInfo'</w:t>
      </w:r>
    </w:p>
    <w:p w14:paraId="5C2E8CB2" w14:textId="77777777" w:rsidR="007B1F66" w:rsidRDefault="007B1F66" w:rsidP="007B1F66">
      <w:pPr>
        <w:pStyle w:val="PL"/>
      </w:pPr>
      <w:r>
        <w:t xml:space="preserve">        </w:t>
      </w:r>
      <w:r>
        <w:rPr>
          <w:lang w:eastAsia="zh-CN"/>
        </w:rPr>
        <w:t>temporalValidCon</w:t>
      </w:r>
      <w:r>
        <w:t>:</w:t>
      </w:r>
    </w:p>
    <w:p w14:paraId="00D87C22" w14:textId="77777777" w:rsidR="007B1F66" w:rsidRDefault="007B1F66" w:rsidP="007B1F66">
      <w:pPr>
        <w:pStyle w:val="PL"/>
      </w:pPr>
      <w:r>
        <w:t xml:space="preserve">          $ref: 'TS29122_CommonData.yaml#/components/schemas/TimeWindow'</w:t>
      </w:r>
    </w:p>
    <w:p w14:paraId="0C1ED44F" w14:textId="77777777" w:rsidR="007B1F66" w:rsidRDefault="007B1F66" w:rsidP="007B1F66">
      <w:pPr>
        <w:pStyle w:val="PL"/>
      </w:pPr>
      <w:r>
        <w:t xml:space="preserve">      required:</w:t>
      </w:r>
    </w:p>
    <w:p w14:paraId="15C397C5" w14:textId="77777777" w:rsidR="007B1F66" w:rsidRDefault="007B1F66" w:rsidP="007B1F66">
      <w:pPr>
        <w:pStyle w:val="PL"/>
      </w:pPr>
      <w:r>
        <w:t xml:space="preserve">        - perfData</w:t>
      </w:r>
    </w:p>
    <w:p w14:paraId="0BA220F9" w14:textId="77777777" w:rsidR="007B1F66" w:rsidRDefault="007B1F66" w:rsidP="007B1F66">
      <w:pPr>
        <w:pStyle w:val="PL"/>
      </w:pPr>
    </w:p>
    <w:p w14:paraId="65D7955B" w14:textId="77777777" w:rsidR="007B1F66" w:rsidRDefault="007B1F66" w:rsidP="007B1F66">
      <w:pPr>
        <w:pStyle w:val="PL"/>
      </w:pPr>
      <w:r>
        <w:t xml:space="preserve">    Perf</w:t>
      </w:r>
      <w:r>
        <w:rPr>
          <w:rFonts w:hint="eastAsia"/>
          <w:lang w:eastAsia="zh-CN"/>
        </w:rPr>
        <w:t>Data</w:t>
      </w:r>
      <w:r>
        <w:t>:</w:t>
      </w:r>
    </w:p>
    <w:p w14:paraId="1A89C2A7" w14:textId="77777777" w:rsidR="007B1F66" w:rsidRDefault="007B1F66" w:rsidP="007B1F66">
      <w:pPr>
        <w:pStyle w:val="PL"/>
      </w:pPr>
      <w:r>
        <w:t xml:space="preserve">      description: Represents DN performance data.</w:t>
      </w:r>
    </w:p>
    <w:p w14:paraId="31FD42C2" w14:textId="77777777" w:rsidR="007B1F66" w:rsidRDefault="007B1F66" w:rsidP="007B1F66">
      <w:pPr>
        <w:pStyle w:val="PL"/>
      </w:pPr>
      <w:r>
        <w:t xml:space="preserve">      type: object</w:t>
      </w:r>
    </w:p>
    <w:p w14:paraId="5BF6C7E5" w14:textId="77777777" w:rsidR="007B1F66" w:rsidRDefault="007B1F66" w:rsidP="007B1F66">
      <w:pPr>
        <w:pStyle w:val="PL"/>
      </w:pPr>
      <w:r>
        <w:t xml:space="preserve">      properties:</w:t>
      </w:r>
    </w:p>
    <w:p w14:paraId="255F779B" w14:textId="77777777" w:rsidR="007B1F66" w:rsidRDefault="007B1F66" w:rsidP="007B1F66">
      <w:pPr>
        <w:pStyle w:val="PL"/>
      </w:pPr>
      <w:r>
        <w:t xml:space="preserve">        </w:t>
      </w:r>
      <w:r>
        <w:rPr>
          <w:lang w:eastAsia="zh-CN"/>
        </w:rPr>
        <w:t>avgTrafficRate</w:t>
      </w:r>
      <w:r>
        <w:t>:</w:t>
      </w:r>
    </w:p>
    <w:p w14:paraId="5A7C3FDC" w14:textId="77777777" w:rsidR="007B1F66" w:rsidRDefault="007B1F66" w:rsidP="007B1F66">
      <w:pPr>
        <w:pStyle w:val="PL"/>
      </w:pPr>
      <w:r>
        <w:t xml:space="preserve">          $ref: 'TS29571_CommonData.yaml#/components/schemas/BitRate'</w:t>
      </w:r>
    </w:p>
    <w:p w14:paraId="6BAAD0DB" w14:textId="77777777" w:rsidR="007B1F66" w:rsidRDefault="007B1F66" w:rsidP="007B1F66">
      <w:pPr>
        <w:pStyle w:val="PL"/>
      </w:pPr>
      <w:r>
        <w:t xml:space="preserve">        maxTrafficRate:</w:t>
      </w:r>
    </w:p>
    <w:p w14:paraId="131B5E04" w14:textId="77777777" w:rsidR="007B1F66" w:rsidRDefault="007B1F66" w:rsidP="007B1F66">
      <w:pPr>
        <w:pStyle w:val="PL"/>
      </w:pPr>
      <w:r>
        <w:rPr>
          <w:lang w:val="en-US"/>
        </w:rPr>
        <w:t xml:space="preserve">          </w:t>
      </w:r>
      <w:r>
        <w:t>$ref: 'TS29571_CommonData.yaml#/components/schemas/BitRate'</w:t>
      </w:r>
    </w:p>
    <w:p w14:paraId="1BF28E0E" w14:textId="77777777" w:rsidR="007B1F66" w:rsidRDefault="007B1F66" w:rsidP="007B1F66">
      <w:pPr>
        <w:pStyle w:val="PL"/>
      </w:pPr>
      <w:r>
        <w:t xml:space="preserve">        </w:t>
      </w:r>
      <w:r>
        <w:rPr>
          <w:lang w:eastAsia="zh-CN"/>
        </w:rPr>
        <w:t>minTrafficRate</w:t>
      </w:r>
      <w:r>
        <w:t>:</w:t>
      </w:r>
    </w:p>
    <w:p w14:paraId="43407751" w14:textId="77777777" w:rsidR="007B1F66" w:rsidRDefault="007B1F66" w:rsidP="007B1F66">
      <w:pPr>
        <w:pStyle w:val="PL"/>
      </w:pPr>
      <w:r>
        <w:t xml:space="preserve">          $ref: 'TS29571_CommonData.yaml#/components/schemas/BitRate'</w:t>
      </w:r>
    </w:p>
    <w:p w14:paraId="1B2E3C2A" w14:textId="77777777" w:rsidR="007B1F66" w:rsidRDefault="007B1F66" w:rsidP="007B1F66">
      <w:pPr>
        <w:pStyle w:val="PL"/>
      </w:pPr>
      <w:r>
        <w:t xml:space="preserve">        aggTrafficRate:</w:t>
      </w:r>
    </w:p>
    <w:p w14:paraId="57C6D3A6" w14:textId="77777777" w:rsidR="007B1F66" w:rsidRDefault="007B1F66" w:rsidP="007B1F66">
      <w:pPr>
        <w:pStyle w:val="PL"/>
      </w:pPr>
      <w:r>
        <w:rPr>
          <w:lang w:val="en-US"/>
        </w:rPr>
        <w:t xml:space="preserve">          </w:t>
      </w:r>
      <w:r>
        <w:t>$ref: 'TS29571_CommonData.yaml#/components/schemas/BitRate'</w:t>
      </w:r>
    </w:p>
    <w:p w14:paraId="01B27095" w14:textId="77777777" w:rsidR="007B1F66" w:rsidRDefault="007B1F66" w:rsidP="007B1F66">
      <w:pPr>
        <w:pStyle w:val="PL"/>
      </w:pPr>
      <w:r>
        <w:t xml:space="preserve">        </w:t>
      </w:r>
      <w:r>
        <w:rPr>
          <w:lang w:eastAsia="zh-CN"/>
        </w:rPr>
        <w:t>varTrafficRate</w:t>
      </w:r>
      <w:r>
        <w:t>:</w:t>
      </w:r>
    </w:p>
    <w:p w14:paraId="3595BF79" w14:textId="77777777" w:rsidR="007B1F66" w:rsidRDefault="007B1F66" w:rsidP="007B1F66">
      <w:pPr>
        <w:pStyle w:val="PL"/>
      </w:pPr>
      <w:r>
        <w:t xml:space="preserve">          $ref: 'TS29571_CommonData.yaml#/components/schemas/Float'</w:t>
      </w:r>
    </w:p>
    <w:p w14:paraId="4CDF5967" w14:textId="77777777" w:rsidR="007B1F66" w:rsidRDefault="007B1F66" w:rsidP="007B1F66">
      <w:pPr>
        <w:pStyle w:val="PL"/>
      </w:pPr>
      <w:r>
        <w:t xml:space="preserve">        t</w:t>
      </w:r>
      <w:r>
        <w:rPr>
          <w:lang w:eastAsia="zh-CN"/>
        </w:rPr>
        <w:t>rafRateUeIds</w:t>
      </w:r>
      <w:r>
        <w:t>:</w:t>
      </w:r>
    </w:p>
    <w:p w14:paraId="2F75AA19" w14:textId="77777777" w:rsidR="007B1F66" w:rsidRDefault="007B1F66" w:rsidP="007B1F66">
      <w:pPr>
        <w:pStyle w:val="PL"/>
      </w:pPr>
      <w:r>
        <w:t xml:space="preserve">          type: array</w:t>
      </w:r>
    </w:p>
    <w:p w14:paraId="500B4737" w14:textId="77777777" w:rsidR="007B1F66" w:rsidRDefault="007B1F66" w:rsidP="007B1F66">
      <w:pPr>
        <w:pStyle w:val="PL"/>
      </w:pPr>
      <w:r>
        <w:t xml:space="preserve">          items:</w:t>
      </w:r>
    </w:p>
    <w:p w14:paraId="5BB7E36B" w14:textId="77777777" w:rsidR="007B1F66" w:rsidRDefault="007B1F66" w:rsidP="007B1F66">
      <w:pPr>
        <w:pStyle w:val="PL"/>
      </w:pPr>
      <w:r>
        <w:t xml:space="preserve">            $ref: 'TS29571_CommonData.yaml#/components/schemas/Supi'</w:t>
      </w:r>
    </w:p>
    <w:p w14:paraId="389C62ED" w14:textId="77777777" w:rsidR="007B1F66" w:rsidRDefault="007B1F66" w:rsidP="007B1F66">
      <w:pPr>
        <w:pStyle w:val="PL"/>
      </w:pPr>
      <w:r>
        <w:t xml:space="preserve">          minItems: 1</w:t>
      </w:r>
    </w:p>
    <w:p w14:paraId="628BFCE1" w14:textId="77777777" w:rsidR="007B1F66" w:rsidRDefault="007B1F66" w:rsidP="007B1F66">
      <w:pPr>
        <w:pStyle w:val="PL"/>
      </w:pPr>
      <w:r>
        <w:t xml:space="preserve">        </w:t>
      </w:r>
      <w:r>
        <w:rPr>
          <w:lang w:eastAsia="zh-CN"/>
        </w:rPr>
        <w:t>avePacketDelay</w:t>
      </w:r>
      <w:r>
        <w:t>:</w:t>
      </w:r>
    </w:p>
    <w:p w14:paraId="2F713B53" w14:textId="77777777" w:rsidR="007B1F66" w:rsidRDefault="007B1F66" w:rsidP="007B1F66">
      <w:pPr>
        <w:pStyle w:val="PL"/>
      </w:pPr>
      <w:r>
        <w:t xml:space="preserve">          </w:t>
      </w:r>
      <w:r>
        <w:rPr>
          <w:lang w:val="en-US" w:eastAsia="es-ES"/>
        </w:rPr>
        <w:t>$ref: 'TS29571_CommonData.yaml#/components/schemas/</w:t>
      </w:r>
      <w:r>
        <w:t>PacketDelBudget</w:t>
      </w:r>
      <w:r>
        <w:rPr>
          <w:lang w:val="en-US" w:eastAsia="es-ES"/>
        </w:rPr>
        <w:t>'</w:t>
      </w:r>
    </w:p>
    <w:p w14:paraId="25FDB519" w14:textId="77777777" w:rsidR="007B1F66" w:rsidRDefault="007B1F66" w:rsidP="007B1F66">
      <w:pPr>
        <w:pStyle w:val="PL"/>
      </w:pPr>
      <w:r>
        <w:t xml:space="preserve">        </w:t>
      </w:r>
      <w:r>
        <w:rPr>
          <w:lang w:eastAsia="zh-CN"/>
        </w:rPr>
        <w:t>maxPacketDelay</w:t>
      </w:r>
      <w:r>
        <w:t>:</w:t>
      </w:r>
    </w:p>
    <w:p w14:paraId="111940AC" w14:textId="77777777" w:rsidR="007B1F66" w:rsidRDefault="007B1F66" w:rsidP="007B1F66">
      <w:pPr>
        <w:pStyle w:val="PL"/>
        <w:rPr>
          <w:lang w:val="en-US" w:eastAsia="es-ES"/>
        </w:rPr>
      </w:pPr>
      <w:r>
        <w:lastRenderedPageBreak/>
        <w:t xml:space="preserve">          </w:t>
      </w:r>
      <w:r>
        <w:rPr>
          <w:lang w:val="en-US" w:eastAsia="es-ES"/>
        </w:rPr>
        <w:t>$ref: 'TS29571_CommonData.yaml#/components/schemas/</w:t>
      </w:r>
      <w:r>
        <w:t>PacketDelBudget</w:t>
      </w:r>
      <w:r>
        <w:rPr>
          <w:lang w:val="en-US" w:eastAsia="es-ES"/>
        </w:rPr>
        <w:t>'</w:t>
      </w:r>
    </w:p>
    <w:p w14:paraId="10D2CFFE" w14:textId="77777777" w:rsidR="007B1F66" w:rsidRDefault="007B1F66" w:rsidP="007B1F66">
      <w:pPr>
        <w:pStyle w:val="PL"/>
      </w:pPr>
      <w:r>
        <w:t xml:space="preserve">        </w:t>
      </w:r>
      <w:r>
        <w:rPr>
          <w:lang w:eastAsia="zh-CN"/>
        </w:rPr>
        <w:t>varPacketDelay</w:t>
      </w:r>
      <w:r>
        <w:t>:</w:t>
      </w:r>
    </w:p>
    <w:p w14:paraId="0281FE05" w14:textId="77777777" w:rsidR="007B1F66" w:rsidRDefault="007B1F66" w:rsidP="007B1F66">
      <w:pPr>
        <w:pStyle w:val="PL"/>
      </w:pPr>
      <w:r>
        <w:t xml:space="preserve">          $ref: 'TS29571_CommonData.yaml#/components/schemas/Float'</w:t>
      </w:r>
    </w:p>
    <w:p w14:paraId="4FFAC8E0" w14:textId="77777777" w:rsidR="007B1F66" w:rsidRDefault="007B1F66" w:rsidP="007B1F66">
      <w:pPr>
        <w:pStyle w:val="PL"/>
      </w:pPr>
      <w:r>
        <w:t xml:space="preserve">        p</w:t>
      </w:r>
      <w:r>
        <w:rPr>
          <w:lang w:eastAsia="zh-CN"/>
        </w:rPr>
        <w:t>ackDelayUeIds</w:t>
      </w:r>
      <w:r>
        <w:t>:</w:t>
      </w:r>
    </w:p>
    <w:p w14:paraId="62F92905" w14:textId="77777777" w:rsidR="007B1F66" w:rsidRDefault="007B1F66" w:rsidP="007B1F66">
      <w:pPr>
        <w:pStyle w:val="PL"/>
      </w:pPr>
      <w:r>
        <w:t xml:space="preserve">          type: array</w:t>
      </w:r>
    </w:p>
    <w:p w14:paraId="0BA78806" w14:textId="77777777" w:rsidR="007B1F66" w:rsidRDefault="007B1F66" w:rsidP="007B1F66">
      <w:pPr>
        <w:pStyle w:val="PL"/>
      </w:pPr>
      <w:r>
        <w:t xml:space="preserve">          items:</w:t>
      </w:r>
    </w:p>
    <w:p w14:paraId="351A148A" w14:textId="77777777" w:rsidR="007B1F66" w:rsidRDefault="007B1F66" w:rsidP="007B1F66">
      <w:pPr>
        <w:pStyle w:val="PL"/>
      </w:pPr>
      <w:r>
        <w:t xml:space="preserve">            $ref: 'TS29571_CommonData.yaml#/components/schemas/Supi'</w:t>
      </w:r>
    </w:p>
    <w:p w14:paraId="4492BB1D" w14:textId="77777777" w:rsidR="007B1F66" w:rsidRDefault="007B1F66" w:rsidP="007B1F66">
      <w:pPr>
        <w:pStyle w:val="PL"/>
      </w:pPr>
      <w:r>
        <w:t xml:space="preserve">          minItems: 1</w:t>
      </w:r>
    </w:p>
    <w:p w14:paraId="4C211E3A" w14:textId="77777777" w:rsidR="007B1F66" w:rsidRDefault="007B1F66" w:rsidP="007B1F66">
      <w:pPr>
        <w:pStyle w:val="PL"/>
      </w:pPr>
      <w:r>
        <w:t xml:space="preserve">        </w:t>
      </w:r>
      <w:r>
        <w:rPr>
          <w:lang w:eastAsia="zh-CN"/>
        </w:rPr>
        <w:t>avgPacketLossRate</w:t>
      </w:r>
      <w:r>
        <w:t>:</w:t>
      </w:r>
    </w:p>
    <w:p w14:paraId="2D9176FB" w14:textId="77777777" w:rsidR="007B1F66" w:rsidRDefault="007B1F66" w:rsidP="007B1F66">
      <w:pPr>
        <w:pStyle w:val="PL"/>
        <w:rPr>
          <w:lang w:val="en-US" w:eastAsia="es-ES"/>
        </w:rPr>
      </w:pPr>
      <w:r>
        <w:t xml:space="preserve">          </w:t>
      </w:r>
      <w:r>
        <w:rPr>
          <w:lang w:val="en-US" w:eastAsia="es-ES"/>
        </w:rPr>
        <w:t>$ref: 'TS29571_CommonData.yaml#/components/schemas/</w:t>
      </w:r>
      <w:r>
        <w:t>PacketLossRate</w:t>
      </w:r>
      <w:r>
        <w:rPr>
          <w:lang w:val="en-US" w:eastAsia="es-ES"/>
        </w:rPr>
        <w:t>'</w:t>
      </w:r>
    </w:p>
    <w:p w14:paraId="408E41D7" w14:textId="77777777" w:rsidR="007B1F66" w:rsidRDefault="007B1F66" w:rsidP="007B1F66">
      <w:pPr>
        <w:pStyle w:val="PL"/>
      </w:pPr>
      <w:r>
        <w:t xml:space="preserve">        </w:t>
      </w:r>
      <w:r>
        <w:rPr>
          <w:lang w:eastAsia="zh-CN"/>
        </w:rPr>
        <w:t>maxPacketLossRate</w:t>
      </w:r>
      <w:r>
        <w:t>:</w:t>
      </w:r>
    </w:p>
    <w:p w14:paraId="2C80B9F6" w14:textId="77777777" w:rsidR="007B1F66" w:rsidRDefault="007B1F66" w:rsidP="007B1F66">
      <w:pPr>
        <w:pStyle w:val="PL"/>
      </w:pPr>
      <w:r>
        <w:t xml:space="preserve">          </w:t>
      </w:r>
      <w:r>
        <w:rPr>
          <w:lang w:val="en-US" w:eastAsia="es-ES"/>
        </w:rPr>
        <w:t>$ref: 'TS29571_CommonData.yaml#/components/schemas/</w:t>
      </w:r>
      <w:r>
        <w:t>PacketLossRate</w:t>
      </w:r>
      <w:r>
        <w:rPr>
          <w:lang w:val="en-US" w:eastAsia="es-ES"/>
        </w:rPr>
        <w:t>'</w:t>
      </w:r>
    </w:p>
    <w:p w14:paraId="616AD893" w14:textId="77777777" w:rsidR="007B1F66" w:rsidRDefault="007B1F66" w:rsidP="007B1F66">
      <w:pPr>
        <w:pStyle w:val="PL"/>
      </w:pPr>
      <w:r>
        <w:t xml:space="preserve">        </w:t>
      </w:r>
      <w:r>
        <w:rPr>
          <w:lang w:eastAsia="zh-CN"/>
        </w:rPr>
        <w:t>varPacketLossRate</w:t>
      </w:r>
      <w:r>
        <w:t>:</w:t>
      </w:r>
    </w:p>
    <w:p w14:paraId="5B0360CF" w14:textId="77777777" w:rsidR="007B1F66" w:rsidRDefault="007B1F66" w:rsidP="007B1F66">
      <w:pPr>
        <w:pStyle w:val="PL"/>
      </w:pPr>
      <w:r>
        <w:t xml:space="preserve">          $ref: 'TS29571_CommonData.yaml#/components/schemas/Float'</w:t>
      </w:r>
    </w:p>
    <w:p w14:paraId="2BA5C423" w14:textId="77777777" w:rsidR="007B1F66" w:rsidRDefault="007B1F66" w:rsidP="007B1F66">
      <w:pPr>
        <w:pStyle w:val="PL"/>
      </w:pPr>
      <w:r>
        <w:t xml:space="preserve">        p</w:t>
      </w:r>
      <w:r>
        <w:rPr>
          <w:lang w:eastAsia="zh-CN"/>
        </w:rPr>
        <w:t>ackLossUeIds</w:t>
      </w:r>
      <w:r>
        <w:t>:</w:t>
      </w:r>
    </w:p>
    <w:p w14:paraId="11622B83" w14:textId="77777777" w:rsidR="007B1F66" w:rsidRDefault="007B1F66" w:rsidP="007B1F66">
      <w:pPr>
        <w:pStyle w:val="PL"/>
      </w:pPr>
      <w:r>
        <w:t xml:space="preserve">          type: array</w:t>
      </w:r>
    </w:p>
    <w:p w14:paraId="7E2C0E49" w14:textId="77777777" w:rsidR="007B1F66" w:rsidRDefault="007B1F66" w:rsidP="007B1F66">
      <w:pPr>
        <w:pStyle w:val="PL"/>
      </w:pPr>
      <w:r>
        <w:t xml:space="preserve">          items:</w:t>
      </w:r>
    </w:p>
    <w:p w14:paraId="7B2D1495" w14:textId="77777777" w:rsidR="007B1F66" w:rsidRDefault="007B1F66" w:rsidP="007B1F66">
      <w:pPr>
        <w:pStyle w:val="PL"/>
      </w:pPr>
      <w:r>
        <w:t xml:space="preserve">            $ref: 'TS29571_CommonData.yaml#/components/schemas/Supi'</w:t>
      </w:r>
    </w:p>
    <w:p w14:paraId="0B7B80F5" w14:textId="77777777" w:rsidR="007B1F66" w:rsidRDefault="007B1F66" w:rsidP="007B1F66">
      <w:pPr>
        <w:pStyle w:val="PL"/>
      </w:pPr>
      <w:r>
        <w:t xml:space="preserve">          minItems: 1</w:t>
      </w:r>
    </w:p>
    <w:p w14:paraId="1C0EEEFA" w14:textId="77777777" w:rsidR="007B1F66" w:rsidRDefault="007B1F66" w:rsidP="007B1F66">
      <w:pPr>
        <w:pStyle w:val="PL"/>
      </w:pPr>
      <w:r>
        <w:t xml:space="preserve">        numOf</w:t>
      </w:r>
      <w:r>
        <w:rPr>
          <w:lang w:eastAsia="zh-CN"/>
        </w:rPr>
        <w:t>Ue</w:t>
      </w:r>
      <w:r>
        <w:t>:</w:t>
      </w:r>
    </w:p>
    <w:p w14:paraId="03F2BA9A" w14:textId="77777777" w:rsidR="007B1F66" w:rsidRDefault="007B1F66" w:rsidP="007B1F66">
      <w:pPr>
        <w:pStyle w:val="PL"/>
      </w:pPr>
      <w:r>
        <w:t xml:space="preserve">          $ref: 'TS29571_CommonData.yaml#/components/schemas/Uinteger'</w:t>
      </w:r>
    </w:p>
    <w:p w14:paraId="11ED47E4" w14:textId="77777777" w:rsidR="007B1F66" w:rsidRDefault="007B1F66" w:rsidP="007B1F66">
      <w:pPr>
        <w:pStyle w:val="PL"/>
      </w:pPr>
    </w:p>
    <w:p w14:paraId="56EBB42B" w14:textId="77777777" w:rsidR="007B1F66" w:rsidRDefault="007B1F66" w:rsidP="007B1F66">
      <w:pPr>
        <w:pStyle w:val="PL"/>
      </w:pPr>
      <w:r>
        <w:t xml:space="preserve">    DispersionRequirement:</w:t>
      </w:r>
    </w:p>
    <w:p w14:paraId="2B6BB442" w14:textId="77777777" w:rsidR="007B1F66" w:rsidRDefault="007B1F66" w:rsidP="007B1F66">
      <w:pPr>
        <w:pStyle w:val="PL"/>
      </w:pPr>
      <w:r>
        <w:t xml:space="preserve">      description: Represents the dispersion analytics requirements.</w:t>
      </w:r>
    </w:p>
    <w:p w14:paraId="5DEF0B43" w14:textId="77777777" w:rsidR="007B1F66" w:rsidRDefault="007B1F66" w:rsidP="007B1F66">
      <w:pPr>
        <w:pStyle w:val="PL"/>
      </w:pPr>
      <w:r>
        <w:t xml:space="preserve">      type: object</w:t>
      </w:r>
    </w:p>
    <w:p w14:paraId="368FE787" w14:textId="77777777" w:rsidR="007B1F66" w:rsidRDefault="007B1F66" w:rsidP="007B1F66">
      <w:pPr>
        <w:pStyle w:val="PL"/>
      </w:pPr>
      <w:r>
        <w:t xml:space="preserve">      properties:</w:t>
      </w:r>
    </w:p>
    <w:p w14:paraId="49B1E5E2" w14:textId="77777777" w:rsidR="007B1F66" w:rsidRDefault="007B1F66" w:rsidP="007B1F66">
      <w:pPr>
        <w:pStyle w:val="PL"/>
      </w:pPr>
      <w:r>
        <w:t xml:space="preserve">        disperType:</w:t>
      </w:r>
    </w:p>
    <w:p w14:paraId="48CCDFA6" w14:textId="77777777" w:rsidR="007B1F66" w:rsidRDefault="007B1F66" w:rsidP="007B1F66">
      <w:pPr>
        <w:pStyle w:val="PL"/>
      </w:pPr>
      <w:r>
        <w:t xml:space="preserve">          $ref: '#/components/schemas/DispersionType'</w:t>
      </w:r>
    </w:p>
    <w:p w14:paraId="76ACC742" w14:textId="77777777" w:rsidR="007B1F66" w:rsidRDefault="007B1F66" w:rsidP="007B1F66">
      <w:pPr>
        <w:pStyle w:val="PL"/>
      </w:pPr>
      <w:r>
        <w:t xml:space="preserve">        classCriters:</w:t>
      </w:r>
    </w:p>
    <w:p w14:paraId="5D6514A7" w14:textId="77777777" w:rsidR="007B1F66" w:rsidRDefault="007B1F66" w:rsidP="007B1F66">
      <w:pPr>
        <w:pStyle w:val="PL"/>
      </w:pPr>
      <w:r>
        <w:t xml:space="preserve">          type: array</w:t>
      </w:r>
    </w:p>
    <w:p w14:paraId="09D6373E" w14:textId="77777777" w:rsidR="007B1F66" w:rsidRDefault="007B1F66" w:rsidP="007B1F66">
      <w:pPr>
        <w:pStyle w:val="PL"/>
      </w:pPr>
      <w:r>
        <w:t xml:space="preserve">          items:</w:t>
      </w:r>
    </w:p>
    <w:p w14:paraId="7A120090" w14:textId="77777777" w:rsidR="007B1F66" w:rsidRDefault="007B1F66" w:rsidP="007B1F66">
      <w:pPr>
        <w:pStyle w:val="PL"/>
      </w:pPr>
      <w:r>
        <w:t xml:space="preserve">            $ref: '#/components/schemas/ClassCriterion'</w:t>
      </w:r>
    </w:p>
    <w:p w14:paraId="1FAC999D" w14:textId="77777777" w:rsidR="007B1F66" w:rsidRDefault="007B1F66" w:rsidP="007B1F66">
      <w:pPr>
        <w:pStyle w:val="PL"/>
      </w:pPr>
      <w:r>
        <w:t xml:space="preserve">          minItems: 1</w:t>
      </w:r>
    </w:p>
    <w:p w14:paraId="3B8DD4E8" w14:textId="77777777" w:rsidR="007B1F66" w:rsidRDefault="007B1F66" w:rsidP="007B1F66">
      <w:pPr>
        <w:pStyle w:val="PL"/>
      </w:pPr>
      <w:r>
        <w:t xml:space="preserve">        rankCriters:</w:t>
      </w:r>
    </w:p>
    <w:p w14:paraId="4B2D9CF3" w14:textId="77777777" w:rsidR="007B1F66" w:rsidRDefault="007B1F66" w:rsidP="007B1F66">
      <w:pPr>
        <w:pStyle w:val="PL"/>
      </w:pPr>
      <w:r>
        <w:t xml:space="preserve">          type: array</w:t>
      </w:r>
    </w:p>
    <w:p w14:paraId="2FEAF9DC" w14:textId="77777777" w:rsidR="007B1F66" w:rsidRDefault="007B1F66" w:rsidP="007B1F66">
      <w:pPr>
        <w:pStyle w:val="PL"/>
      </w:pPr>
      <w:r>
        <w:t xml:space="preserve">          items:</w:t>
      </w:r>
    </w:p>
    <w:p w14:paraId="64802FC2" w14:textId="77777777" w:rsidR="007B1F66" w:rsidRDefault="007B1F66" w:rsidP="007B1F66">
      <w:pPr>
        <w:pStyle w:val="PL"/>
      </w:pPr>
      <w:r>
        <w:t xml:space="preserve">            $ref: '#/components/schemas/RankingCriterion'</w:t>
      </w:r>
    </w:p>
    <w:p w14:paraId="24B50037" w14:textId="77777777" w:rsidR="007B1F66" w:rsidRDefault="007B1F66" w:rsidP="007B1F66">
      <w:pPr>
        <w:pStyle w:val="PL"/>
      </w:pPr>
      <w:r>
        <w:t xml:space="preserve">          minItems: 1</w:t>
      </w:r>
    </w:p>
    <w:p w14:paraId="4ED6168C" w14:textId="77777777" w:rsidR="007B1F66" w:rsidRDefault="007B1F66" w:rsidP="007B1F66">
      <w:pPr>
        <w:pStyle w:val="PL"/>
      </w:pPr>
      <w:r>
        <w:t xml:space="preserve">        dispOrderCriter:</w:t>
      </w:r>
    </w:p>
    <w:p w14:paraId="062BC72A" w14:textId="77777777" w:rsidR="007B1F66" w:rsidRDefault="007B1F66" w:rsidP="007B1F66">
      <w:pPr>
        <w:pStyle w:val="PL"/>
      </w:pPr>
      <w:r>
        <w:t xml:space="preserve">          $ref: '#/components/schemas/DispersionOrderingCriterion'</w:t>
      </w:r>
    </w:p>
    <w:p w14:paraId="5884429D" w14:textId="77777777" w:rsidR="007B1F66" w:rsidRDefault="007B1F66" w:rsidP="007B1F66">
      <w:pPr>
        <w:pStyle w:val="PL"/>
      </w:pPr>
      <w:r>
        <w:t xml:space="preserve">        order:</w:t>
      </w:r>
    </w:p>
    <w:p w14:paraId="64FC6F41" w14:textId="77777777" w:rsidR="007B1F66" w:rsidRDefault="007B1F66" w:rsidP="007B1F66">
      <w:pPr>
        <w:pStyle w:val="PL"/>
      </w:pPr>
      <w:r>
        <w:t xml:space="preserve">          $ref: '#/components/schemas/MatchingDirection'</w:t>
      </w:r>
    </w:p>
    <w:p w14:paraId="4344F1DF" w14:textId="77777777" w:rsidR="007B1F66" w:rsidRDefault="007B1F66" w:rsidP="007B1F66">
      <w:pPr>
        <w:pStyle w:val="PL"/>
      </w:pPr>
      <w:r>
        <w:t xml:space="preserve">      required:</w:t>
      </w:r>
    </w:p>
    <w:p w14:paraId="46FFC902" w14:textId="77777777" w:rsidR="007B1F66" w:rsidRDefault="007B1F66" w:rsidP="007B1F66">
      <w:pPr>
        <w:pStyle w:val="PL"/>
      </w:pPr>
      <w:r>
        <w:t xml:space="preserve">        - disperType</w:t>
      </w:r>
    </w:p>
    <w:p w14:paraId="5DCF3920" w14:textId="77777777" w:rsidR="007B1F66" w:rsidRDefault="007B1F66" w:rsidP="007B1F66">
      <w:pPr>
        <w:pStyle w:val="PL"/>
      </w:pPr>
    </w:p>
    <w:p w14:paraId="71CF73F0" w14:textId="77777777" w:rsidR="007B1F66" w:rsidRDefault="007B1F66" w:rsidP="007B1F66">
      <w:pPr>
        <w:pStyle w:val="PL"/>
      </w:pPr>
      <w:r>
        <w:t xml:space="preserve">    ClassCriterion:</w:t>
      </w:r>
    </w:p>
    <w:p w14:paraId="3E9FACEF" w14:textId="77777777" w:rsidR="007B1F66" w:rsidRDefault="007B1F66" w:rsidP="007B1F66">
      <w:pPr>
        <w:pStyle w:val="PL"/>
      </w:pPr>
      <w:r>
        <w:t xml:space="preserve">      description: &gt;</w:t>
      </w:r>
    </w:p>
    <w:p w14:paraId="0EBA1249" w14:textId="77777777" w:rsidR="007B1F66" w:rsidRDefault="007B1F66" w:rsidP="007B1F66">
      <w:pPr>
        <w:pStyle w:val="PL"/>
      </w:pPr>
      <w:r>
        <w:t xml:space="preserve">        Indicates the dispersion class criterion for fixed, camper and/or traveller UE, and/or the</w:t>
      </w:r>
    </w:p>
    <w:p w14:paraId="135C3C9C" w14:textId="77777777" w:rsidR="007B1F66" w:rsidRDefault="007B1F66" w:rsidP="007B1F66">
      <w:pPr>
        <w:pStyle w:val="PL"/>
      </w:pPr>
      <w:r>
        <w:t xml:space="preserve">        top-heavy UE dispersion class criterion.</w:t>
      </w:r>
    </w:p>
    <w:p w14:paraId="548DE817" w14:textId="77777777" w:rsidR="007B1F66" w:rsidRDefault="007B1F66" w:rsidP="007B1F66">
      <w:pPr>
        <w:pStyle w:val="PL"/>
      </w:pPr>
      <w:r>
        <w:t xml:space="preserve">      type: object</w:t>
      </w:r>
    </w:p>
    <w:p w14:paraId="630D95C4" w14:textId="77777777" w:rsidR="007B1F66" w:rsidRDefault="007B1F66" w:rsidP="007B1F66">
      <w:pPr>
        <w:pStyle w:val="PL"/>
      </w:pPr>
      <w:r>
        <w:t xml:space="preserve">      properties:</w:t>
      </w:r>
    </w:p>
    <w:p w14:paraId="1B37711F" w14:textId="77777777" w:rsidR="007B1F66" w:rsidRDefault="007B1F66" w:rsidP="007B1F66">
      <w:pPr>
        <w:pStyle w:val="PL"/>
      </w:pPr>
      <w:r>
        <w:t xml:space="preserve">        disperClass:</w:t>
      </w:r>
    </w:p>
    <w:p w14:paraId="38FB81D6" w14:textId="77777777" w:rsidR="007B1F66" w:rsidRDefault="007B1F66" w:rsidP="007B1F66">
      <w:pPr>
        <w:pStyle w:val="PL"/>
      </w:pPr>
      <w:r>
        <w:t xml:space="preserve">          $ref: '#/components/schemas/DispersionClass'</w:t>
      </w:r>
    </w:p>
    <w:p w14:paraId="23B0C4D6" w14:textId="77777777" w:rsidR="007B1F66" w:rsidRDefault="007B1F66" w:rsidP="007B1F66">
      <w:pPr>
        <w:pStyle w:val="PL"/>
      </w:pPr>
      <w:r>
        <w:t xml:space="preserve">        classThreshold:</w:t>
      </w:r>
    </w:p>
    <w:p w14:paraId="4F7C1444" w14:textId="77777777" w:rsidR="007B1F66" w:rsidRDefault="007B1F66" w:rsidP="007B1F66">
      <w:pPr>
        <w:pStyle w:val="PL"/>
      </w:pPr>
      <w:r>
        <w:t xml:space="preserve">          $ref: 'TS29571_CommonData.yaml#/components/schemas/SamplingRatio'</w:t>
      </w:r>
    </w:p>
    <w:p w14:paraId="66225C54" w14:textId="77777777" w:rsidR="007B1F66" w:rsidRDefault="007B1F66" w:rsidP="007B1F66">
      <w:pPr>
        <w:pStyle w:val="PL"/>
      </w:pPr>
      <w:r>
        <w:t xml:space="preserve">        thresMatch:</w:t>
      </w:r>
    </w:p>
    <w:p w14:paraId="4F3CE45F" w14:textId="77777777" w:rsidR="007B1F66" w:rsidRDefault="007B1F66" w:rsidP="007B1F66">
      <w:pPr>
        <w:pStyle w:val="PL"/>
      </w:pPr>
      <w:r>
        <w:t xml:space="preserve">          $ref: '#/components/schemas/MatchingDirection'</w:t>
      </w:r>
    </w:p>
    <w:p w14:paraId="6E11F2E4" w14:textId="77777777" w:rsidR="007B1F66" w:rsidRDefault="007B1F66" w:rsidP="007B1F66">
      <w:pPr>
        <w:pStyle w:val="PL"/>
      </w:pPr>
      <w:r>
        <w:t xml:space="preserve">      required:</w:t>
      </w:r>
    </w:p>
    <w:p w14:paraId="41A001A0" w14:textId="77777777" w:rsidR="007B1F66" w:rsidRDefault="007B1F66" w:rsidP="007B1F66">
      <w:pPr>
        <w:pStyle w:val="PL"/>
      </w:pPr>
      <w:r>
        <w:t xml:space="preserve">        - disperClass</w:t>
      </w:r>
    </w:p>
    <w:p w14:paraId="326B2713" w14:textId="77777777" w:rsidR="007B1F66" w:rsidRDefault="007B1F66" w:rsidP="007B1F66">
      <w:pPr>
        <w:pStyle w:val="PL"/>
      </w:pPr>
      <w:r>
        <w:t xml:space="preserve">        - classThreshold</w:t>
      </w:r>
    </w:p>
    <w:p w14:paraId="53C6D679" w14:textId="77777777" w:rsidR="007B1F66" w:rsidRDefault="007B1F66" w:rsidP="007B1F66">
      <w:pPr>
        <w:pStyle w:val="PL"/>
      </w:pPr>
      <w:r>
        <w:t xml:space="preserve">        - thresMatch</w:t>
      </w:r>
    </w:p>
    <w:p w14:paraId="0E1EC03E" w14:textId="77777777" w:rsidR="007B1F66" w:rsidRDefault="007B1F66" w:rsidP="007B1F66">
      <w:pPr>
        <w:pStyle w:val="PL"/>
      </w:pPr>
    </w:p>
    <w:p w14:paraId="4CC1CDA9" w14:textId="77777777" w:rsidR="007B1F66" w:rsidRDefault="007B1F66" w:rsidP="007B1F66">
      <w:pPr>
        <w:pStyle w:val="PL"/>
      </w:pPr>
      <w:r>
        <w:t xml:space="preserve">    RankingCriterion:</w:t>
      </w:r>
    </w:p>
    <w:p w14:paraId="41FB9CA5" w14:textId="77777777" w:rsidR="007B1F66" w:rsidRDefault="007B1F66" w:rsidP="007B1F66">
      <w:pPr>
        <w:pStyle w:val="PL"/>
      </w:pPr>
      <w:r>
        <w:t xml:space="preserve">      description: Indicates the usage ranking criterion between the high, medium and low usage UE.</w:t>
      </w:r>
    </w:p>
    <w:p w14:paraId="6CB52E05" w14:textId="77777777" w:rsidR="007B1F66" w:rsidRDefault="007B1F66" w:rsidP="007B1F66">
      <w:pPr>
        <w:pStyle w:val="PL"/>
      </w:pPr>
      <w:r>
        <w:t xml:space="preserve">      type: object</w:t>
      </w:r>
    </w:p>
    <w:p w14:paraId="7DB36BFA" w14:textId="77777777" w:rsidR="007B1F66" w:rsidRDefault="007B1F66" w:rsidP="007B1F66">
      <w:pPr>
        <w:pStyle w:val="PL"/>
      </w:pPr>
      <w:r>
        <w:t xml:space="preserve">      properties:</w:t>
      </w:r>
    </w:p>
    <w:p w14:paraId="674240E4" w14:textId="77777777" w:rsidR="007B1F66" w:rsidRDefault="007B1F66" w:rsidP="007B1F66">
      <w:pPr>
        <w:pStyle w:val="PL"/>
      </w:pPr>
      <w:r>
        <w:t xml:space="preserve">        highBase:</w:t>
      </w:r>
    </w:p>
    <w:p w14:paraId="73C05A65" w14:textId="77777777" w:rsidR="007B1F66" w:rsidRDefault="007B1F66" w:rsidP="007B1F66">
      <w:pPr>
        <w:pStyle w:val="PL"/>
      </w:pPr>
      <w:r>
        <w:t xml:space="preserve">          $ref: 'TS29571_CommonData.yaml#/components/schemas/SamplingRatio'</w:t>
      </w:r>
    </w:p>
    <w:p w14:paraId="3558C04A" w14:textId="77777777" w:rsidR="007B1F66" w:rsidRDefault="007B1F66" w:rsidP="007B1F66">
      <w:pPr>
        <w:pStyle w:val="PL"/>
      </w:pPr>
      <w:r>
        <w:t xml:space="preserve">        lowBase:</w:t>
      </w:r>
    </w:p>
    <w:p w14:paraId="28D5AA6E" w14:textId="77777777" w:rsidR="007B1F66" w:rsidRDefault="007B1F66" w:rsidP="007B1F66">
      <w:pPr>
        <w:pStyle w:val="PL"/>
      </w:pPr>
      <w:r>
        <w:t xml:space="preserve">          $ref: 'TS29571_CommonData.yaml#/components/schemas/SamplingRatio'</w:t>
      </w:r>
    </w:p>
    <w:p w14:paraId="27F805BE" w14:textId="77777777" w:rsidR="007B1F66" w:rsidRDefault="007B1F66" w:rsidP="007B1F66">
      <w:pPr>
        <w:pStyle w:val="PL"/>
      </w:pPr>
      <w:r>
        <w:t xml:space="preserve">      required:</w:t>
      </w:r>
    </w:p>
    <w:p w14:paraId="7101244F" w14:textId="77777777" w:rsidR="007B1F66" w:rsidRDefault="007B1F66" w:rsidP="007B1F66">
      <w:pPr>
        <w:pStyle w:val="PL"/>
      </w:pPr>
      <w:r>
        <w:t xml:space="preserve">        - highBase</w:t>
      </w:r>
    </w:p>
    <w:p w14:paraId="53DAE62E" w14:textId="77777777" w:rsidR="007B1F66" w:rsidRDefault="007B1F66" w:rsidP="007B1F66">
      <w:pPr>
        <w:pStyle w:val="PL"/>
      </w:pPr>
      <w:r>
        <w:t xml:space="preserve">        - lowBase</w:t>
      </w:r>
    </w:p>
    <w:p w14:paraId="0FBD59BE" w14:textId="77777777" w:rsidR="007B1F66" w:rsidRDefault="007B1F66" w:rsidP="007B1F66">
      <w:pPr>
        <w:pStyle w:val="PL"/>
      </w:pPr>
    </w:p>
    <w:p w14:paraId="6E287821" w14:textId="77777777" w:rsidR="007B1F66" w:rsidRDefault="007B1F66" w:rsidP="007B1F66">
      <w:pPr>
        <w:pStyle w:val="PL"/>
      </w:pPr>
      <w:r>
        <w:t xml:space="preserve">    DispersionInfo:</w:t>
      </w:r>
    </w:p>
    <w:p w14:paraId="21958D57" w14:textId="77777777" w:rsidR="007B1F66" w:rsidRDefault="007B1F66" w:rsidP="007B1F66">
      <w:pPr>
        <w:pStyle w:val="PL"/>
      </w:pPr>
      <w:r>
        <w:t xml:space="preserve">      description: &gt;</w:t>
      </w:r>
    </w:p>
    <w:p w14:paraId="015C061F" w14:textId="77777777" w:rsidR="007B1F66" w:rsidRDefault="007B1F66" w:rsidP="007B1F66">
      <w:pPr>
        <w:pStyle w:val="PL"/>
      </w:pPr>
      <w:r>
        <w:t xml:space="preserve">        Represents the Dispersion information. When subscribed event is "DISPERSION", the</w:t>
      </w:r>
    </w:p>
    <w:p w14:paraId="426379A0" w14:textId="77777777" w:rsidR="007B1F66" w:rsidRDefault="007B1F66" w:rsidP="007B1F66">
      <w:pPr>
        <w:pStyle w:val="PL"/>
      </w:pPr>
      <w:r>
        <w:t xml:space="preserve">        "disperInfos" attribute shall be included.</w:t>
      </w:r>
    </w:p>
    <w:p w14:paraId="7D3DC8F6" w14:textId="77777777" w:rsidR="007B1F66" w:rsidRDefault="007B1F66" w:rsidP="007B1F66">
      <w:pPr>
        <w:pStyle w:val="PL"/>
      </w:pPr>
      <w:r>
        <w:lastRenderedPageBreak/>
        <w:t xml:space="preserve">      type: object</w:t>
      </w:r>
    </w:p>
    <w:p w14:paraId="465388DE" w14:textId="77777777" w:rsidR="007B1F66" w:rsidRDefault="007B1F66" w:rsidP="007B1F66">
      <w:pPr>
        <w:pStyle w:val="PL"/>
      </w:pPr>
      <w:r>
        <w:t xml:space="preserve">      properties:</w:t>
      </w:r>
    </w:p>
    <w:p w14:paraId="0DB67E19" w14:textId="77777777" w:rsidR="007B1F66" w:rsidRDefault="007B1F66" w:rsidP="007B1F66">
      <w:pPr>
        <w:pStyle w:val="PL"/>
      </w:pPr>
      <w:r>
        <w:t xml:space="preserve">        tsStart:</w:t>
      </w:r>
    </w:p>
    <w:p w14:paraId="2D104991" w14:textId="77777777" w:rsidR="007B1F66" w:rsidRDefault="007B1F66" w:rsidP="007B1F66">
      <w:pPr>
        <w:pStyle w:val="PL"/>
      </w:pPr>
      <w:r>
        <w:t xml:space="preserve">          $ref: 'TS29571_CommonData.yaml#/components/schemas/DateTime'</w:t>
      </w:r>
    </w:p>
    <w:p w14:paraId="64E31A43" w14:textId="77777777" w:rsidR="007B1F66" w:rsidRDefault="007B1F66" w:rsidP="007B1F66">
      <w:pPr>
        <w:pStyle w:val="PL"/>
      </w:pPr>
      <w:r>
        <w:t xml:space="preserve">        tsDuration:</w:t>
      </w:r>
    </w:p>
    <w:p w14:paraId="77736D54" w14:textId="77777777" w:rsidR="007B1F66" w:rsidRDefault="007B1F66" w:rsidP="007B1F66">
      <w:pPr>
        <w:pStyle w:val="PL"/>
      </w:pPr>
      <w:r>
        <w:t xml:space="preserve">          $ref: 'TS29571_CommonData.yaml#/components/schemas/DurationSec'</w:t>
      </w:r>
    </w:p>
    <w:p w14:paraId="22362C6C" w14:textId="77777777" w:rsidR="007B1F66" w:rsidRDefault="007B1F66" w:rsidP="007B1F66">
      <w:pPr>
        <w:pStyle w:val="PL"/>
      </w:pPr>
      <w:r>
        <w:t xml:space="preserve">        disperCollects:</w:t>
      </w:r>
    </w:p>
    <w:p w14:paraId="1352FD49" w14:textId="77777777" w:rsidR="007B1F66" w:rsidRDefault="007B1F66" w:rsidP="007B1F66">
      <w:pPr>
        <w:pStyle w:val="PL"/>
      </w:pPr>
      <w:r>
        <w:t xml:space="preserve">          type: array</w:t>
      </w:r>
    </w:p>
    <w:p w14:paraId="71CB8905" w14:textId="77777777" w:rsidR="007B1F66" w:rsidRDefault="007B1F66" w:rsidP="007B1F66">
      <w:pPr>
        <w:pStyle w:val="PL"/>
      </w:pPr>
      <w:r>
        <w:t xml:space="preserve">          items:</w:t>
      </w:r>
    </w:p>
    <w:p w14:paraId="28548B2A" w14:textId="77777777" w:rsidR="007B1F66" w:rsidRDefault="007B1F66" w:rsidP="007B1F66">
      <w:pPr>
        <w:pStyle w:val="PL"/>
      </w:pPr>
      <w:r>
        <w:t xml:space="preserve">            $ref: '#/components/schemas/DispersionCollection'</w:t>
      </w:r>
    </w:p>
    <w:p w14:paraId="4E6B97F5" w14:textId="77777777" w:rsidR="007B1F66" w:rsidRDefault="007B1F66" w:rsidP="007B1F66">
      <w:pPr>
        <w:pStyle w:val="PL"/>
      </w:pPr>
      <w:r>
        <w:t xml:space="preserve">          minItems: 1</w:t>
      </w:r>
    </w:p>
    <w:p w14:paraId="10B179B5" w14:textId="77777777" w:rsidR="007B1F66" w:rsidRDefault="007B1F66" w:rsidP="007B1F66">
      <w:pPr>
        <w:pStyle w:val="PL"/>
      </w:pPr>
      <w:r>
        <w:t xml:space="preserve">        disperType:</w:t>
      </w:r>
    </w:p>
    <w:p w14:paraId="0396D738" w14:textId="77777777" w:rsidR="007B1F66" w:rsidRDefault="007B1F66" w:rsidP="007B1F66">
      <w:pPr>
        <w:pStyle w:val="PL"/>
      </w:pPr>
      <w:r>
        <w:t xml:space="preserve">          $ref: '#/components/schemas/DispersionType'</w:t>
      </w:r>
    </w:p>
    <w:p w14:paraId="4CCB373D" w14:textId="77777777" w:rsidR="007B1F66" w:rsidRDefault="007B1F66" w:rsidP="007B1F66">
      <w:pPr>
        <w:pStyle w:val="PL"/>
      </w:pPr>
      <w:r>
        <w:t xml:space="preserve">      required:</w:t>
      </w:r>
    </w:p>
    <w:p w14:paraId="2B130C55" w14:textId="77777777" w:rsidR="007B1F66" w:rsidRDefault="007B1F66" w:rsidP="007B1F66">
      <w:pPr>
        <w:pStyle w:val="PL"/>
      </w:pPr>
      <w:r>
        <w:t xml:space="preserve">        - tsStart</w:t>
      </w:r>
    </w:p>
    <w:p w14:paraId="14CCE54F" w14:textId="77777777" w:rsidR="007B1F66" w:rsidRDefault="007B1F66" w:rsidP="007B1F66">
      <w:pPr>
        <w:pStyle w:val="PL"/>
      </w:pPr>
      <w:r>
        <w:t xml:space="preserve">        - tsDuration</w:t>
      </w:r>
    </w:p>
    <w:p w14:paraId="1385C5AB" w14:textId="77777777" w:rsidR="007B1F66" w:rsidRDefault="007B1F66" w:rsidP="007B1F66">
      <w:pPr>
        <w:pStyle w:val="PL"/>
      </w:pPr>
      <w:r>
        <w:t xml:space="preserve">        - disperCollects</w:t>
      </w:r>
    </w:p>
    <w:p w14:paraId="0DFCECEB" w14:textId="77777777" w:rsidR="007B1F66" w:rsidRDefault="007B1F66" w:rsidP="007B1F66">
      <w:pPr>
        <w:pStyle w:val="PL"/>
      </w:pPr>
      <w:r>
        <w:t xml:space="preserve">        - disperType</w:t>
      </w:r>
    </w:p>
    <w:p w14:paraId="3B19A4E6" w14:textId="77777777" w:rsidR="007B1F66" w:rsidRDefault="007B1F66" w:rsidP="007B1F66">
      <w:pPr>
        <w:pStyle w:val="PL"/>
      </w:pPr>
    </w:p>
    <w:p w14:paraId="61D7E7DD" w14:textId="77777777" w:rsidR="007B1F66" w:rsidRDefault="007B1F66" w:rsidP="007B1F66">
      <w:pPr>
        <w:pStyle w:val="PL"/>
      </w:pPr>
      <w:r>
        <w:t xml:space="preserve">    DispersionCollection:</w:t>
      </w:r>
    </w:p>
    <w:p w14:paraId="32E70119" w14:textId="77777777" w:rsidR="007B1F66" w:rsidRDefault="007B1F66" w:rsidP="007B1F66">
      <w:pPr>
        <w:pStyle w:val="PL"/>
      </w:pPr>
      <w:r>
        <w:t xml:space="preserve">      description: Dispersion collection per UE location or per slice.</w:t>
      </w:r>
    </w:p>
    <w:p w14:paraId="6321E091" w14:textId="77777777" w:rsidR="007B1F66" w:rsidRDefault="007B1F66" w:rsidP="007B1F66">
      <w:pPr>
        <w:pStyle w:val="PL"/>
      </w:pPr>
      <w:r>
        <w:t xml:space="preserve">      type: object</w:t>
      </w:r>
    </w:p>
    <w:p w14:paraId="25B0F544" w14:textId="77777777" w:rsidR="007B1F66" w:rsidRDefault="007B1F66" w:rsidP="007B1F66">
      <w:pPr>
        <w:pStyle w:val="PL"/>
      </w:pPr>
      <w:r>
        <w:t xml:space="preserve">      properties:</w:t>
      </w:r>
    </w:p>
    <w:p w14:paraId="10BDFC56" w14:textId="77777777" w:rsidR="007B1F66" w:rsidRDefault="007B1F66" w:rsidP="007B1F66">
      <w:pPr>
        <w:pStyle w:val="PL"/>
      </w:pPr>
      <w:r>
        <w:t xml:space="preserve">        ueLoc:</w:t>
      </w:r>
    </w:p>
    <w:p w14:paraId="63861F6B" w14:textId="77777777" w:rsidR="007B1F66" w:rsidRDefault="007B1F66" w:rsidP="007B1F66">
      <w:pPr>
        <w:pStyle w:val="PL"/>
      </w:pPr>
      <w:r>
        <w:t xml:space="preserve">          $ref: 'TS29571_CommonData.yaml#/components/schemas/UserLocation'</w:t>
      </w:r>
    </w:p>
    <w:p w14:paraId="2B704435" w14:textId="77777777" w:rsidR="007B1F66" w:rsidRDefault="007B1F66" w:rsidP="007B1F66">
      <w:pPr>
        <w:pStyle w:val="PL"/>
      </w:pPr>
      <w:r>
        <w:t xml:space="preserve">        snssai:</w:t>
      </w:r>
    </w:p>
    <w:p w14:paraId="0CF57428" w14:textId="77777777" w:rsidR="007B1F66" w:rsidRDefault="007B1F66" w:rsidP="007B1F66">
      <w:pPr>
        <w:pStyle w:val="PL"/>
      </w:pPr>
      <w:r>
        <w:t xml:space="preserve">          $ref: 'TS29571_CommonData.yaml#/components/schemas/Snssai'</w:t>
      </w:r>
    </w:p>
    <w:p w14:paraId="3F75E046" w14:textId="77777777" w:rsidR="007B1F66" w:rsidRDefault="007B1F66" w:rsidP="007B1F66">
      <w:pPr>
        <w:pStyle w:val="PL"/>
      </w:pPr>
      <w:r>
        <w:t xml:space="preserve">        supis:</w:t>
      </w:r>
    </w:p>
    <w:p w14:paraId="2829AAAF" w14:textId="77777777" w:rsidR="007B1F66" w:rsidRDefault="007B1F66" w:rsidP="007B1F66">
      <w:pPr>
        <w:pStyle w:val="PL"/>
      </w:pPr>
      <w:r>
        <w:t xml:space="preserve">          type: array</w:t>
      </w:r>
    </w:p>
    <w:p w14:paraId="6185B977" w14:textId="77777777" w:rsidR="007B1F66" w:rsidRDefault="007B1F66" w:rsidP="007B1F66">
      <w:pPr>
        <w:pStyle w:val="PL"/>
      </w:pPr>
      <w:r>
        <w:t xml:space="preserve">          items:</w:t>
      </w:r>
    </w:p>
    <w:p w14:paraId="6228E56B" w14:textId="77777777" w:rsidR="007B1F66" w:rsidRDefault="007B1F66" w:rsidP="007B1F66">
      <w:pPr>
        <w:pStyle w:val="PL"/>
      </w:pPr>
      <w:r>
        <w:t xml:space="preserve">            $ref: 'TS29571_CommonData.yaml#/components/schemas/Supi'</w:t>
      </w:r>
    </w:p>
    <w:p w14:paraId="55F615E2" w14:textId="77777777" w:rsidR="007B1F66" w:rsidRDefault="007B1F66" w:rsidP="007B1F66">
      <w:pPr>
        <w:pStyle w:val="PL"/>
      </w:pPr>
      <w:r>
        <w:t xml:space="preserve">          minItems: 1</w:t>
      </w:r>
    </w:p>
    <w:p w14:paraId="5CB25B0A" w14:textId="77777777" w:rsidR="007B1F66" w:rsidRDefault="007B1F66" w:rsidP="007B1F66">
      <w:pPr>
        <w:pStyle w:val="PL"/>
      </w:pPr>
      <w:r>
        <w:t xml:space="preserve">        gpsis:</w:t>
      </w:r>
    </w:p>
    <w:p w14:paraId="415B639A" w14:textId="77777777" w:rsidR="007B1F66" w:rsidRDefault="007B1F66" w:rsidP="007B1F66">
      <w:pPr>
        <w:pStyle w:val="PL"/>
      </w:pPr>
      <w:r>
        <w:t xml:space="preserve">          type: array</w:t>
      </w:r>
    </w:p>
    <w:p w14:paraId="6A08E408" w14:textId="77777777" w:rsidR="007B1F66" w:rsidRDefault="007B1F66" w:rsidP="007B1F66">
      <w:pPr>
        <w:pStyle w:val="PL"/>
      </w:pPr>
      <w:r>
        <w:t xml:space="preserve">          items:</w:t>
      </w:r>
    </w:p>
    <w:p w14:paraId="722105FB" w14:textId="77777777" w:rsidR="007B1F66" w:rsidRDefault="007B1F66" w:rsidP="007B1F66">
      <w:pPr>
        <w:pStyle w:val="PL"/>
      </w:pPr>
      <w:r>
        <w:t xml:space="preserve">            $ref: 'TS29571_CommonData.yaml#/components/schemas/Gpsi'</w:t>
      </w:r>
    </w:p>
    <w:p w14:paraId="77EF70C8" w14:textId="77777777" w:rsidR="007B1F66" w:rsidRDefault="007B1F66" w:rsidP="007B1F66">
      <w:pPr>
        <w:pStyle w:val="PL"/>
      </w:pPr>
      <w:r>
        <w:t xml:space="preserve">          minItems: 1</w:t>
      </w:r>
    </w:p>
    <w:p w14:paraId="37C69993" w14:textId="77777777" w:rsidR="007B1F66" w:rsidRDefault="007B1F66" w:rsidP="007B1F66">
      <w:pPr>
        <w:pStyle w:val="PL"/>
      </w:pPr>
      <w:r>
        <w:t xml:space="preserve">        appVolumes:</w:t>
      </w:r>
    </w:p>
    <w:p w14:paraId="58FE6C0D" w14:textId="77777777" w:rsidR="007B1F66" w:rsidRDefault="007B1F66" w:rsidP="007B1F66">
      <w:pPr>
        <w:pStyle w:val="PL"/>
      </w:pPr>
      <w:r>
        <w:t xml:space="preserve">          type: array</w:t>
      </w:r>
    </w:p>
    <w:p w14:paraId="33840BC9" w14:textId="77777777" w:rsidR="007B1F66" w:rsidRDefault="007B1F66" w:rsidP="007B1F66">
      <w:pPr>
        <w:pStyle w:val="PL"/>
      </w:pPr>
      <w:r>
        <w:t xml:space="preserve">          items:</w:t>
      </w:r>
    </w:p>
    <w:p w14:paraId="6BC4E86C" w14:textId="77777777" w:rsidR="007B1F66" w:rsidRDefault="007B1F66" w:rsidP="007B1F66">
      <w:pPr>
        <w:pStyle w:val="PL"/>
      </w:pPr>
      <w:r>
        <w:t xml:space="preserve">            $ref: '#/components/schemas/ApplicationVolume'</w:t>
      </w:r>
    </w:p>
    <w:p w14:paraId="7C155F3B" w14:textId="77777777" w:rsidR="007B1F66" w:rsidRDefault="007B1F66" w:rsidP="007B1F66">
      <w:pPr>
        <w:pStyle w:val="PL"/>
      </w:pPr>
      <w:r>
        <w:t xml:space="preserve">          minItems: 1</w:t>
      </w:r>
    </w:p>
    <w:p w14:paraId="5AF35F21" w14:textId="77777777" w:rsidR="007B1F66" w:rsidRDefault="007B1F66" w:rsidP="007B1F66">
      <w:pPr>
        <w:pStyle w:val="PL"/>
      </w:pPr>
      <w:r>
        <w:t xml:space="preserve">        disperAmount:</w:t>
      </w:r>
    </w:p>
    <w:p w14:paraId="45956934" w14:textId="77777777" w:rsidR="007B1F66" w:rsidRDefault="007B1F66" w:rsidP="007B1F66">
      <w:pPr>
        <w:pStyle w:val="PL"/>
      </w:pPr>
      <w:r>
        <w:t xml:space="preserve">          $ref: 'TS29571_CommonData.yaml#/components/schemas/Uinteger'</w:t>
      </w:r>
    </w:p>
    <w:p w14:paraId="0FF1BF2B" w14:textId="77777777" w:rsidR="007B1F66" w:rsidRDefault="007B1F66" w:rsidP="007B1F66">
      <w:pPr>
        <w:pStyle w:val="PL"/>
      </w:pPr>
      <w:r>
        <w:t xml:space="preserve">        disperClass:</w:t>
      </w:r>
    </w:p>
    <w:p w14:paraId="483F8ED7" w14:textId="77777777" w:rsidR="007B1F66" w:rsidRDefault="007B1F66" w:rsidP="007B1F66">
      <w:pPr>
        <w:pStyle w:val="PL"/>
      </w:pPr>
      <w:r>
        <w:t xml:space="preserve">          $ref: '#/components/schemas/DispersionClass'</w:t>
      </w:r>
    </w:p>
    <w:p w14:paraId="4957AD1D" w14:textId="77777777" w:rsidR="007B1F66" w:rsidRDefault="007B1F66" w:rsidP="007B1F66">
      <w:pPr>
        <w:pStyle w:val="PL"/>
      </w:pPr>
      <w:r>
        <w:t xml:space="preserve">        usageRank:</w:t>
      </w:r>
    </w:p>
    <w:p w14:paraId="439917AA" w14:textId="77777777" w:rsidR="007B1F66" w:rsidRDefault="007B1F66" w:rsidP="007B1F66">
      <w:pPr>
        <w:pStyle w:val="PL"/>
      </w:pPr>
      <w:r>
        <w:t xml:space="preserve">          type: integer</w:t>
      </w:r>
    </w:p>
    <w:p w14:paraId="632D9E56" w14:textId="77777777" w:rsidR="007B1F66" w:rsidRDefault="007B1F66" w:rsidP="007B1F66">
      <w:pPr>
        <w:pStyle w:val="PL"/>
      </w:pPr>
      <w:r>
        <w:t xml:space="preserve">          description: </w:t>
      </w:r>
      <w:r>
        <w:rPr>
          <w:lang w:val="en-IN"/>
        </w:rPr>
        <w:t>Integer where the allowed values correspond to 1, 2, 3 only.</w:t>
      </w:r>
    </w:p>
    <w:p w14:paraId="68203151" w14:textId="77777777" w:rsidR="007B1F66" w:rsidRDefault="007B1F66" w:rsidP="007B1F66">
      <w:pPr>
        <w:pStyle w:val="PL"/>
      </w:pPr>
      <w:r>
        <w:t xml:space="preserve">          minimum: 1</w:t>
      </w:r>
    </w:p>
    <w:p w14:paraId="3610D5BB" w14:textId="77777777" w:rsidR="007B1F66" w:rsidRDefault="007B1F66" w:rsidP="007B1F66">
      <w:pPr>
        <w:pStyle w:val="PL"/>
      </w:pPr>
      <w:r>
        <w:t xml:space="preserve">          maximum: 3</w:t>
      </w:r>
    </w:p>
    <w:p w14:paraId="3EE43097" w14:textId="77777777" w:rsidR="007B1F66" w:rsidRDefault="007B1F66" w:rsidP="007B1F66">
      <w:pPr>
        <w:pStyle w:val="PL"/>
      </w:pPr>
      <w:r>
        <w:t xml:space="preserve">        percentileRank:</w:t>
      </w:r>
    </w:p>
    <w:p w14:paraId="5328D989" w14:textId="77777777" w:rsidR="007B1F66" w:rsidRDefault="007B1F66" w:rsidP="007B1F66">
      <w:pPr>
        <w:pStyle w:val="PL"/>
      </w:pPr>
      <w:r>
        <w:t xml:space="preserve">          $ref: 'TS29571_CommonData.yaml#/components/schemas/SamplingRatio'</w:t>
      </w:r>
    </w:p>
    <w:p w14:paraId="612E3DF3" w14:textId="77777777" w:rsidR="007B1F66" w:rsidRDefault="007B1F66" w:rsidP="007B1F66">
      <w:pPr>
        <w:pStyle w:val="PL"/>
      </w:pPr>
      <w:r>
        <w:t xml:space="preserve">        ueRatio:</w:t>
      </w:r>
    </w:p>
    <w:p w14:paraId="460B83AB" w14:textId="77777777" w:rsidR="007B1F66" w:rsidRDefault="007B1F66" w:rsidP="007B1F66">
      <w:pPr>
        <w:pStyle w:val="PL"/>
      </w:pPr>
      <w:r>
        <w:t xml:space="preserve">          $ref: 'TS29571_CommonData.yaml#/components/schemas/SamplingRatio'</w:t>
      </w:r>
    </w:p>
    <w:p w14:paraId="42C722A5" w14:textId="77777777" w:rsidR="007B1F66" w:rsidRDefault="007B1F66" w:rsidP="007B1F66">
      <w:pPr>
        <w:pStyle w:val="PL"/>
      </w:pPr>
      <w:r>
        <w:t xml:space="preserve">        confidence:</w:t>
      </w:r>
    </w:p>
    <w:p w14:paraId="6C88E084" w14:textId="77777777" w:rsidR="007B1F66" w:rsidRDefault="007B1F66" w:rsidP="007B1F66">
      <w:pPr>
        <w:pStyle w:val="PL"/>
      </w:pPr>
      <w:r>
        <w:t xml:space="preserve">          $ref: 'TS29571_CommonData.yaml#/components/schemas/Uinteger'</w:t>
      </w:r>
    </w:p>
    <w:p w14:paraId="5A1A1A38" w14:textId="77777777" w:rsidR="007B1F66" w:rsidRDefault="007B1F66" w:rsidP="007B1F66">
      <w:pPr>
        <w:pStyle w:val="PL"/>
      </w:pPr>
      <w:r>
        <w:t xml:space="preserve">      allOf:</w:t>
      </w:r>
    </w:p>
    <w:p w14:paraId="366CB055" w14:textId="77777777" w:rsidR="007B1F66" w:rsidRDefault="007B1F66" w:rsidP="007B1F66">
      <w:pPr>
        <w:pStyle w:val="PL"/>
      </w:pPr>
      <w:r>
        <w:t xml:space="preserve">        - oneOf:</w:t>
      </w:r>
    </w:p>
    <w:p w14:paraId="02B58C7E" w14:textId="77777777" w:rsidR="007B1F66" w:rsidRDefault="007B1F66" w:rsidP="007B1F66">
      <w:pPr>
        <w:pStyle w:val="PL"/>
      </w:pPr>
      <w:r>
        <w:t xml:space="preserve">          - required: [ueLoc]</w:t>
      </w:r>
    </w:p>
    <w:p w14:paraId="09DB6890" w14:textId="77777777" w:rsidR="007B1F66" w:rsidRDefault="007B1F66" w:rsidP="007B1F66">
      <w:pPr>
        <w:pStyle w:val="PL"/>
      </w:pPr>
      <w:r>
        <w:t xml:space="preserve">          - required: [snssai]</w:t>
      </w:r>
    </w:p>
    <w:p w14:paraId="414704ED" w14:textId="77777777" w:rsidR="007B1F66" w:rsidRDefault="007B1F66" w:rsidP="007B1F66">
      <w:pPr>
        <w:pStyle w:val="PL"/>
      </w:pPr>
      <w:r>
        <w:t xml:space="preserve">        - anyOf:</w:t>
      </w:r>
    </w:p>
    <w:p w14:paraId="5C94D3CD" w14:textId="77777777" w:rsidR="007B1F66" w:rsidRDefault="007B1F66" w:rsidP="007B1F66">
      <w:pPr>
        <w:pStyle w:val="PL"/>
      </w:pPr>
      <w:r>
        <w:t xml:space="preserve">          - required: [disperAmount]</w:t>
      </w:r>
    </w:p>
    <w:p w14:paraId="548E369D" w14:textId="77777777" w:rsidR="007B1F66" w:rsidRDefault="007B1F66" w:rsidP="007B1F66">
      <w:pPr>
        <w:pStyle w:val="PL"/>
      </w:pPr>
      <w:r>
        <w:t xml:space="preserve">          - required: [disperClass]</w:t>
      </w:r>
    </w:p>
    <w:p w14:paraId="6ED20863" w14:textId="77777777" w:rsidR="007B1F66" w:rsidRDefault="007B1F66" w:rsidP="007B1F66">
      <w:pPr>
        <w:pStyle w:val="PL"/>
      </w:pPr>
      <w:r>
        <w:t xml:space="preserve">          - required: [usageRank]</w:t>
      </w:r>
    </w:p>
    <w:p w14:paraId="0A98B8A0" w14:textId="77777777" w:rsidR="007B1F66" w:rsidRDefault="007B1F66" w:rsidP="007B1F66">
      <w:pPr>
        <w:pStyle w:val="PL"/>
      </w:pPr>
      <w:r>
        <w:t xml:space="preserve">          - required: [percentileRank]</w:t>
      </w:r>
    </w:p>
    <w:p w14:paraId="1FEF92F1" w14:textId="77777777" w:rsidR="007B1F66" w:rsidRDefault="007B1F66" w:rsidP="007B1F66">
      <w:pPr>
        <w:pStyle w:val="PL"/>
      </w:pPr>
    </w:p>
    <w:p w14:paraId="44E4DF99" w14:textId="77777777" w:rsidR="007B1F66" w:rsidRDefault="007B1F66" w:rsidP="007B1F66">
      <w:pPr>
        <w:pStyle w:val="PL"/>
      </w:pPr>
      <w:r>
        <w:t xml:space="preserve">    ApplicationVolume:</w:t>
      </w:r>
    </w:p>
    <w:p w14:paraId="1B62C554" w14:textId="77777777" w:rsidR="007B1F66" w:rsidRDefault="007B1F66" w:rsidP="007B1F66">
      <w:pPr>
        <w:pStyle w:val="PL"/>
      </w:pPr>
      <w:r>
        <w:t xml:space="preserve">      description: Application data volume per Application Id.</w:t>
      </w:r>
    </w:p>
    <w:p w14:paraId="3738EBB4" w14:textId="77777777" w:rsidR="007B1F66" w:rsidRDefault="007B1F66" w:rsidP="007B1F66">
      <w:pPr>
        <w:pStyle w:val="PL"/>
      </w:pPr>
      <w:r>
        <w:t xml:space="preserve">      type: object</w:t>
      </w:r>
    </w:p>
    <w:p w14:paraId="1DB7171C" w14:textId="77777777" w:rsidR="007B1F66" w:rsidRDefault="007B1F66" w:rsidP="007B1F66">
      <w:pPr>
        <w:pStyle w:val="PL"/>
      </w:pPr>
      <w:r>
        <w:t xml:space="preserve">      properties:</w:t>
      </w:r>
    </w:p>
    <w:p w14:paraId="13FE41ED" w14:textId="77777777" w:rsidR="007B1F66" w:rsidRDefault="007B1F66" w:rsidP="007B1F66">
      <w:pPr>
        <w:pStyle w:val="PL"/>
      </w:pPr>
      <w:r>
        <w:t xml:space="preserve">        appId:</w:t>
      </w:r>
    </w:p>
    <w:p w14:paraId="1C33CFC8" w14:textId="77777777" w:rsidR="007B1F66" w:rsidRDefault="007B1F66" w:rsidP="007B1F66">
      <w:pPr>
        <w:pStyle w:val="PL"/>
      </w:pPr>
      <w:r>
        <w:t xml:space="preserve">          $ref: 'TS29571_CommonData.yaml#/components/schemas/ApplicationId'</w:t>
      </w:r>
    </w:p>
    <w:p w14:paraId="0AB6E55B" w14:textId="77777777" w:rsidR="007B1F66" w:rsidRDefault="007B1F66" w:rsidP="007B1F66">
      <w:pPr>
        <w:pStyle w:val="PL"/>
      </w:pPr>
      <w:r>
        <w:t xml:space="preserve">        appVolume:</w:t>
      </w:r>
    </w:p>
    <w:p w14:paraId="2589824B" w14:textId="77777777" w:rsidR="007B1F66" w:rsidRDefault="007B1F66" w:rsidP="007B1F66">
      <w:pPr>
        <w:pStyle w:val="PL"/>
      </w:pPr>
      <w:r>
        <w:t xml:space="preserve">          $ref: 'TS29122_CommonData.yaml#/components/schemas/Volume'</w:t>
      </w:r>
    </w:p>
    <w:p w14:paraId="27582D7F" w14:textId="77777777" w:rsidR="007B1F66" w:rsidRDefault="007B1F66" w:rsidP="007B1F66">
      <w:pPr>
        <w:pStyle w:val="PL"/>
      </w:pPr>
      <w:r>
        <w:t xml:space="preserve">      required:</w:t>
      </w:r>
    </w:p>
    <w:p w14:paraId="7CD62817" w14:textId="77777777" w:rsidR="007B1F66" w:rsidRDefault="007B1F66" w:rsidP="007B1F66">
      <w:pPr>
        <w:pStyle w:val="PL"/>
      </w:pPr>
      <w:r>
        <w:t xml:space="preserve">        - appId</w:t>
      </w:r>
    </w:p>
    <w:p w14:paraId="3ECCFB15" w14:textId="77777777" w:rsidR="007B1F66" w:rsidRDefault="007B1F66" w:rsidP="007B1F66">
      <w:pPr>
        <w:pStyle w:val="PL"/>
        <w:rPr>
          <w:rFonts w:cs="Courier New"/>
          <w:szCs w:val="16"/>
        </w:rPr>
      </w:pPr>
      <w:r>
        <w:t xml:space="preserve">        - appVolume</w:t>
      </w:r>
    </w:p>
    <w:p w14:paraId="58C930DD" w14:textId="77777777" w:rsidR="007B1F66" w:rsidRDefault="007B1F66" w:rsidP="007B1F66">
      <w:pPr>
        <w:pStyle w:val="PL"/>
      </w:pPr>
    </w:p>
    <w:p w14:paraId="39647F21" w14:textId="77777777" w:rsidR="007B1F66" w:rsidRDefault="007B1F66" w:rsidP="007B1F66">
      <w:pPr>
        <w:pStyle w:val="PL"/>
      </w:pPr>
      <w:r>
        <w:t xml:space="preserve">    RedundantTransmissionExpReq:</w:t>
      </w:r>
    </w:p>
    <w:p w14:paraId="5F6DDD98" w14:textId="77777777" w:rsidR="007B1F66" w:rsidRDefault="007B1F66" w:rsidP="007B1F66">
      <w:pPr>
        <w:pStyle w:val="PL"/>
      </w:pPr>
      <w:r>
        <w:t xml:space="preserve">      description: Represents other redundant transmission experience analytics requirements.</w:t>
      </w:r>
    </w:p>
    <w:p w14:paraId="14DAEA6F" w14:textId="77777777" w:rsidR="007B1F66" w:rsidRDefault="007B1F66" w:rsidP="007B1F66">
      <w:pPr>
        <w:pStyle w:val="PL"/>
      </w:pPr>
      <w:r>
        <w:t xml:space="preserve">      type: object</w:t>
      </w:r>
    </w:p>
    <w:p w14:paraId="2D60727A" w14:textId="77777777" w:rsidR="007B1F66" w:rsidRDefault="007B1F66" w:rsidP="007B1F66">
      <w:pPr>
        <w:pStyle w:val="PL"/>
      </w:pPr>
      <w:r>
        <w:t xml:space="preserve">      properties:</w:t>
      </w:r>
    </w:p>
    <w:p w14:paraId="6814771A" w14:textId="77777777" w:rsidR="007B1F66" w:rsidRDefault="007B1F66" w:rsidP="007B1F66">
      <w:pPr>
        <w:pStyle w:val="PL"/>
      </w:pPr>
      <w:r>
        <w:t xml:space="preserve">        redTOrderCriter:</w:t>
      </w:r>
    </w:p>
    <w:p w14:paraId="742A16E7" w14:textId="77777777" w:rsidR="007B1F66" w:rsidRDefault="007B1F66" w:rsidP="007B1F66">
      <w:pPr>
        <w:pStyle w:val="PL"/>
      </w:pPr>
      <w:r>
        <w:t xml:space="preserve">          $ref: '#/components/schemas/RedTransExpOrderingCriterion'</w:t>
      </w:r>
    </w:p>
    <w:p w14:paraId="0DBDA2CB" w14:textId="77777777" w:rsidR="007B1F66" w:rsidRDefault="007B1F66" w:rsidP="007B1F66">
      <w:pPr>
        <w:pStyle w:val="PL"/>
      </w:pPr>
      <w:r>
        <w:t xml:space="preserve">        order:</w:t>
      </w:r>
    </w:p>
    <w:p w14:paraId="3F1AF76D" w14:textId="77777777" w:rsidR="007B1F66" w:rsidRDefault="007B1F66" w:rsidP="007B1F66">
      <w:pPr>
        <w:pStyle w:val="PL"/>
      </w:pPr>
      <w:r>
        <w:t xml:space="preserve">          $ref: '#/components/schemas/MatchingDirection'</w:t>
      </w:r>
    </w:p>
    <w:p w14:paraId="0892D47D" w14:textId="77777777" w:rsidR="007B1F66" w:rsidRDefault="007B1F66" w:rsidP="007B1F66">
      <w:pPr>
        <w:pStyle w:val="PL"/>
      </w:pPr>
    </w:p>
    <w:p w14:paraId="03EE6241" w14:textId="77777777" w:rsidR="007B1F66" w:rsidRDefault="007B1F66" w:rsidP="007B1F66">
      <w:pPr>
        <w:pStyle w:val="PL"/>
      </w:pPr>
      <w:r>
        <w:t xml:space="preserve">    RedundantTransmissionExpInfo:</w:t>
      </w:r>
    </w:p>
    <w:p w14:paraId="6B3C1CD8" w14:textId="77777777" w:rsidR="007B1F66" w:rsidRDefault="007B1F66" w:rsidP="007B1F66">
      <w:pPr>
        <w:pStyle w:val="PL"/>
      </w:pPr>
      <w:r>
        <w:t xml:space="preserve">      description: &gt;</w:t>
      </w:r>
    </w:p>
    <w:p w14:paraId="7C2B8460" w14:textId="77777777" w:rsidR="007B1F66" w:rsidRDefault="007B1F66" w:rsidP="007B1F66">
      <w:pPr>
        <w:pStyle w:val="PL"/>
      </w:pPr>
      <w:r>
        <w:t xml:space="preserve">        The redundant transmission experience related information. When subscribed event is</w:t>
      </w:r>
    </w:p>
    <w:p w14:paraId="2C824519" w14:textId="77777777" w:rsidR="007B1F66" w:rsidRDefault="007B1F66" w:rsidP="007B1F66">
      <w:pPr>
        <w:pStyle w:val="PL"/>
      </w:pPr>
      <w:r>
        <w:t xml:space="preserve">        "RED_TRANS_EXP", the "redTransInfos" attribute shall be included.</w:t>
      </w:r>
    </w:p>
    <w:p w14:paraId="1CA18B0E" w14:textId="77777777" w:rsidR="007B1F66" w:rsidRDefault="007B1F66" w:rsidP="007B1F66">
      <w:pPr>
        <w:pStyle w:val="PL"/>
      </w:pPr>
      <w:r>
        <w:t xml:space="preserve">      type: object</w:t>
      </w:r>
    </w:p>
    <w:p w14:paraId="7C6049AF" w14:textId="77777777" w:rsidR="007B1F66" w:rsidRDefault="007B1F66" w:rsidP="007B1F66">
      <w:pPr>
        <w:pStyle w:val="PL"/>
      </w:pPr>
      <w:r>
        <w:t xml:space="preserve">      properties:</w:t>
      </w:r>
    </w:p>
    <w:p w14:paraId="14F7C838" w14:textId="77777777" w:rsidR="007B1F66" w:rsidRDefault="007B1F66" w:rsidP="007B1F66">
      <w:pPr>
        <w:pStyle w:val="PL"/>
      </w:pPr>
      <w:r>
        <w:t xml:space="preserve">        spatialValidCon:</w:t>
      </w:r>
    </w:p>
    <w:p w14:paraId="00C8D9C0" w14:textId="77777777" w:rsidR="007B1F66" w:rsidRDefault="007B1F66" w:rsidP="007B1F66">
      <w:pPr>
        <w:pStyle w:val="PL"/>
      </w:pPr>
      <w:r>
        <w:t xml:space="preserve">          $ref: 'TS29554_Npcf_BDTPolicyControl.yaml#/components/schemas/NetworkAreaInfo'</w:t>
      </w:r>
    </w:p>
    <w:p w14:paraId="34564037" w14:textId="77777777" w:rsidR="007B1F66" w:rsidRDefault="007B1F66" w:rsidP="007B1F66">
      <w:pPr>
        <w:pStyle w:val="PL"/>
      </w:pPr>
      <w:r>
        <w:t xml:space="preserve">        dnn:</w:t>
      </w:r>
    </w:p>
    <w:p w14:paraId="6BEA50ED" w14:textId="77777777" w:rsidR="007B1F66" w:rsidRDefault="007B1F66" w:rsidP="007B1F66">
      <w:pPr>
        <w:pStyle w:val="PL"/>
      </w:pPr>
      <w:r>
        <w:t xml:space="preserve">          $ref: 'TS29571_CommonData.yaml#/components/schemas/Dnn'</w:t>
      </w:r>
    </w:p>
    <w:p w14:paraId="172F7C5D" w14:textId="77777777" w:rsidR="007B1F66" w:rsidRDefault="007B1F66" w:rsidP="007B1F66">
      <w:pPr>
        <w:pStyle w:val="PL"/>
      </w:pPr>
      <w:r>
        <w:t xml:space="preserve">        redTransExps:</w:t>
      </w:r>
    </w:p>
    <w:p w14:paraId="13C2B901" w14:textId="77777777" w:rsidR="007B1F66" w:rsidRDefault="007B1F66" w:rsidP="007B1F66">
      <w:pPr>
        <w:pStyle w:val="PL"/>
      </w:pPr>
      <w:r>
        <w:t xml:space="preserve">          type: array</w:t>
      </w:r>
    </w:p>
    <w:p w14:paraId="30401E33" w14:textId="77777777" w:rsidR="007B1F66" w:rsidRDefault="007B1F66" w:rsidP="007B1F66">
      <w:pPr>
        <w:pStyle w:val="PL"/>
      </w:pPr>
      <w:r>
        <w:t xml:space="preserve">          items:</w:t>
      </w:r>
    </w:p>
    <w:p w14:paraId="26D36544" w14:textId="77777777" w:rsidR="007B1F66" w:rsidRDefault="007B1F66" w:rsidP="007B1F66">
      <w:pPr>
        <w:pStyle w:val="PL"/>
      </w:pPr>
      <w:r>
        <w:t xml:space="preserve">            $ref: '#/components/schemas/RedundantTransmissionExpPerTS'</w:t>
      </w:r>
    </w:p>
    <w:p w14:paraId="16E0BA45" w14:textId="77777777" w:rsidR="007B1F66" w:rsidRDefault="007B1F66" w:rsidP="007B1F66">
      <w:pPr>
        <w:pStyle w:val="PL"/>
      </w:pPr>
      <w:r>
        <w:t xml:space="preserve">          minItems: 1</w:t>
      </w:r>
    </w:p>
    <w:p w14:paraId="4656B75E" w14:textId="77777777" w:rsidR="007B1F66" w:rsidRDefault="007B1F66" w:rsidP="007B1F66">
      <w:pPr>
        <w:pStyle w:val="PL"/>
      </w:pPr>
      <w:r>
        <w:t xml:space="preserve">      required:</w:t>
      </w:r>
    </w:p>
    <w:p w14:paraId="07C563DF" w14:textId="77777777" w:rsidR="007B1F66" w:rsidRDefault="007B1F66" w:rsidP="007B1F66">
      <w:pPr>
        <w:pStyle w:val="PL"/>
      </w:pPr>
      <w:r>
        <w:t xml:space="preserve">        - redTransExps</w:t>
      </w:r>
    </w:p>
    <w:p w14:paraId="3A9529DE" w14:textId="77777777" w:rsidR="007B1F66" w:rsidRDefault="007B1F66" w:rsidP="007B1F66">
      <w:pPr>
        <w:pStyle w:val="PL"/>
      </w:pPr>
    </w:p>
    <w:p w14:paraId="07740AE9" w14:textId="77777777" w:rsidR="007B1F66" w:rsidRDefault="007B1F66" w:rsidP="007B1F66">
      <w:pPr>
        <w:pStyle w:val="PL"/>
      </w:pPr>
      <w:r>
        <w:t xml:space="preserve">    RedundantTransmissionExpPerTS:</w:t>
      </w:r>
    </w:p>
    <w:p w14:paraId="09D33748" w14:textId="77777777" w:rsidR="007B1F66" w:rsidRDefault="007B1F66" w:rsidP="007B1F66">
      <w:pPr>
        <w:pStyle w:val="PL"/>
      </w:pPr>
      <w:r>
        <w:t xml:space="preserve">      description: The redundant transmission experience per Time Slot.</w:t>
      </w:r>
    </w:p>
    <w:p w14:paraId="06FC8633" w14:textId="77777777" w:rsidR="007B1F66" w:rsidRDefault="007B1F66" w:rsidP="007B1F66">
      <w:pPr>
        <w:pStyle w:val="PL"/>
      </w:pPr>
      <w:r>
        <w:t xml:space="preserve">      type: object</w:t>
      </w:r>
    </w:p>
    <w:p w14:paraId="20B4F91E" w14:textId="77777777" w:rsidR="007B1F66" w:rsidRDefault="007B1F66" w:rsidP="007B1F66">
      <w:pPr>
        <w:pStyle w:val="PL"/>
      </w:pPr>
      <w:r>
        <w:t xml:space="preserve">      properties:</w:t>
      </w:r>
    </w:p>
    <w:p w14:paraId="59C5BC47" w14:textId="77777777" w:rsidR="007B1F66" w:rsidRDefault="007B1F66" w:rsidP="007B1F66">
      <w:pPr>
        <w:pStyle w:val="PL"/>
      </w:pPr>
      <w:r>
        <w:t xml:space="preserve">        tsStart:</w:t>
      </w:r>
    </w:p>
    <w:p w14:paraId="11D4DB78" w14:textId="77777777" w:rsidR="007B1F66" w:rsidRDefault="007B1F66" w:rsidP="007B1F66">
      <w:pPr>
        <w:pStyle w:val="PL"/>
      </w:pPr>
      <w:r>
        <w:t xml:space="preserve">          $ref: 'TS29571_CommonData.yaml#/components/schemas/DateTime'</w:t>
      </w:r>
    </w:p>
    <w:p w14:paraId="2DF43EBF" w14:textId="77777777" w:rsidR="007B1F66" w:rsidRDefault="007B1F66" w:rsidP="007B1F66">
      <w:pPr>
        <w:pStyle w:val="PL"/>
      </w:pPr>
      <w:r>
        <w:t xml:space="preserve">        tsDuration:</w:t>
      </w:r>
    </w:p>
    <w:p w14:paraId="0E17E90D" w14:textId="77777777" w:rsidR="007B1F66" w:rsidRDefault="007B1F66" w:rsidP="007B1F66">
      <w:pPr>
        <w:pStyle w:val="PL"/>
      </w:pPr>
      <w:r>
        <w:t xml:space="preserve">          $ref: 'TS29571_CommonData.yaml#/components/schemas/DurationSec'</w:t>
      </w:r>
    </w:p>
    <w:p w14:paraId="46544C06" w14:textId="77777777" w:rsidR="007B1F66" w:rsidRDefault="007B1F66" w:rsidP="007B1F66">
      <w:pPr>
        <w:pStyle w:val="PL"/>
      </w:pPr>
      <w:r>
        <w:t xml:space="preserve">        obsvRedTransExp:</w:t>
      </w:r>
    </w:p>
    <w:p w14:paraId="2AF553C7" w14:textId="77777777" w:rsidR="007B1F66" w:rsidRDefault="007B1F66" w:rsidP="007B1F66">
      <w:pPr>
        <w:pStyle w:val="PL"/>
      </w:pPr>
      <w:r>
        <w:t xml:space="preserve">          $ref: '#/components/schemas/ObservedRedundantTransExp'</w:t>
      </w:r>
    </w:p>
    <w:p w14:paraId="209BCBB7" w14:textId="77777777" w:rsidR="007B1F66" w:rsidRDefault="007B1F66" w:rsidP="007B1F66">
      <w:pPr>
        <w:pStyle w:val="PL"/>
      </w:pPr>
      <w:r>
        <w:t xml:space="preserve">        </w:t>
      </w:r>
      <w:r>
        <w:rPr>
          <w:lang w:eastAsia="zh-CN"/>
        </w:rPr>
        <w:t>redTransStatus</w:t>
      </w:r>
      <w:r>
        <w:t>:</w:t>
      </w:r>
    </w:p>
    <w:p w14:paraId="13E2FDD4" w14:textId="77777777" w:rsidR="007B1F66" w:rsidRDefault="007B1F66" w:rsidP="007B1F66">
      <w:pPr>
        <w:pStyle w:val="PL"/>
      </w:pPr>
      <w:r>
        <w:t xml:space="preserve">          type: boolean</w:t>
      </w:r>
    </w:p>
    <w:p w14:paraId="06307966" w14:textId="77777777" w:rsidR="007B1F66" w:rsidRDefault="007B1F66" w:rsidP="007B1F66">
      <w:pPr>
        <w:pStyle w:val="PL"/>
      </w:pPr>
      <w:r>
        <w:t xml:space="preserve">          description: &gt;</w:t>
      </w:r>
    </w:p>
    <w:p w14:paraId="0CADE732" w14:textId="77777777" w:rsidR="007B1F66" w:rsidRDefault="007B1F66" w:rsidP="007B1F66">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68B11EE" w14:textId="77777777" w:rsidR="007B1F66" w:rsidRDefault="007B1F66" w:rsidP="007B1F66">
      <w:pPr>
        <w:pStyle w:val="PL"/>
      </w:pPr>
      <w:r>
        <w:rPr>
          <w:lang w:eastAsia="zh-CN"/>
        </w:rPr>
        <w:t xml:space="preserve"> </w:t>
      </w:r>
      <w:r>
        <w:t xml:space="preserve">           </w:t>
      </w:r>
      <w:r>
        <w:rPr>
          <w:lang w:eastAsia="zh-CN"/>
        </w:rPr>
        <w:t xml:space="preserve">otherwise set to </w:t>
      </w:r>
      <w:r>
        <w:t>"false". Default value is "false" if omitted.</w:t>
      </w:r>
    </w:p>
    <w:p w14:paraId="203B83BF" w14:textId="77777777" w:rsidR="007B1F66" w:rsidRDefault="007B1F66" w:rsidP="007B1F66">
      <w:pPr>
        <w:pStyle w:val="PL"/>
      </w:pPr>
      <w:r>
        <w:t xml:space="preserve">        ueRatio:</w:t>
      </w:r>
    </w:p>
    <w:p w14:paraId="2639F747" w14:textId="77777777" w:rsidR="007B1F66" w:rsidRDefault="007B1F66" w:rsidP="007B1F66">
      <w:pPr>
        <w:pStyle w:val="PL"/>
      </w:pPr>
      <w:r>
        <w:t xml:space="preserve">          $ref: 'TS29571_CommonData.yaml#/components/schemas/SamplingRatio'</w:t>
      </w:r>
    </w:p>
    <w:p w14:paraId="18D01DCF" w14:textId="77777777" w:rsidR="007B1F66" w:rsidRDefault="007B1F66" w:rsidP="007B1F66">
      <w:pPr>
        <w:pStyle w:val="PL"/>
      </w:pPr>
      <w:r>
        <w:t xml:space="preserve">        confidence:</w:t>
      </w:r>
    </w:p>
    <w:p w14:paraId="03145ED3" w14:textId="77777777" w:rsidR="007B1F66" w:rsidRDefault="007B1F66" w:rsidP="007B1F66">
      <w:pPr>
        <w:pStyle w:val="PL"/>
      </w:pPr>
      <w:r>
        <w:t xml:space="preserve">          $ref: 'TS29571_CommonData.yaml#/components/schemas/Uinteger'</w:t>
      </w:r>
    </w:p>
    <w:p w14:paraId="3F868936" w14:textId="77777777" w:rsidR="007B1F66" w:rsidRDefault="007B1F66" w:rsidP="007B1F66">
      <w:pPr>
        <w:pStyle w:val="PL"/>
      </w:pPr>
      <w:r>
        <w:t xml:space="preserve">      required:</w:t>
      </w:r>
    </w:p>
    <w:p w14:paraId="274ABE2E" w14:textId="77777777" w:rsidR="007B1F66" w:rsidRDefault="007B1F66" w:rsidP="007B1F66">
      <w:pPr>
        <w:pStyle w:val="PL"/>
      </w:pPr>
      <w:r>
        <w:t xml:space="preserve">        - tsStart</w:t>
      </w:r>
    </w:p>
    <w:p w14:paraId="796EA1DB" w14:textId="77777777" w:rsidR="007B1F66" w:rsidRDefault="007B1F66" w:rsidP="007B1F66">
      <w:pPr>
        <w:pStyle w:val="PL"/>
      </w:pPr>
      <w:r>
        <w:t xml:space="preserve">        - tsDuration</w:t>
      </w:r>
    </w:p>
    <w:p w14:paraId="244442C6" w14:textId="77777777" w:rsidR="007B1F66" w:rsidRDefault="007B1F66" w:rsidP="007B1F66">
      <w:pPr>
        <w:pStyle w:val="PL"/>
      </w:pPr>
      <w:r>
        <w:t xml:space="preserve">        - obsvRedTransExp</w:t>
      </w:r>
    </w:p>
    <w:p w14:paraId="69C27547" w14:textId="77777777" w:rsidR="007B1F66" w:rsidRDefault="007B1F66" w:rsidP="007B1F66">
      <w:pPr>
        <w:pStyle w:val="PL"/>
      </w:pPr>
      <w:r>
        <w:t xml:space="preserve">    ObservedRedundantTransExp:</w:t>
      </w:r>
    </w:p>
    <w:p w14:paraId="641A0C58" w14:textId="77777777" w:rsidR="007B1F66" w:rsidRDefault="007B1F66" w:rsidP="007B1F66">
      <w:pPr>
        <w:pStyle w:val="PL"/>
      </w:pPr>
      <w:r>
        <w:t xml:space="preserve">      description: Represents the observed redundant transmission experience related information.</w:t>
      </w:r>
    </w:p>
    <w:p w14:paraId="565866DB" w14:textId="77777777" w:rsidR="007B1F66" w:rsidRDefault="007B1F66" w:rsidP="007B1F66">
      <w:pPr>
        <w:pStyle w:val="PL"/>
      </w:pPr>
      <w:r>
        <w:t xml:space="preserve">      type: object</w:t>
      </w:r>
    </w:p>
    <w:p w14:paraId="186EC610" w14:textId="77777777" w:rsidR="007B1F66" w:rsidRDefault="007B1F66" w:rsidP="007B1F66">
      <w:pPr>
        <w:pStyle w:val="PL"/>
      </w:pPr>
      <w:r>
        <w:t xml:space="preserve">      properties:</w:t>
      </w:r>
    </w:p>
    <w:p w14:paraId="6CB119DE" w14:textId="77777777" w:rsidR="007B1F66" w:rsidRDefault="007B1F66" w:rsidP="007B1F66">
      <w:pPr>
        <w:pStyle w:val="PL"/>
      </w:pPr>
      <w:r>
        <w:t xml:space="preserve">        </w:t>
      </w:r>
      <w:r>
        <w:rPr>
          <w:lang w:eastAsia="zh-CN"/>
        </w:rPr>
        <w:t>avgPktDropRateUl</w:t>
      </w:r>
      <w:r>
        <w:t>:</w:t>
      </w:r>
    </w:p>
    <w:p w14:paraId="613A537B" w14:textId="77777777" w:rsidR="007B1F66" w:rsidRDefault="007B1F66" w:rsidP="007B1F66">
      <w:pPr>
        <w:pStyle w:val="PL"/>
        <w:rPr>
          <w:lang w:val="en-US" w:eastAsia="es-ES"/>
        </w:rPr>
      </w:pPr>
      <w:r>
        <w:t xml:space="preserve">          </w:t>
      </w:r>
      <w:r>
        <w:rPr>
          <w:lang w:val="en-US" w:eastAsia="es-ES"/>
        </w:rPr>
        <w:t>$ref: 'TS29571_CommonData.yaml#/components/schemas/</w:t>
      </w:r>
      <w:r>
        <w:t>PacketLossRate</w:t>
      </w:r>
      <w:r>
        <w:rPr>
          <w:lang w:val="en-US" w:eastAsia="es-ES"/>
        </w:rPr>
        <w:t>'</w:t>
      </w:r>
    </w:p>
    <w:p w14:paraId="15A17D03" w14:textId="77777777" w:rsidR="007B1F66" w:rsidRDefault="007B1F66" w:rsidP="007B1F66">
      <w:pPr>
        <w:pStyle w:val="PL"/>
        <w:rPr>
          <w:lang w:eastAsia="zh-CN"/>
        </w:rPr>
      </w:pPr>
      <w:r>
        <w:t xml:space="preserve">        varPktDropRateUl</w:t>
      </w:r>
      <w:r>
        <w:rPr>
          <w:lang w:eastAsia="zh-CN"/>
        </w:rPr>
        <w:t>:</w:t>
      </w:r>
    </w:p>
    <w:p w14:paraId="6F45A212" w14:textId="77777777" w:rsidR="007B1F66" w:rsidRDefault="007B1F66" w:rsidP="007B1F66">
      <w:pPr>
        <w:pStyle w:val="PL"/>
      </w:pPr>
      <w:r>
        <w:t xml:space="preserve">          $ref: 'TS29571_CommonData.yaml#/components/schemas/Float'</w:t>
      </w:r>
    </w:p>
    <w:p w14:paraId="5D677F67" w14:textId="77777777" w:rsidR="007B1F66" w:rsidRDefault="007B1F66" w:rsidP="007B1F66">
      <w:pPr>
        <w:pStyle w:val="PL"/>
        <w:rPr>
          <w:lang w:eastAsia="zh-CN"/>
        </w:rPr>
      </w:pPr>
      <w:r>
        <w:t xml:space="preserve">        </w:t>
      </w:r>
      <w:r>
        <w:rPr>
          <w:lang w:eastAsia="zh-CN"/>
        </w:rPr>
        <w:t>avgPktDropRateDl:</w:t>
      </w:r>
    </w:p>
    <w:p w14:paraId="668F7DCA" w14:textId="77777777" w:rsidR="007B1F66" w:rsidRDefault="007B1F66" w:rsidP="007B1F66">
      <w:pPr>
        <w:pStyle w:val="PL"/>
        <w:rPr>
          <w:lang w:val="en-US" w:eastAsia="es-ES"/>
        </w:rPr>
      </w:pPr>
      <w:r>
        <w:t xml:space="preserve">          </w:t>
      </w:r>
      <w:r>
        <w:rPr>
          <w:lang w:val="en-US" w:eastAsia="es-ES"/>
        </w:rPr>
        <w:t>$ref: 'TS29571_CommonData.yaml#/components/schemas/</w:t>
      </w:r>
      <w:r>
        <w:t>PacketLossRate</w:t>
      </w:r>
      <w:r>
        <w:rPr>
          <w:lang w:val="en-US" w:eastAsia="es-ES"/>
        </w:rPr>
        <w:t>'</w:t>
      </w:r>
    </w:p>
    <w:p w14:paraId="29D99363" w14:textId="77777777" w:rsidR="007B1F66" w:rsidRDefault="007B1F66" w:rsidP="007B1F66">
      <w:pPr>
        <w:pStyle w:val="PL"/>
        <w:rPr>
          <w:lang w:eastAsia="zh-CN"/>
        </w:rPr>
      </w:pPr>
      <w:r>
        <w:t xml:space="preserve">        varPktDropRateDl</w:t>
      </w:r>
      <w:r>
        <w:rPr>
          <w:lang w:eastAsia="zh-CN"/>
        </w:rPr>
        <w:t>:</w:t>
      </w:r>
    </w:p>
    <w:p w14:paraId="1AF8111D" w14:textId="77777777" w:rsidR="007B1F66" w:rsidRDefault="007B1F66" w:rsidP="007B1F66">
      <w:pPr>
        <w:pStyle w:val="PL"/>
      </w:pPr>
      <w:r>
        <w:t xml:space="preserve">          $ref: 'TS29571_CommonData.yaml#/components/schemas/Float'</w:t>
      </w:r>
    </w:p>
    <w:p w14:paraId="39B53856" w14:textId="77777777" w:rsidR="007B1F66" w:rsidRDefault="007B1F66" w:rsidP="007B1F66">
      <w:pPr>
        <w:pStyle w:val="PL"/>
        <w:rPr>
          <w:lang w:eastAsia="zh-CN"/>
        </w:rPr>
      </w:pPr>
      <w:r>
        <w:t xml:space="preserve">        </w:t>
      </w:r>
      <w:r>
        <w:rPr>
          <w:lang w:eastAsia="zh-CN"/>
        </w:rPr>
        <w:t>avgPktDelayUl:</w:t>
      </w:r>
    </w:p>
    <w:p w14:paraId="783F1AEC" w14:textId="77777777" w:rsidR="007B1F66" w:rsidRDefault="007B1F66" w:rsidP="007B1F66">
      <w:pPr>
        <w:pStyle w:val="PL"/>
      </w:pPr>
      <w:r>
        <w:t xml:space="preserve">          </w:t>
      </w:r>
      <w:r>
        <w:rPr>
          <w:lang w:val="en-US" w:eastAsia="es-ES"/>
        </w:rPr>
        <w:t>$ref: 'TS29571_CommonData.yaml#/components/schemas/</w:t>
      </w:r>
      <w:r>
        <w:t>PacketDelBudget</w:t>
      </w:r>
      <w:r>
        <w:rPr>
          <w:lang w:val="en-US" w:eastAsia="es-ES"/>
        </w:rPr>
        <w:t>'</w:t>
      </w:r>
    </w:p>
    <w:p w14:paraId="27F8CE37" w14:textId="77777777" w:rsidR="007B1F66" w:rsidRDefault="007B1F66" w:rsidP="007B1F66">
      <w:pPr>
        <w:pStyle w:val="PL"/>
        <w:rPr>
          <w:lang w:eastAsia="zh-CN"/>
        </w:rPr>
      </w:pPr>
      <w:r>
        <w:t xml:space="preserve">        </w:t>
      </w:r>
      <w:r>
        <w:rPr>
          <w:lang w:eastAsia="zh-CN"/>
        </w:rPr>
        <w:t>varPktDelayUl:</w:t>
      </w:r>
    </w:p>
    <w:p w14:paraId="0F0BDED6" w14:textId="77777777" w:rsidR="007B1F66" w:rsidRDefault="007B1F66" w:rsidP="007B1F66">
      <w:pPr>
        <w:pStyle w:val="PL"/>
      </w:pPr>
      <w:r>
        <w:t xml:space="preserve">          $ref: 'TS29571_CommonData.yaml#/components/schemas/Float'</w:t>
      </w:r>
    </w:p>
    <w:p w14:paraId="55707CD3" w14:textId="77777777" w:rsidR="007B1F66" w:rsidRDefault="007B1F66" w:rsidP="007B1F66">
      <w:pPr>
        <w:pStyle w:val="PL"/>
        <w:rPr>
          <w:lang w:eastAsia="zh-CN"/>
        </w:rPr>
      </w:pPr>
      <w:r>
        <w:t xml:space="preserve">        </w:t>
      </w:r>
      <w:r>
        <w:rPr>
          <w:lang w:eastAsia="zh-CN"/>
        </w:rPr>
        <w:t>avgPktDelayDl:</w:t>
      </w:r>
    </w:p>
    <w:p w14:paraId="5771969F" w14:textId="77777777" w:rsidR="007B1F66" w:rsidRDefault="007B1F66" w:rsidP="007B1F66">
      <w:pPr>
        <w:pStyle w:val="PL"/>
      </w:pPr>
      <w:r>
        <w:t xml:space="preserve">          </w:t>
      </w:r>
      <w:r>
        <w:rPr>
          <w:lang w:val="en-US" w:eastAsia="es-ES"/>
        </w:rPr>
        <w:t>$ref: 'TS29571_CommonData.yaml#/components/schemas/</w:t>
      </w:r>
      <w:r>
        <w:t>PacketDelBudget</w:t>
      </w:r>
      <w:r>
        <w:rPr>
          <w:lang w:val="en-US" w:eastAsia="es-ES"/>
        </w:rPr>
        <w:t>'</w:t>
      </w:r>
    </w:p>
    <w:p w14:paraId="3BAC4826" w14:textId="77777777" w:rsidR="007B1F66" w:rsidRDefault="007B1F66" w:rsidP="007B1F66">
      <w:pPr>
        <w:pStyle w:val="PL"/>
        <w:rPr>
          <w:lang w:eastAsia="zh-CN"/>
        </w:rPr>
      </w:pPr>
      <w:r>
        <w:t xml:space="preserve">        </w:t>
      </w:r>
      <w:r>
        <w:rPr>
          <w:lang w:eastAsia="zh-CN"/>
        </w:rPr>
        <w:t>varPktDelayDl:</w:t>
      </w:r>
    </w:p>
    <w:p w14:paraId="5B58B358" w14:textId="77777777" w:rsidR="007B1F66" w:rsidRDefault="007B1F66" w:rsidP="007B1F66">
      <w:pPr>
        <w:pStyle w:val="PL"/>
      </w:pPr>
      <w:r>
        <w:t xml:space="preserve">          $ref: 'TS29571_CommonData.yaml#/components/schemas/Float'</w:t>
      </w:r>
    </w:p>
    <w:p w14:paraId="74E51321" w14:textId="77777777" w:rsidR="007B1F66" w:rsidRDefault="007B1F66" w:rsidP="007B1F66">
      <w:pPr>
        <w:pStyle w:val="PL"/>
        <w:rPr>
          <w:lang w:eastAsia="zh-CN"/>
        </w:rPr>
      </w:pPr>
      <w:r>
        <w:t xml:space="preserve">        </w:t>
      </w:r>
      <w:r>
        <w:rPr>
          <w:lang w:eastAsia="zh-CN"/>
        </w:rPr>
        <w:t>avgE2ePktDelayUl:</w:t>
      </w:r>
    </w:p>
    <w:p w14:paraId="131BC2DD" w14:textId="77777777" w:rsidR="007B1F66" w:rsidRDefault="007B1F66" w:rsidP="007B1F66">
      <w:pPr>
        <w:pStyle w:val="PL"/>
      </w:pPr>
      <w:r>
        <w:t xml:space="preserve">          </w:t>
      </w:r>
      <w:r>
        <w:rPr>
          <w:lang w:val="en-US" w:eastAsia="es-ES"/>
        </w:rPr>
        <w:t>$ref: 'TS29571_CommonData.yaml#/components/schemas/</w:t>
      </w:r>
      <w:r>
        <w:t>PacketDelBudget</w:t>
      </w:r>
      <w:r>
        <w:rPr>
          <w:lang w:val="en-US" w:eastAsia="es-ES"/>
        </w:rPr>
        <w:t>'</w:t>
      </w:r>
    </w:p>
    <w:p w14:paraId="2B0F6517" w14:textId="77777777" w:rsidR="007B1F66" w:rsidRDefault="007B1F66" w:rsidP="007B1F66">
      <w:pPr>
        <w:pStyle w:val="PL"/>
        <w:rPr>
          <w:lang w:eastAsia="zh-CN"/>
        </w:rPr>
      </w:pPr>
      <w:r>
        <w:t xml:space="preserve">        </w:t>
      </w:r>
      <w:r>
        <w:rPr>
          <w:lang w:eastAsia="zh-CN"/>
        </w:rPr>
        <w:t>varE2ePktDelayUl:</w:t>
      </w:r>
    </w:p>
    <w:p w14:paraId="08A5DDCE" w14:textId="77777777" w:rsidR="007B1F66" w:rsidRDefault="007B1F66" w:rsidP="007B1F66">
      <w:pPr>
        <w:pStyle w:val="PL"/>
      </w:pPr>
      <w:r>
        <w:t xml:space="preserve">          $ref: 'TS29571_CommonData.yaml#/components/schemas/Float'</w:t>
      </w:r>
    </w:p>
    <w:p w14:paraId="5E3ACF06" w14:textId="77777777" w:rsidR="007B1F66" w:rsidRDefault="007B1F66" w:rsidP="007B1F66">
      <w:pPr>
        <w:pStyle w:val="PL"/>
        <w:rPr>
          <w:lang w:eastAsia="zh-CN"/>
        </w:rPr>
      </w:pPr>
      <w:r>
        <w:t xml:space="preserve">        </w:t>
      </w:r>
      <w:r>
        <w:rPr>
          <w:lang w:eastAsia="zh-CN"/>
        </w:rPr>
        <w:t>avgE2ePktDelayDl:</w:t>
      </w:r>
    </w:p>
    <w:p w14:paraId="1124F2F2" w14:textId="77777777" w:rsidR="007B1F66" w:rsidRDefault="007B1F66" w:rsidP="007B1F66">
      <w:pPr>
        <w:pStyle w:val="PL"/>
      </w:pPr>
      <w:r>
        <w:t xml:space="preserve">          </w:t>
      </w:r>
      <w:r>
        <w:rPr>
          <w:lang w:val="en-US" w:eastAsia="es-ES"/>
        </w:rPr>
        <w:t>$ref: 'TS29571_CommonData.yaml#/components/schemas/</w:t>
      </w:r>
      <w:r>
        <w:t>PacketDelBudget</w:t>
      </w:r>
      <w:r>
        <w:rPr>
          <w:lang w:val="en-US" w:eastAsia="es-ES"/>
        </w:rPr>
        <w:t>'</w:t>
      </w:r>
    </w:p>
    <w:p w14:paraId="5188F89E" w14:textId="77777777" w:rsidR="007B1F66" w:rsidRDefault="007B1F66" w:rsidP="007B1F66">
      <w:pPr>
        <w:pStyle w:val="PL"/>
        <w:rPr>
          <w:lang w:eastAsia="zh-CN"/>
        </w:rPr>
      </w:pPr>
      <w:r>
        <w:t xml:space="preserve">        </w:t>
      </w:r>
      <w:r>
        <w:rPr>
          <w:lang w:eastAsia="zh-CN"/>
        </w:rPr>
        <w:t>varE2ePktDelayDl:</w:t>
      </w:r>
    </w:p>
    <w:p w14:paraId="0EB6A2EA" w14:textId="77777777" w:rsidR="007B1F66" w:rsidRDefault="007B1F66" w:rsidP="007B1F66">
      <w:pPr>
        <w:pStyle w:val="PL"/>
      </w:pPr>
      <w:r>
        <w:lastRenderedPageBreak/>
        <w:t xml:space="preserve">          $ref: 'TS29571_CommonData.yaml#/components/schemas/Float'</w:t>
      </w:r>
    </w:p>
    <w:p w14:paraId="0F949280" w14:textId="77777777" w:rsidR="007B1F66" w:rsidRDefault="007B1F66" w:rsidP="007B1F66">
      <w:pPr>
        <w:pStyle w:val="PL"/>
      </w:pPr>
      <w:r>
        <w:t xml:space="preserve">        </w:t>
      </w:r>
      <w:r>
        <w:rPr>
          <w:lang w:eastAsia="zh-CN"/>
        </w:rPr>
        <w:t>avgE2ePktLossRateUl</w:t>
      </w:r>
      <w:r>
        <w:t>:</w:t>
      </w:r>
    </w:p>
    <w:p w14:paraId="51C4E169" w14:textId="77777777" w:rsidR="007B1F66" w:rsidRDefault="007B1F66" w:rsidP="007B1F66">
      <w:pPr>
        <w:pStyle w:val="PL"/>
        <w:rPr>
          <w:lang w:val="en-US" w:eastAsia="es-ES"/>
        </w:rPr>
      </w:pPr>
      <w:r>
        <w:t xml:space="preserve">          </w:t>
      </w:r>
      <w:r>
        <w:rPr>
          <w:lang w:val="en-US" w:eastAsia="es-ES"/>
        </w:rPr>
        <w:t>$ref: 'TS29571_CommonData.yaml#/components/schemas/</w:t>
      </w:r>
      <w:r>
        <w:t>PacketLossRate</w:t>
      </w:r>
      <w:r>
        <w:rPr>
          <w:lang w:val="en-US" w:eastAsia="es-ES"/>
        </w:rPr>
        <w:t>'</w:t>
      </w:r>
    </w:p>
    <w:p w14:paraId="090859BB" w14:textId="77777777" w:rsidR="007B1F66" w:rsidRDefault="007B1F66" w:rsidP="007B1F66">
      <w:pPr>
        <w:pStyle w:val="PL"/>
        <w:rPr>
          <w:lang w:eastAsia="zh-CN"/>
        </w:rPr>
      </w:pPr>
      <w:r>
        <w:t xml:space="preserve">        varE2ePktLossRateUl</w:t>
      </w:r>
      <w:r>
        <w:rPr>
          <w:lang w:eastAsia="zh-CN"/>
        </w:rPr>
        <w:t>:</w:t>
      </w:r>
    </w:p>
    <w:p w14:paraId="20671395" w14:textId="77777777" w:rsidR="007B1F66" w:rsidRDefault="007B1F66" w:rsidP="007B1F66">
      <w:pPr>
        <w:pStyle w:val="PL"/>
      </w:pPr>
      <w:r>
        <w:t xml:space="preserve">          $ref: 'TS29571_CommonData.yaml#/components/schemas/Float'</w:t>
      </w:r>
    </w:p>
    <w:p w14:paraId="2D66FAE5" w14:textId="77777777" w:rsidR="007B1F66" w:rsidRDefault="007B1F66" w:rsidP="007B1F66">
      <w:pPr>
        <w:pStyle w:val="PL"/>
        <w:rPr>
          <w:lang w:eastAsia="zh-CN"/>
        </w:rPr>
      </w:pPr>
      <w:r>
        <w:t xml:space="preserve">        </w:t>
      </w:r>
      <w:r>
        <w:rPr>
          <w:lang w:eastAsia="zh-CN"/>
        </w:rPr>
        <w:t>avgE2ePktLossRateDl:</w:t>
      </w:r>
    </w:p>
    <w:p w14:paraId="62B3ECC5" w14:textId="77777777" w:rsidR="007B1F66" w:rsidRDefault="007B1F66" w:rsidP="007B1F66">
      <w:pPr>
        <w:pStyle w:val="PL"/>
        <w:rPr>
          <w:lang w:val="en-US" w:eastAsia="es-ES"/>
        </w:rPr>
      </w:pPr>
      <w:r>
        <w:t xml:space="preserve">          </w:t>
      </w:r>
      <w:r>
        <w:rPr>
          <w:lang w:val="en-US" w:eastAsia="es-ES"/>
        </w:rPr>
        <w:t>$ref: 'TS29571_CommonData.yaml#/components/schemas/</w:t>
      </w:r>
      <w:r>
        <w:t>PacketLossRate</w:t>
      </w:r>
      <w:r>
        <w:rPr>
          <w:lang w:val="en-US" w:eastAsia="es-ES"/>
        </w:rPr>
        <w:t>'</w:t>
      </w:r>
    </w:p>
    <w:p w14:paraId="2B8F29A5" w14:textId="77777777" w:rsidR="007B1F66" w:rsidRDefault="007B1F66" w:rsidP="007B1F66">
      <w:pPr>
        <w:pStyle w:val="PL"/>
        <w:rPr>
          <w:lang w:eastAsia="zh-CN"/>
        </w:rPr>
      </w:pPr>
      <w:r>
        <w:t xml:space="preserve">        varE2ePktLossRateDl</w:t>
      </w:r>
      <w:r>
        <w:rPr>
          <w:lang w:eastAsia="zh-CN"/>
        </w:rPr>
        <w:t>:</w:t>
      </w:r>
    </w:p>
    <w:p w14:paraId="2E3D5DE2" w14:textId="77777777" w:rsidR="007B1F66" w:rsidRDefault="007B1F66" w:rsidP="007B1F66">
      <w:pPr>
        <w:pStyle w:val="PL"/>
      </w:pPr>
      <w:r>
        <w:t xml:space="preserve">          $ref: 'TS29571_CommonData.yaml#/components/schemas/Float'</w:t>
      </w:r>
    </w:p>
    <w:p w14:paraId="034770C3" w14:textId="77777777" w:rsidR="007B1F66" w:rsidRDefault="007B1F66" w:rsidP="007B1F66">
      <w:pPr>
        <w:pStyle w:val="PL"/>
      </w:pPr>
    </w:p>
    <w:p w14:paraId="66BD8B28" w14:textId="77777777" w:rsidR="007B1F66" w:rsidRDefault="007B1F66" w:rsidP="007B1F66">
      <w:pPr>
        <w:pStyle w:val="PL"/>
      </w:pPr>
      <w:r>
        <w:t xml:space="preserve">    WlanPerformanceReq:</w:t>
      </w:r>
    </w:p>
    <w:p w14:paraId="10905EB8" w14:textId="77777777" w:rsidR="007B1F66" w:rsidRDefault="007B1F66" w:rsidP="007B1F66">
      <w:pPr>
        <w:pStyle w:val="PL"/>
      </w:pPr>
      <w:r>
        <w:t xml:space="preserve">      description: Represents other WLAN performance analytics requirements.</w:t>
      </w:r>
    </w:p>
    <w:p w14:paraId="0D8E7384" w14:textId="77777777" w:rsidR="007B1F66" w:rsidRDefault="007B1F66" w:rsidP="007B1F66">
      <w:pPr>
        <w:pStyle w:val="PL"/>
      </w:pPr>
      <w:r>
        <w:t xml:space="preserve">      type: object</w:t>
      </w:r>
    </w:p>
    <w:p w14:paraId="2CF24B0C" w14:textId="77777777" w:rsidR="007B1F66" w:rsidRDefault="007B1F66" w:rsidP="007B1F66">
      <w:pPr>
        <w:pStyle w:val="PL"/>
      </w:pPr>
      <w:r>
        <w:t xml:space="preserve">      properties:</w:t>
      </w:r>
    </w:p>
    <w:p w14:paraId="6635D8C2" w14:textId="77777777" w:rsidR="007B1F66" w:rsidRDefault="007B1F66" w:rsidP="007B1F66">
      <w:pPr>
        <w:pStyle w:val="PL"/>
      </w:pPr>
      <w:r>
        <w:t xml:space="preserve">        ssIds:</w:t>
      </w:r>
    </w:p>
    <w:p w14:paraId="3AC97CAB" w14:textId="77777777" w:rsidR="007B1F66" w:rsidRDefault="007B1F66" w:rsidP="007B1F66">
      <w:pPr>
        <w:pStyle w:val="PL"/>
      </w:pPr>
      <w:r>
        <w:t xml:space="preserve">          type: array</w:t>
      </w:r>
    </w:p>
    <w:p w14:paraId="5EC07F11" w14:textId="77777777" w:rsidR="007B1F66" w:rsidRDefault="007B1F66" w:rsidP="007B1F66">
      <w:pPr>
        <w:pStyle w:val="PL"/>
      </w:pPr>
      <w:r>
        <w:t xml:space="preserve">          items:</w:t>
      </w:r>
    </w:p>
    <w:p w14:paraId="19D78BF1" w14:textId="77777777" w:rsidR="007B1F66" w:rsidRDefault="007B1F66" w:rsidP="007B1F66">
      <w:pPr>
        <w:pStyle w:val="PL"/>
      </w:pPr>
      <w:r>
        <w:t xml:space="preserve">            type: string</w:t>
      </w:r>
    </w:p>
    <w:p w14:paraId="7D204B14" w14:textId="77777777" w:rsidR="007B1F66" w:rsidRDefault="007B1F66" w:rsidP="007B1F66">
      <w:pPr>
        <w:pStyle w:val="PL"/>
      </w:pPr>
      <w:r>
        <w:t xml:space="preserve">          minItems: 1</w:t>
      </w:r>
    </w:p>
    <w:p w14:paraId="5AED36C0" w14:textId="77777777" w:rsidR="007B1F66" w:rsidRDefault="007B1F66" w:rsidP="007B1F66">
      <w:pPr>
        <w:pStyle w:val="PL"/>
      </w:pPr>
      <w:r>
        <w:t xml:space="preserve">        bssIds:</w:t>
      </w:r>
    </w:p>
    <w:p w14:paraId="595A4096" w14:textId="77777777" w:rsidR="007B1F66" w:rsidRDefault="007B1F66" w:rsidP="007B1F66">
      <w:pPr>
        <w:pStyle w:val="PL"/>
      </w:pPr>
      <w:r>
        <w:t xml:space="preserve">          type: array</w:t>
      </w:r>
    </w:p>
    <w:p w14:paraId="766C965A" w14:textId="77777777" w:rsidR="007B1F66" w:rsidRDefault="007B1F66" w:rsidP="007B1F66">
      <w:pPr>
        <w:pStyle w:val="PL"/>
      </w:pPr>
      <w:r>
        <w:t xml:space="preserve">          items:</w:t>
      </w:r>
    </w:p>
    <w:p w14:paraId="3ED0EF0F" w14:textId="77777777" w:rsidR="007B1F66" w:rsidRDefault="007B1F66" w:rsidP="007B1F66">
      <w:pPr>
        <w:pStyle w:val="PL"/>
      </w:pPr>
      <w:r>
        <w:t xml:space="preserve">            type: string</w:t>
      </w:r>
    </w:p>
    <w:p w14:paraId="706FEFBB" w14:textId="77777777" w:rsidR="007B1F66" w:rsidRDefault="007B1F66" w:rsidP="007B1F66">
      <w:pPr>
        <w:pStyle w:val="PL"/>
      </w:pPr>
      <w:r>
        <w:t xml:space="preserve">          minItems: 1</w:t>
      </w:r>
    </w:p>
    <w:p w14:paraId="114CDE9C" w14:textId="77777777" w:rsidR="007B1F66" w:rsidRDefault="007B1F66" w:rsidP="007B1F66">
      <w:pPr>
        <w:pStyle w:val="PL"/>
      </w:pPr>
      <w:r>
        <w:t xml:space="preserve">        wlanOrderCriter:</w:t>
      </w:r>
    </w:p>
    <w:p w14:paraId="4D04BBF2" w14:textId="77777777" w:rsidR="007B1F66" w:rsidRDefault="007B1F66" w:rsidP="007B1F66">
      <w:pPr>
        <w:pStyle w:val="PL"/>
      </w:pPr>
      <w:r>
        <w:t xml:space="preserve">          $ref: '#/components/schemas/WlanOrderingCriterion'</w:t>
      </w:r>
    </w:p>
    <w:p w14:paraId="49AB125F" w14:textId="77777777" w:rsidR="007B1F66" w:rsidRDefault="007B1F66" w:rsidP="007B1F66">
      <w:pPr>
        <w:pStyle w:val="PL"/>
      </w:pPr>
      <w:r>
        <w:t xml:space="preserve">        order:</w:t>
      </w:r>
    </w:p>
    <w:p w14:paraId="42ECB016" w14:textId="77777777" w:rsidR="007B1F66" w:rsidRDefault="007B1F66" w:rsidP="007B1F66">
      <w:pPr>
        <w:pStyle w:val="PL"/>
      </w:pPr>
      <w:r>
        <w:t xml:space="preserve">          $ref: '#/components/schemas/MatchingDirection'</w:t>
      </w:r>
    </w:p>
    <w:p w14:paraId="0D2C1336" w14:textId="77777777" w:rsidR="007B1F66" w:rsidRDefault="007B1F66" w:rsidP="007B1F66">
      <w:pPr>
        <w:pStyle w:val="PL"/>
      </w:pPr>
    </w:p>
    <w:p w14:paraId="6EE9C293" w14:textId="77777777" w:rsidR="007B1F66" w:rsidRDefault="007B1F66" w:rsidP="007B1F66">
      <w:pPr>
        <w:pStyle w:val="PL"/>
      </w:pPr>
      <w:r>
        <w:t xml:space="preserve">    WlanPerformanceInfo:</w:t>
      </w:r>
    </w:p>
    <w:p w14:paraId="18DA77F1" w14:textId="77777777" w:rsidR="007B1F66" w:rsidRDefault="007B1F66" w:rsidP="007B1F66">
      <w:pPr>
        <w:pStyle w:val="PL"/>
      </w:pPr>
      <w:r>
        <w:t xml:space="preserve">      description: The WLAN performance related information.</w:t>
      </w:r>
    </w:p>
    <w:p w14:paraId="103819D1" w14:textId="77777777" w:rsidR="007B1F66" w:rsidRDefault="007B1F66" w:rsidP="007B1F66">
      <w:pPr>
        <w:pStyle w:val="PL"/>
      </w:pPr>
      <w:r>
        <w:t xml:space="preserve">      type: object</w:t>
      </w:r>
    </w:p>
    <w:p w14:paraId="5343226B" w14:textId="77777777" w:rsidR="007B1F66" w:rsidRDefault="007B1F66" w:rsidP="007B1F66">
      <w:pPr>
        <w:pStyle w:val="PL"/>
      </w:pPr>
      <w:r>
        <w:t xml:space="preserve">      properties:</w:t>
      </w:r>
    </w:p>
    <w:p w14:paraId="518C4540" w14:textId="77777777" w:rsidR="007B1F66" w:rsidRDefault="007B1F66" w:rsidP="007B1F66">
      <w:pPr>
        <w:pStyle w:val="PL"/>
      </w:pPr>
      <w:r>
        <w:t xml:space="preserve">        networkArea:</w:t>
      </w:r>
    </w:p>
    <w:p w14:paraId="0D49950D" w14:textId="77777777" w:rsidR="007B1F66" w:rsidRDefault="007B1F66" w:rsidP="007B1F66">
      <w:pPr>
        <w:pStyle w:val="PL"/>
      </w:pPr>
      <w:r>
        <w:t xml:space="preserve">          $ref: 'TS29554_Npcf_BDTPolicyControl.yaml#/components/schemas/NetworkAreaInfo'</w:t>
      </w:r>
    </w:p>
    <w:p w14:paraId="5AE7BD4E" w14:textId="77777777" w:rsidR="007B1F66" w:rsidRDefault="007B1F66" w:rsidP="007B1F66">
      <w:pPr>
        <w:pStyle w:val="PL"/>
      </w:pPr>
      <w:r>
        <w:t xml:space="preserve">        wlanPerSsidInfos:</w:t>
      </w:r>
    </w:p>
    <w:p w14:paraId="07565246" w14:textId="77777777" w:rsidR="007B1F66" w:rsidRDefault="007B1F66" w:rsidP="007B1F66">
      <w:pPr>
        <w:pStyle w:val="PL"/>
      </w:pPr>
      <w:r>
        <w:t xml:space="preserve">          type: array</w:t>
      </w:r>
    </w:p>
    <w:p w14:paraId="159F015A" w14:textId="77777777" w:rsidR="007B1F66" w:rsidRDefault="007B1F66" w:rsidP="007B1F66">
      <w:pPr>
        <w:pStyle w:val="PL"/>
      </w:pPr>
      <w:r>
        <w:t xml:space="preserve">          items:</w:t>
      </w:r>
    </w:p>
    <w:p w14:paraId="10039CD6" w14:textId="77777777" w:rsidR="007B1F66" w:rsidRDefault="007B1F66" w:rsidP="007B1F66">
      <w:pPr>
        <w:pStyle w:val="PL"/>
      </w:pPr>
      <w:r>
        <w:t xml:space="preserve">            $ref: '#/components/schemas/WlanPerSsIdPerformanceInfo'</w:t>
      </w:r>
    </w:p>
    <w:p w14:paraId="75A467A0" w14:textId="77777777" w:rsidR="007B1F66" w:rsidRDefault="007B1F66" w:rsidP="007B1F66">
      <w:pPr>
        <w:pStyle w:val="PL"/>
      </w:pPr>
      <w:r>
        <w:t xml:space="preserve">          minItems: 1</w:t>
      </w:r>
    </w:p>
    <w:p w14:paraId="3F285392" w14:textId="77777777" w:rsidR="007B1F66" w:rsidRDefault="007B1F66" w:rsidP="007B1F66">
      <w:pPr>
        <w:pStyle w:val="PL"/>
      </w:pPr>
      <w:r>
        <w:t xml:space="preserve">        wlanPerUeIdInfos:</w:t>
      </w:r>
    </w:p>
    <w:p w14:paraId="091AD7FE" w14:textId="77777777" w:rsidR="007B1F66" w:rsidRDefault="007B1F66" w:rsidP="007B1F66">
      <w:pPr>
        <w:pStyle w:val="PL"/>
      </w:pPr>
      <w:r>
        <w:t xml:space="preserve">          type: array</w:t>
      </w:r>
    </w:p>
    <w:p w14:paraId="65DCD77B" w14:textId="77777777" w:rsidR="007B1F66" w:rsidRDefault="007B1F66" w:rsidP="007B1F66">
      <w:pPr>
        <w:pStyle w:val="PL"/>
      </w:pPr>
      <w:r>
        <w:t xml:space="preserve">          items:</w:t>
      </w:r>
    </w:p>
    <w:p w14:paraId="644369F7" w14:textId="77777777" w:rsidR="007B1F66" w:rsidRDefault="007B1F66" w:rsidP="007B1F66">
      <w:pPr>
        <w:pStyle w:val="PL"/>
      </w:pPr>
      <w:r>
        <w:t xml:space="preserve">            $ref: '#/components/schemas/WlanPerUeIdPerformanceInfo'</w:t>
      </w:r>
    </w:p>
    <w:p w14:paraId="0945123C" w14:textId="77777777" w:rsidR="007B1F66" w:rsidRDefault="007B1F66" w:rsidP="007B1F66">
      <w:pPr>
        <w:pStyle w:val="PL"/>
      </w:pPr>
      <w:r>
        <w:t xml:space="preserve">          minItems: 1</w:t>
      </w:r>
    </w:p>
    <w:p w14:paraId="39D931AF" w14:textId="77777777" w:rsidR="007B1F66" w:rsidRDefault="007B1F66" w:rsidP="007B1F66">
      <w:pPr>
        <w:pStyle w:val="PL"/>
      </w:pPr>
      <w:r>
        <w:t xml:space="preserve">          description: &gt;</w:t>
      </w:r>
    </w:p>
    <w:p w14:paraId="5C53CEA7" w14:textId="77777777" w:rsidR="007B1F66" w:rsidRDefault="007B1F66" w:rsidP="007B1F66">
      <w:pPr>
        <w:pStyle w:val="PL"/>
        <w:rPr>
          <w:rFonts w:cs="Arial"/>
          <w:szCs w:val="18"/>
        </w:rPr>
      </w:pPr>
      <w:r>
        <w:t xml:space="preserve">            </w:t>
      </w:r>
      <w:r>
        <w:rPr>
          <w:rFonts w:cs="Arial"/>
          <w:szCs w:val="18"/>
        </w:rPr>
        <w:t>WLAN performance information for UE Id(s) of WLAN access points deployed in the Area</w:t>
      </w:r>
    </w:p>
    <w:p w14:paraId="162BD2D5" w14:textId="77777777" w:rsidR="007B1F66" w:rsidRDefault="007B1F66" w:rsidP="007B1F66">
      <w:pPr>
        <w:pStyle w:val="PL"/>
      </w:pPr>
      <w:r>
        <w:t xml:space="preserve">           </w:t>
      </w:r>
      <w:r>
        <w:rPr>
          <w:rFonts w:cs="Arial"/>
          <w:szCs w:val="18"/>
        </w:rPr>
        <w:t xml:space="preserve"> of Interest</w:t>
      </w:r>
      <w:r>
        <w:t>.</w:t>
      </w:r>
    </w:p>
    <w:p w14:paraId="2A43FA04" w14:textId="77777777" w:rsidR="007B1F66" w:rsidRDefault="007B1F66" w:rsidP="007B1F66">
      <w:pPr>
        <w:pStyle w:val="PL"/>
      </w:pPr>
      <w:r>
        <w:t xml:space="preserve">      required:</w:t>
      </w:r>
    </w:p>
    <w:p w14:paraId="0CDB2D9E" w14:textId="77777777" w:rsidR="007B1F66" w:rsidRDefault="007B1F66" w:rsidP="007B1F66">
      <w:pPr>
        <w:pStyle w:val="PL"/>
      </w:pPr>
      <w:r>
        <w:t xml:space="preserve">        - wlanPerSsidInfos</w:t>
      </w:r>
    </w:p>
    <w:p w14:paraId="4F71C8C9" w14:textId="77777777" w:rsidR="007B1F66" w:rsidRDefault="007B1F66" w:rsidP="007B1F66">
      <w:pPr>
        <w:pStyle w:val="PL"/>
      </w:pPr>
    </w:p>
    <w:p w14:paraId="5B309E4F" w14:textId="77777777" w:rsidR="007B1F66" w:rsidRDefault="007B1F66" w:rsidP="007B1F66">
      <w:pPr>
        <w:pStyle w:val="PL"/>
      </w:pPr>
      <w:r>
        <w:t xml:space="preserve">    WlanPerSsIdPerformanceInfo:</w:t>
      </w:r>
    </w:p>
    <w:p w14:paraId="73362DFD" w14:textId="77777777" w:rsidR="007B1F66" w:rsidRDefault="007B1F66" w:rsidP="007B1F66">
      <w:pPr>
        <w:pStyle w:val="PL"/>
      </w:pPr>
      <w:r>
        <w:t xml:space="preserve">      description: The WLAN performance per SSID.</w:t>
      </w:r>
    </w:p>
    <w:p w14:paraId="008F3554" w14:textId="77777777" w:rsidR="007B1F66" w:rsidRDefault="007B1F66" w:rsidP="007B1F66">
      <w:pPr>
        <w:pStyle w:val="PL"/>
      </w:pPr>
      <w:r>
        <w:t xml:space="preserve">      type: object</w:t>
      </w:r>
    </w:p>
    <w:p w14:paraId="10FD9915" w14:textId="77777777" w:rsidR="007B1F66" w:rsidRDefault="007B1F66" w:rsidP="007B1F66">
      <w:pPr>
        <w:pStyle w:val="PL"/>
      </w:pPr>
      <w:r>
        <w:t xml:space="preserve">      properties:</w:t>
      </w:r>
    </w:p>
    <w:p w14:paraId="6BE66BA1" w14:textId="77777777" w:rsidR="007B1F66" w:rsidRDefault="007B1F66" w:rsidP="007B1F66">
      <w:pPr>
        <w:pStyle w:val="PL"/>
      </w:pPr>
      <w:r>
        <w:t xml:space="preserve">        ssId:</w:t>
      </w:r>
    </w:p>
    <w:p w14:paraId="01BC0341" w14:textId="77777777" w:rsidR="007B1F66" w:rsidRDefault="007B1F66" w:rsidP="007B1F66">
      <w:pPr>
        <w:pStyle w:val="PL"/>
      </w:pPr>
      <w:r>
        <w:t xml:space="preserve">          type: string</w:t>
      </w:r>
    </w:p>
    <w:p w14:paraId="24D584F2" w14:textId="77777777" w:rsidR="007B1F66" w:rsidRDefault="007B1F66" w:rsidP="007B1F66">
      <w:pPr>
        <w:pStyle w:val="PL"/>
      </w:pPr>
      <w:r>
        <w:t xml:space="preserve">        wlanPerTsInfos:</w:t>
      </w:r>
    </w:p>
    <w:p w14:paraId="2E59F176" w14:textId="77777777" w:rsidR="007B1F66" w:rsidRDefault="007B1F66" w:rsidP="007B1F66">
      <w:pPr>
        <w:pStyle w:val="PL"/>
      </w:pPr>
      <w:r>
        <w:t xml:space="preserve">          type: array</w:t>
      </w:r>
    </w:p>
    <w:p w14:paraId="4B911987" w14:textId="77777777" w:rsidR="007B1F66" w:rsidRDefault="007B1F66" w:rsidP="007B1F66">
      <w:pPr>
        <w:pStyle w:val="PL"/>
      </w:pPr>
      <w:r>
        <w:t xml:space="preserve">          items:</w:t>
      </w:r>
    </w:p>
    <w:p w14:paraId="188D2BD5" w14:textId="77777777" w:rsidR="007B1F66" w:rsidRDefault="007B1F66" w:rsidP="007B1F66">
      <w:pPr>
        <w:pStyle w:val="PL"/>
      </w:pPr>
      <w:r>
        <w:t xml:space="preserve">            $ref: '#/components/schemas/WlanPerTsPerformanceInfo'</w:t>
      </w:r>
    </w:p>
    <w:p w14:paraId="7AD75168" w14:textId="77777777" w:rsidR="007B1F66" w:rsidRDefault="007B1F66" w:rsidP="007B1F66">
      <w:pPr>
        <w:pStyle w:val="PL"/>
      </w:pPr>
      <w:r>
        <w:t xml:space="preserve">          minItems: 1</w:t>
      </w:r>
    </w:p>
    <w:p w14:paraId="315B0A7A" w14:textId="77777777" w:rsidR="007B1F66" w:rsidRDefault="007B1F66" w:rsidP="007B1F66">
      <w:pPr>
        <w:pStyle w:val="PL"/>
      </w:pPr>
      <w:r>
        <w:t xml:space="preserve">      required:</w:t>
      </w:r>
    </w:p>
    <w:p w14:paraId="0CADC25D" w14:textId="77777777" w:rsidR="007B1F66" w:rsidRDefault="007B1F66" w:rsidP="007B1F66">
      <w:pPr>
        <w:pStyle w:val="PL"/>
      </w:pPr>
      <w:r>
        <w:t xml:space="preserve">        - ssId</w:t>
      </w:r>
    </w:p>
    <w:p w14:paraId="01062DAD" w14:textId="77777777" w:rsidR="007B1F66" w:rsidRDefault="007B1F66" w:rsidP="007B1F66">
      <w:pPr>
        <w:pStyle w:val="PL"/>
      </w:pPr>
      <w:r>
        <w:t xml:space="preserve">        - wlanPerTsInfos</w:t>
      </w:r>
    </w:p>
    <w:p w14:paraId="6512E8B0" w14:textId="77777777" w:rsidR="007B1F66" w:rsidRDefault="007B1F66" w:rsidP="007B1F66">
      <w:pPr>
        <w:pStyle w:val="PL"/>
      </w:pPr>
    </w:p>
    <w:p w14:paraId="2175938A" w14:textId="77777777" w:rsidR="007B1F66" w:rsidRDefault="007B1F66" w:rsidP="007B1F66">
      <w:pPr>
        <w:pStyle w:val="PL"/>
      </w:pPr>
      <w:r>
        <w:t xml:space="preserve">    WlanPerUeIdPerformanceInfo:</w:t>
      </w:r>
    </w:p>
    <w:p w14:paraId="36A9CDC8" w14:textId="77777777" w:rsidR="007B1F66" w:rsidRDefault="007B1F66" w:rsidP="007B1F66">
      <w:pPr>
        <w:pStyle w:val="PL"/>
      </w:pPr>
      <w:r>
        <w:t xml:space="preserve">      description: The WLAN performance per UE ID.</w:t>
      </w:r>
    </w:p>
    <w:p w14:paraId="2B48316C" w14:textId="77777777" w:rsidR="007B1F66" w:rsidRDefault="007B1F66" w:rsidP="007B1F66">
      <w:pPr>
        <w:pStyle w:val="PL"/>
      </w:pPr>
      <w:r>
        <w:t xml:space="preserve">      type: object</w:t>
      </w:r>
    </w:p>
    <w:p w14:paraId="0B9CC5D1" w14:textId="77777777" w:rsidR="007B1F66" w:rsidRDefault="007B1F66" w:rsidP="007B1F66">
      <w:pPr>
        <w:pStyle w:val="PL"/>
      </w:pPr>
      <w:r>
        <w:t xml:space="preserve">      properties:</w:t>
      </w:r>
    </w:p>
    <w:p w14:paraId="185DA4A4" w14:textId="77777777" w:rsidR="007B1F66" w:rsidRDefault="007B1F66" w:rsidP="007B1F66">
      <w:pPr>
        <w:pStyle w:val="PL"/>
      </w:pPr>
      <w:r>
        <w:t xml:space="preserve">        supi:</w:t>
      </w:r>
    </w:p>
    <w:p w14:paraId="5B81E684" w14:textId="77777777" w:rsidR="007B1F66" w:rsidRDefault="007B1F66" w:rsidP="007B1F66">
      <w:pPr>
        <w:pStyle w:val="PL"/>
      </w:pPr>
      <w:r>
        <w:t xml:space="preserve">          $ref: 'TS29571_CommonData.yaml#/components/schemas/Supi'</w:t>
      </w:r>
    </w:p>
    <w:p w14:paraId="217545F9" w14:textId="77777777" w:rsidR="007B1F66" w:rsidRDefault="007B1F66" w:rsidP="007B1F66">
      <w:pPr>
        <w:pStyle w:val="PL"/>
      </w:pPr>
      <w:r>
        <w:t xml:space="preserve">        gpsi:</w:t>
      </w:r>
    </w:p>
    <w:p w14:paraId="2B0A2A24" w14:textId="77777777" w:rsidR="007B1F66" w:rsidRDefault="007B1F66" w:rsidP="007B1F66">
      <w:pPr>
        <w:pStyle w:val="PL"/>
      </w:pPr>
      <w:r>
        <w:t xml:space="preserve">          $ref: 'TS29571_CommonData.yaml#/components/schemas/Gpsi'</w:t>
      </w:r>
    </w:p>
    <w:p w14:paraId="3FFF61E6" w14:textId="77777777" w:rsidR="007B1F66" w:rsidRDefault="007B1F66" w:rsidP="007B1F66">
      <w:pPr>
        <w:pStyle w:val="PL"/>
      </w:pPr>
      <w:r>
        <w:t xml:space="preserve">        wlanPerTsInfos:</w:t>
      </w:r>
    </w:p>
    <w:p w14:paraId="435B7E95" w14:textId="77777777" w:rsidR="007B1F66" w:rsidRDefault="007B1F66" w:rsidP="007B1F66">
      <w:pPr>
        <w:pStyle w:val="PL"/>
      </w:pPr>
      <w:r>
        <w:t xml:space="preserve">          type: array</w:t>
      </w:r>
    </w:p>
    <w:p w14:paraId="281405A7" w14:textId="77777777" w:rsidR="007B1F66" w:rsidRDefault="007B1F66" w:rsidP="007B1F66">
      <w:pPr>
        <w:pStyle w:val="PL"/>
      </w:pPr>
      <w:r>
        <w:t xml:space="preserve">          items:</w:t>
      </w:r>
    </w:p>
    <w:p w14:paraId="2329A43F" w14:textId="77777777" w:rsidR="007B1F66" w:rsidRDefault="007B1F66" w:rsidP="007B1F66">
      <w:pPr>
        <w:pStyle w:val="PL"/>
      </w:pPr>
      <w:r>
        <w:t xml:space="preserve">            $ref: '#/components/schemas/WlanPerTsPerformanceInfo'</w:t>
      </w:r>
    </w:p>
    <w:p w14:paraId="0F8ED0CB" w14:textId="77777777" w:rsidR="007B1F66" w:rsidRDefault="007B1F66" w:rsidP="007B1F66">
      <w:pPr>
        <w:pStyle w:val="PL"/>
      </w:pPr>
      <w:r>
        <w:lastRenderedPageBreak/>
        <w:t xml:space="preserve">          minItems: 1</w:t>
      </w:r>
    </w:p>
    <w:p w14:paraId="74ECAF4B" w14:textId="77777777" w:rsidR="007B1F66" w:rsidRDefault="007B1F66" w:rsidP="007B1F66">
      <w:pPr>
        <w:pStyle w:val="PL"/>
      </w:pPr>
      <w:r>
        <w:t xml:space="preserve">          description: &gt;</w:t>
      </w:r>
    </w:p>
    <w:p w14:paraId="370DCF40" w14:textId="77777777" w:rsidR="007B1F66" w:rsidRDefault="007B1F66" w:rsidP="007B1F66">
      <w:pPr>
        <w:pStyle w:val="PL"/>
      </w:pPr>
      <w:r>
        <w:t xml:space="preserve">            </w:t>
      </w:r>
      <w:r>
        <w:rPr>
          <w:rFonts w:cs="Arial"/>
          <w:szCs w:val="18"/>
        </w:rPr>
        <w:t>WLAN performance information per Time Slot during the analytics target period</w:t>
      </w:r>
      <w:r>
        <w:t>.</w:t>
      </w:r>
    </w:p>
    <w:p w14:paraId="27D49F98" w14:textId="77777777" w:rsidR="007B1F66" w:rsidRDefault="007B1F66" w:rsidP="007B1F66">
      <w:pPr>
        <w:pStyle w:val="PL"/>
      </w:pPr>
      <w:r>
        <w:t xml:space="preserve">      required:</w:t>
      </w:r>
    </w:p>
    <w:p w14:paraId="22FB5FCA" w14:textId="77777777" w:rsidR="007B1F66" w:rsidRDefault="007B1F66" w:rsidP="007B1F66">
      <w:pPr>
        <w:pStyle w:val="PL"/>
      </w:pPr>
      <w:r>
        <w:t xml:space="preserve">        - wlanPerTsInfos</w:t>
      </w:r>
    </w:p>
    <w:p w14:paraId="20968C7F" w14:textId="77777777" w:rsidR="007B1F66" w:rsidRDefault="007B1F66" w:rsidP="007B1F66">
      <w:pPr>
        <w:pStyle w:val="PL"/>
      </w:pPr>
      <w:r>
        <w:t xml:space="preserve">      oneOf:</w:t>
      </w:r>
    </w:p>
    <w:p w14:paraId="4A989BE2" w14:textId="77777777" w:rsidR="007B1F66" w:rsidRDefault="007B1F66" w:rsidP="007B1F66">
      <w:pPr>
        <w:pStyle w:val="PL"/>
      </w:pPr>
      <w:r>
        <w:t xml:space="preserve">        - required: [supi]</w:t>
      </w:r>
    </w:p>
    <w:p w14:paraId="5BA10C56" w14:textId="77777777" w:rsidR="007B1F66" w:rsidRDefault="007B1F66" w:rsidP="007B1F66">
      <w:pPr>
        <w:pStyle w:val="PL"/>
      </w:pPr>
      <w:r>
        <w:t xml:space="preserve">        - required: [gpsi]</w:t>
      </w:r>
    </w:p>
    <w:p w14:paraId="4C6313E9" w14:textId="77777777" w:rsidR="007B1F66" w:rsidRDefault="007B1F66" w:rsidP="007B1F66">
      <w:pPr>
        <w:pStyle w:val="PL"/>
      </w:pPr>
    </w:p>
    <w:p w14:paraId="0FFFB53A" w14:textId="77777777" w:rsidR="007B1F66" w:rsidRDefault="007B1F66" w:rsidP="007B1F66">
      <w:pPr>
        <w:pStyle w:val="PL"/>
      </w:pPr>
      <w:r>
        <w:t xml:space="preserve">    WlanPerTsPerformanceInfo:</w:t>
      </w:r>
    </w:p>
    <w:p w14:paraId="5FD834E8" w14:textId="77777777" w:rsidR="007B1F66" w:rsidRDefault="007B1F66" w:rsidP="007B1F66">
      <w:pPr>
        <w:pStyle w:val="PL"/>
      </w:pPr>
      <w:r>
        <w:t xml:space="preserve">      description: WLAN performance information per Time Slot during the analytics target period.</w:t>
      </w:r>
    </w:p>
    <w:p w14:paraId="04728306" w14:textId="77777777" w:rsidR="007B1F66" w:rsidRDefault="007B1F66" w:rsidP="007B1F66">
      <w:pPr>
        <w:pStyle w:val="PL"/>
      </w:pPr>
      <w:r>
        <w:t xml:space="preserve">      type: object</w:t>
      </w:r>
    </w:p>
    <w:p w14:paraId="38192F62" w14:textId="77777777" w:rsidR="007B1F66" w:rsidRDefault="007B1F66" w:rsidP="007B1F66">
      <w:pPr>
        <w:pStyle w:val="PL"/>
      </w:pPr>
      <w:r>
        <w:t xml:space="preserve">      properties:</w:t>
      </w:r>
    </w:p>
    <w:p w14:paraId="393B90E7" w14:textId="77777777" w:rsidR="007B1F66" w:rsidRDefault="007B1F66" w:rsidP="007B1F66">
      <w:pPr>
        <w:pStyle w:val="PL"/>
      </w:pPr>
      <w:r>
        <w:t xml:space="preserve">        tsStart:</w:t>
      </w:r>
    </w:p>
    <w:p w14:paraId="3D32C0A4" w14:textId="77777777" w:rsidR="007B1F66" w:rsidRDefault="007B1F66" w:rsidP="007B1F66">
      <w:pPr>
        <w:pStyle w:val="PL"/>
      </w:pPr>
      <w:r>
        <w:t xml:space="preserve">          $ref: 'TS29571_CommonData.yaml#/components/schemas/DateTime'</w:t>
      </w:r>
    </w:p>
    <w:p w14:paraId="5F151B6F" w14:textId="77777777" w:rsidR="007B1F66" w:rsidRDefault="007B1F66" w:rsidP="007B1F66">
      <w:pPr>
        <w:pStyle w:val="PL"/>
      </w:pPr>
      <w:r>
        <w:t xml:space="preserve">        tsDuration:</w:t>
      </w:r>
    </w:p>
    <w:p w14:paraId="47CA5295" w14:textId="77777777" w:rsidR="007B1F66" w:rsidRDefault="007B1F66" w:rsidP="007B1F66">
      <w:pPr>
        <w:pStyle w:val="PL"/>
      </w:pPr>
      <w:r>
        <w:t xml:space="preserve">          $ref: 'TS29571_CommonData.yaml#/components/schemas/DurationSec'</w:t>
      </w:r>
    </w:p>
    <w:p w14:paraId="37CEEF21" w14:textId="77777777" w:rsidR="007B1F66" w:rsidRDefault="007B1F66" w:rsidP="007B1F66">
      <w:pPr>
        <w:pStyle w:val="PL"/>
      </w:pPr>
      <w:r>
        <w:t xml:space="preserve">        rssi:</w:t>
      </w:r>
    </w:p>
    <w:p w14:paraId="18B88607" w14:textId="77777777" w:rsidR="007B1F66" w:rsidRDefault="007B1F66" w:rsidP="007B1F66">
      <w:pPr>
        <w:pStyle w:val="PL"/>
      </w:pPr>
      <w:r>
        <w:t xml:space="preserve">          type: integer</w:t>
      </w:r>
    </w:p>
    <w:p w14:paraId="79FA877E" w14:textId="77777777" w:rsidR="007B1F66" w:rsidRDefault="007B1F66" w:rsidP="007B1F66">
      <w:pPr>
        <w:pStyle w:val="PL"/>
      </w:pPr>
      <w:r>
        <w:t xml:space="preserve">        rtt:</w:t>
      </w:r>
    </w:p>
    <w:p w14:paraId="1B2CDB85" w14:textId="77777777" w:rsidR="007B1F66" w:rsidRDefault="007B1F66" w:rsidP="007B1F66">
      <w:pPr>
        <w:pStyle w:val="PL"/>
      </w:pPr>
      <w:r>
        <w:t xml:space="preserve">          $ref: 'TS29571_CommonData.yaml#/components/schemas/Uinteger'</w:t>
      </w:r>
    </w:p>
    <w:p w14:paraId="22EE42C7" w14:textId="77777777" w:rsidR="007B1F66" w:rsidRDefault="007B1F66" w:rsidP="007B1F66">
      <w:pPr>
        <w:pStyle w:val="PL"/>
      </w:pPr>
      <w:r>
        <w:t xml:space="preserve">        trafficInfo:</w:t>
      </w:r>
    </w:p>
    <w:p w14:paraId="29848E62" w14:textId="77777777" w:rsidR="007B1F66" w:rsidRDefault="007B1F66" w:rsidP="007B1F66">
      <w:pPr>
        <w:pStyle w:val="PL"/>
      </w:pPr>
      <w:r>
        <w:t xml:space="preserve">          $ref: '#/components/schemas/TrafficInformation'</w:t>
      </w:r>
    </w:p>
    <w:p w14:paraId="5D570105" w14:textId="77777777" w:rsidR="007B1F66" w:rsidRDefault="007B1F66" w:rsidP="007B1F66">
      <w:pPr>
        <w:pStyle w:val="PL"/>
      </w:pPr>
      <w:r>
        <w:t xml:space="preserve">        numberOfUes:</w:t>
      </w:r>
    </w:p>
    <w:p w14:paraId="6DCEF83A" w14:textId="77777777" w:rsidR="007B1F66" w:rsidRDefault="007B1F66" w:rsidP="007B1F66">
      <w:pPr>
        <w:pStyle w:val="PL"/>
      </w:pPr>
      <w:r>
        <w:t xml:space="preserve">          $ref: 'TS29571_CommonData.yaml#/components/schemas/Uinteger'</w:t>
      </w:r>
    </w:p>
    <w:p w14:paraId="3815B9FD" w14:textId="77777777" w:rsidR="007B1F66" w:rsidRDefault="007B1F66" w:rsidP="007B1F66">
      <w:pPr>
        <w:pStyle w:val="PL"/>
      </w:pPr>
      <w:r>
        <w:t xml:space="preserve">        confidence:</w:t>
      </w:r>
    </w:p>
    <w:p w14:paraId="348CEE8F" w14:textId="77777777" w:rsidR="007B1F66" w:rsidRDefault="007B1F66" w:rsidP="007B1F66">
      <w:pPr>
        <w:pStyle w:val="PL"/>
      </w:pPr>
      <w:r>
        <w:t xml:space="preserve">          $ref: 'TS29571_CommonData.yaml#/components/schemas/Uinteger'</w:t>
      </w:r>
    </w:p>
    <w:p w14:paraId="1DA8C103" w14:textId="77777777" w:rsidR="007B1F66" w:rsidRDefault="007B1F66" w:rsidP="007B1F66">
      <w:pPr>
        <w:pStyle w:val="PL"/>
      </w:pPr>
      <w:r>
        <w:t xml:space="preserve">      required:</w:t>
      </w:r>
    </w:p>
    <w:p w14:paraId="6E015A7E" w14:textId="77777777" w:rsidR="007B1F66" w:rsidRDefault="007B1F66" w:rsidP="007B1F66">
      <w:pPr>
        <w:pStyle w:val="PL"/>
      </w:pPr>
      <w:r>
        <w:t xml:space="preserve">        - tsStart</w:t>
      </w:r>
    </w:p>
    <w:p w14:paraId="44F97BC6" w14:textId="77777777" w:rsidR="007B1F66" w:rsidRDefault="007B1F66" w:rsidP="007B1F66">
      <w:pPr>
        <w:pStyle w:val="PL"/>
      </w:pPr>
      <w:r>
        <w:t xml:space="preserve">        - tsDuration</w:t>
      </w:r>
    </w:p>
    <w:p w14:paraId="320E3944" w14:textId="77777777" w:rsidR="007B1F66" w:rsidRDefault="007B1F66" w:rsidP="007B1F66">
      <w:pPr>
        <w:pStyle w:val="PL"/>
      </w:pPr>
      <w:r>
        <w:t xml:space="preserve">      anyOf:</w:t>
      </w:r>
    </w:p>
    <w:p w14:paraId="66B7B37A" w14:textId="77777777" w:rsidR="007B1F66" w:rsidRDefault="007B1F66" w:rsidP="007B1F66">
      <w:pPr>
        <w:pStyle w:val="PL"/>
      </w:pPr>
      <w:r>
        <w:t xml:space="preserve">        - required: [rssi]</w:t>
      </w:r>
    </w:p>
    <w:p w14:paraId="306D3DFE" w14:textId="77777777" w:rsidR="007B1F66" w:rsidRDefault="007B1F66" w:rsidP="007B1F66">
      <w:pPr>
        <w:pStyle w:val="PL"/>
      </w:pPr>
      <w:r>
        <w:t xml:space="preserve">        - required: [rtt]</w:t>
      </w:r>
    </w:p>
    <w:p w14:paraId="69EFF79D" w14:textId="77777777" w:rsidR="007B1F66" w:rsidRDefault="007B1F66" w:rsidP="007B1F66">
      <w:pPr>
        <w:pStyle w:val="PL"/>
      </w:pPr>
      <w:r>
        <w:t xml:space="preserve">        - required: [trafficInfo]</w:t>
      </w:r>
    </w:p>
    <w:p w14:paraId="35FB20AC" w14:textId="77777777" w:rsidR="007B1F66" w:rsidRDefault="007B1F66" w:rsidP="007B1F66">
      <w:pPr>
        <w:pStyle w:val="PL"/>
      </w:pPr>
      <w:r>
        <w:t xml:space="preserve">        - required: [numberOfUes]</w:t>
      </w:r>
    </w:p>
    <w:p w14:paraId="7E2129C4" w14:textId="77777777" w:rsidR="007B1F66" w:rsidRDefault="007B1F66" w:rsidP="007B1F66">
      <w:pPr>
        <w:pStyle w:val="PL"/>
      </w:pPr>
    </w:p>
    <w:p w14:paraId="594C48C0" w14:textId="77777777" w:rsidR="007B1F66" w:rsidRDefault="007B1F66" w:rsidP="007B1F66">
      <w:pPr>
        <w:pStyle w:val="PL"/>
      </w:pPr>
      <w:r>
        <w:t xml:space="preserve">    TrafficInformation:</w:t>
      </w:r>
    </w:p>
    <w:p w14:paraId="5E8FD407" w14:textId="77777777" w:rsidR="007B1F66" w:rsidRDefault="007B1F66" w:rsidP="007B1F66">
      <w:pPr>
        <w:pStyle w:val="PL"/>
      </w:pPr>
      <w:r>
        <w:t xml:space="preserve">      description: Traffic information including UL/DL data rate and/or Traffic volume.</w:t>
      </w:r>
    </w:p>
    <w:p w14:paraId="4EC5E80F" w14:textId="77777777" w:rsidR="007B1F66" w:rsidRDefault="007B1F66" w:rsidP="007B1F66">
      <w:pPr>
        <w:pStyle w:val="PL"/>
      </w:pPr>
      <w:r>
        <w:t xml:space="preserve">      type: object</w:t>
      </w:r>
    </w:p>
    <w:p w14:paraId="19646749" w14:textId="77777777" w:rsidR="007B1F66" w:rsidRDefault="007B1F66" w:rsidP="007B1F66">
      <w:pPr>
        <w:pStyle w:val="PL"/>
      </w:pPr>
      <w:r>
        <w:t xml:space="preserve">      properties:</w:t>
      </w:r>
    </w:p>
    <w:p w14:paraId="3BDB1B36" w14:textId="77777777" w:rsidR="007B1F66" w:rsidRDefault="007B1F66" w:rsidP="007B1F66">
      <w:pPr>
        <w:pStyle w:val="PL"/>
      </w:pPr>
      <w:r>
        <w:t xml:space="preserve">        uplinkRate:</w:t>
      </w:r>
    </w:p>
    <w:p w14:paraId="5FAFA93A" w14:textId="77777777" w:rsidR="007B1F66" w:rsidRDefault="007B1F66" w:rsidP="007B1F66">
      <w:pPr>
        <w:pStyle w:val="PL"/>
      </w:pPr>
      <w:r>
        <w:t xml:space="preserve">          $ref: 'TS29571_CommonData.yaml#/components/schemas/BitRate'</w:t>
      </w:r>
    </w:p>
    <w:p w14:paraId="70FC0244" w14:textId="77777777" w:rsidR="007B1F66" w:rsidRDefault="007B1F66" w:rsidP="007B1F66">
      <w:pPr>
        <w:pStyle w:val="PL"/>
      </w:pPr>
      <w:r>
        <w:t xml:space="preserve">        downlinkRate:</w:t>
      </w:r>
    </w:p>
    <w:p w14:paraId="0EEFCFA3" w14:textId="77777777" w:rsidR="007B1F66" w:rsidRDefault="007B1F66" w:rsidP="007B1F66">
      <w:pPr>
        <w:pStyle w:val="PL"/>
      </w:pPr>
      <w:r>
        <w:t xml:space="preserve">          $ref: 'TS29571_CommonData.yaml#/components/schemas/BitRate'</w:t>
      </w:r>
    </w:p>
    <w:p w14:paraId="20FD471B" w14:textId="77777777" w:rsidR="007B1F66" w:rsidRDefault="007B1F66" w:rsidP="007B1F66">
      <w:pPr>
        <w:pStyle w:val="PL"/>
      </w:pPr>
      <w:r>
        <w:t xml:space="preserve">        uplinkVolume:</w:t>
      </w:r>
    </w:p>
    <w:p w14:paraId="2F9D94B3" w14:textId="77777777" w:rsidR="007B1F66" w:rsidRDefault="007B1F66" w:rsidP="007B1F66">
      <w:pPr>
        <w:pStyle w:val="PL"/>
      </w:pPr>
      <w:r>
        <w:t xml:space="preserve">          $ref: 'TS29122_CommonData.yaml#/components/schemas/Volume'</w:t>
      </w:r>
    </w:p>
    <w:p w14:paraId="4B5E7237" w14:textId="77777777" w:rsidR="007B1F66" w:rsidRDefault="007B1F66" w:rsidP="007B1F66">
      <w:pPr>
        <w:pStyle w:val="PL"/>
      </w:pPr>
      <w:r>
        <w:t xml:space="preserve">        downlinkVolume:</w:t>
      </w:r>
    </w:p>
    <w:p w14:paraId="015083FF" w14:textId="77777777" w:rsidR="007B1F66" w:rsidRDefault="007B1F66" w:rsidP="007B1F66">
      <w:pPr>
        <w:pStyle w:val="PL"/>
      </w:pPr>
      <w:r>
        <w:t xml:space="preserve">          $ref: 'TS29122_CommonData.yaml#/components/schemas/Volume'</w:t>
      </w:r>
    </w:p>
    <w:p w14:paraId="08E48337" w14:textId="77777777" w:rsidR="007B1F66" w:rsidRDefault="007B1F66" w:rsidP="007B1F66">
      <w:pPr>
        <w:pStyle w:val="PL"/>
      </w:pPr>
      <w:r>
        <w:t xml:space="preserve">        totalVolume:</w:t>
      </w:r>
    </w:p>
    <w:p w14:paraId="418A8396" w14:textId="77777777" w:rsidR="007B1F66" w:rsidRDefault="007B1F66" w:rsidP="007B1F66">
      <w:pPr>
        <w:pStyle w:val="PL"/>
      </w:pPr>
      <w:r>
        <w:t xml:space="preserve">          $ref: 'TS29122_CommonData.yaml#/components/schemas/Volume'</w:t>
      </w:r>
    </w:p>
    <w:p w14:paraId="79E6F615" w14:textId="77777777" w:rsidR="007B1F66" w:rsidRDefault="007B1F66" w:rsidP="007B1F66">
      <w:pPr>
        <w:pStyle w:val="PL"/>
      </w:pPr>
      <w:r>
        <w:t xml:space="preserve">      anyOf:</w:t>
      </w:r>
    </w:p>
    <w:p w14:paraId="2C7B6B08" w14:textId="77777777" w:rsidR="007B1F66" w:rsidRDefault="007B1F66" w:rsidP="007B1F66">
      <w:pPr>
        <w:pStyle w:val="PL"/>
      </w:pPr>
      <w:r>
        <w:t xml:space="preserve">        - required: [uplinkRate]</w:t>
      </w:r>
    </w:p>
    <w:p w14:paraId="15C5DEDC" w14:textId="77777777" w:rsidR="007B1F66" w:rsidRDefault="007B1F66" w:rsidP="007B1F66">
      <w:pPr>
        <w:pStyle w:val="PL"/>
      </w:pPr>
      <w:r>
        <w:t xml:space="preserve">        - required: [downlinkRate]</w:t>
      </w:r>
    </w:p>
    <w:p w14:paraId="6303664D" w14:textId="77777777" w:rsidR="007B1F66" w:rsidRDefault="007B1F66" w:rsidP="007B1F66">
      <w:pPr>
        <w:pStyle w:val="PL"/>
      </w:pPr>
      <w:r>
        <w:t xml:space="preserve">        - required: [uplinkVolume]</w:t>
      </w:r>
    </w:p>
    <w:p w14:paraId="147883A6" w14:textId="77777777" w:rsidR="007B1F66" w:rsidRDefault="007B1F66" w:rsidP="007B1F66">
      <w:pPr>
        <w:pStyle w:val="PL"/>
      </w:pPr>
      <w:r>
        <w:t xml:space="preserve">        - required: [downlinkVolume]</w:t>
      </w:r>
    </w:p>
    <w:p w14:paraId="6E5F2B74" w14:textId="77777777" w:rsidR="007B1F66" w:rsidRDefault="007B1F66" w:rsidP="007B1F66">
      <w:pPr>
        <w:pStyle w:val="PL"/>
      </w:pPr>
      <w:r>
        <w:t xml:space="preserve">        - required: [totalVolume]</w:t>
      </w:r>
    </w:p>
    <w:p w14:paraId="5412EB2A" w14:textId="77777777" w:rsidR="007B1F66" w:rsidRDefault="007B1F66" w:rsidP="007B1F66">
      <w:pPr>
        <w:pStyle w:val="PL"/>
      </w:pPr>
    </w:p>
    <w:p w14:paraId="74D484FE" w14:textId="77777777" w:rsidR="007B1F66" w:rsidRDefault="007B1F66" w:rsidP="007B1F66">
      <w:pPr>
        <w:pStyle w:val="PL"/>
      </w:pPr>
      <w:r>
        <w:t xml:space="preserve">    AppListForUeComm:</w:t>
      </w:r>
    </w:p>
    <w:p w14:paraId="17FF0334" w14:textId="77777777" w:rsidR="007B1F66" w:rsidRDefault="007B1F66" w:rsidP="007B1F66">
      <w:pPr>
        <w:pStyle w:val="PL"/>
      </w:pPr>
      <w:r>
        <w:t xml:space="preserve">      description: </w:t>
      </w:r>
      <w:r>
        <w:rPr>
          <w:lang w:eastAsia="zh-CN"/>
        </w:rPr>
        <w:t>Represents the analytics of the application list used by UE.</w:t>
      </w:r>
    </w:p>
    <w:p w14:paraId="2D2AB058" w14:textId="77777777" w:rsidR="007B1F66" w:rsidRDefault="007B1F66" w:rsidP="007B1F66">
      <w:pPr>
        <w:pStyle w:val="PL"/>
      </w:pPr>
      <w:r>
        <w:t xml:space="preserve">      type: object</w:t>
      </w:r>
    </w:p>
    <w:p w14:paraId="59BBDA43" w14:textId="77777777" w:rsidR="007B1F66" w:rsidRDefault="007B1F66" w:rsidP="007B1F66">
      <w:pPr>
        <w:pStyle w:val="PL"/>
      </w:pPr>
      <w:r>
        <w:t xml:space="preserve">      properties:</w:t>
      </w:r>
    </w:p>
    <w:p w14:paraId="16B12252" w14:textId="77777777" w:rsidR="007B1F66" w:rsidRDefault="007B1F66" w:rsidP="007B1F66">
      <w:pPr>
        <w:pStyle w:val="PL"/>
      </w:pPr>
      <w:r>
        <w:t xml:space="preserve">        </w:t>
      </w:r>
      <w:r>
        <w:rPr>
          <w:lang w:eastAsia="zh-CN"/>
        </w:rPr>
        <w:t>appId</w:t>
      </w:r>
      <w:r>
        <w:t>:</w:t>
      </w:r>
    </w:p>
    <w:p w14:paraId="247E5F6F" w14:textId="77777777" w:rsidR="007B1F66" w:rsidRDefault="007B1F66" w:rsidP="007B1F66">
      <w:pPr>
        <w:pStyle w:val="PL"/>
      </w:pPr>
      <w:r>
        <w:t xml:space="preserve">          $ref: 'TS29571_CommonData.yaml#/components/schemas/ApplicationId'</w:t>
      </w:r>
    </w:p>
    <w:p w14:paraId="1F1FEF48" w14:textId="77777777" w:rsidR="007B1F66" w:rsidRDefault="007B1F66" w:rsidP="007B1F66">
      <w:pPr>
        <w:pStyle w:val="PL"/>
      </w:pPr>
      <w:r>
        <w:t xml:space="preserve">        startTime:</w:t>
      </w:r>
    </w:p>
    <w:p w14:paraId="272B5B59" w14:textId="77777777" w:rsidR="007B1F66" w:rsidRDefault="007B1F66" w:rsidP="007B1F66">
      <w:pPr>
        <w:pStyle w:val="PL"/>
      </w:pPr>
      <w:r>
        <w:t xml:space="preserve">          $ref: 'TS29571_CommonData.yaml#/components/schemas/DateTime'</w:t>
      </w:r>
    </w:p>
    <w:p w14:paraId="455C3608" w14:textId="77777777" w:rsidR="007B1F66" w:rsidRDefault="007B1F66" w:rsidP="007B1F66">
      <w:pPr>
        <w:pStyle w:val="PL"/>
      </w:pPr>
      <w:r>
        <w:t xml:space="preserve">        </w:t>
      </w:r>
      <w:r>
        <w:rPr>
          <w:lang w:eastAsia="zh-CN"/>
        </w:rPr>
        <w:t>appDur</w:t>
      </w:r>
      <w:r>
        <w:t>:</w:t>
      </w:r>
    </w:p>
    <w:p w14:paraId="7D919C6E" w14:textId="77777777" w:rsidR="007B1F66" w:rsidRDefault="007B1F66" w:rsidP="007B1F66">
      <w:pPr>
        <w:pStyle w:val="PL"/>
      </w:pPr>
      <w:r>
        <w:t xml:space="preserve">          $ref: 'TS29571_CommonData.yaml#/components/schemas/DurationSec'</w:t>
      </w:r>
    </w:p>
    <w:p w14:paraId="562B2BC2" w14:textId="77777777" w:rsidR="007B1F66" w:rsidRDefault="007B1F66" w:rsidP="007B1F66">
      <w:pPr>
        <w:pStyle w:val="PL"/>
      </w:pPr>
      <w:r>
        <w:t xml:space="preserve">        </w:t>
      </w:r>
      <w:r>
        <w:rPr>
          <w:lang w:eastAsia="zh-CN"/>
        </w:rPr>
        <w:t>occurRatio</w:t>
      </w:r>
      <w:r>
        <w:t>:</w:t>
      </w:r>
    </w:p>
    <w:p w14:paraId="513A9ECC" w14:textId="77777777" w:rsidR="007B1F66" w:rsidRDefault="007B1F66" w:rsidP="007B1F66">
      <w:pPr>
        <w:pStyle w:val="PL"/>
      </w:pPr>
      <w:r>
        <w:t xml:space="preserve">          $ref: 'TS29571_CommonData.yaml#/components/schemas/SamplingRatio'</w:t>
      </w:r>
    </w:p>
    <w:p w14:paraId="50EAD279" w14:textId="77777777" w:rsidR="007B1F66" w:rsidRDefault="007B1F66" w:rsidP="007B1F66">
      <w:pPr>
        <w:pStyle w:val="PL"/>
      </w:pPr>
      <w:r>
        <w:t xml:space="preserve">        </w:t>
      </w:r>
      <w:r>
        <w:rPr>
          <w:lang w:eastAsia="zh-CN"/>
        </w:rPr>
        <w:t>spatialValidity</w:t>
      </w:r>
      <w:r>
        <w:t>:</w:t>
      </w:r>
    </w:p>
    <w:p w14:paraId="5B99480B" w14:textId="77777777" w:rsidR="007B1F66" w:rsidRDefault="007B1F66" w:rsidP="007B1F66">
      <w:pPr>
        <w:pStyle w:val="PL"/>
      </w:pPr>
      <w:r>
        <w:t xml:space="preserve">          $ref: 'TS29554_Npcf_BDTPolicyControl.yaml#/components/schemas/NetworkAreaInfo'</w:t>
      </w:r>
    </w:p>
    <w:p w14:paraId="226DB0E7" w14:textId="77777777" w:rsidR="007B1F66" w:rsidRDefault="007B1F66" w:rsidP="007B1F66">
      <w:pPr>
        <w:pStyle w:val="PL"/>
      </w:pPr>
      <w:r>
        <w:t xml:space="preserve">      required:</w:t>
      </w:r>
    </w:p>
    <w:p w14:paraId="65285EC3" w14:textId="77777777" w:rsidR="007B1F66" w:rsidRDefault="007B1F66" w:rsidP="007B1F66">
      <w:pPr>
        <w:pStyle w:val="PL"/>
      </w:pPr>
      <w:r>
        <w:t xml:space="preserve">        - </w:t>
      </w:r>
      <w:r>
        <w:rPr>
          <w:lang w:eastAsia="zh-CN"/>
        </w:rPr>
        <w:t>appId</w:t>
      </w:r>
    </w:p>
    <w:p w14:paraId="58C85EAB" w14:textId="77777777" w:rsidR="007B1F66" w:rsidRDefault="007B1F66" w:rsidP="007B1F66">
      <w:pPr>
        <w:pStyle w:val="PL"/>
      </w:pPr>
    </w:p>
    <w:p w14:paraId="19E49B51" w14:textId="77777777" w:rsidR="007B1F66" w:rsidRDefault="007B1F66" w:rsidP="007B1F66">
      <w:pPr>
        <w:pStyle w:val="PL"/>
      </w:pPr>
      <w:r>
        <w:t xml:space="preserve">    </w:t>
      </w:r>
      <w:r>
        <w:rPr>
          <w:lang w:eastAsia="zh-CN"/>
        </w:rPr>
        <w:t>SessInactTimer</w:t>
      </w:r>
      <w:r>
        <w:t>ForUeComm:</w:t>
      </w:r>
    </w:p>
    <w:p w14:paraId="72273A0E" w14:textId="77777777" w:rsidR="007B1F66" w:rsidRDefault="007B1F66" w:rsidP="007B1F66">
      <w:pPr>
        <w:pStyle w:val="PL"/>
      </w:pPr>
      <w:r>
        <w:t xml:space="preserve">      description: </w:t>
      </w:r>
      <w:r>
        <w:rPr>
          <w:lang w:eastAsia="zh-CN"/>
        </w:rPr>
        <w:t>Represents the N4 Session inactivity timer.</w:t>
      </w:r>
    </w:p>
    <w:p w14:paraId="65EB1DCD" w14:textId="77777777" w:rsidR="007B1F66" w:rsidRDefault="007B1F66" w:rsidP="007B1F66">
      <w:pPr>
        <w:pStyle w:val="PL"/>
      </w:pPr>
      <w:r>
        <w:t xml:space="preserve">      type: object</w:t>
      </w:r>
    </w:p>
    <w:p w14:paraId="07E31EE9" w14:textId="77777777" w:rsidR="007B1F66" w:rsidRDefault="007B1F66" w:rsidP="007B1F66">
      <w:pPr>
        <w:pStyle w:val="PL"/>
      </w:pPr>
      <w:r>
        <w:t xml:space="preserve">      properties:</w:t>
      </w:r>
    </w:p>
    <w:p w14:paraId="2F259787" w14:textId="77777777" w:rsidR="007B1F66" w:rsidRDefault="007B1F66" w:rsidP="007B1F66">
      <w:pPr>
        <w:pStyle w:val="PL"/>
      </w:pPr>
      <w:r>
        <w:lastRenderedPageBreak/>
        <w:t xml:space="preserve">        </w:t>
      </w:r>
      <w:r>
        <w:rPr>
          <w:lang w:eastAsia="zh-CN"/>
        </w:rPr>
        <w:t>n4SessId</w:t>
      </w:r>
      <w:r>
        <w:t>:</w:t>
      </w:r>
    </w:p>
    <w:p w14:paraId="5032E970" w14:textId="77777777" w:rsidR="007B1F66" w:rsidRDefault="007B1F66" w:rsidP="007B1F66">
      <w:pPr>
        <w:pStyle w:val="PL"/>
      </w:pPr>
      <w:r>
        <w:t xml:space="preserve">          $ref: 'TS29571_CommonData.yaml#/components/schemas/PduSessionId'</w:t>
      </w:r>
    </w:p>
    <w:p w14:paraId="4C324DE5" w14:textId="77777777" w:rsidR="007B1F66" w:rsidRDefault="007B1F66" w:rsidP="007B1F66">
      <w:pPr>
        <w:pStyle w:val="PL"/>
      </w:pPr>
      <w:r>
        <w:t xml:space="preserve">        sessInactiveTimer:</w:t>
      </w:r>
    </w:p>
    <w:p w14:paraId="40E32CB9" w14:textId="77777777" w:rsidR="007B1F66" w:rsidRDefault="007B1F66" w:rsidP="007B1F66">
      <w:pPr>
        <w:pStyle w:val="PL"/>
      </w:pPr>
      <w:r>
        <w:t xml:space="preserve">          $ref: 'TS29571_CommonData.yaml#/components/schemas/DurationSec'</w:t>
      </w:r>
    </w:p>
    <w:p w14:paraId="66378993" w14:textId="77777777" w:rsidR="007B1F66" w:rsidRDefault="007B1F66" w:rsidP="007B1F66">
      <w:pPr>
        <w:pStyle w:val="PL"/>
      </w:pPr>
      <w:r>
        <w:t xml:space="preserve">      required:</w:t>
      </w:r>
    </w:p>
    <w:p w14:paraId="7BA5BA78" w14:textId="77777777" w:rsidR="007B1F66" w:rsidRDefault="007B1F66" w:rsidP="007B1F66">
      <w:pPr>
        <w:pStyle w:val="PL"/>
      </w:pPr>
      <w:r>
        <w:t xml:space="preserve">        - </w:t>
      </w:r>
      <w:r>
        <w:rPr>
          <w:rFonts w:hint="eastAsia"/>
          <w:lang w:eastAsia="zh-CN"/>
        </w:rPr>
        <w:t>n</w:t>
      </w:r>
      <w:r>
        <w:rPr>
          <w:lang w:eastAsia="zh-CN"/>
        </w:rPr>
        <w:t>4SessId</w:t>
      </w:r>
    </w:p>
    <w:p w14:paraId="1FEF8748" w14:textId="77777777" w:rsidR="007B1F66" w:rsidRDefault="007B1F66" w:rsidP="007B1F66">
      <w:pPr>
        <w:pStyle w:val="PL"/>
      </w:pPr>
      <w:r>
        <w:t xml:space="preserve">        - sessInactiveTimer</w:t>
      </w:r>
    </w:p>
    <w:p w14:paraId="43258808" w14:textId="77777777" w:rsidR="007B1F66" w:rsidRDefault="007B1F66" w:rsidP="007B1F66">
      <w:pPr>
        <w:pStyle w:val="PL"/>
      </w:pPr>
    </w:p>
    <w:p w14:paraId="11E08190" w14:textId="77777777" w:rsidR="007B1F66" w:rsidRDefault="007B1F66" w:rsidP="007B1F66">
      <w:pPr>
        <w:pStyle w:val="PL"/>
      </w:pPr>
      <w:r>
        <w:t xml:space="preserve">    </w:t>
      </w:r>
      <w:r>
        <w:rPr>
          <w:rFonts w:eastAsia="等线"/>
        </w:rPr>
        <w:t>DnPerformanceReq</w:t>
      </w:r>
      <w:r>
        <w:t>:</w:t>
      </w:r>
    </w:p>
    <w:p w14:paraId="6CD71EF1" w14:textId="77777777" w:rsidR="007B1F66" w:rsidRDefault="007B1F66" w:rsidP="007B1F66">
      <w:pPr>
        <w:pStyle w:val="PL"/>
      </w:pPr>
      <w:r>
        <w:t xml:space="preserve">      description: Represents other DN performance analytics requirements.</w:t>
      </w:r>
    </w:p>
    <w:p w14:paraId="13CAF525" w14:textId="77777777" w:rsidR="007B1F66" w:rsidRDefault="007B1F66" w:rsidP="007B1F66">
      <w:pPr>
        <w:pStyle w:val="PL"/>
      </w:pPr>
      <w:r>
        <w:t xml:space="preserve">      type: object</w:t>
      </w:r>
    </w:p>
    <w:p w14:paraId="6C2B4E00" w14:textId="77777777" w:rsidR="007B1F66" w:rsidRDefault="007B1F66" w:rsidP="007B1F66">
      <w:pPr>
        <w:pStyle w:val="PL"/>
      </w:pPr>
      <w:r>
        <w:t xml:space="preserve">      properties:</w:t>
      </w:r>
    </w:p>
    <w:p w14:paraId="545C53BB" w14:textId="77777777" w:rsidR="007B1F66" w:rsidRDefault="007B1F66" w:rsidP="007B1F66">
      <w:pPr>
        <w:pStyle w:val="PL"/>
      </w:pPr>
      <w:r>
        <w:t xml:space="preserve">        </w:t>
      </w:r>
      <w:r>
        <w:rPr>
          <w:lang w:eastAsia="zh-CN"/>
        </w:rPr>
        <w:t>dnPerfOrderCriter</w:t>
      </w:r>
      <w:r>
        <w:t>:</w:t>
      </w:r>
    </w:p>
    <w:p w14:paraId="7504FEFA" w14:textId="77777777" w:rsidR="007B1F66" w:rsidRDefault="007B1F66" w:rsidP="007B1F66">
      <w:pPr>
        <w:pStyle w:val="PL"/>
      </w:pPr>
      <w:r>
        <w:t xml:space="preserve">          $ref: '#/components/schemas/</w:t>
      </w:r>
      <w:r>
        <w:rPr>
          <w:lang w:eastAsia="zh-CN"/>
        </w:rPr>
        <w:t>DnPerfOrderingCriterion</w:t>
      </w:r>
      <w:r>
        <w:t>'</w:t>
      </w:r>
    </w:p>
    <w:p w14:paraId="5BB6B90D" w14:textId="77777777" w:rsidR="007B1F66" w:rsidRDefault="007B1F66" w:rsidP="007B1F66">
      <w:pPr>
        <w:pStyle w:val="PL"/>
      </w:pPr>
      <w:r>
        <w:t xml:space="preserve">        order:</w:t>
      </w:r>
    </w:p>
    <w:p w14:paraId="0BE607DC" w14:textId="77777777" w:rsidR="007B1F66" w:rsidRDefault="007B1F66" w:rsidP="007B1F66">
      <w:pPr>
        <w:pStyle w:val="PL"/>
      </w:pPr>
      <w:r>
        <w:t xml:space="preserve">          $ref: '#/components/schemas/MatchingDirection'</w:t>
      </w:r>
    </w:p>
    <w:p w14:paraId="12C83820" w14:textId="77777777" w:rsidR="007B1F66" w:rsidRDefault="007B1F66" w:rsidP="007B1F66">
      <w:pPr>
        <w:pStyle w:val="PL"/>
      </w:pPr>
      <w:r>
        <w:t xml:space="preserve">        reportThresholds:</w:t>
      </w:r>
    </w:p>
    <w:p w14:paraId="261DD5C1" w14:textId="77777777" w:rsidR="007B1F66" w:rsidRDefault="007B1F66" w:rsidP="007B1F66">
      <w:pPr>
        <w:pStyle w:val="PL"/>
      </w:pPr>
      <w:r>
        <w:t xml:space="preserve">          type: array</w:t>
      </w:r>
    </w:p>
    <w:p w14:paraId="619E1471" w14:textId="77777777" w:rsidR="007B1F66" w:rsidRDefault="007B1F66" w:rsidP="007B1F66">
      <w:pPr>
        <w:pStyle w:val="PL"/>
      </w:pPr>
      <w:r>
        <w:t xml:space="preserve">          items:</w:t>
      </w:r>
    </w:p>
    <w:p w14:paraId="08833042" w14:textId="77777777" w:rsidR="007B1F66" w:rsidRDefault="007B1F66" w:rsidP="007B1F66">
      <w:pPr>
        <w:pStyle w:val="PL"/>
      </w:pPr>
      <w:r>
        <w:t xml:space="preserve">            $ref: '#/components/schemas/ThresholdLevel'</w:t>
      </w:r>
    </w:p>
    <w:p w14:paraId="2BDF1B76" w14:textId="77777777" w:rsidR="007B1F66" w:rsidRDefault="007B1F66" w:rsidP="007B1F66">
      <w:pPr>
        <w:pStyle w:val="PL"/>
      </w:pPr>
      <w:r>
        <w:t xml:space="preserve">          minItems: 1</w:t>
      </w:r>
    </w:p>
    <w:p w14:paraId="292D3C49" w14:textId="77777777" w:rsidR="007B1F66" w:rsidRDefault="007B1F66" w:rsidP="007B1F66">
      <w:pPr>
        <w:pStyle w:val="PL"/>
      </w:pPr>
    </w:p>
    <w:p w14:paraId="476E7BC2" w14:textId="77777777" w:rsidR="007B1F66" w:rsidRDefault="007B1F66" w:rsidP="007B1F66">
      <w:pPr>
        <w:pStyle w:val="PL"/>
      </w:pPr>
      <w:r>
        <w:t xml:space="preserve">    RatFreqInformation:</w:t>
      </w:r>
    </w:p>
    <w:p w14:paraId="748EA700" w14:textId="77777777" w:rsidR="007B1F66" w:rsidRDefault="007B1F66" w:rsidP="007B1F66">
      <w:pPr>
        <w:pStyle w:val="PL"/>
      </w:pPr>
      <w:r>
        <w:t xml:space="preserve">      description: Represents the RAT type and/or Frequency information.</w:t>
      </w:r>
    </w:p>
    <w:p w14:paraId="1FA9AFED" w14:textId="77777777" w:rsidR="007B1F66" w:rsidRDefault="007B1F66" w:rsidP="007B1F66">
      <w:pPr>
        <w:pStyle w:val="PL"/>
      </w:pPr>
      <w:r>
        <w:t xml:space="preserve">      type: object</w:t>
      </w:r>
    </w:p>
    <w:p w14:paraId="4BCED390" w14:textId="77777777" w:rsidR="007B1F66" w:rsidRDefault="007B1F66" w:rsidP="007B1F66">
      <w:pPr>
        <w:pStyle w:val="PL"/>
      </w:pPr>
      <w:r>
        <w:t xml:space="preserve">      properties:</w:t>
      </w:r>
    </w:p>
    <w:p w14:paraId="58972B8E" w14:textId="77777777" w:rsidR="007B1F66" w:rsidRDefault="007B1F66" w:rsidP="007B1F66">
      <w:pPr>
        <w:pStyle w:val="PL"/>
      </w:pPr>
      <w:r>
        <w:t xml:space="preserve">        allFreq:</w:t>
      </w:r>
    </w:p>
    <w:p w14:paraId="3A6EC42C" w14:textId="77777777" w:rsidR="007B1F66" w:rsidRDefault="007B1F66" w:rsidP="007B1F66">
      <w:pPr>
        <w:pStyle w:val="PL"/>
      </w:pPr>
      <w:r>
        <w:t xml:space="preserve">          type: boolean</w:t>
      </w:r>
    </w:p>
    <w:p w14:paraId="4668A0CE" w14:textId="77777777" w:rsidR="007B1F66" w:rsidRDefault="007B1F66" w:rsidP="007B1F66">
      <w:pPr>
        <w:pStyle w:val="PL"/>
      </w:pPr>
      <w:r>
        <w:t xml:space="preserve">          description: &gt;</w:t>
      </w:r>
    </w:p>
    <w:p w14:paraId="36EDC9FD" w14:textId="77777777" w:rsidR="007B1F66" w:rsidRDefault="007B1F66" w:rsidP="007B1F66">
      <w:pPr>
        <w:pStyle w:val="PL"/>
      </w:pPr>
      <w:r>
        <w:t xml:space="preserve">            Set to "true" to indicate to handle all the frequencies the NWDAF received, otherwise</w:t>
      </w:r>
    </w:p>
    <w:p w14:paraId="5B6ACFDE" w14:textId="77777777" w:rsidR="007B1F66" w:rsidRDefault="007B1F66" w:rsidP="007B1F66">
      <w:pPr>
        <w:pStyle w:val="PL"/>
      </w:pPr>
      <w:r>
        <w:t xml:space="preserve">            set to "false" or omit. The "allFreq" attribute and the "freq" attribute are mutually</w:t>
      </w:r>
    </w:p>
    <w:p w14:paraId="2BB55323" w14:textId="77777777" w:rsidR="007B1F66" w:rsidRDefault="007B1F66" w:rsidP="007B1F66">
      <w:pPr>
        <w:pStyle w:val="PL"/>
      </w:pPr>
      <w:r>
        <w:t xml:space="preserve">            exclusive.</w:t>
      </w:r>
    </w:p>
    <w:p w14:paraId="6643373C" w14:textId="77777777" w:rsidR="007B1F66" w:rsidRDefault="007B1F66" w:rsidP="007B1F66">
      <w:pPr>
        <w:pStyle w:val="PL"/>
      </w:pPr>
      <w:r>
        <w:t xml:space="preserve">        allRat:</w:t>
      </w:r>
    </w:p>
    <w:p w14:paraId="3BAAEA9D" w14:textId="77777777" w:rsidR="007B1F66" w:rsidRDefault="007B1F66" w:rsidP="007B1F66">
      <w:pPr>
        <w:pStyle w:val="PL"/>
      </w:pPr>
      <w:r>
        <w:t xml:space="preserve">          type: boolean</w:t>
      </w:r>
    </w:p>
    <w:p w14:paraId="26F75F81" w14:textId="77777777" w:rsidR="007B1F66" w:rsidRDefault="007B1F66" w:rsidP="007B1F66">
      <w:pPr>
        <w:pStyle w:val="PL"/>
        <w:rPr>
          <w:rFonts w:cs="Courier New"/>
          <w:szCs w:val="16"/>
        </w:rPr>
      </w:pPr>
      <w:r>
        <w:rPr>
          <w:rFonts w:cs="Courier New"/>
          <w:szCs w:val="16"/>
        </w:rPr>
        <w:t xml:space="preserve">          description: &gt;</w:t>
      </w:r>
    </w:p>
    <w:p w14:paraId="7B17A2DD" w14:textId="77777777" w:rsidR="007B1F66" w:rsidRDefault="007B1F66" w:rsidP="007B1F66">
      <w:pPr>
        <w:pStyle w:val="PL"/>
        <w:rPr>
          <w:rFonts w:cs="Courier New"/>
          <w:szCs w:val="16"/>
        </w:rPr>
      </w:pPr>
      <w:r>
        <w:rPr>
          <w:rFonts w:cs="Courier New"/>
          <w:szCs w:val="16"/>
        </w:rPr>
        <w:t xml:space="preserve">            Set to "true" to indicate to handle all the RAT Types the NWDAF received, otherwise</w:t>
      </w:r>
    </w:p>
    <w:p w14:paraId="54CFF1AB" w14:textId="77777777" w:rsidR="007B1F66" w:rsidRDefault="007B1F66" w:rsidP="007B1F66">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487710DA" w14:textId="77777777" w:rsidR="007B1F66" w:rsidRDefault="007B1F66" w:rsidP="007B1F66">
      <w:pPr>
        <w:pStyle w:val="PL"/>
        <w:rPr>
          <w:rFonts w:cs="Courier New"/>
          <w:szCs w:val="16"/>
        </w:rPr>
      </w:pPr>
      <w:r>
        <w:rPr>
          <w:rFonts w:cs="Courier New"/>
          <w:szCs w:val="16"/>
        </w:rPr>
        <w:t xml:space="preserve">            exclusive.</w:t>
      </w:r>
    </w:p>
    <w:p w14:paraId="1ACE4BF8" w14:textId="77777777" w:rsidR="007B1F66" w:rsidRDefault="007B1F66" w:rsidP="007B1F66">
      <w:pPr>
        <w:pStyle w:val="PL"/>
        <w:rPr>
          <w:rFonts w:cs="Courier New"/>
          <w:szCs w:val="16"/>
        </w:rPr>
      </w:pPr>
      <w:r>
        <w:rPr>
          <w:rFonts w:cs="Courier New"/>
          <w:szCs w:val="16"/>
        </w:rPr>
        <w:t xml:space="preserve">        freq:</w:t>
      </w:r>
    </w:p>
    <w:p w14:paraId="77453B96" w14:textId="77777777" w:rsidR="007B1F66" w:rsidRDefault="007B1F66" w:rsidP="007B1F66">
      <w:pPr>
        <w:pStyle w:val="PL"/>
        <w:rPr>
          <w:rFonts w:cs="Courier New"/>
          <w:szCs w:val="16"/>
        </w:rPr>
      </w:pPr>
      <w:r>
        <w:rPr>
          <w:rFonts w:cs="Courier New"/>
          <w:szCs w:val="16"/>
        </w:rPr>
        <w:t xml:space="preserve">          $ref: 'TS29571_CommonData.yaml#/components/schemas/ArfcnValueNR'</w:t>
      </w:r>
    </w:p>
    <w:p w14:paraId="360BE92C" w14:textId="77777777" w:rsidR="007B1F66" w:rsidRDefault="007B1F66" w:rsidP="007B1F66">
      <w:pPr>
        <w:pStyle w:val="PL"/>
        <w:rPr>
          <w:rFonts w:cs="Courier New"/>
          <w:szCs w:val="16"/>
        </w:rPr>
      </w:pPr>
      <w:r>
        <w:rPr>
          <w:rFonts w:cs="Courier New"/>
          <w:szCs w:val="16"/>
        </w:rPr>
        <w:t xml:space="preserve">        ratType:</w:t>
      </w:r>
    </w:p>
    <w:p w14:paraId="01FD043F" w14:textId="77777777" w:rsidR="007B1F66" w:rsidRDefault="007B1F66" w:rsidP="007B1F66">
      <w:pPr>
        <w:pStyle w:val="PL"/>
        <w:rPr>
          <w:rFonts w:cs="Courier New"/>
          <w:szCs w:val="16"/>
        </w:rPr>
      </w:pPr>
      <w:r>
        <w:rPr>
          <w:rFonts w:cs="Courier New"/>
          <w:szCs w:val="16"/>
        </w:rPr>
        <w:t xml:space="preserve">          $ref: 'TS29571_CommonData.yaml#/components/schemas/RatType'</w:t>
      </w:r>
    </w:p>
    <w:p w14:paraId="62988E65" w14:textId="77777777" w:rsidR="007B1F66" w:rsidRDefault="007B1F66" w:rsidP="007B1F66">
      <w:pPr>
        <w:pStyle w:val="PL"/>
        <w:rPr>
          <w:rFonts w:cs="Courier New"/>
          <w:szCs w:val="16"/>
        </w:rPr>
      </w:pPr>
      <w:r>
        <w:rPr>
          <w:rFonts w:cs="Courier New"/>
          <w:szCs w:val="16"/>
        </w:rPr>
        <w:t xml:space="preserve">        svcExpThreshold:</w:t>
      </w:r>
    </w:p>
    <w:p w14:paraId="119BAAAA" w14:textId="77777777" w:rsidR="007B1F66" w:rsidRDefault="007B1F66" w:rsidP="007B1F66">
      <w:pPr>
        <w:pStyle w:val="PL"/>
        <w:rPr>
          <w:rFonts w:cs="Courier New"/>
          <w:szCs w:val="16"/>
        </w:rPr>
      </w:pPr>
      <w:r>
        <w:rPr>
          <w:rFonts w:cs="Courier New"/>
          <w:szCs w:val="16"/>
        </w:rPr>
        <w:t xml:space="preserve">          $ref: '#/components/schemas/ThresholdLevel'</w:t>
      </w:r>
    </w:p>
    <w:p w14:paraId="1BEEEA71" w14:textId="77777777" w:rsidR="007B1F66" w:rsidRDefault="007B1F66" w:rsidP="007B1F66">
      <w:pPr>
        <w:pStyle w:val="PL"/>
        <w:rPr>
          <w:rFonts w:cs="Courier New"/>
          <w:szCs w:val="16"/>
        </w:rPr>
      </w:pPr>
      <w:r>
        <w:rPr>
          <w:rFonts w:cs="Courier New"/>
          <w:szCs w:val="16"/>
        </w:rPr>
        <w:t xml:space="preserve">        matchingDir:</w:t>
      </w:r>
    </w:p>
    <w:p w14:paraId="37A4AABF" w14:textId="77777777" w:rsidR="007B1F66" w:rsidRDefault="007B1F66" w:rsidP="007B1F66">
      <w:pPr>
        <w:pStyle w:val="PL"/>
        <w:rPr>
          <w:rFonts w:cs="Courier New"/>
          <w:szCs w:val="16"/>
        </w:rPr>
      </w:pPr>
      <w:r>
        <w:rPr>
          <w:rFonts w:cs="Courier New"/>
          <w:szCs w:val="16"/>
        </w:rPr>
        <w:t xml:space="preserve">          $ref: '#/components/schemas/MatchingDirection'</w:t>
      </w:r>
    </w:p>
    <w:p w14:paraId="433735FB" w14:textId="77777777" w:rsidR="007B1F66" w:rsidRDefault="007B1F66" w:rsidP="007B1F66">
      <w:pPr>
        <w:pStyle w:val="PL"/>
      </w:pPr>
    </w:p>
    <w:p w14:paraId="381EBACC" w14:textId="77777777" w:rsidR="007B1F66" w:rsidRDefault="007B1F66" w:rsidP="007B1F66">
      <w:pPr>
        <w:pStyle w:val="PL"/>
      </w:pPr>
      <w:r>
        <w:t xml:space="preserve">    PrevSubInfo:</w:t>
      </w:r>
    </w:p>
    <w:p w14:paraId="0DF0EB12" w14:textId="77777777" w:rsidR="007B1F66" w:rsidRDefault="007B1F66" w:rsidP="007B1F66">
      <w:pPr>
        <w:pStyle w:val="PL"/>
      </w:pPr>
      <w:r>
        <w:t xml:space="preserve">      description: Information of the previous subscription.</w:t>
      </w:r>
    </w:p>
    <w:p w14:paraId="6E76C589" w14:textId="77777777" w:rsidR="007B1F66" w:rsidRDefault="007B1F66" w:rsidP="007B1F66">
      <w:pPr>
        <w:pStyle w:val="PL"/>
      </w:pPr>
      <w:r>
        <w:t xml:space="preserve">      type: object</w:t>
      </w:r>
    </w:p>
    <w:p w14:paraId="5D851B38" w14:textId="77777777" w:rsidR="007B1F66" w:rsidRDefault="007B1F66" w:rsidP="007B1F66">
      <w:pPr>
        <w:pStyle w:val="PL"/>
      </w:pPr>
      <w:r>
        <w:t xml:space="preserve">      properties:</w:t>
      </w:r>
    </w:p>
    <w:p w14:paraId="56721653" w14:textId="77777777" w:rsidR="007B1F66" w:rsidRDefault="007B1F66" w:rsidP="007B1F66">
      <w:pPr>
        <w:pStyle w:val="PL"/>
      </w:pPr>
      <w:r>
        <w:t xml:space="preserve">        producerId:</w:t>
      </w:r>
    </w:p>
    <w:p w14:paraId="71CF45F7" w14:textId="77777777" w:rsidR="007B1F66" w:rsidRDefault="007B1F66" w:rsidP="007B1F66">
      <w:pPr>
        <w:pStyle w:val="PL"/>
      </w:pPr>
      <w:r>
        <w:t xml:space="preserve">          $ref: 'TS29571_CommonData.yaml#/components/schemas/NfInstanceId'</w:t>
      </w:r>
    </w:p>
    <w:p w14:paraId="37BC1070" w14:textId="77777777" w:rsidR="007B1F66" w:rsidRDefault="007B1F66" w:rsidP="007B1F66">
      <w:pPr>
        <w:pStyle w:val="PL"/>
      </w:pPr>
      <w:r>
        <w:t xml:space="preserve">        producerSetId:</w:t>
      </w:r>
    </w:p>
    <w:p w14:paraId="44CF6E55" w14:textId="77777777" w:rsidR="007B1F66" w:rsidRDefault="007B1F66" w:rsidP="007B1F66">
      <w:pPr>
        <w:pStyle w:val="PL"/>
      </w:pPr>
      <w:r>
        <w:t xml:space="preserve">          $ref: 'TS29571_CommonData.yaml#/components/schemas/NfSetId'</w:t>
      </w:r>
    </w:p>
    <w:p w14:paraId="64C87DF5" w14:textId="77777777" w:rsidR="007B1F66" w:rsidRDefault="007B1F66" w:rsidP="007B1F66">
      <w:pPr>
        <w:pStyle w:val="PL"/>
      </w:pPr>
      <w:r>
        <w:t xml:space="preserve">        subscriptionId:</w:t>
      </w:r>
    </w:p>
    <w:p w14:paraId="7A94F9FD" w14:textId="77777777" w:rsidR="007B1F66" w:rsidRDefault="007B1F66" w:rsidP="007B1F66">
      <w:pPr>
        <w:pStyle w:val="PL"/>
      </w:pPr>
      <w:r>
        <w:t xml:space="preserve">          type: string</w:t>
      </w:r>
    </w:p>
    <w:p w14:paraId="404764E2" w14:textId="77777777" w:rsidR="007B1F66" w:rsidRDefault="007B1F66" w:rsidP="007B1F66">
      <w:pPr>
        <w:pStyle w:val="PL"/>
      </w:pPr>
      <w:r>
        <w:t xml:space="preserve">          description: The identifier of a subscription.</w:t>
      </w:r>
    </w:p>
    <w:p w14:paraId="0DF60341" w14:textId="77777777" w:rsidR="007B1F66" w:rsidRDefault="007B1F66" w:rsidP="007B1F66">
      <w:pPr>
        <w:pStyle w:val="PL"/>
      </w:pPr>
      <w:r>
        <w:t xml:space="preserve">        nfAnaEvents:</w:t>
      </w:r>
    </w:p>
    <w:p w14:paraId="31E77D3A" w14:textId="77777777" w:rsidR="007B1F66" w:rsidRDefault="007B1F66" w:rsidP="007B1F66">
      <w:pPr>
        <w:pStyle w:val="PL"/>
      </w:pPr>
      <w:r>
        <w:t xml:space="preserve">          type: array</w:t>
      </w:r>
    </w:p>
    <w:p w14:paraId="18BBDEC8" w14:textId="77777777" w:rsidR="007B1F66" w:rsidRDefault="007B1F66" w:rsidP="007B1F66">
      <w:pPr>
        <w:pStyle w:val="PL"/>
      </w:pPr>
      <w:r>
        <w:t xml:space="preserve">          items:</w:t>
      </w:r>
    </w:p>
    <w:p w14:paraId="7A5E67C8" w14:textId="77777777" w:rsidR="007B1F66" w:rsidRDefault="007B1F66" w:rsidP="007B1F66">
      <w:pPr>
        <w:pStyle w:val="PL"/>
      </w:pPr>
      <w:r>
        <w:t xml:space="preserve">            $ref: '#/components/schemas/NwdafEvent'</w:t>
      </w:r>
    </w:p>
    <w:p w14:paraId="12C06EA7" w14:textId="77777777" w:rsidR="007B1F66" w:rsidRDefault="007B1F66" w:rsidP="007B1F66">
      <w:pPr>
        <w:pStyle w:val="PL"/>
      </w:pPr>
      <w:r>
        <w:t xml:space="preserve">          minItems: 1</w:t>
      </w:r>
    </w:p>
    <w:p w14:paraId="7B61AE0B" w14:textId="77777777" w:rsidR="007B1F66" w:rsidRDefault="007B1F66" w:rsidP="007B1F66">
      <w:pPr>
        <w:pStyle w:val="PL"/>
      </w:pPr>
      <w:r>
        <w:t xml:space="preserve">        ueAnaEvents:</w:t>
      </w:r>
    </w:p>
    <w:p w14:paraId="6D5ED0BB" w14:textId="77777777" w:rsidR="007B1F66" w:rsidRDefault="007B1F66" w:rsidP="007B1F66">
      <w:pPr>
        <w:pStyle w:val="PL"/>
      </w:pPr>
      <w:r>
        <w:t xml:space="preserve">          type: array</w:t>
      </w:r>
    </w:p>
    <w:p w14:paraId="697A9622" w14:textId="77777777" w:rsidR="007B1F66" w:rsidRDefault="007B1F66" w:rsidP="007B1F66">
      <w:pPr>
        <w:pStyle w:val="PL"/>
      </w:pPr>
      <w:r>
        <w:t xml:space="preserve">          items:</w:t>
      </w:r>
    </w:p>
    <w:p w14:paraId="1EDE8E77" w14:textId="77777777" w:rsidR="007B1F66" w:rsidRDefault="007B1F66" w:rsidP="007B1F66">
      <w:pPr>
        <w:pStyle w:val="PL"/>
      </w:pPr>
      <w:r>
        <w:t xml:space="preserve">            $ref: '#/components/schemas/UeAnalyticsContextDescriptor'</w:t>
      </w:r>
    </w:p>
    <w:p w14:paraId="5B0C2539" w14:textId="77777777" w:rsidR="007B1F66" w:rsidRDefault="007B1F66" w:rsidP="007B1F66">
      <w:pPr>
        <w:pStyle w:val="PL"/>
      </w:pPr>
      <w:r>
        <w:t xml:space="preserve">          minItems: 1</w:t>
      </w:r>
    </w:p>
    <w:p w14:paraId="7BFCEC2C" w14:textId="77777777" w:rsidR="007B1F66" w:rsidRDefault="007B1F66" w:rsidP="007B1F66">
      <w:pPr>
        <w:pStyle w:val="PL"/>
      </w:pPr>
      <w:r>
        <w:t xml:space="preserve">      required:</w:t>
      </w:r>
    </w:p>
    <w:p w14:paraId="30FD467A" w14:textId="77777777" w:rsidR="007B1F66" w:rsidRDefault="007B1F66" w:rsidP="007B1F66">
      <w:pPr>
        <w:pStyle w:val="PL"/>
      </w:pPr>
      <w:r>
        <w:t xml:space="preserve">        - subscriptionId</w:t>
      </w:r>
    </w:p>
    <w:p w14:paraId="7F857EC6" w14:textId="77777777" w:rsidR="007B1F66" w:rsidRDefault="007B1F66" w:rsidP="007B1F66">
      <w:pPr>
        <w:pStyle w:val="PL"/>
      </w:pPr>
      <w:r>
        <w:t xml:space="preserve">      oneOf:</w:t>
      </w:r>
    </w:p>
    <w:p w14:paraId="3F5D6492" w14:textId="77777777" w:rsidR="007B1F66" w:rsidRDefault="007B1F66" w:rsidP="007B1F66">
      <w:pPr>
        <w:pStyle w:val="PL"/>
      </w:pPr>
      <w:r>
        <w:t xml:space="preserve">        - required: [producerId]</w:t>
      </w:r>
    </w:p>
    <w:p w14:paraId="7CE80B94" w14:textId="77777777" w:rsidR="007B1F66" w:rsidRDefault="007B1F66" w:rsidP="007B1F66">
      <w:pPr>
        <w:pStyle w:val="PL"/>
        <w:rPr>
          <w:rFonts w:cs="Courier New"/>
          <w:szCs w:val="16"/>
        </w:rPr>
      </w:pPr>
      <w:r>
        <w:t xml:space="preserve">        - required: [producerSetId]</w:t>
      </w:r>
    </w:p>
    <w:p w14:paraId="6D112519" w14:textId="77777777" w:rsidR="007B1F66" w:rsidRDefault="007B1F66" w:rsidP="007B1F66">
      <w:pPr>
        <w:pStyle w:val="PL"/>
        <w:rPr>
          <w:rFonts w:cs="Courier New"/>
          <w:szCs w:val="16"/>
        </w:rPr>
      </w:pPr>
    </w:p>
    <w:p w14:paraId="45C9257F" w14:textId="77777777" w:rsidR="007B1F66" w:rsidRDefault="007B1F66" w:rsidP="007B1F66">
      <w:pPr>
        <w:pStyle w:val="PL"/>
      </w:pPr>
      <w:r>
        <w:t xml:space="preserve">    ResourceUsage:</w:t>
      </w:r>
    </w:p>
    <w:p w14:paraId="50B044E3" w14:textId="77777777" w:rsidR="007B1F66" w:rsidRDefault="007B1F66" w:rsidP="007B1F66">
      <w:pPr>
        <w:pStyle w:val="PL"/>
      </w:pPr>
      <w:r>
        <w:t xml:space="preserve">      description: &gt;</w:t>
      </w:r>
    </w:p>
    <w:p w14:paraId="154FAACF" w14:textId="77777777" w:rsidR="007B1F66" w:rsidRDefault="007B1F66" w:rsidP="007B1F66">
      <w:pPr>
        <w:pStyle w:val="PL"/>
      </w:pPr>
      <w:r>
        <w:t xml:space="preserve">        The current usage of the virtual resources assigned to the NF instances belonging to a</w:t>
      </w:r>
    </w:p>
    <w:p w14:paraId="2C5881B8" w14:textId="77777777" w:rsidR="007B1F66" w:rsidRDefault="007B1F66" w:rsidP="007B1F66">
      <w:pPr>
        <w:pStyle w:val="PL"/>
      </w:pPr>
      <w:r>
        <w:t xml:space="preserve">        particular network slice instance.</w:t>
      </w:r>
    </w:p>
    <w:p w14:paraId="5A75445D" w14:textId="77777777" w:rsidR="007B1F66" w:rsidRDefault="007B1F66" w:rsidP="007B1F66">
      <w:pPr>
        <w:pStyle w:val="PL"/>
      </w:pPr>
      <w:r>
        <w:lastRenderedPageBreak/>
        <w:t xml:space="preserve">      type: object</w:t>
      </w:r>
    </w:p>
    <w:p w14:paraId="5FCC796D" w14:textId="77777777" w:rsidR="007B1F66" w:rsidRDefault="007B1F66" w:rsidP="007B1F66">
      <w:pPr>
        <w:pStyle w:val="PL"/>
      </w:pPr>
      <w:r>
        <w:t xml:space="preserve">      properties:</w:t>
      </w:r>
    </w:p>
    <w:p w14:paraId="425B3C0A" w14:textId="77777777" w:rsidR="007B1F66" w:rsidRDefault="007B1F66" w:rsidP="007B1F66">
      <w:pPr>
        <w:pStyle w:val="PL"/>
      </w:pPr>
      <w:r>
        <w:t xml:space="preserve">        cpuUsage:</w:t>
      </w:r>
    </w:p>
    <w:p w14:paraId="411B259F" w14:textId="77777777" w:rsidR="007B1F66" w:rsidRDefault="007B1F66" w:rsidP="007B1F66">
      <w:pPr>
        <w:pStyle w:val="PL"/>
      </w:pPr>
      <w:r>
        <w:t xml:space="preserve">          $ref: 'TS29571_CommonData.yaml#/components/schemas/Uinteger'</w:t>
      </w:r>
    </w:p>
    <w:p w14:paraId="497F245F" w14:textId="77777777" w:rsidR="007B1F66" w:rsidRDefault="007B1F66" w:rsidP="007B1F66">
      <w:pPr>
        <w:pStyle w:val="PL"/>
        <w:rPr>
          <w:lang w:val="en-US"/>
        </w:rPr>
      </w:pPr>
      <w:r>
        <w:t xml:space="preserve">        memoryUsage</w:t>
      </w:r>
      <w:r>
        <w:rPr>
          <w:lang w:val="en-US"/>
        </w:rPr>
        <w:t>:</w:t>
      </w:r>
    </w:p>
    <w:p w14:paraId="2DA321A9" w14:textId="77777777" w:rsidR="007B1F66" w:rsidRDefault="007B1F66" w:rsidP="007B1F66">
      <w:pPr>
        <w:pStyle w:val="PL"/>
      </w:pPr>
      <w:r>
        <w:t xml:space="preserve">          $ref: 'TS29571_CommonData.yaml#/components/schemas/Uinteger'</w:t>
      </w:r>
    </w:p>
    <w:p w14:paraId="664F1F5E" w14:textId="77777777" w:rsidR="007B1F66" w:rsidRDefault="007B1F66" w:rsidP="007B1F66">
      <w:pPr>
        <w:pStyle w:val="PL"/>
        <w:rPr>
          <w:lang w:val="en-US"/>
        </w:rPr>
      </w:pPr>
      <w:r>
        <w:t xml:space="preserve">        storageUsage</w:t>
      </w:r>
      <w:r>
        <w:rPr>
          <w:lang w:val="en-US"/>
        </w:rPr>
        <w:t>:</w:t>
      </w:r>
    </w:p>
    <w:p w14:paraId="0473443A" w14:textId="77777777" w:rsidR="007B1F66" w:rsidRDefault="007B1F66" w:rsidP="007B1F66">
      <w:pPr>
        <w:pStyle w:val="PL"/>
      </w:pPr>
      <w:r>
        <w:t xml:space="preserve">          $ref: 'TS29571_CommonData.yaml#/components/schemas/Uinteger'</w:t>
      </w:r>
    </w:p>
    <w:p w14:paraId="550D07D6" w14:textId="77777777" w:rsidR="007B1F66" w:rsidRDefault="007B1F66" w:rsidP="007B1F66">
      <w:pPr>
        <w:pStyle w:val="PL"/>
      </w:pPr>
    </w:p>
    <w:p w14:paraId="6FF2815E" w14:textId="77777777" w:rsidR="007B1F66" w:rsidRDefault="007B1F66" w:rsidP="007B1F66">
      <w:pPr>
        <w:pStyle w:val="PL"/>
      </w:pPr>
      <w:r>
        <w:t xml:space="preserve">    ConsumerNfInformation:</w:t>
      </w:r>
    </w:p>
    <w:p w14:paraId="4559F12E" w14:textId="77777777" w:rsidR="007B1F66" w:rsidRDefault="007B1F66" w:rsidP="007B1F66">
      <w:pPr>
        <w:pStyle w:val="PL"/>
      </w:pPr>
      <w:r>
        <w:t xml:space="preserve">      description: Represents the analytics consumer NF Information.</w:t>
      </w:r>
    </w:p>
    <w:p w14:paraId="26863945" w14:textId="77777777" w:rsidR="007B1F66" w:rsidRDefault="007B1F66" w:rsidP="007B1F66">
      <w:pPr>
        <w:pStyle w:val="PL"/>
      </w:pPr>
      <w:r>
        <w:t xml:space="preserve">      type: object</w:t>
      </w:r>
    </w:p>
    <w:p w14:paraId="064FD174" w14:textId="77777777" w:rsidR="007B1F66" w:rsidRDefault="007B1F66" w:rsidP="007B1F66">
      <w:pPr>
        <w:pStyle w:val="PL"/>
      </w:pPr>
      <w:r>
        <w:t xml:space="preserve">      properties:</w:t>
      </w:r>
    </w:p>
    <w:p w14:paraId="3F230A42" w14:textId="77777777" w:rsidR="007B1F66" w:rsidRDefault="007B1F66" w:rsidP="007B1F66">
      <w:pPr>
        <w:pStyle w:val="PL"/>
      </w:pPr>
      <w:r>
        <w:t xml:space="preserve">        nfId:</w:t>
      </w:r>
    </w:p>
    <w:p w14:paraId="3E4D6BE1" w14:textId="77777777" w:rsidR="007B1F66" w:rsidRDefault="007B1F66" w:rsidP="007B1F66">
      <w:pPr>
        <w:pStyle w:val="PL"/>
      </w:pPr>
      <w:r>
        <w:t xml:space="preserve">          $ref: 'TS29571_CommonData.yaml#/components/schemas/NfInstanceId'</w:t>
      </w:r>
    </w:p>
    <w:p w14:paraId="3B3071C7" w14:textId="77777777" w:rsidR="007B1F66" w:rsidRDefault="007B1F66" w:rsidP="007B1F66">
      <w:pPr>
        <w:pStyle w:val="PL"/>
      </w:pPr>
      <w:r>
        <w:t xml:space="preserve">        nfSetId:</w:t>
      </w:r>
    </w:p>
    <w:p w14:paraId="4C89AD5E" w14:textId="77777777" w:rsidR="007B1F66" w:rsidRDefault="007B1F66" w:rsidP="007B1F66">
      <w:pPr>
        <w:pStyle w:val="PL"/>
      </w:pPr>
      <w:r>
        <w:t xml:space="preserve">          $ref: 'TS29571_CommonData.yaml#/components/schemas/NfSetId'</w:t>
      </w:r>
    </w:p>
    <w:p w14:paraId="58CCD354" w14:textId="77777777" w:rsidR="007B1F66" w:rsidRDefault="007B1F66" w:rsidP="007B1F66">
      <w:pPr>
        <w:pStyle w:val="PL"/>
      </w:pPr>
      <w:r>
        <w:t xml:space="preserve">        taiList:</w:t>
      </w:r>
    </w:p>
    <w:p w14:paraId="44D411BC" w14:textId="77777777" w:rsidR="007B1F66" w:rsidRDefault="007B1F66" w:rsidP="007B1F66">
      <w:pPr>
        <w:pStyle w:val="PL"/>
      </w:pPr>
      <w:r>
        <w:t xml:space="preserve">          type: array</w:t>
      </w:r>
    </w:p>
    <w:p w14:paraId="16B9396F" w14:textId="77777777" w:rsidR="007B1F66" w:rsidRDefault="007B1F66" w:rsidP="007B1F66">
      <w:pPr>
        <w:pStyle w:val="PL"/>
      </w:pPr>
      <w:r>
        <w:t xml:space="preserve">          items:</w:t>
      </w:r>
    </w:p>
    <w:p w14:paraId="5ADD0C86" w14:textId="77777777" w:rsidR="007B1F66" w:rsidRDefault="007B1F66" w:rsidP="007B1F66">
      <w:pPr>
        <w:pStyle w:val="PL"/>
      </w:pPr>
      <w:r>
        <w:t xml:space="preserve">            $ref: 'TS29571_CommonData.yaml#/components/schemas/Tai'</w:t>
      </w:r>
    </w:p>
    <w:p w14:paraId="6D36492B" w14:textId="77777777" w:rsidR="007B1F66" w:rsidRDefault="007B1F66" w:rsidP="007B1F66">
      <w:pPr>
        <w:pStyle w:val="PL"/>
      </w:pPr>
      <w:r>
        <w:t xml:space="preserve">          minItems: 1</w:t>
      </w:r>
    </w:p>
    <w:p w14:paraId="56A1E451" w14:textId="77777777" w:rsidR="007B1F66" w:rsidRDefault="007B1F66" w:rsidP="007B1F66">
      <w:pPr>
        <w:pStyle w:val="PL"/>
      </w:pPr>
      <w:r>
        <w:t xml:space="preserve">      oneOf:</w:t>
      </w:r>
    </w:p>
    <w:p w14:paraId="1BC0CE45" w14:textId="77777777" w:rsidR="007B1F66" w:rsidRDefault="007B1F66" w:rsidP="007B1F66">
      <w:pPr>
        <w:pStyle w:val="PL"/>
      </w:pPr>
      <w:r>
        <w:t xml:space="preserve">        - oneOf:</w:t>
      </w:r>
    </w:p>
    <w:p w14:paraId="4EB5F48C" w14:textId="77777777" w:rsidR="007B1F66" w:rsidRDefault="007B1F66" w:rsidP="007B1F66">
      <w:pPr>
        <w:pStyle w:val="PL"/>
      </w:pPr>
      <w:r>
        <w:t xml:space="preserve">          - required: [nfId]</w:t>
      </w:r>
    </w:p>
    <w:p w14:paraId="357383A4" w14:textId="77777777" w:rsidR="007B1F66" w:rsidRDefault="007B1F66" w:rsidP="007B1F66">
      <w:pPr>
        <w:pStyle w:val="PL"/>
      </w:pPr>
      <w:r>
        <w:t xml:space="preserve">          - required: [nfSetId]</w:t>
      </w:r>
    </w:p>
    <w:p w14:paraId="2B8DE9D2" w14:textId="77777777" w:rsidR="007B1F66" w:rsidRDefault="007B1F66" w:rsidP="007B1F66">
      <w:pPr>
        <w:pStyle w:val="PL"/>
      </w:pPr>
      <w:r>
        <w:t xml:space="preserve">        - required: [taiList]</w:t>
      </w:r>
    </w:p>
    <w:p w14:paraId="7E4FDC73" w14:textId="77777777" w:rsidR="007B1F66" w:rsidRDefault="007B1F66" w:rsidP="007B1F66">
      <w:pPr>
        <w:pStyle w:val="PL"/>
      </w:pPr>
    </w:p>
    <w:p w14:paraId="58C92CB3" w14:textId="77777777" w:rsidR="007B1F66" w:rsidRDefault="007B1F66" w:rsidP="007B1F66">
      <w:pPr>
        <w:pStyle w:val="PL"/>
      </w:pPr>
      <w:r>
        <w:t xml:space="preserve">    UeCommReq:</w:t>
      </w:r>
    </w:p>
    <w:p w14:paraId="38C4B1DC" w14:textId="77777777" w:rsidR="007B1F66" w:rsidRDefault="007B1F66" w:rsidP="007B1F66">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CE80ECC" w14:textId="77777777" w:rsidR="007B1F66" w:rsidRDefault="007B1F66" w:rsidP="007B1F66">
      <w:pPr>
        <w:pStyle w:val="PL"/>
      </w:pPr>
      <w:r>
        <w:t xml:space="preserve">      type: object</w:t>
      </w:r>
    </w:p>
    <w:p w14:paraId="1D8CAC0F" w14:textId="77777777" w:rsidR="007B1F66" w:rsidRDefault="007B1F66" w:rsidP="007B1F66">
      <w:pPr>
        <w:pStyle w:val="PL"/>
      </w:pPr>
      <w:r>
        <w:t xml:space="preserve">      properties:</w:t>
      </w:r>
    </w:p>
    <w:p w14:paraId="38B19058" w14:textId="77777777" w:rsidR="007B1F66" w:rsidRDefault="007B1F66" w:rsidP="007B1F66">
      <w:pPr>
        <w:pStyle w:val="PL"/>
      </w:pPr>
      <w:r>
        <w:t xml:space="preserve">        </w:t>
      </w:r>
      <w:r>
        <w:rPr>
          <w:rFonts w:hint="eastAsia"/>
          <w:lang w:eastAsia="zh-CN"/>
        </w:rPr>
        <w:t>o</w:t>
      </w:r>
      <w:r>
        <w:rPr>
          <w:lang w:eastAsia="zh-CN"/>
        </w:rPr>
        <w:t>rderCriterion</w:t>
      </w:r>
      <w:r>
        <w:t>:</w:t>
      </w:r>
    </w:p>
    <w:p w14:paraId="0EFB5218" w14:textId="77777777" w:rsidR="007B1F66" w:rsidRDefault="007B1F66" w:rsidP="007B1F66">
      <w:pPr>
        <w:pStyle w:val="PL"/>
      </w:pPr>
      <w:r>
        <w:t xml:space="preserve">          $ref: '#/components/schemas/UeCommOrderCriterion'</w:t>
      </w:r>
    </w:p>
    <w:p w14:paraId="5A891931" w14:textId="77777777" w:rsidR="007B1F66" w:rsidRDefault="007B1F66" w:rsidP="007B1F66">
      <w:pPr>
        <w:pStyle w:val="PL"/>
      </w:pPr>
      <w:r>
        <w:t xml:space="preserve">        </w:t>
      </w:r>
      <w:r>
        <w:rPr>
          <w:lang w:eastAsia="zh-CN"/>
        </w:rPr>
        <w:t>o</w:t>
      </w:r>
      <w:r>
        <w:rPr>
          <w:rFonts w:hint="eastAsia"/>
          <w:lang w:eastAsia="zh-CN"/>
        </w:rPr>
        <w:t>rder</w:t>
      </w:r>
      <w:r>
        <w:rPr>
          <w:lang w:eastAsia="zh-CN"/>
        </w:rPr>
        <w:t>Direction</w:t>
      </w:r>
      <w:r>
        <w:t>:</w:t>
      </w:r>
    </w:p>
    <w:p w14:paraId="589848A9" w14:textId="77777777" w:rsidR="007B1F66" w:rsidRDefault="007B1F66" w:rsidP="007B1F66">
      <w:pPr>
        <w:pStyle w:val="PL"/>
        <w:rPr>
          <w:rFonts w:cs="Courier New"/>
          <w:szCs w:val="16"/>
        </w:rPr>
      </w:pPr>
      <w:r>
        <w:rPr>
          <w:rFonts w:cs="Courier New"/>
          <w:szCs w:val="16"/>
        </w:rPr>
        <w:t xml:space="preserve">          $ref: '#/components/schemas/MatchingDirection'</w:t>
      </w:r>
    </w:p>
    <w:p w14:paraId="65286FC2" w14:textId="77777777" w:rsidR="007B1F66" w:rsidRDefault="007B1F66" w:rsidP="007B1F66">
      <w:pPr>
        <w:pStyle w:val="PL"/>
      </w:pPr>
      <w:r>
        <w:t xml:space="preserve">    UeMobilityReq:</w:t>
      </w:r>
    </w:p>
    <w:p w14:paraId="5B5442B0" w14:textId="77777777" w:rsidR="007B1F66" w:rsidRDefault="007B1F66" w:rsidP="007B1F66">
      <w:pPr>
        <w:pStyle w:val="PL"/>
      </w:pPr>
      <w:r>
        <w:t xml:space="preserve">      description: </w:t>
      </w:r>
      <w:r>
        <w:rPr>
          <w:rFonts w:hint="eastAsia"/>
          <w:lang w:eastAsia="zh-CN"/>
        </w:rPr>
        <w:t>U</w:t>
      </w:r>
      <w:r>
        <w:rPr>
          <w:lang w:eastAsia="zh-CN"/>
        </w:rPr>
        <w:t xml:space="preserve">E mobility analytics </w:t>
      </w:r>
      <w:r>
        <w:rPr>
          <w:lang w:eastAsia="ko-KR"/>
        </w:rPr>
        <w:t>requirement.</w:t>
      </w:r>
    </w:p>
    <w:p w14:paraId="4A8F3247" w14:textId="77777777" w:rsidR="007B1F66" w:rsidRDefault="007B1F66" w:rsidP="007B1F66">
      <w:pPr>
        <w:pStyle w:val="PL"/>
      </w:pPr>
      <w:r>
        <w:t xml:space="preserve">      type: object</w:t>
      </w:r>
    </w:p>
    <w:p w14:paraId="7288AD8C" w14:textId="77777777" w:rsidR="007B1F66" w:rsidRDefault="007B1F66" w:rsidP="007B1F66">
      <w:pPr>
        <w:pStyle w:val="PL"/>
      </w:pPr>
      <w:r>
        <w:t xml:space="preserve">      properties:</w:t>
      </w:r>
    </w:p>
    <w:p w14:paraId="0076D950" w14:textId="77777777" w:rsidR="007B1F66" w:rsidRDefault="007B1F66" w:rsidP="007B1F66">
      <w:pPr>
        <w:pStyle w:val="PL"/>
      </w:pPr>
      <w:r>
        <w:t xml:space="preserve">        </w:t>
      </w:r>
      <w:r>
        <w:rPr>
          <w:rFonts w:hint="eastAsia"/>
          <w:lang w:eastAsia="zh-CN"/>
        </w:rPr>
        <w:t>o</w:t>
      </w:r>
      <w:r>
        <w:rPr>
          <w:lang w:eastAsia="zh-CN"/>
        </w:rPr>
        <w:t>rderCriterion</w:t>
      </w:r>
      <w:r>
        <w:t>:</w:t>
      </w:r>
    </w:p>
    <w:p w14:paraId="6A7B7281" w14:textId="77777777" w:rsidR="007B1F66" w:rsidRDefault="007B1F66" w:rsidP="007B1F66">
      <w:pPr>
        <w:pStyle w:val="PL"/>
      </w:pPr>
      <w:r>
        <w:t xml:space="preserve">          $ref: '#/components/schemas/UeMobilityOrderCriterion'</w:t>
      </w:r>
    </w:p>
    <w:p w14:paraId="1CE4B1A8" w14:textId="77777777" w:rsidR="007B1F66" w:rsidRDefault="007B1F66" w:rsidP="007B1F66">
      <w:pPr>
        <w:pStyle w:val="PL"/>
      </w:pPr>
      <w:r>
        <w:t xml:space="preserve">        </w:t>
      </w:r>
      <w:r>
        <w:rPr>
          <w:lang w:eastAsia="zh-CN"/>
        </w:rPr>
        <w:t>o</w:t>
      </w:r>
      <w:r>
        <w:rPr>
          <w:rFonts w:hint="eastAsia"/>
          <w:lang w:eastAsia="zh-CN"/>
        </w:rPr>
        <w:t>rder</w:t>
      </w:r>
      <w:r>
        <w:rPr>
          <w:lang w:eastAsia="zh-CN"/>
        </w:rPr>
        <w:t>Direction</w:t>
      </w:r>
      <w:r>
        <w:t>:</w:t>
      </w:r>
    </w:p>
    <w:p w14:paraId="0C804377" w14:textId="77777777" w:rsidR="007B1F66" w:rsidRDefault="007B1F66" w:rsidP="007B1F66">
      <w:pPr>
        <w:pStyle w:val="PL"/>
        <w:rPr>
          <w:rFonts w:cs="Courier New"/>
          <w:szCs w:val="16"/>
        </w:rPr>
      </w:pPr>
      <w:r>
        <w:rPr>
          <w:rFonts w:cs="Courier New"/>
          <w:szCs w:val="16"/>
        </w:rPr>
        <w:t xml:space="preserve">          $ref: '#/components/schemas/MatchingDirection'</w:t>
      </w:r>
    </w:p>
    <w:p w14:paraId="2FA8E002" w14:textId="77777777" w:rsidR="007B1F66" w:rsidRDefault="007B1F66" w:rsidP="007B1F66">
      <w:pPr>
        <w:pStyle w:val="PL"/>
      </w:pPr>
      <w:r>
        <w:t xml:space="preserve">        </w:t>
      </w:r>
      <w:r>
        <w:rPr>
          <w:rFonts w:hint="eastAsia"/>
          <w:lang w:eastAsia="zh-CN"/>
        </w:rPr>
        <w:t>u</w:t>
      </w:r>
      <w:r>
        <w:rPr>
          <w:lang w:eastAsia="zh-CN"/>
        </w:rPr>
        <w:t>eLocOrderInd</w:t>
      </w:r>
      <w:r>
        <w:t>:</w:t>
      </w:r>
    </w:p>
    <w:p w14:paraId="7CA673E8" w14:textId="77777777" w:rsidR="007B1F66" w:rsidRDefault="007B1F66" w:rsidP="007B1F66">
      <w:pPr>
        <w:pStyle w:val="PL"/>
        <w:rPr>
          <w:lang w:eastAsia="zh-CN"/>
        </w:rPr>
      </w:pPr>
      <w:r>
        <w:rPr>
          <w:rFonts w:hint="eastAsia"/>
          <w:lang w:eastAsia="zh-CN"/>
        </w:rPr>
        <w:t xml:space="preserve"> </w:t>
      </w:r>
      <w:r>
        <w:rPr>
          <w:lang w:eastAsia="zh-CN"/>
        </w:rPr>
        <w:t xml:space="preserve">         type: boolean</w:t>
      </w:r>
    </w:p>
    <w:p w14:paraId="18B97A8D" w14:textId="77777777" w:rsidR="007B1F66" w:rsidRDefault="007B1F66" w:rsidP="007B1F66">
      <w:pPr>
        <w:pStyle w:val="PL"/>
      </w:pPr>
      <w:r>
        <w:t xml:space="preserve">          description: &gt;</w:t>
      </w:r>
    </w:p>
    <w:p w14:paraId="1E9F4306" w14:textId="77777777" w:rsidR="007B1F66" w:rsidRDefault="007B1F66" w:rsidP="007B1F66">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5EDB01D0" w14:textId="77777777" w:rsidR="007B1F66" w:rsidRDefault="007B1F66" w:rsidP="007B1F66">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12E17117" w14:textId="77777777" w:rsidR="007B1F66" w:rsidRDefault="007B1F66" w:rsidP="007B1F66">
      <w:pPr>
        <w:pStyle w:val="PL"/>
        <w:rPr>
          <w:rFonts w:cs="Courier New"/>
          <w:szCs w:val="16"/>
        </w:rPr>
      </w:pPr>
      <w:r>
        <w:t xml:space="preserve">           </w:t>
      </w:r>
      <w:r>
        <w:rPr>
          <w:rFonts w:cs="Arial"/>
          <w:szCs w:val="18"/>
          <w:lang w:eastAsia="zh-CN"/>
        </w:rPr>
        <w:t xml:space="preserve"> omitted.</w:t>
      </w:r>
    </w:p>
    <w:p w14:paraId="6DBC41BD" w14:textId="77777777" w:rsidR="007B1F66" w:rsidRDefault="007B1F66" w:rsidP="007B1F66">
      <w:pPr>
        <w:pStyle w:val="PL"/>
      </w:pPr>
      <w:r>
        <w:t xml:space="preserve">        </w:t>
      </w:r>
      <w:r>
        <w:rPr>
          <w:rFonts w:hint="eastAsia"/>
          <w:lang w:eastAsia="zh-CN"/>
        </w:rPr>
        <w:t>d</w:t>
      </w:r>
      <w:r>
        <w:rPr>
          <w:lang w:eastAsia="zh-CN"/>
        </w:rPr>
        <w:t>istThresholds</w:t>
      </w:r>
      <w:r>
        <w:t>:</w:t>
      </w:r>
    </w:p>
    <w:p w14:paraId="6A32ED50" w14:textId="77777777" w:rsidR="007B1F66" w:rsidRDefault="007B1F66" w:rsidP="007B1F66">
      <w:pPr>
        <w:pStyle w:val="PL"/>
      </w:pPr>
      <w:r>
        <w:t xml:space="preserve">          type: array</w:t>
      </w:r>
    </w:p>
    <w:p w14:paraId="3EC7076E" w14:textId="77777777" w:rsidR="007B1F66" w:rsidRDefault="007B1F66" w:rsidP="007B1F66">
      <w:pPr>
        <w:pStyle w:val="PL"/>
      </w:pPr>
      <w:r>
        <w:t xml:space="preserve">          items:</w:t>
      </w:r>
    </w:p>
    <w:p w14:paraId="7474D9FB" w14:textId="77777777" w:rsidR="007B1F66" w:rsidRDefault="007B1F66" w:rsidP="007B1F66">
      <w:pPr>
        <w:pStyle w:val="PL"/>
      </w:pPr>
      <w:r>
        <w:t xml:space="preserve">            $ref: 'TS29571_CommonData.yaml#/components/schemas/Uinteger'</w:t>
      </w:r>
    </w:p>
    <w:p w14:paraId="41DB55EA" w14:textId="77777777" w:rsidR="007B1F66" w:rsidRDefault="007B1F66" w:rsidP="007B1F66">
      <w:pPr>
        <w:pStyle w:val="PL"/>
      </w:pPr>
      <w:r>
        <w:t xml:space="preserve">          minItems: 1</w:t>
      </w:r>
    </w:p>
    <w:p w14:paraId="167BC2DC" w14:textId="77777777" w:rsidR="007B1F66" w:rsidRDefault="007B1F66" w:rsidP="007B1F66">
      <w:pPr>
        <w:pStyle w:val="PL"/>
        <w:rPr>
          <w:lang w:val="en-US"/>
        </w:rPr>
      </w:pPr>
      <w:r>
        <w:t xml:space="preserve">          description: </w:t>
      </w:r>
      <w:r>
        <w:rPr>
          <w:lang w:eastAsia="zh-CN"/>
        </w:rPr>
        <w:t xml:space="preserve">Indicates the </w:t>
      </w:r>
      <w:r>
        <w:t>linear distance threshold.</w:t>
      </w:r>
    </w:p>
    <w:p w14:paraId="24EF2506" w14:textId="77777777" w:rsidR="007B1F66" w:rsidRDefault="007B1F66" w:rsidP="007B1F66">
      <w:pPr>
        <w:pStyle w:val="PL"/>
      </w:pPr>
    </w:p>
    <w:p w14:paraId="056C2C61" w14:textId="77777777" w:rsidR="007B1F66" w:rsidRDefault="007B1F66" w:rsidP="007B1F66">
      <w:pPr>
        <w:pStyle w:val="PL"/>
      </w:pPr>
      <w:r>
        <w:t xml:space="preserve">    PduSessionInfo:</w:t>
      </w:r>
    </w:p>
    <w:p w14:paraId="21EF2682" w14:textId="77777777" w:rsidR="007B1F66" w:rsidRDefault="007B1F66" w:rsidP="007B1F66">
      <w:pPr>
        <w:pStyle w:val="PL"/>
      </w:pPr>
      <w:r>
        <w:t xml:space="preserve">      description: Represents combination of PDU Session parameter(s) information.</w:t>
      </w:r>
    </w:p>
    <w:p w14:paraId="6EA51593" w14:textId="77777777" w:rsidR="007B1F66" w:rsidRDefault="007B1F66" w:rsidP="007B1F66">
      <w:pPr>
        <w:pStyle w:val="PL"/>
      </w:pPr>
      <w:r>
        <w:t xml:space="preserve">      type: object</w:t>
      </w:r>
    </w:p>
    <w:p w14:paraId="4E39AC20" w14:textId="77777777" w:rsidR="007B1F66" w:rsidRDefault="007B1F66" w:rsidP="007B1F66">
      <w:pPr>
        <w:pStyle w:val="PL"/>
      </w:pPr>
      <w:r>
        <w:t xml:space="preserve">      properties:</w:t>
      </w:r>
    </w:p>
    <w:p w14:paraId="158D2E0E" w14:textId="77777777" w:rsidR="007B1F66" w:rsidRDefault="007B1F66" w:rsidP="007B1F66">
      <w:pPr>
        <w:pStyle w:val="PL"/>
      </w:pPr>
      <w:r>
        <w:t xml:space="preserve">        pduSessType:</w:t>
      </w:r>
    </w:p>
    <w:p w14:paraId="642C8E2C" w14:textId="77777777" w:rsidR="007B1F66" w:rsidRDefault="007B1F66" w:rsidP="007B1F66">
      <w:pPr>
        <w:pStyle w:val="PL"/>
      </w:pPr>
      <w:r>
        <w:t xml:space="preserve">          $ref: 'TS29571_CommonData.yaml#/components/schemas/PduSessionType'</w:t>
      </w:r>
    </w:p>
    <w:p w14:paraId="1C572BF1" w14:textId="77777777" w:rsidR="007B1F66" w:rsidRDefault="007B1F66" w:rsidP="007B1F66">
      <w:pPr>
        <w:pStyle w:val="PL"/>
      </w:pPr>
      <w:r>
        <w:t xml:space="preserve">        sscMode:</w:t>
      </w:r>
    </w:p>
    <w:p w14:paraId="573D7CFD" w14:textId="77777777" w:rsidR="007B1F66" w:rsidRDefault="007B1F66" w:rsidP="007B1F66">
      <w:pPr>
        <w:pStyle w:val="PL"/>
      </w:pPr>
      <w:r>
        <w:t xml:space="preserve">          $ref: 'TS29571_CommonData.yaml#/components/schemas/SscMode'</w:t>
      </w:r>
    </w:p>
    <w:p w14:paraId="6CF0D7D7" w14:textId="77777777" w:rsidR="007B1F66" w:rsidRDefault="007B1F66" w:rsidP="007B1F66">
      <w:pPr>
        <w:pStyle w:val="PL"/>
      </w:pPr>
      <w:r>
        <w:t xml:space="preserve">        accessTypes:</w:t>
      </w:r>
    </w:p>
    <w:p w14:paraId="6E953C74" w14:textId="77777777" w:rsidR="007B1F66" w:rsidRDefault="007B1F66" w:rsidP="007B1F66">
      <w:pPr>
        <w:pStyle w:val="PL"/>
        <w:rPr>
          <w:lang w:val="en-US"/>
        </w:rPr>
      </w:pPr>
      <w:r>
        <w:rPr>
          <w:lang w:val="en-US"/>
        </w:rPr>
        <w:t xml:space="preserve">          type: array</w:t>
      </w:r>
    </w:p>
    <w:p w14:paraId="6E3D16F6" w14:textId="77777777" w:rsidR="007B1F66" w:rsidRDefault="007B1F66" w:rsidP="007B1F66">
      <w:pPr>
        <w:pStyle w:val="PL"/>
        <w:rPr>
          <w:lang w:val="en-US"/>
        </w:rPr>
      </w:pPr>
      <w:r>
        <w:rPr>
          <w:lang w:val="en-US"/>
        </w:rPr>
        <w:t xml:space="preserve">          items:</w:t>
      </w:r>
    </w:p>
    <w:p w14:paraId="38A6E011" w14:textId="77777777" w:rsidR="007B1F66" w:rsidRDefault="007B1F66" w:rsidP="007B1F66">
      <w:pPr>
        <w:pStyle w:val="PL"/>
      </w:pPr>
      <w:r>
        <w:t xml:space="preserve">         </w:t>
      </w:r>
      <w:r>
        <w:rPr>
          <w:lang w:val="en-US"/>
        </w:rPr>
        <w:t xml:space="preserve">  </w:t>
      </w:r>
      <w:r>
        <w:t xml:space="preserve"> $ref: 'TS29571_CommonData.yaml#/components/schemas/AccessType'</w:t>
      </w:r>
    </w:p>
    <w:p w14:paraId="74EEBA06" w14:textId="77777777" w:rsidR="007B1F66" w:rsidRDefault="007B1F66" w:rsidP="007B1F66">
      <w:pPr>
        <w:pStyle w:val="PL"/>
      </w:pPr>
      <w:r>
        <w:rPr>
          <w:lang w:val="en-US"/>
        </w:rPr>
        <w:t xml:space="preserve">          </w:t>
      </w:r>
      <w:r>
        <w:t>minItems: 1</w:t>
      </w:r>
    </w:p>
    <w:p w14:paraId="05636DD2" w14:textId="77777777" w:rsidR="007B1F66" w:rsidRDefault="007B1F66" w:rsidP="007B1F66">
      <w:pPr>
        <w:pStyle w:val="PL"/>
      </w:pPr>
    </w:p>
    <w:p w14:paraId="5278CBA8" w14:textId="77777777" w:rsidR="007B1F66" w:rsidRDefault="007B1F66" w:rsidP="007B1F66">
      <w:pPr>
        <w:pStyle w:val="PL"/>
        <w:rPr>
          <w:lang w:val="en-US"/>
        </w:rPr>
      </w:pPr>
      <w:r>
        <w:rPr>
          <w:lang w:val="en-US"/>
        </w:rPr>
        <w:t xml:space="preserve">    PfdDeterminationInfo:</w:t>
      </w:r>
    </w:p>
    <w:p w14:paraId="7F29D8F9" w14:textId="77777777" w:rsidR="007B1F66" w:rsidRDefault="007B1F66" w:rsidP="007B1F66">
      <w:pPr>
        <w:pStyle w:val="PL"/>
        <w:rPr>
          <w:lang w:val="en-US"/>
        </w:rPr>
      </w:pPr>
      <w:r>
        <w:rPr>
          <w:rFonts w:eastAsia="Batang"/>
        </w:rPr>
        <w:t xml:space="preserve">      description: Represents the PFD Determination information for a known application identifier.</w:t>
      </w:r>
    </w:p>
    <w:p w14:paraId="0375CCB6" w14:textId="77777777" w:rsidR="007B1F66" w:rsidRDefault="007B1F66" w:rsidP="007B1F66">
      <w:pPr>
        <w:pStyle w:val="PL"/>
        <w:rPr>
          <w:lang w:val="en-US"/>
        </w:rPr>
      </w:pPr>
      <w:r>
        <w:rPr>
          <w:lang w:val="en-US"/>
        </w:rPr>
        <w:t xml:space="preserve">      type: object</w:t>
      </w:r>
    </w:p>
    <w:p w14:paraId="593B0628" w14:textId="77777777" w:rsidR="007B1F66" w:rsidRDefault="007B1F66" w:rsidP="007B1F66">
      <w:pPr>
        <w:pStyle w:val="PL"/>
        <w:rPr>
          <w:lang w:val="en-US"/>
        </w:rPr>
      </w:pPr>
      <w:r>
        <w:rPr>
          <w:lang w:val="en-US"/>
        </w:rPr>
        <w:t xml:space="preserve">      properties:</w:t>
      </w:r>
    </w:p>
    <w:p w14:paraId="48681488" w14:textId="77777777" w:rsidR="007B1F66" w:rsidRDefault="007B1F66" w:rsidP="007B1F66">
      <w:pPr>
        <w:pStyle w:val="PL"/>
        <w:rPr>
          <w:lang w:val="en-US"/>
        </w:rPr>
      </w:pPr>
      <w:r>
        <w:rPr>
          <w:lang w:val="en-US"/>
        </w:rPr>
        <w:t xml:space="preserve">        appId:</w:t>
      </w:r>
    </w:p>
    <w:p w14:paraId="5BE883BD" w14:textId="77777777" w:rsidR="007B1F66" w:rsidRDefault="007B1F66" w:rsidP="007B1F66">
      <w:pPr>
        <w:pStyle w:val="PL"/>
        <w:rPr>
          <w:lang w:val="en-US"/>
        </w:rPr>
      </w:pPr>
      <w:r>
        <w:rPr>
          <w:lang w:val="en-US"/>
        </w:rPr>
        <w:t xml:space="preserve">          $ref: 'TS29571_CommonData.yaml#/components/schemas/ApplicationId'</w:t>
      </w:r>
    </w:p>
    <w:p w14:paraId="0212DDCE" w14:textId="77777777" w:rsidR="007B1F66" w:rsidRDefault="007B1F66" w:rsidP="007B1F66">
      <w:pPr>
        <w:pStyle w:val="PL"/>
      </w:pPr>
      <w:r>
        <w:t xml:space="preserve">        snssai:</w:t>
      </w:r>
    </w:p>
    <w:p w14:paraId="28D3C9C8" w14:textId="77777777" w:rsidR="007B1F66" w:rsidRDefault="007B1F66" w:rsidP="007B1F66">
      <w:pPr>
        <w:pStyle w:val="PL"/>
      </w:pPr>
      <w:r>
        <w:lastRenderedPageBreak/>
        <w:t xml:space="preserve">          $ref: 'TS29571_CommonData.yaml#/components/schemas/Snssai'</w:t>
      </w:r>
    </w:p>
    <w:p w14:paraId="5FF0BBFF" w14:textId="77777777" w:rsidR="007B1F66" w:rsidRDefault="007B1F66" w:rsidP="007B1F66">
      <w:pPr>
        <w:pStyle w:val="PL"/>
      </w:pPr>
      <w:r>
        <w:t xml:space="preserve">        dnn:</w:t>
      </w:r>
    </w:p>
    <w:p w14:paraId="31691B46" w14:textId="77777777" w:rsidR="007B1F66" w:rsidRDefault="007B1F66" w:rsidP="007B1F66">
      <w:pPr>
        <w:pStyle w:val="PL"/>
      </w:pPr>
      <w:r>
        <w:t xml:space="preserve">          $ref: 'TS29571_CommonData.yaml#/components/schemas/Dnn'</w:t>
      </w:r>
    </w:p>
    <w:p w14:paraId="28482D04" w14:textId="77777777" w:rsidR="007B1F66" w:rsidRPr="00B45740" w:rsidRDefault="007B1F66" w:rsidP="007B1F66">
      <w:pPr>
        <w:pStyle w:val="PL"/>
        <w:rPr>
          <w:lang w:val="en-US"/>
        </w:rPr>
      </w:pPr>
      <w:r w:rsidRPr="00B45740">
        <w:rPr>
          <w:lang w:val="en-US"/>
        </w:rPr>
        <w:t xml:space="preserve">        s</w:t>
      </w:r>
      <w:r>
        <w:rPr>
          <w:lang w:val="en-US"/>
        </w:rPr>
        <w:t>uggPfdInfoList</w:t>
      </w:r>
      <w:r w:rsidRPr="00B45740">
        <w:rPr>
          <w:lang w:val="en-US"/>
        </w:rPr>
        <w:t>:</w:t>
      </w:r>
    </w:p>
    <w:p w14:paraId="73F3AB19" w14:textId="77777777" w:rsidR="007B1F66" w:rsidRPr="00B45740" w:rsidRDefault="007B1F66" w:rsidP="007B1F66">
      <w:pPr>
        <w:pStyle w:val="PL"/>
        <w:rPr>
          <w:lang w:val="en-US"/>
        </w:rPr>
      </w:pPr>
      <w:r w:rsidRPr="00B45740">
        <w:rPr>
          <w:lang w:val="en-US"/>
        </w:rPr>
        <w:t xml:space="preserve">          type: array</w:t>
      </w:r>
    </w:p>
    <w:p w14:paraId="65F7C435" w14:textId="77777777" w:rsidR="007B1F66" w:rsidRPr="00B45740" w:rsidRDefault="007B1F66" w:rsidP="007B1F66">
      <w:pPr>
        <w:pStyle w:val="PL"/>
        <w:rPr>
          <w:lang w:val="en-US"/>
        </w:rPr>
      </w:pPr>
      <w:r w:rsidRPr="00B45740">
        <w:rPr>
          <w:lang w:val="en-US"/>
        </w:rPr>
        <w:t xml:space="preserve">          items:</w:t>
      </w:r>
    </w:p>
    <w:p w14:paraId="6D2F1545" w14:textId="77777777" w:rsidR="007B1F66" w:rsidRPr="00B45740" w:rsidRDefault="007B1F66" w:rsidP="007B1F66">
      <w:pPr>
        <w:pStyle w:val="PL"/>
        <w:rPr>
          <w:lang w:val="en-US"/>
        </w:rPr>
      </w:pPr>
      <w:r w:rsidRPr="00B45740">
        <w:rPr>
          <w:lang w:val="en-US"/>
        </w:rPr>
        <w:t xml:space="preserve">            $ref: '#/components/schemas/Su</w:t>
      </w:r>
      <w:r>
        <w:rPr>
          <w:lang w:val="en-US"/>
        </w:rPr>
        <w:t>ggestedPfdInfo</w:t>
      </w:r>
      <w:r w:rsidRPr="00B45740">
        <w:rPr>
          <w:lang w:val="en-US"/>
        </w:rPr>
        <w:t>'</w:t>
      </w:r>
    </w:p>
    <w:p w14:paraId="424FE71C" w14:textId="77777777" w:rsidR="007B1F66" w:rsidRDefault="007B1F66" w:rsidP="007B1F66">
      <w:pPr>
        <w:pStyle w:val="PL"/>
        <w:rPr>
          <w:lang w:val="en-US"/>
        </w:rPr>
      </w:pPr>
      <w:r w:rsidRPr="00B45740">
        <w:rPr>
          <w:lang w:val="en-US"/>
        </w:rPr>
        <w:t xml:space="preserve">          minItems: 1</w:t>
      </w:r>
    </w:p>
    <w:p w14:paraId="0E61FE82" w14:textId="77777777" w:rsidR="007B1F66" w:rsidRDefault="007B1F66" w:rsidP="007B1F66">
      <w:pPr>
        <w:pStyle w:val="PL"/>
      </w:pPr>
      <w:r>
        <w:t xml:space="preserve">      required:</w:t>
      </w:r>
    </w:p>
    <w:p w14:paraId="606D72D4" w14:textId="77777777" w:rsidR="007B1F66" w:rsidRDefault="007B1F66" w:rsidP="007B1F66">
      <w:pPr>
        <w:pStyle w:val="PL"/>
      </w:pPr>
      <w:r>
        <w:t xml:space="preserve">        - appId</w:t>
      </w:r>
    </w:p>
    <w:p w14:paraId="61DB124B" w14:textId="77777777" w:rsidR="007B1F66" w:rsidRDefault="007B1F66" w:rsidP="007B1F66">
      <w:pPr>
        <w:pStyle w:val="PL"/>
        <w:rPr>
          <w:lang w:val="en-US"/>
        </w:rPr>
      </w:pPr>
      <w:r>
        <w:rPr>
          <w:lang w:val="en-US"/>
        </w:rPr>
        <w:t xml:space="preserve">        - suggPfdInfoList</w:t>
      </w:r>
    </w:p>
    <w:p w14:paraId="2C59BAF0" w14:textId="77777777" w:rsidR="007B1F66" w:rsidRDefault="007B1F66" w:rsidP="007B1F66">
      <w:pPr>
        <w:pStyle w:val="PL"/>
        <w:rPr>
          <w:lang w:val="en-US"/>
        </w:rPr>
      </w:pPr>
    </w:p>
    <w:p w14:paraId="09654E0D" w14:textId="77777777" w:rsidR="007B1F66" w:rsidRPr="00B45740" w:rsidRDefault="007B1F66" w:rsidP="007B1F66">
      <w:pPr>
        <w:pStyle w:val="PL"/>
        <w:rPr>
          <w:lang w:val="en-US"/>
        </w:rPr>
      </w:pPr>
      <w:r w:rsidRPr="00B45740">
        <w:rPr>
          <w:lang w:val="en-US"/>
        </w:rPr>
        <w:t xml:space="preserve">    </w:t>
      </w:r>
      <w:r>
        <w:rPr>
          <w:lang w:val="en-US"/>
        </w:rPr>
        <w:t>SuggestedPfd</w:t>
      </w:r>
      <w:r w:rsidRPr="00B45740">
        <w:rPr>
          <w:lang w:val="en-US"/>
        </w:rPr>
        <w:t>Info:</w:t>
      </w:r>
    </w:p>
    <w:p w14:paraId="0E6FF96E" w14:textId="77777777" w:rsidR="007B1F66" w:rsidRPr="00B45740" w:rsidRDefault="007B1F66" w:rsidP="007B1F66">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78C0A6FB" w14:textId="77777777" w:rsidR="007B1F66" w:rsidRPr="00B45740" w:rsidRDefault="007B1F66" w:rsidP="007B1F66">
      <w:pPr>
        <w:pStyle w:val="PL"/>
        <w:rPr>
          <w:lang w:val="en-US"/>
        </w:rPr>
      </w:pPr>
      <w:r w:rsidRPr="00B45740">
        <w:rPr>
          <w:lang w:val="en-US"/>
        </w:rPr>
        <w:t xml:space="preserve">      type: object</w:t>
      </w:r>
    </w:p>
    <w:p w14:paraId="11D2E9F7" w14:textId="77777777" w:rsidR="007B1F66" w:rsidRPr="00B45740" w:rsidRDefault="007B1F66" w:rsidP="007B1F66">
      <w:pPr>
        <w:pStyle w:val="PL"/>
        <w:rPr>
          <w:lang w:val="en-US"/>
        </w:rPr>
      </w:pPr>
      <w:r w:rsidRPr="00B45740">
        <w:rPr>
          <w:lang w:val="en-US"/>
        </w:rPr>
        <w:t xml:space="preserve">      properties:</w:t>
      </w:r>
    </w:p>
    <w:p w14:paraId="63666918" w14:textId="77777777" w:rsidR="007B1F66" w:rsidRPr="00B45740" w:rsidRDefault="007B1F66" w:rsidP="007B1F66">
      <w:pPr>
        <w:pStyle w:val="PL"/>
        <w:rPr>
          <w:lang w:val="en-US"/>
        </w:rPr>
      </w:pPr>
      <w:r w:rsidRPr="00B45740">
        <w:rPr>
          <w:lang w:val="en-US"/>
        </w:rPr>
        <w:t xml:space="preserve">        </w:t>
      </w:r>
      <w:r>
        <w:rPr>
          <w:lang w:val="en-US"/>
        </w:rPr>
        <w:t>pfd</w:t>
      </w:r>
      <w:r w:rsidRPr="00B45740">
        <w:rPr>
          <w:lang w:val="en-US"/>
        </w:rPr>
        <w:t>Id:</w:t>
      </w:r>
    </w:p>
    <w:p w14:paraId="6ADA98AE" w14:textId="77777777" w:rsidR="007B1F66" w:rsidRDefault="007B1F66" w:rsidP="007B1F66">
      <w:pPr>
        <w:pStyle w:val="PL"/>
        <w:rPr>
          <w:lang w:val="en-US"/>
        </w:rPr>
      </w:pPr>
      <w:r w:rsidRPr="00B45740">
        <w:rPr>
          <w:lang w:val="en-US"/>
        </w:rPr>
        <w:t xml:space="preserve">          </w:t>
      </w:r>
      <w:r>
        <w:rPr>
          <w:lang w:val="en-US"/>
        </w:rPr>
        <w:t>type: string</w:t>
      </w:r>
    </w:p>
    <w:p w14:paraId="5F2038AE" w14:textId="77777777" w:rsidR="007B1F66" w:rsidRDefault="007B1F66" w:rsidP="007B1F66">
      <w:pPr>
        <w:pStyle w:val="PL"/>
        <w:rPr>
          <w:lang w:val="en-US"/>
        </w:rPr>
      </w:pPr>
      <w:r w:rsidRPr="0086296C">
        <w:rPr>
          <w:lang w:val="en-US"/>
        </w:rPr>
        <w:t xml:space="preserve">          description: </w:t>
      </w:r>
      <w:r>
        <w:rPr>
          <w:lang w:val="en-US"/>
        </w:rPr>
        <w:t>&gt;</w:t>
      </w:r>
    </w:p>
    <w:p w14:paraId="722B5395" w14:textId="77777777" w:rsidR="007B1F66" w:rsidRDefault="007B1F66" w:rsidP="007B1F66">
      <w:pPr>
        <w:pStyle w:val="PL"/>
        <w:rPr>
          <w:lang w:val="en-US"/>
        </w:rPr>
      </w:pPr>
      <w:r>
        <w:rPr>
          <w:lang w:val="en-US"/>
        </w:rPr>
        <w:t xml:space="preserve">            </w:t>
      </w:r>
      <w:r w:rsidRPr="0086296C">
        <w:rPr>
          <w:lang w:val="en-US"/>
        </w:rPr>
        <w:t>Identifier of the PFD (i.e. new PFD ID assigned by NWDAF or existing PFD ID retrieved</w:t>
      </w:r>
    </w:p>
    <w:p w14:paraId="03327C4F" w14:textId="77777777" w:rsidR="007B1F66" w:rsidRDefault="007B1F66" w:rsidP="007B1F66">
      <w:pPr>
        <w:pStyle w:val="PL"/>
        <w:rPr>
          <w:lang w:val="en-US"/>
        </w:rPr>
      </w:pPr>
      <w:r>
        <w:rPr>
          <w:lang w:val="en-US"/>
        </w:rPr>
        <w:t xml:space="preserve">           </w:t>
      </w:r>
      <w:r w:rsidRPr="0086296C">
        <w:rPr>
          <w:lang w:val="en-US"/>
        </w:rPr>
        <w:t xml:space="preserve"> from UDR which was generated by NWDAF).</w:t>
      </w:r>
    </w:p>
    <w:p w14:paraId="42D79BDF" w14:textId="77777777" w:rsidR="007B1F66" w:rsidRDefault="007B1F66" w:rsidP="007B1F66">
      <w:pPr>
        <w:pStyle w:val="PL"/>
        <w:rPr>
          <w:lang w:val="en-US"/>
        </w:rPr>
      </w:pPr>
      <w:r>
        <w:rPr>
          <w:lang w:val="en-US"/>
        </w:rPr>
        <w:t xml:space="preserve">        ip3TupleList:</w:t>
      </w:r>
    </w:p>
    <w:p w14:paraId="64838431" w14:textId="77777777" w:rsidR="007B1F66" w:rsidRDefault="007B1F66" w:rsidP="007B1F66">
      <w:pPr>
        <w:pStyle w:val="PL"/>
        <w:rPr>
          <w:lang w:val="en-US"/>
        </w:rPr>
      </w:pPr>
      <w:r>
        <w:rPr>
          <w:lang w:val="en-US"/>
        </w:rPr>
        <w:t xml:space="preserve">          type: array</w:t>
      </w:r>
    </w:p>
    <w:p w14:paraId="247335E7" w14:textId="77777777" w:rsidR="007B1F66" w:rsidRDefault="007B1F66" w:rsidP="007B1F66">
      <w:pPr>
        <w:pStyle w:val="PL"/>
        <w:rPr>
          <w:lang w:val="en-US"/>
        </w:rPr>
      </w:pPr>
      <w:r>
        <w:rPr>
          <w:lang w:val="en-US"/>
        </w:rPr>
        <w:t xml:space="preserve">          items:</w:t>
      </w:r>
    </w:p>
    <w:p w14:paraId="72E79A2F" w14:textId="77777777" w:rsidR="007B1F66" w:rsidRDefault="007B1F66" w:rsidP="007B1F66">
      <w:pPr>
        <w:pStyle w:val="PL"/>
        <w:rPr>
          <w:lang w:val="en-US"/>
        </w:rPr>
      </w:pPr>
      <w:r>
        <w:rPr>
          <w:lang w:val="en-US"/>
        </w:rPr>
        <w:t xml:space="preserve">            type: string</w:t>
      </w:r>
    </w:p>
    <w:p w14:paraId="3A12F0EA" w14:textId="77777777" w:rsidR="007B1F66" w:rsidRDefault="007B1F66" w:rsidP="007B1F66">
      <w:pPr>
        <w:pStyle w:val="PL"/>
      </w:pPr>
      <w:r>
        <w:rPr>
          <w:lang w:val="en-US"/>
        </w:rPr>
        <w:t xml:space="preserve">          </w:t>
      </w:r>
      <w:r>
        <w:t>minItems: 1</w:t>
      </w:r>
    </w:p>
    <w:p w14:paraId="03B113F5" w14:textId="77777777" w:rsidR="007B1F66" w:rsidRDefault="007B1F66" w:rsidP="007B1F66">
      <w:pPr>
        <w:pStyle w:val="PL"/>
        <w:rPr>
          <w:lang w:eastAsia="zh-CN"/>
        </w:rPr>
      </w:pPr>
      <w:r>
        <w:t xml:space="preserve">          description: </w:t>
      </w:r>
      <w:r>
        <w:rPr>
          <w:lang w:eastAsia="zh-CN"/>
        </w:rPr>
        <w:t>&gt;</w:t>
      </w:r>
    </w:p>
    <w:p w14:paraId="3B575467" w14:textId="77777777" w:rsidR="007B1F66" w:rsidRDefault="007B1F66" w:rsidP="007B1F66">
      <w:pPr>
        <w:pStyle w:val="PL"/>
      </w:pPr>
      <w:r>
        <w:rPr>
          <w:rFonts w:cs="Courier New"/>
          <w:szCs w:val="16"/>
        </w:rPr>
        <w:t xml:space="preserve">            </w:t>
      </w:r>
      <w:r>
        <w:t>Represents a 3-tuple with protocol, server ip and server port for UL/DL</w:t>
      </w:r>
    </w:p>
    <w:p w14:paraId="204DC850" w14:textId="77777777" w:rsidR="007B1F66" w:rsidRDefault="007B1F66" w:rsidP="007B1F66">
      <w:pPr>
        <w:pStyle w:val="PL"/>
      </w:pPr>
      <w:r>
        <w:rPr>
          <w:rFonts w:cs="Courier New"/>
          <w:szCs w:val="16"/>
        </w:rPr>
        <w:t xml:space="preserve">           </w:t>
      </w:r>
      <w:r>
        <w:t xml:space="preserve"> application traffic. The content of the string has the same encoding as the IPFilterRule</w:t>
      </w:r>
    </w:p>
    <w:p w14:paraId="630A772F" w14:textId="77777777" w:rsidR="007B1F66" w:rsidRDefault="007B1F66" w:rsidP="007B1F66">
      <w:pPr>
        <w:pStyle w:val="PL"/>
        <w:rPr>
          <w:lang w:val="en-US"/>
        </w:rPr>
      </w:pPr>
      <w:r>
        <w:t xml:space="preserve">            AVP value as defined in IETF RFC 6733.</w:t>
      </w:r>
    </w:p>
    <w:p w14:paraId="238B22EA" w14:textId="77777777" w:rsidR="007B1F66" w:rsidRDefault="007B1F66" w:rsidP="007B1F66">
      <w:pPr>
        <w:pStyle w:val="PL"/>
      </w:pPr>
      <w:r>
        <w:t xml:space="preserve">        urls:</w:t>
      </w:r>
    </w:p>
    <w:p w14:paraId="2BC72082" w14:textId="77777777" w:rsidR="007B1F66" w:rsidRDefault="007B1F66" w:rsidP="007B1F66">
      <w:pPr>
        <w:pStyle w:val="PL"/>
      </w:pPr>
      <w:r>
        <w:t xml:space="preserve">          type: array</w:t>
      </w:r>
    </w:p>
    <w:p w14:paraId="1136E93B" w14:textId="77777777" w:rsidR="007B1F66" w:rsidRDefault="007B1F66" w:rsidP="007B1F66">
      <w:pPr>
        <w:pStyle w:val="PL"/>
      </w:pPr>
      <w:r>
        <w:t xml:space="preserve">          items:</w:t>
      </w:r>
    </w:p>
    <w:p w14:paraId="029E3349" w14:textId="77777777" w:rsidR="007B1F66" w:rsidRDefault="007B1F66" w:rsidP="007B1F66">
      <w:pPr>
        <w:pStyle w:val="PL"/>
      </w:pPr>
      <w:r>
        <w:t xml:space="preserve">            type: string</w:t>
      </w:r>
    </w:p>
    <w:p w14:paraId="0A222980" w14:textId="77777777" w:rsidR="007B1F66" w:rsidRDefault="007B1F66" w:rsidP="007B1F66">
      <w:pPr>
        <w:pStyle w:val="PL"/>
      </w:pPr>
      <w:r>
        <w:t xml:space="preserve">          minItems: 1</w:t>
      </w:r>
    </w:p>
    <w:p w14:paraId="5B9ECCE5" w14:textId="77777777" w:rsidR="007B1F66" w:rsidRDefault="007B1F66" w:rsidP="007B1F66">
      <w:pPr>
        <w:pStyle w:val="PL"/>
      </w:pPr>
      <w:r>
        <w:t xml:space="preserve">          description: Represents the significant parts of the URL to be matched, e.g. host name.</w:t>
      </w:r>
    </w:p>
    <w:p w14:paraId="76276344" w14:textId="77777777" w:rsidR="007B1F66" w:rsidRDefault="007B1F66" w:rsidP="007B1F66">
      <w:pPr>
        <w:pStyle w:val="PL"/>
      </w:pPr>
      <w:r>
        <w:t xml:space="preserve">        domainNames:</w:t>
      </w:r>
    </w:p>
    <w:p w14:paraId="601822CF" w14:textId="77777777" w:rsidR="007B1F66" w:rsidRDefault="007B1F66" w:rsidP="007B1F66">
      <w:pPr>
        <w:pStyle w:val="PL"/>
      </w:pPr>
      <w:r>
        <w:t xml:space="preserve">          type: array</w:t>
      </w:r>
    </w:p>
    <w:p w14:paraId="18FC49D3" w14:textId="77777777" w:rsidR="007B1F66" w:rsidRDefault="007B1F66" w:rsidP="007B1F66">
      <w:pPr>
        <w:pStyle w:val="PL"/>
      </w:pPr>
      <w:r>
        <w:t xml:space="preserve">          items:</w:t>
      </w:r>
    </w:p>
    <w:p w14:paraId="21A8E956" w14:textId="77777777" w:rsidR="007B1F66" w:rsidRDefault="007B1F66" w:rsidP="007B1F66">
      <w:pPr>
        <w:pStyle w:val="PL"/>
      </w:pPr>
      <w:r>
        <w:t xml:space="preserve">            type: string</w:t>
      </w:r>
    </w:p>
    <w:p w14:paraId="680C5F3B" w14:textId="77777777" w:rsidR="007B1F66" w:rsidRDefault="007B1F66" w:rsidP="007B1F66">
      <w:pPr>
        <w:pStyle w:val="PL"/>
      </w:pPr>
      <w:r>
        <w:t xml:space="preserve">          minItems: 1</w:t>
      </w:r>
    </w:p>
    <w:p w14:paraId="3DAE5637" w14:textId="77777777" w:rsidR="007B1F66" w:rsidRDefault="007B1F66" w:rsidP="007B1F66">
      <w:pPr>
        <w:pStyle w:val="PL"/>
      </w:pPr>
      <w:r>
        <w:t xml:space="preserve">          description: Represents Domain name matching criteria.</w:t>
      </w:r>
    </w:p>
    <w:p w14:paraId="642E5884" w14:textId="77777777" w:rsidR="007B1F66" w:rsidRDefault="007B1F66" w:rsidP="007B1F66">
      <w:pPr>
        <w:pStyle w:val="PL"/>
      </w:pPr>
      <w:r>
        <w:t xml:space="preserve">        dnProtocol:</w:t>
      </w:r>
    </w:p>
    <w:p w14:paraId="6106A64E" w14:textId="77777777" w:rsidR="007B1F66" w:rsidRDefault="007B1F66" w:rsidP="007B1F66">
      <w:pPr>
        <w:pStyle w:val="PL"/>
      </w:pPr>
      <w:r>
        <w:t xml:space="preserve">          $ref: 'TS29122_PfdManagement.yaml#/components/schemas/DomainNameProtocol'</w:t>
      </w:r>
    </w:p>
    <w:p w14:paraId="5726DCD2" w14:textId="77777777" w:rsidR="007B1F66" w:rsidRDefault="007B1F66" w:rsidP="007B1F66">
      <w:pPr>
        <w:pStyle w:val="PL"/>
      </w:pPr>
      <w:r>
        <w:t xml:space="preserve">        pfdConfidence:</w:t>
      </w:r>
    </w:p>
    <w:p w14:paraId="08F24001" w14:textId="77777777" w:rsidR="007B1F66" w:rsidRDefault="007B1F66" w:rsidP="007B1F66">
      <w:pPr>
        <w:pStyle w:val="PL"/>
      </w:pPr>
      <w:r>
        <w:t xml:space="preserve">          $ref: 'TS29571_CommonData.yaml#/components/schemas/Uinteger'</w:t>
      </w:r>
    </w:p>
    <w:p w14:paraId="508E266D" w14:textId="77777777" w:rsidR="007B1F66" w:rsidRDefault="007B1F66" w:rsidP="007B1F66">
      <w:pPr>
        <w:pStyle w:val="PL"/>
      </w:pPr>
      <w:r>
        <w:t xml:space="preserve">      required:</w:t>
      </w:r>
    </w:p>
    <w:p w14:paraId="7865090C" w14:textId="77777777" w:rsidR="007B1F66" w:rsidRDefault="007B1F66" w:rsidP="007B1F66">
      <w:pPr>
        <w:pStyle w:val="PL"/>
      </w:pPr>
      <w:r>
        <w:t xml:space="preserve">        - pfdId</w:t>
      </w:r>
    </w:p>
    <w:p w14:paraId="57190F50" w14:textId="77777777" w:rsidR="007B1F66" w:rsidRDefault="007B1F66" w:rsidP="007B1F66">
      <w:pPr>
        <w:pStyle w:val="PL"/>
      </w:pPr>
    </w:p>
    <w:p w14:paraId="776D56F0" w14:textId="77777777" w:rsidR="007B1F66" w:rsidRDefault="007B1F66" w:rsidP="007B1F66">
      <w:pPr>
        <w:pStyle w:val="PL"/>
      </w:pPr>
      <w:r>
        <w:t xml:space="preserve">    PduSesTrafficInfo:</w:t>
      </w:r>
    </w:p>
    <w:p w14:paraId="38AD1E16" w14:textId="77777777" w:rsidR="007B1F66" w:rsidRDefault="007B1F66" w:rsidP="007B1F66">
      <w:pPr>
        <w:pStyle w:val="PL"/>
      </w:pPr>
      <w:r>
        <w:t xml:space="preserve">      description: Represents the PDU Set traffic analytics information.</w:t>
      </w:r>
    </w:p>
    <w:p w14:paraId="64681738" w14:textId="77777777" w:rsidR="007B1F66" w:rsidRDefault="007B1F66" w:rsidP="007B1F66">
      <w:pPr>
        <w:pStyle w:val="PL"/>
      </w:pPr>
      <w:r>
        <w:t xml:space="preserve">      type: object</w:t>
      </w:r>
    </w:p>
    <w:p w14:paraId="084FA866" w14:textId="77777777" w:rsidR="007B1F66" w:rsidRDefault="007B1F66" w:rsidP="007B1F66">
      <w:pPr>
        <w:pStyle w:val="PL"/>
      </w:pPr>
      <w:r>
        <w:t xml:space="preserve">      properties:</w:t>
      </w:r>
    </w:p>
    <w:p w14:paraId="72FBF77D" w14:textId="77777777" w:rsidR="007B1F66" w:rsidRDefault="007B1F66" w:rsidP="007B1F66">
      <w:pPr>
        <w:pStyle w:val="PL"/>
      </w:pPr>
      <w:r>
        <w:t xml:space="preserve">        </w:t>
      </w:r>
      <w:r>
        <w:rPr>
          <w:lang w:eastAsia="zh-CN"/>
        </w:rPr>
        <w:t>supis</w:t>
      </w:r>
      <w:r>
        <w:t>:</w:t>
      </w:r>
    </w:p>
    <w:p w14:paraId="47527D95" w14:textId="77777777" w:rsidR="007B1F66" w:rsidRDefault="007B1F66" w:rsidP="007B1F66">
      <w:pPr>
        <w:pStyle w:val="PL"/>
      </w:pPr>
      <w:r>
        <w:t xml:space="preserve">          type: array</w:t>
      </w:r>
    </w:p>
    <w:p w14:paraId="42A88AAE" w14:textId="77777777" w:rsidR="007B1F66" w:rsidRDefault="007B1F66" w:rsidP="007B1F66">
      <w:pPr>
        <w:pStyle w:val="PL"/>
      </w:pPr>
      <w:r>
        <w:t xml:space="preserve">          items:</w:t>
      </w:r>
    </w:p>
    <w:p w14:paraId="56DD0EF9" w14:textId="77777777" w:rsidR="007B1F66" w:rsidRDefault="007B1F66" w:rsidP="007B1F66">
      <w:pPr>
        <w:pStyle w:val="PL"/>
      </w:pPr>
      <w:r>
        <w:t xml:space="preserve">            $ref: 'TS29571_CommonData.yaml#/components/schemas/Supi'</w:t>
      </w:r>
    </w:p>
    <w:p w14:paraId="79945785" w14:textId="77777777" w:rsidR="007B1F66" w:rsidRDefault="007B1F66" w:rsidP="007B1F66">
      <w:pPr>
        <w:pStyle w:val="PL"/>
      </w:pPr>
      <w:r>
        <w:t xml:space="preserve">          minItems: 1</w:t>
      </w:r>
    </w:p>
    <w:p w14:paraId="4AEE8D31" w14:textId="77777777" w:rsidR="007B1F66" w:rsidRDefault="007B1F66" w:rsidP="007B1F66">
      <w:pPr>
        <w:pStyle w:val="PL"/>
      </w:pPr>
      <w:r>
        <w:t xml:space="preserve">        dnn:</w:t>
      </w:r>
    </w:p>
    <w:p w14:paraId="3CAB5EA7" w14:textId="77777777" w:rsidR="007B1F66" w:rsidRDefault="007B1F66" w:rsidP="007B1F66">
      <w:pPr>
        <w:pStyle w:val="PL"/>
      </w:pPr>
      <w:r>
        <w:t xml:space="preserve">          $ref: 'TS29571_CommonData.yaml#/components/schemas/Dnn'</w:t>
      </w:r>
    </w:p>
    <w:p w14:paraId="155AFBF2" w14:textId="77777777" w:rsidR="007B1F66" w:rsidRDefault="007B1F66" w:rsidP="007B1F66">
      <w:pPr>
        <w:pStyle w:val="PL"/>
      </w:pPr>
      <w:r>
        <w:t xml:space="preserve">        snssai:</w:t>
      </w:r>
    </w:p>
    <w:p w14:paraId="5E802D22" w14:textId="77777777" w:rsidR="007B1F66" w:rsidRDefault="007B1F66" w:rsidP="007B1F66">
      <w:pPr>
        <w:pStyle w:val="PL"/>
      </w:pPr>
      <w:r>
        <w:t xml:space="preserve">          $ref: 'TS29571_CommonData.yaml#/components/schemas/Snssai'</w:t>
      </w:r>
    </w:p>
    <w:p w14:paraId="7650505C" w14:textId="77777777" w:rsidR="007B1F66" w:rsidRDefault="007B1F66" w:rsidP="007B1F66">
      <w:pPr>
        <w:pStyle w:val="PL"/>
      </w:pPr>
      <w:r>
        <w:t xml:space="preserve">        </w:t>
      </w:r>
      <w:r>
        <w:rPr>
          <w:lang w:eastAsia="zh-CN"/>
        </w:rPr>
        <w:t>tdMatchTrafs</w:t>
      </w:r>
      <w:r>
        <w:t>:</w:t>
      </w:r>
    </w:p>
    <w:p w14:paraId="0227BF8E" w14:textId="77777777" w:rsidR="007B1F66" w:rsidRDefault="007B1F66" w:rsidP="007B1F66">
      <w:pPr>
        <w:pStyle w:val="PL"/>
      </w:pPr>
      <w:r>
        <w:t xml:space="preserve">          type: array</w:t>
      </w:r>
    </w:p>
    <w:p w14:paraId="49EC4DE0" w14:textId="77777777" w:rsidR="007B1F66" w:rsidRDefault="007B1F66" w:rsidP="007B1F66">
      <w:pPr>
        <w:pStyle w:val="PL"/>
      </w:pPr>
      <w:r>
        <w:t xml:space="preserve">          items:</w:t>
      </w:r>
    </w:p>
    <w:p w14:paraId="0974796D" w14:textId="77777777" w:rsidR="007B1F66" w:rsidRDefault="007B1F66" w:rsidP="007B1F66">
      <w:pPr>
        <w:pStyle w:val="PL"/>
      </w:pPr>
      <w:r>
        <w:t xml:space="preserve">            $ref: '#/components/schemas/</w:t>
      </w:r>
      <w:r>
        <w:rPr>
          <w:lang w:eastAsia="zh-CN"/>
        </w:rPr>
        <w:t>TdTraffic</w:t>
      </w:r>
      <w:r>
        <w:t>'</w:t>
      </w:r>
    </w:p>
    <w:p w14:paraId="5462F60E" w14:textId="77777777" w:rsidR="007B1F66" w:rsidRDefault="007B1F66" w:rsidP="007B1F66">
      <w:pPr>
        <w:pStyle w:val="PL"/>
      </w:pPr>
      <w:r>
        <w:t xml:space="preserve">          minItems: 1</w:t>
      </w:r>
    </w:p>
    <w:p w14:paraId="73865E69" w14:textId="77777777" w:rsidR="007B1F66" w:rsidRDefault="007B1F66" w:rsidP="007B1F66">
      <w:pPr>
        <w:pStyle w:val="PL"/>
      </w:pPr>
      <w:r>
        <w:t xml:space="preserve">        </w:t>
      </w:r>
      <w:r>
        <w:rPr>
          <w:lang w:eastAsia="zh-CN"/>
        </w:rPr>
        <w:t>tdUnmatchTrafs</w:t>
      </w:r>
      <w:r>
        <w:t>:</w:t>
      </w:r>
    </w:p>
    <w:p w14:paraId="04E0CE7F" w14:textId="77777777" w:rsidR="007B1F66" w:rsidRDefault="007B1F66" w:rsidP="007B1F66">
      <w:pPr>
        <w:pStyle w:val="PL"/>
      </w:pPr>
      <w:r>
        <w:t xml:space="preserve">          type: array</w:t>
      </w:r>
    </w:p>
    <w:p w14:paraId="3F5E846D" w14:textId="77777777" w:rsidR="007B1F66" w:rsidRDefault="007B1F66" w:rsidP="007B1F66">
      <w:pPr>
        <w:pStyle w:val="PL"/>
      </w:pPr>
      <w:r>
        <w:t xml:space="preserve">          items:</w:t>
      </w:r>
    </w:p>
    <w:p w14:paraId="280B1C78" w14:textId="77777777" w:rsidR="007B1F66" w:rsidRDefault="007B1F66" w:rsidP="007B1F66">
      <w:pPr>
        <w:pStyle w:val="PL"/>
      </w:pPr>
      <w:r>
        <w:t xml:space="preserve">            $ref: '#/components/schemas/</w:t>
      </w:r>
      <w:r>
        <w:rPr>
          <w:lang w:eastAsia="zh-CN"/>
        </w:rPr>
        <w:t>TdTraffic</w:t>
      </w:r>
      <w:r>
        <w:t>'</w:t>
      </w:r>
    </w:p>
    <w:p w14:paraId="4D4FFD63" w14:textId="77777777" w:rsidR="007B1F66" w:rsidRDefault="007B1F66" w:rsidP="007B1F66">
      <w:pPr>
        <w:pStyle w:val="PL"/>
      </w:pPr>
      <w:r>
        <w:t xml:space="preserve">          minItems: 1</w:t>
      </w:r>
    </w:p>
    <w:p w14:paraId="10B897FC" w14:textId="77777777" w:rsidR="007B1F66" w:rsidRDefault="007B1F66" w:rsidP="007B1F66">
      <w:pPr>
        <w:pStyle w:val="PL"/>
      </w:pPr>
      <w:r>
        <w:t xml:space="preserve">      allOf:</w:t>
      </w:r>
    </w:p>
    <w:p w14:paraId="14AB49EF" w14:textId="77777777" w:rsidR="007B1F66" w:rsidRDefault="007B1F66" w:rsidP="007B1F66">
      <w:pPr>
        <w:pStyle w:val="PL"/>
      </w:pPr>
      <w:r>
        <w:t xml:space="preserve">        - anyOf:</w:t>
      </w:r>
    </w:p>
    <w:p w14:paraId="0A400FD3" w14:textId="77777777" w:rsidR="007B1F66" w:rsidRDefault="007B1F66" w:rsidP="007B1F66">
      <w:pPr>
        <w:pStyle w:val="PL"/>
      </w:pPr>
      <w:r>
        <w:t xml:space="preserve">          - required: [dnn]</w:t>
      </w:r>
    </w:p>
    <w:p w14:paraId="56ABB564" w14:textId="77777777" w:rsidR="007B1F66" w:rsidRDefault="007B1F66" w:rsidP="007B1F66">
      <w:pPr>
        <w:pStyle w:val="PL"/>
      </w:pPr>
      <w:r>
        <w:t xml:space="preserve">          - required: [snssai]</w:t>
      </w:r>
    </w:p>
    <w:p w14:paraId="145AAFD2" w14:textId="77777777" w:rsidR="007B1F66" w:rsidRDefault="007B1F66" w:rsidP="007B1F66">
      <w:pPr>
        <w:pStyle w:val="PL"/>
      </w:pPr>
      <w:r>
        <w:t xml:space="preserve">        - anyOf:</w:t>
      </w:r>
    </w:p>
    <w:p w14:paraId="7617D3BE" w14:textId="77777777" w:rsidR="007B1F66" w:rsidRDefault="007B1F66" w:rsidP="007B1F66">
      <w:pPr>
        <w:pStyle w:val="PL"/>
      </w:pPr>
      <w:r>
        <w:t xml:space="preserve">          - required: [tdMatchTrafs]</w:t>
      </w:r>
    </w:p>
    <w:p w14:paraId="0B2312AB" w14:textId="77777777" w:rsidR="007B1F66" w:rsidRDefault="007B1F66" w:rsidP="007B1F66">
      <w:pPr>
        <w:pStyle w:val="PL"/>
      </w:pPr>
      <w:r>
        <w:lastRenderedPageBreak/>
        <w:t xml:space="preserve">          - required: [tdUnmatchTrafs]</w:t>
      </w:r>
    </w:p>
    <w:p w14:paraId="5B8FDA4C" w14:textId="77777777" w:rsidR="007B1F66" w:rsidRDefault="007B1F66" w:rsidP="007B1F66">
      <w:pPr>
        <w:pStyle w:val="PL"/>
      </w:pPr>
    </w:p>
    <w:p w14:paraId="38B68DF2" w14:textId="77777777" w:rsidR="007B1F66" w:rsidRDefault="007B1F66" w:rsidP="007B1F66">
      <w:pPr>
        <w:pStyle w:val="PL"/>
      </w:pPr>
      <w:r>
        <w:t xml:space="preserve">    </w:t>
      </w:r>
      <w:r>
        <w:rPr>
          <w:lang w:eastAsia="zh-CN"/>
        </w:rPr>
        <w:t>TdTraffic</w:t>
      </w:r>
      <w:r>
        <w:t>:</w:t>
      </w:r>
    </w:p>
    <w:p w14:paraId="4E704BD0" w14:textId="77777777" w:rsidR="007B1F66" w:rsidRDefault="007B1F66" w:rsidP="007B1F66">
      <w:pPr>
        <w:pStyle w:val="PL"/>
      </w:pPr>
      <w:r>
        <w:t xml:space="preserve">      description: </w:t>
      </w:r>
      <w:r>
        <w:rPr>
          <w:lang w:eastAsia="zh-CN"/>
        </w:rPr>
        <w:t xml:space="preserve">Represents </w:t>
      </w:r>
      <w:r>
        <w:t>traffic that matches or unmatches Traffic Descriptor of URSP rule.</w:t>
      </w:r>
    </w:p>
    <w:p w14:paraId="45194EAB" w14:textId="77777777" w:rsidR="007B1F66" w:rsidRDefault="007B1F66" w:rsidP="007B1F66">
      <w:pPr>
        <w:pStyle w:val="PL"/>
      </w:pPr>
      <w:r>
        <w:t xml:space="preserve">      type: object</w:t>
      </w:r>
    </w:p>
    <w:p w14:paraId="76EBC35E" w14:textId="77777777" w:rsidR="007B1F66" w:rsidRDefault="007B1F66" w:rsidP="007B1F66">
      <w:pPr>
        <w:pStyle w:val="PL"/>
      </w:pPr>
      <w:r>
        <w:t xml:space="preserve">      properties:</w:t>
      </w:r>
    </w:p>
    <w:p w14:paraId="4DB2F7C4" w14:textId="77777777" w:rsidR="007B1F66" w:rsidRDefault="007B1F66" w:rsidP="007B1F66">
      <w:pPr>
        <w:pStyle w:val="PL"/>
      </w:pPr>
      <w:r>
        <w:t xml:space="preserve">        </w:t>
      </w:r>
      <w:r>
        <w:rPr>
          <w:lang w:eastAsia="zh-CN"/>
        </w:rPr>
        <w:t>pduSesTrafReqs</w:t>
      </w:r>
      <w:r>
        <w:t>:</w:t>
      </w:r>
    </w:p>
    <w:p w14:paraId="65D7F58A" w14:textId="77777777" w:rsidR="007B1F66" w:rsidRDefault="007B1F66" w:rsidP="007B1F66">
      <w:pPr>
        <w:pStyle w:val="PL"/>
      </w:pPr>
      <w:r>
        <w:t xml:space="preserve">          type: array</w:t>
      </w:r>
    </w:p>
    <w:p w14:paraId="28F39915" w14:textId="77777777" w:rsidR="007B1F66" w:rsidRDefault="007B1F66" w:rsidP="007B1F66">
      <w:pPr>
        <w:pStyle w:val="PL"/>
      </w:pPr>
      <w:r>
        <w:t xml:space="preserve">          items:</w:t>
      </w:r>
    </w:p>
    <w:p w14:paraId="24448E53" w14:textId="77777777" w:rsidR="007B1F66" w:rsidRDefault="007B1F66" w:rsidP="007B1F66">
      <w:pPr>
        <w:pStyle w:val="PL"/>
      </w:pPr>
      <w:r>
        <w:t xml:space="preserve">            $ref: '#/components/schemas/</w:t>
      </w:r>
      <w:r>
        <w:rPr>
          <w:lang w:eastAsia="zh-CN"/>
        </w:rPr>
        <w:t>PduSesTrafficReq</w:t>
      </w:r>
      <w:r>
        <w:t>'</w:t>
      </w:r>
    </w:p>
    <w:p w14:paraId="7514DBDE" w14:textId="77777777" w:rsidR="007B1F66" w:rsidRDefault="007B1F66" w:rsidP="007B1F66">
      <w:pPr>
        <w:pStyle w:val="PL"/>
      </w:pPr>
      <w:r>
        <w:t xml:space="preserve">          minItems: 1</w:t>
      </w:r>
    </w:p>
    <w:p w14:paraId="3C43CC0F" w14:textId="77777777" w:rsidR="007B1F66" w:rsidRDefault="007B1F66" w:rsidP="007B1F66">
      <w:pPr>
        <w:pStyle w:val="PL"/>
      </w:pPr>
      <w:r>
        <w:t xml:space="preserve">        ulVol:</w:t>
      </w:r>
    </w:p>
    <w:p w14:paraId="0FF83165" w14:textId="77777777" w:rsidR="007B1F66" w:rsidRDefault="007B1F66" w:rsidP="007B1F66">
      <w:pPr>
        <w:pStyle w:val="PL"/>
      </w:pPr>
      <w:r>
        <w:t xml:space="preserve">          $ref: 'TS29122_CommonData.yaml#/components/schemas/Volume'</w:t>
      </w:r>
    </w:p>
    <w:p w14:paraId="3F8BB048" w14:textId="77777777" w:rsidR="007B1F66" w:rsidRDefault="007B1F66" w:rsidP="007B1F66">
      <w:pPr>
        <w:pStyle w:val="PL"/>
      </w:pPr>
      <w:r>
        <w:t xml:space="preserve">        dlVol:</w:t>
      </w:r>
    </w:p>
    <w:p w14:paraId="6CF683A9" w14:textId="77777777" w:rsidR="007B1F66" w:rsidRDefault="007B1F66" w:rsidP="007B1F66">
      <w:pPr>
        <w:pStyle w:val="PL"/>
      </w:pPr>
      <w:r>
        <w:t xml:space="preserve">          $ref: 'TS29122_CommonData.yaml#/components/schemas/Volume'</w:t>
      </w:r>
    </w:p>
    <w:p w14:paraId="4825CB80" w14:textId="77777777" w:rsidR="007B1F66" w:rsidRDefault="007B1F66" w:rsidP="007B1F66">
      <w:pPr>
        <w:pStyle w:val="PL"/>
      </w:pPr>
      <w:r>
        <w:t xml:space="preserve">        allVol:</w:t>
      </w:r>
    </w:p>
    <w:p w14:paraId="6CFCD6EC" w14:textId="77777777" w:rsidR="007B1F66" w:rsidRDefault="007B1F66" w:rsidP="007B1F66">
      <w:pPr>
        <w:pStyle w:val="PL"/>
      </w:pPr>
      <w:r>
        <w:t xml:space="preserve">          $ref: 'TS29122_CommonData.yaml#/components/schemas/Volume'</w:t>
      </w:r>
    </w:p>
    <w:p w14:paraId="3ACE0B61" w14:textId="77777777" w:rsidR="007B1F66" w:rsidRDefault="007B1F66" w:rsidP="007B1F66">
      <w:pPr>
        <w:pStyle w:val="PL"/>
      </w:pPr>
      <w:r>
        <w:t xml:space="preserve">        ulNumOfPkt:</w:t>
      </w:r>
    </w:p>
    <w:p w14:paraId="0D975498" w14:textId="77777777" w:rsidR="007B1F66" w:rsidRDefault="007B1F66" w:rsidP="007B1F66">
      <w:pPr>
        <w:pStyle w:val="PL"/>
      </w:pPr>
      <w:r>
        <w:t xml:space="preserve">            $ref: 'TS29571_CommonData.yaml#/components/schemas/Uinteger'</w:t>
      </w:r>
    </w:p>
    <w:p w14:paraId="01950238" w14:textId="77777777" w:rsidR="007B1F66" w:rsidRDefault="007B1F66" w:rsidP="007B1F66">
      <w:pPr>
        <w:pStyle w:val="PL"/>
      </w:pPr>
      <w:r>
        <w:t xml:space="preserve">        dlNumOfPkt:</w:t>
      </w:r>
    </w:p>
    <w:p w14:paraId="4C82DE42" w14:textId="77777777" w:rsidR="007B1F66" w:rsidRDefault="007B1F66" w:rsidP="007B1F66">
      <w:pPr>
        <w:pStyle w:val="PL"/>
      </w:pPr>
      <w:r>
        <w:t xml:space="preserve">            $ref: 'TS29571_CommonData.yaml#/components/schemas/Uinteger'</w:t>
      </w:r>
    </w:p>
    <w:p w14:paraId="5395617E" w14:textId="77777777" w:rsidR="007B1F66" w:rsidRDefault="007B1F66" w:rsidP="007B1F66">
      <w:pPr>
        <w:pStyle w:val="PL"/>
      </w:pPr>
      <w:r>
        <w:t xml:space="preserve">        allNumOfPkt:</w:t>
      </w:r>
    </w:p>
    <w:p w14:paraId="24CA0A13" w14:textId="77777777" w:rsidR="007B1F66" w:rsidRDefault="007B1F66" w:rsidP="007B1F66">
      <w:pPr>
        <w:pStyle w:val="PL"/>
      </w:pPr>
      <w:r>
        <w:t xml:space="preserve">            $ref: 'TS29571_CommonData.yaml#/components/schemas/Uinteger'</w:t>
      </w:r>
    </w:p>
    <w:p w14:paraId="75F13292" w14:textId="77777777" w:rsidR="007B1F66" w:rsidRDefault="007B1F66" w:rsidP="007B1F66">
      <w:pPr>
        <w:pStyle w:val="PL"/>
      </w:pPr>
    </w:p>
    <w:p w14:paraId="412E09AB" w14:textId="77777777" w:rsidR="007B1F66" w:rsidRDefault="007B1F66" w:rsidP="007B1F66">
      <w:pPr>
        <w:pStyle w:val="PL"/>
      </w:pPr>
      <w:r>
        <w:t xml:space="preserve">    PduSesTrafficReq:</w:t>
      </w:r>
    </w:p>
    <w:p w14:paraId="1E35BE10" w14:textId="77777777" w:rsidR="007B1F66" w:rsidRDefault="007B1F66" w:rsidP="007B1F66">
      <w:pPr>
        <w:pStyle w:val="PL"/>
      </w:pPr>
      <w:r>
        <w:t xml:space="preserve">      description: Represents the PDU Session traffic analytics requirements.</w:t>
      </w:r>
    </w:p>
    <w:p w14:paraId="0EC93698" w14:textId="77777777" w:rsidR="007B1F66" w:rsidRDefault="007B1F66" w:rsidP="007B1F66">
      <w:pPr>
        <w:pStyle w:val="PL"/>
      </w:pPr>
      <w:r>
        <w:t xml:space="preserve">      type: object</w:t>
      </w:r>
    </w:p>
    <w:p w14:paraId="58402355" w14:textId="77777777" w:rsidR="007B1F66" w:rsidRDefault="007B1F66" w:rsidP="007B1F66">
      <w:pPr>
        <w:pStyle w:val="PL"/>
      </w:pPr>
      <w:r>
        <w:t xml:space="preserve">      properties:</w:t>
      </w:r>
    </w:p>
    <w:p w14:paraId="2F9863F9" w14:textId="77777777" w:rsidR="007B1F66" w:rsidRDefault="007B1F66" w:rsidP="007B1F66">
      <w:pPr>
        <w:pStyle w:val="PL"/>
      </w:pPr>
      <w:r>
        <w:t xml:space="preserve">        flow</w:t>
      </w:r>
      <w:r>
        <w:rPr>
          <w:lang w:eastAsia="zh-CN"/>
        </w:rPr>
        <w:t>Descs</w:t>
      </w:r>
      <w:r>
        <w:t>:</w:t>
      </w:r>
    </w:p>
    <w:p w14:paraId="0440171C" w14:textId="77777777" w:rsidR="007B1F66" w:rsidRDefault="007B1F66" w:rsidP="007B1F66">
      <w:pPr>
        <w:pStyle w:val="PL"/>
      </w:pPr>
      <w:r>
        <w:t xml:space="preserve">          type: array</w:t>
      </w:r>
    </w:p>
    <w:p w14:paraId="29C343DF" w14:textId="77777777" w:rsidR="007B1F66" w:rsidRDefault="007B1F66" w:rsidP="007B1F66">
      <w:pPr>
        <w:pStyle w:val="PL"/>
      </w:pPr>
      <w:r>
        <w:t xml:space="preserve">          items:</w:t>
      </w:r>
    </w:p>
    <w:p w14:paraId="430F8C6A" w14:textId="77777777" w:rsidR="007B1F66" w:rsidRDefault="007B1F66" w:rsidP="007B1F66">
      <w:pPr>
        <w:pStyle w:val="PL"/>
      </w:pPr>
      <w:r>
        <w:t xml:space="preserve">            $ref: 'TS29514_Npcf_PolicyAuthorization.yaml#/components/schemas/FlowDescription'</w:t>
      </w:r>
    </w:p>
    <w:p w14:paraId="468AA682" w14:textId="77777777" w:rsidR="007B1F66" w:rsidRDefault="007B1F66" w:rsidP="007B1F66">
      <w:pPr>
        <w:pStyle w:val="PL"/>
      </w:pPr>
      <w:r>
        <w:t xml:space="preserve">          minItems: 1</w:t>
      </w:r>
    </w:p>
    <w:p w14:paraId="5022A790" w14:textId="77777777" w:rsidR="007B1F66" w:rsidRDefault="007B1F66" w:rsidP="007B1F66">
      <w:pPr>
        <w:pStyle w:val="PL"/>
        <w:rPr>
          <w:lang w:eastAsia="zh-CN"/>
        </w:rPr>
      </w:pPr>
      <w:r>
        <w:t xml:space="preserve">          description: </w:t>
      </w:r>
      <w:r>
        <w:rPr>
          <w:lang w:eastAsia="zh-CN"/>
        </w:rPr>
        <w:t>&gt;</w:t>
      </w:r>
    </w:p>
    <w:p w14:paraId="5C830D16" w14:textId="77777777" w:rsidR="007B1F66" w:rsidRDefault="007B1F66" w:rsidP="007B1F66">
      <w:pPr>
        <w:pStyle w:val="PL"/>
      </w:pPr>
      <w:r>
        <w:t xml:space="preserve">            Indicates traffic flow filtering description(s) for IP flow(s).</w:t>
      </w:r>
    </w:p>
    <w:p w14:paraId="2A99F3AA" w14:textId="77777777" w:rsidR="007B1F66" w:rsidRDefault="007B1F66" w:rsidP="007B1F66">
      <w:pPr>
        <w:pStyle w:val="PL"/>
      </w:pPr>
      <w:r>
        <w:t xml:space="preserve">        appId:</w:t>
      </w:r>
    </w:p>
    <w:p w14:paraId="6F257F18" w14:textId="77777777" w:rsidR="007B1F66" w:rsidRDefault="007B1F66" w:rsidP="007B1F66">
      <w:pPr>
        <w:pStyle w:val="PL"/>
      </w:pPr>
      <w:r>
        <w:t xml:space="preserve">          $ref: 'TS29571_CommonData.yaml#/components/schemas/ApplicationId'</w:t>
      </w:r>
    </w:p>
    <w:p w14:paraId="0C89C0B8" w14:textId="77777777" w:rsidR="007B1F66" w:rsidRDefault="007B1F66" w:rsidP="007B1F66">
      <w:pPr>
        <w:pStyle w:val="PL"/>
      </w:pPr>
      <w:r>
        <w:t xml:space="preserve">        domainDescs:</w:t>
      </w:r>
    </w:p>
    <w:p w14:paraId="1BB31635" w14:textId="77777777" w:rsidR="007B1F66" w:rsidRDefault="007B1F66" w:rsidP="007B1F66">
      <w:pPr>
        <w:pStyle w:val="PL"/>
      </w:pPr>
      <w:r>
        <w:t xml:space="preserve">          type: array</w:t>
      </w:r>
    </w:p>
    <w:p w14:paraId="4067AE0B" w14:textId="77777777" w:rsidR="007B1F66" w:rsidRDefault="007B1F66" w:rsidP="007B1F66">
      <w:pPr>
        <w:pStyle w:val="PL"/>
      </w:pPr>
      <w:r>
        <w:t xml:space="preserve">          items:</w:t>
      </w:r>
    </w:p>
    <w:p w14:paraId="648CBE13" w14:textId="77777777" w:rsidR="007B1F66" w:rsidRDefault="007B1F66" w:rsidP="007B1F66">
      <w:pPr>
        <w:pStyle w:val="PL"/>
      </w:pPr>
      <w:r>
        <w:t xml:space="preserve">            type: string</w:t>
      </w:r>
    </w:p>
    <w:p w14:paraId="0664D631" w14:textId="77777777" w:rsidR="007B1F66" w:rsidRDefault="007B1F66" w:rsidP="007B1F66">
      <w:pPr>
        <w:pStyle w:val="PL"/>
      </w:pPr>
      <w:r>
        <w:t xml:space="preserve">          minItems: 1</w:t>
      </w:r>
    </w:p>
    <w:p w14:paraId="6579CFDE" w14:textId="77777777" w:rsidR="007B1F66" w:rsidRDefault="007B1F66" w:rsidP="007B1F66">
      <w:pPr>
        <w:pStyle w:val="PL"/>
        <w:rPr>
          <w:lang w:eastAsia="zh-CN"/>
        </w:rPr>
      </w:pPr>
      <w:r>
        <w:t xml:space="preserve">          description: </w:t>
      </w:r>
      <w:r>
        <w:rPr>
          <w:lang w:eastAsia="zh-CN"/>
        </w:rPr>
        <w:t>&gt;</w:t>
      </w:r>
    </w:p>
    <w:p w14:paraId="0D286F16" w14:textId="77777777" w:rsidR="007B1F66" w:rsidRDefault="007B1F66" w:rsidP="007B1F66">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633A66FF" w14:textId="77777777" w:rsidR="007B1F66" w:rsidRDefault="007B1F66" w:rsidP="007B1F66">
      <w:pPr>
        <w:pStyle w:val="PL"/>
      </w:pPr>
      <w:r>
        <w:t xml:space="preserve">      oneOf:</w:t>
      </w:r>
    </w:p>
    <w:p w14:paraId="528E33D4" w14:textId="77777777" w:rsidR="007B1F66" w:rsidRDefault="007B1F66" w:rsidP="007B1F66">
      <w:pPr>
        <w:pStyle w:val="PL"/>
      </w:pPr>
      <w:r>
        <w:t xml:space="preserve">        - required: [flow</w:t>
      </w:r>
      <w:r>
        <w:rPr>
          <w:lang w:eastAsia="zh-CN"/>
        </w:rPr>
        <w:t>Descs</w:t>
      </w:r>
      <w:r>
        <w:t>]</w:t>
      </w:r>
    </w:p>
    <w:p w14:paraId="34673B23" w14:textId="77777777" w:rsidR="007B1F66" w:rsidRDefault="007B1F66" w:rsidP="007B1F66">
      <w:pPr>
        <w:pStyle w:val="PL"/>
        <w:rPr>
          <w:rFonts w:cs="Courier New"/>
          <w:szCs w:val="16"/>
        </w:rPr>
      </w:pPr>
      <w:r>
        <w:t xml:space="preserve">        - required: [appId]</w:t>
      </w:r>
    </w:p>
    <w:p w14:paraId="77546F80" w14:textId="77777777" w:rsidR="007B1F66" w:rsidRDefault="007B1F66" w:rsidP="007B1F66">
      <w:pPr>
        <w:pStyle w:val="PL"/>
        <w:rPr>
          <w:rFonts w:cs="Courier New"/>
          <w:szCs w:val="16"/>
        </w:rPr>
      </w:pPr>
      <w:r>
        <w:t xml:space="preserve">        - required: [domainDescs]</w:t>
      </w:r>
    </w:p>
    <w:p w14:paraId="7D466DC5" w14:textId="77777777" w:rsidR="007B1F66" w:rsidRDefault="007B1F66" w:rsidP="007B1F66">
      <w:pPr>
        <w:pStyle w:val="PL"/>
        <w:rPr>
          <w:lang w:eastAsia="zh-CN"/>
        </w:rPr>
      </w:pPr>
    </w:p>
    <w:p w14:paraId="11EE0A8B" w14:textId="77777777" w:rsidR="007B1F66" w:rsidRDefault="007B1F66" w:rsidP="007B1F66">
      <w:pPr>
        <w:pStyle w:val="PL"/>
      </w:pPr>
      <w:r>
        <w:t xml:space="preserve">    </w:t>
      </w:r>
      <w:r>
        <w:rPr>
          <w:lang w:eastAsia="zh-CN"/>
        </w:rPr>
        <w:t>ResourceUsageRequirement</w:t>
      </w:r>
      <w:r>
        <w:t>:</w:t>
      </w:r>
    </w:p>
    <w:p w14:paraId="7417203A" w14:textId="77777777" w:rsidR="007B1F66" w:rsidRDefault="007B1F66" w:rsidP="007B1F66">
      <w:pPr>
        <w:pStyle w:val="PL"/>
      </w:pPr>
      <w:r>
        <w:t xml:space="preserve">      description: </w:t>
      </w:r>
      <w:r>
        <w:rPr>
          <w:lang w:eastAsia="zh-CN"/>
        </w:rPr>
        <w:t xml:space="preserve">resource usage </w:t>
      </w:r>
      <w:r>
        <w:rPr>
          <w:lang w:eastAsia="ko-KR"/>
        </w:rPr>
        <w:t>requirement.</w:t>
      </w:r>
    </w:p>
    <w:p w14:paraId="363C57F1" w14:textId="77777777" w:rsidR="007B1F66" w:rsidRDefault="007B1F66" w:rsidP="007B1F66">
      <w:pPr>
        <w:pStyle w:val="PL"/>
      </w:pPr>
      <w:r>
        <w:t xml:space="preserve">      type: object</w:t>
      </w:r>
    </w:p>
    <w:p w14:paraId="44069097" w14:textId="77777777" w:rsidR="007B1F66" w:rsidRDefault="007B1F66" w:rsidP="007B1F66">
      <w:pPr>
        <w:pStyle w:val="PL"/>
      </w:pPr>
      <w:r>
        <w:t xml:space="preserve">      properties:</w:t>
      </w:r>
    </w:p>
    <w:p w14:paraId="4AE5DB1A" w14:textId="77777777" w:rsidR="007B1F66" w:rsidRDefault="007B1F66" w:rsidP="007B1F66">
      <w:pPr>
        <w:pStyle w:val="PL"/>
      </w:pPr>
      <w:r>
        <w:t xml:space="preserve">        </w:t>
      </w:r>
      <w:r>
        <w:rPr>
          <w:lang w:eastAsia="zh-CN"/>
        </w:rPr>
        <w:t>tfcDirc</w:t>
      </w:r>
      <w:r>
        <w:t>:</w:t>
      </w:r>
    </w:p>
    <w:p w14:paraId="6F136403" w14:textId="77777777" w:rsidR="007B1F66" w:rsidRDefault="007B1F66" w:rsidP="007B1F66">
      <w:pPr>
        <w:pStyle w:val="PL"/>
      </w:pPr>
      <w:r>
        <w:t xml:space="preserve">          $ref: '#/components/schemas/TrafficDirection'</w:t>
      </w:r>
    </w:p>
    <w:p w14:paraId="55F0B2B0" w14:textId="77777777" w:rsidR="007B1F66" w:rsidRDefault="007B1F66" w:rsidP="007B1F66">
      <w:pPr>
        <w:pStyle w:val="PL"/>
      </w:pPr>
      <w:r>
        <w:t xml:space="preserve">        </w:t>
      </w:r>
      <w:r>
        <w:rPr>
          <w:rFonts w:hint="eastAsia"/>
          <w:lang w:eastAsia="zh-CN"/>
        </w:rPr>
        <w:t>v</w:t>
      </w:r>
      <w:r>
        <w:rPr>
          <w:lang w:eastAsia="zh-CN"/>
        </w:rPr>
        <w:t>alExp</w:t>
      </w:r>
      <w:r>
        <w:t>:</w:t>
      </w:r>
    </w:p>
    <w:p w14:paraId="0E03DD7C" w14:textId="77777777" w:rsidR="007B1F66" w:rsidRDefault="007B1F66" w:rsidP="007B1F66">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4554A5D4" w14:textId="77777777" w:rsidR="007B1F66" w:rsidRDefault="007B1F66" w:rsidP="007B1F66">
      <w:pPr>
        <w:pStyle w:val="PL"/>
      </w:pPr>
    </w:p>
    <w:p w14:paraId="5B6A904E" w14:textId="77777777" w:rsidR="007B1F66" w:rsidRDefault="007B1F66" w:rsidP="007B1F66">
      <w:pPr>
        <w:pStyle w:val="PL"/>
      </w:pPr>
      <w:r>
        <w:t xml:space="preserve">    </w:t>
      </w:r>
      <w:r>
        <w:rPr>
          <w:lang w:eastAsia="zh-CN"/>
        </w:rPr>
        <w:t>E2eDataVolTransTimeReq</w:t>
      </w:r>
      <w:r>
        <w:t>:</w:t>
      </w:r>
    </w:p>
    <w:p w14:paraId="222ED575" w14:textId="77777777" w:rsidR="007B1F66" w:rsidRDefault="007B1F66" w:rsidP="007B1F66">
      <w:pPr>
        <w:pStyle w:val="PL"/>
      </w:pPr>
      <w:r>
        <w:t xml:space="preserve">      description: Represents other E2E data volume transfer time analytics requirements.</w:t>
      </w:r>
    </w:p>
    <w:p w14:paraId="79BFAA2A" w14:textId="77777777" w:rsidR="007B1F66" w:rsidRDefault="007B1F66" w:rsidP="007B1F66">
      <w:pPr>
        <w:pStyle w:val="PL"/>
      </w:pPr>
      <w:r>
        <w:t xml:space="preserve">      type: object</w:t>
      </w:r>
    </w:p>
    <w:p w14:paraId="48F00418" w14:textId="77777777" w:rsidR="007B1F66" w:rsidRDefault="007B1F66" w:rsidP="007B1F66">
      <w:pPr>
        <w:pStyle w:val="PL"/>
      </w:pPr>
      <w:r>
        <w:t xml:space="preserve">      properties:</w:t>
      </w:r>
    </w:p>
    <w:p w14:paraId="3AD9E9DB" w14:textId="77777777" w:rsidR="007B1F66" w:rsidRDefault="007B1F66" w:rsidP="007B1F66">
      <w:pPr>
        <w:pStyle w:val="PL"/>
      </w:pPr>
      <w:r>
        <w:t xml:space="preserve">        </w:t>
      </w:r>
      <w:r>
        <w:rPr>
          <w:lang w:eastAsia="zh-CN"/>
        </w:rPr>
        <w:t>criterion</w:t>
      </w:r>
      <w:r>
        <w:t>:</w:t>
      </w:r>
    </w:p>
    <w:p w14:paraId="54ED47EE" w14:textId="77777777" w:rsidR="007B1F66" w:rsidRDefault="007B1F66" w:rsidP="007B1F66">
      <w:pPr>
        <w:pStyle w:val="PL"/>
      </w:pPr>
      <w:r>
        <w:t xml:space="preserve">          $ref: '#/components/schemas/</w:t>
      </w:r>
      <w:r>
        <w:rPr>
          <w:lang w:eastAsia="zh-CN"/>
        </w:rPr>
        <w:t>E2eDataVolTransTimeCriterion</w:t>
      </w:r>
      <w:r>
        <w:t>'</w:t>
      </w:r>
    </w:p>
    <w:p w14:paraId="2DED5957" w14:textId="77777777" w:rsidR="007B1F66" w:rsidRDefault="007B1F66" w:rsidP="007B1F66">
      <w:pPr>
        <w:pStyle w:val="PL"/>
      </w:pPr>
      <w:r>
        <w:t xml:space="preserve">        order:</w:t>
      </w:r>
    </w:p>
    <w:p w14:paraId="05893D52" w14:textId="77777777" w:rsidR="007B1F66" w:rsidRDefault="007B1F66" w:rsidP="007B1F66">
      <w:pPr>
        <w:pStyle w:val="PL"/>
      </w:pPr>
      <w:r>
        <w:t xml:space="preserve">          $ref: '#/components/schemas/MatchingDirection'</w:t>
      </w:r>
    </w:p>
    <w:p w14:paraId="7D0216AD" w14:textId="77777777" w:rsidR="007B1F66" w:rsidRDefault="007B1F66" w:rsidP="007B1F66">
      <w:pPr>
        <w:pStyle w:val="PL"/>
      </w:pPr>
      <w:r>
        <w:t xml:space="preserve">        </w:t>
      </w:r>
      <w:r>
        <w:rPr>
          <w:lang w:eastAsia="zh-CN"/>
        </w:rPr>
        <w:t>highTransTmThr</w:t>
      </w:r>
      <w:r>
        <w:t>:</w:t>
      </w:r>
    </w:p>
    <w:p w14:paraId="542CEB46" w14:textId="77777777" w:rsidR="007B1F66" w:rsidRDefault="007B1F66" w:rsidP="007B1F66">
      <w:pPr>
        <w:pStyle w:val="PL"/>
      </w:pPr>
      <w:r>
        <w:t xml:space="preserve">          $ref: 'TS29571_CommonData.yaml#/components/schemas/Uinteger'</w:t>
      </w:r>
    </w:p>
    <w:p w14:paraId="5A4AC328" w14:textId="77777777" w:rsidR="007B1F66" w:rsidRDefault="007B1F66" w:rsidP="007B1F66">
      <w:pPr>
        <w:pStyle w:val="PL"/>
      </w:pPr>
      <w:r>
        <w:t xml:space="preserve">        lowTransTmThr:</w:t>
      </w:r>
    </w:p>
    <w:p w14:paraId="012DB080" w14:textId="77777777" w:rsidR="007B1F66" w:rsidRDefault="007B1F66" w:rsidP="007B1F66">
      <w:pPr>
        <w:pStyle w:val="PL"/>
      </w:pPr>
      <w:r>
        <w:t xml:space="preserve">          $ref: 'TS29571_CommonData.yaml#/components/schemas/Uinteger'</w:t>
      </w:r>
    </w:p>
    <w:p w14:paraId="50D8BF3E" w14:textId="77777777" w:rsidR="007B1F66" w:rsidRDefault="007B1F66" w:rsidP="007B1F66">
      <w:pPr>
        <w:pStyle w:val="PL"/>
      </w:pPr>
      <w:r>
        <w:t xml:space="preserve">        </w:t>
      </w:r>
      <w:r>
        <w:rPr>
          <w:lang w:eastAsia="zh-CN"/>
        </w:rPr>
        <w:t>repeatDataTrans</w:t>
      </w:r>
      <w:r>
        <w:t>:</w:t>
      </w:r>
    </w:p>
    <w:p w14:paraId="262D95D4" w14:textId="77777777" w:rsidR="007B1F66" w:rsidRDefault="007B1F66" w:rsidP="007B1F66">
      <w:pPr>
        <w:pStyle w:val="PL"/>
      </w:pPr>
      <w:r>
        <w:t xml:space="preserve">          $ref: 'TS29571_CommonData.yaml#/components/schemas/Uinteger'</w:t>
      </w:r>
    </w:p>
    <w:p w14:paraId="3DD99EF6" w14:textId="77777777" w:rsidR="007B1F66" w:rsidRDefault="007B1F66" w:rsidP="007B1F66">
      <w:pPr>
        <w:pStyle w:val="PL"/>
      </w:pPr>
      <w:r>
        <w:t xml:space="preserve">        </w:t>
      </w:r>
      <w:r>
        <w:rPr>
          <w:lang w:eastAsia="zh-CN"/>
        </w:rPr>
        <w:t>tsIntervalDataTrans</w:t>
      </w:r>
      <w:r>
        <w:t>:</w:t>
      </w:r>
    </w:p>
    <w:p w14:paraId="60B41F01" w14:textId="77777777" w:rsidR="007B1F66" w:rsidRDefault="007B1F66" w:rsidP="007B1F66">
      <w:pPr>
        <w:pStyle w:val="PL"/>
      </w:pPr>
      <w:r>
        <w:t xml:space="preserve">          $ref: 'TS29571_CommonData.yaml#/components/schemas/DateTime'</w:t>
      </w:r>
    </w:p>
    <w:p w14:paraId="791648D2" w14:textId="77777777" w:rsidR="007B1F66" w:rsidRDefault="007B1F66" w:rsidP="007B1F66">
      <w:pPr>
        <w:pStyle w:val="PL"/>
      </w:pPr>
      <w:r>
        <w:t xml:space="preserve">        </w:t>
      </w:r>
      <w:r>
        <w:rPr>
          <w:lang w:eastAsia="zh-CN"/>
        </w:rPr>
        <w:t>dataVolume</w:t>
      </w:r>
      <w:r>
        <w:t>:</w:t>
      </w:r>
    </w:p>
    <w:p w14:paraId="66F489DC" w14:textId="77777777" w:rsidR="007B1F66" w:rsidRDefault="007B1F66" w:rsidP="007B1F66">
      <w:pPr>
        <w:pStyle w:val="PL"/>
      </w:pPr>
      <w:r>
        <w:t xml:space="preserve">          $ref: '#/components/schemas/DataVolume'</w:t>
      </w:r>
    </w:p>
    <w:p w14:paraId="4E59BA93" w14:textId="77777777" w:rsidR="007B1F66" w:rsidRDefault="007B1F66" w:rsidP="007B1F66">
      <w:pPr>
        <w:pStyle w:val="PL"/>
      </w:pPr>
      <w:r>
        <w:t xml:space="preserve">        </w:t>
      </w:r>
      <w:r>
        <w:rPr>
          <w:lang w:eastAsia="zh-CN"/>
        </w:rPr>
        <w:t>maxNumberUes</w:t>
      </w:r>
      <w:r>
        <w:t>:</w:t>
      </w:r>
    </w:p>
    <w:p w14:paraId="63578AB1" w14:textId="77777777" w:rsidR="007B1F66" w:rsidRDefault="007B1F66" w:rsidP="007B1F66">
      <w:pPr>
        <w:pStyle w:val="PL"/>
      </w:pPr>
      <w:r>
        <w:t xml:space="preserve">          $ref: 'TS29571_CommonData.yaml#/components/schemas/Uinteger'</w:t>
      </w:r>
    </w:p>
    <w:p w14:paraId="30709AB8" w14:textId="77777777" w:rsidR="007B1F66" w:rsidRDefault="007B1F66" w:rsidP="007B1F66">
      <w:pPr>
        <w:pStyle w:val="PL"/>
      </w:pPr>
      <w:r>
        <w:lastRenderedPageBreak/>
        <w:t xml:space="preserve">      oneOf:</w:t>
      </w:r>
    </w:p>
    <w:p w14:paraId="6AEC4654" w14:textId="77777777" w:rsidR="007B1F66" w:rsidRDefault="007B1F66" w:rsidP="007B1F66">
      <w:pPr>
        <w:pStyle w:val="PL"/>
      </w:pPr>
      <w:r>
        <w:t xml:space="preserve">        - required: [</w:t>
      </w:r>
      <w:r>
        <w:rPr>
          <w:lang w:eastAsia="zh-CN"/>
        </w:rPr>
        <w:t>repeatDataTrans</w:t>
      </w:r>
      <w:r>
        <w:t>]</w:t>
      </w:r>
    </w:p>
    <w:p w14:paraId="0552FB48" w14:textId="77777777" w:rsidR="007B1F66" w:rsidRDefault="007B1F66" w:rsidP="007B1F66">
      <w:pPr>
        <w:pStyle w:val="PL"/>
      </w:pPr>
      <w:r>
        <w:t xml:space="preserve">        - required: [</w:t>
      </w:r>
      <w:r>
        <w:rPr>
          <w:lang w:eastAsia="zh-CN"/>
        </w:rPr>
        <w:t>tsIntervalDataTrans</w:t>
      </w:r>
      <w:r>
        <w:t>]</w:t>
      </w:r>
    </w:p>
    <w:p w14:paraId="5B7EA8E2" w14:textId="77777777" w:rsidR="007B1F66" w:rsidRDefault="007B1F66" w:rsidP="007B1F66">
      <w:pPr>
        <w:pStyle w:val="PL"/>
      </w:pPr>
    </w:p>
    <w:p w14:paraId="2521DAFE" w14:textId="77777777" w:rsidR="007B1F66" w:rsidRDefault="007B1F66" w:rsidP="007B1F66">
      <w:pPr>
        <w:pStyle w:val="PL"/>
      </w:pPr>
      <w:r>
        <w:t xml:space="preserve">    DataVolume:</w:t>
      </w:r>
    </w:p>
    <w:p w14:paraId="1EDB038A" w14:textId="77777777" w:rsidR="007B1F66" w:rsidRDefault="007B1F66" w:rsidP="007B1F66">
      <w:pPr>
        <w:pStyle w:val="PL"/>
      </w:pPr>
      <w:r>
        <w:t xml:space="preserve">      description: Data Volume including UL/DL.</w:t>
      </w:r>
    </w:p>
    <w:p w14:paraId="532380A0" w14:textId="77777777" w:rsidR="007B1F66" w:rsidRDefault="007B1F66" w:rsidP="007B1F66">
      <w:pPr>
        <w:pStyle w:val="PL"/>
      </w:pPr>
      <w:r>
        <w:t xml:space="preserve">      type: object</w:t>
      </w:r>
    </w:p>
    <w:p w14:paraId="140A5C82" w14:textId="77777777" w:rsidR="007B1F66" w:rsidRDefault="007B1F66" w:rsidP="007B1F66">
      <w:pPr>
        <w:pStyle w:val="PL"/>
      </w:pPr>
      <w:r>
        <w:t xml:space="preserve">      properties:</w:t>
      </w:r>
    </w:p>
    <w:p w14:paraId="6C8BADA8" w14:textId="77777777" w:rsidR="007B1F66" w:rsidRDefault="007B1F66" w:rsidP="007B1F66">
      <w:pPr>
        <w:pStyle w:val="PL"/>
      </w:pPr>
      <w:r>
        <w:t xml:space="preserve">        uplinkVolume:</w:t>
      </w:r>
    </w:p>
    <w:p w14:paraId="4591FC58" w14:textId="77777777" w:rsidR="007B1F66" w:rsidRDefault="007B1F66" w:rsidP="007B1F66">
      <w:pPr>
        <w:pStyle w:val="PL"/>
      </w:pPr>
      <w:r>
        <w:t xml:space="preserve">          $ref: 'TS29122_CommonData.yaml#/components/schemas/Volume'</w:t>
      </w:r>
    </w:p>
    <w:p w14:paraId="0C8A8E9E" w14:textId="77777777" w:rsidR="007B1F66" w:rsidRDefault="007B1F66" w:rsidP="007B1F66">
      <w:pPr>
        <w:pStyle w:val="PL"/>
      </w:pPr>
      <w:r>
        <w:t xml:space="preserve">        downlinkVolume:</w:t>
      </w:r>
    </w:p>
    <w:p w14:paraId="3A8E0449" w14:textId="77777777" w:rsidR="007B1F66" w:rsidRDefault="007B1F66" w:rsidP="007B1F66">
      <w:pPr>
        <w:pStyle w:val="PL"/>
      </w:pPr>
      <w:r>
        <w:t xml:space="preserve">          $ref: 'TS29122_CommonData.yaml#/components/schemas/Volume'</w:t>
      </w:r>
    </w:p>
    <w:p w14:paraId="754749E5" w14:textId="77777777" w:rsidR="007B1F66" w:rsidRDefault="007B1F66" w:rsidP="007B1F66">
      <w:pPr>
        <w:pStyle w:val="PL"/>
      </w:pPr>
      <w:r>
        <w:t xml:space="preserve">      anyOf:</w:t>
      </w:r>
    </w:p>
    <w:p w14:paraId="4AEACD2D" w14:textId="77777777" w:rsidR="007B1F66" w:rsidRDefault="007B1F66" w:rsidP="007B1F66">
      <w:pPr>
        <w:pStyle w:val="PL"/>
      </w:pPr>
      <w:r>
        <w:t xml:space="preserve">        - required: [uplinkVolume]</w:t>
      </w:r>
    </w:p>
    <w:p w14:paraId="2CCE2246" w14:textId="77777777" w:rsidR="007B1F66" w:rsidRDefault="007B1F66" w:rsidP="007B1F66">
      <w:pPr>
        <w:pStyle w:val="PL"/>
      </w:pPr>
      <w:r>
        <w:t xml:space="preserve">        - required: [downlinkVolume]</w:t>
      </w:r>
    </w:p>
    <w:p w14:paraId="7B05929F" w14:textId="77777777" w:rsidR="007B1F66" w:rsidRDefault="007B1F66" w:rsidP="007B1F66">
      <w:pPr>
        <w:pStyle w:val="PL"/>
      </w:pPr>
    </w:p>
    <w:p w14:paraId="1FD6CAA3" w14:textId="77777777" w:rsidR="007B1F66" w:rsidRDefault="007B1F66" w:rsidP="007B1F66">
      <w:pPr>
        <w:pStyle w:val="PL"/>
      </w:pPr>
      <w:r>
        <w:t xml:space="preserve">    </w:t>
      </w:r>
      <w:r>
        <w:rPr>
          <w:lang w:eastAsia="zh-CN"/>
        </w:rPr>
        <w:t>E2eDataVolTransTimeInfo</w:t>
      </w:r>
      <w:r>
        <w:t>:</w:t>
      </w:r>
    </w:p>
    <w:p w14:paraId="0E287FD9" w14:textId="77777777" w:rsidR="007B1F66" w:rsidRDefault="007B1F66" w:rsidP="007B1F66">
      <w:pPr>
        <w:pStyle w:val="PL"/>
      </w:pPr>
      <w:r>
        <w:t xml:space="preserve">      description: &gt;</w:t>
      </w:r>
    </w:p>
    <w:p w14:paraId="42BD56E3" w14:textId="77777777" w:rsidR="007B1F66" w:rsidRDefault="007B1F66" w:rsidP="007B1F66">
      <w:pPr>
        <w:pStyle w:val="PL"/>
      </w:pPr>
      <w:r>
        <w:t xml:space="preserve">        Represents the E2E data volume transfer time analytics information when subscribed event is</w:t>
      </w:r>
    </w:p>
    <w:p w14:paraId="74BB1F00" w14:textId="77777777" w:rsidR="007B1F66" w:rsidRDefault="007B1F66" w:rsidP="007B1F66">
      <w:pPr>
        <w:pStyle w:val="PL"/>
      </w:pPr>
      <w:r>
        <w:t xml:space="preserve">        "</w:t>
      </w:r>
      <w:r>
        <w:rPr>
          <w:lang w:eastAsia="zh-CN"/>
        </w:rPr>
        <w:t>E2E_DATA_VOL_TRANS_TIME</w:t>
      </w:r>
      <w:r>
        <w:t>", the "dataVlTrnsTmInfos" attribute shall be included.</w:t>
      </w:r>
    </w:p>
    <w:p w14:paraId="49A1295A" w14:textId="77777777" w:rsidR="007B1F66" w:rsidRDefault="007B1F66" w:rsidP="007B1F66">
      <w:pPr>
        <w:pStyle w:val="PL"/>
      </w:pPr>
      <w:r>
        <w:t xml:space="preserve">      type: object</w:t>
      </w:r>
    </w:p>
    <w:p w14:paraId="46BC4054" w14:textId="77777777" w:rsidR="007B1F66" w:rsidRDefault="007B1F66" w:rsidP="007B1F66">
      <w:pPr>
        <w:pStyle w:val="PL"/>
      </w:pPr>
      <w:r>
        <w:t xml:space="preserve">      properties:</w:t>
      </w:r>
    </w:p>
    <w:p w14:paraId="3EFCC02A" w14:textId="77777777" w:rsidR="007B1F66" w:rsidRDefault="007B1F66" w:rsidP="007B1F66">
      <w:pPr>
        <w:pStyle w:val="PL"/>
      </w:pPr>
      <w:r>
        <w:t xml:space="preserve">        </w:t>
      </w:r>
      <w:r>
        <w:rPr>
          <w:lang w:eastAsia="zh-CN"/>
        </w:rPr>
        <w:t>e2eDataVolTransTimes</w:t>
      </w:r>
      <w:r>
        <w:t>:</w:t>
      </w:r>
    </w:p>
    <w:p w14:paraId="0164E972" w14:textId="77777777" w:rsidR="007B1F66" w:rsidRDefault="007B1F66" w:rsidP="007B1F66">
      <w:pPr>
        <w:pStyle w:val="PL"/>
      </w:pPr>
      <w:r>
        <w:t xml:space="preserve">          type: array</w:t>
      </w:r>
    </w:p>
    <w:p w14:paraId="175C7A41" w14:textId="77777777" w:rsidR="007B1F66" w:rsidRDefault="007B1F66" w:rsidP="007B1F66">
      <w:pPr>
        <w:pStyle w:val="PL"/>
      </w:pPr>
      <w:r>
        <w:t xml:space="preserve">          items:</w:t>
      </w:r>
    </w:p>
    <w:p w14:paraId="51CAE029" w14:textId="77777777" w:rsidR="007B1F66" w:rsidRDefault="007B1F66" w:rsidP="007B1F66">
      <w:pPr>
        <w:pStyle w:val="PL"/>
      </w:pPr>
      <w:r>
        <w:t xml:space="preserve">            $ref: '#/components/schemas/</w:t>
      </w:r>
      <w:r>
        <w:rPr>
          <w:lang w:eastAsia="zh-CN"/>
        </w:rPr>
        <w:t>E2eDataVolTransTimePerTS</w:t>
      </w:r>
      <w:r>
        <w:t>'</w:t>
      </w:r>
    </w:p>
    <w:p w14:paraId="6F067459" w14:textId="77777777" w:rsidR="007B1F66" w:rsidRDefault="007B1F66" w:rsidP="007B1F66">
      <w:pPr>
        <w:pStyle w:val="PL"/>
      </w:pPr>
      <w:r>
        <w:t xml:space="preserve">          minItems: 1</w:t>
      </w:r>
    </w:p>
    <w:p w14:paraId="65AA6E9E" w14:textId="77777777" w:rsidR="007B1F66" w:rsidRDefault="007B1F66" w:rsidP="007B1F66">
      <w:pPr>
        <w:pStyle w:val="PL"/>
      </w:pPr>
      <w:r>
        <w:t xml:space="preserve">        </w:t>
      </w:r>
      <w:r>
        <w:rPr>
          <w:lang w:eastAsia="zh-CN"/>
        </w:rPr>
        <w:t>e2eDataVolTransTime</w:t>
      </w:r>
      <w:r>
        <w:t>UeLists:</w:t>
      </w:r>
    </w:p>
    <w:p w14:paraId="5662A001" w14:textId="77777777" w:rsidR="007B1F66" w:rsidRDefault="007B1F66" w:rsidP="007B1F66">
      <w:pPr>
        <w:pStyle w:val="PL"/>
      </w:pPr>
      <w:r>
        <w:t xml:space="preserve">          type: array</w:t>
      </w:r>
    </w:p>
    <w:p w14:paraId="20A122D4" w14:textId="77777777" w:rsidR="007B1F66" w:rsidRDefault="007B1F66" w:rsidP="007B1F66">
      <w:pPr>
        <w:pStyle w:val="PL"/>
      </w:pPr>
      <w:r>
        <w:t xml:space="preserve">          items:</w:t>
      </w:r>
    </w:p>
    <w:p w14:paraId="60C1D809" w14:textId="77777777" w:rsidR="007B1F66" w:rsidRDefault="007B1F66" w:rsidP="007B1F66">
      <w:pPr>
        <w:pStyle w:val="PL"/>
      </w:pPr>
      <w:r>
        <w:t xml:space="preserve">            $ref: '#/components/schemas/</w:t>
      </w:r>
      <w:r>
        <w:rPr>
          <w:lang w:eastAsia="zh-CN"/>
        </w:rPr>
        <w:t>E2eDataVolTransTime</w:t>
      </w:r>
      <w:r>
        <w:t>UeList'</w:t>
      </w:r>
    </w:p>
    <w:p w14:paraId="0789B3E1" w14:textId="77777777" w:rsidR="007B1F66" w:rsidRDefault="007B1F66" w:rsidP="007B1F66">
      <w:pPr>
        <w:pStyle w:val="PL"/>
      </w:pPr>
      <w:r>
        <w:t xml:space="preserve">          minItems: 1</w:t>
      </w:r>
    </w:p>
    <w:p w14:paraId="48C673B6" w14:textId="77777777" w:rsidR="007B1F66" w:rsidRDefault="007B1F66" w:rsidP="007B1F66">
      <w:pPr>
        <w:pStyle w:val="PL"/>
      </w:pPr>
      <w:r>
        <w:t xml:space="preserve">        geoDistrInfos:</w:t>
      </w:r>
    </w:p>
    <w:p w14:paraId="0051F712" w14:textId="77777777" w:rsidR="007B1F66" w:rsidRDefault="007B1F66" w:rsidP="007B1F66">
      <w:pPr>
        <w:pStyle w:val="PL"/>
      </w:pPr>
      <w:r>
        <w:t xml:space="preserve">          type: array</w:t>
      </w:r>
    </w:p>
    <w:p w14:paraId="63801ADE" w14:textId="77777777" w:rsidR="007B1F66" w:rsidRDefault="007B1F66" w:rsidP="007B1F66">
      <w:pPr>
        <w:pStyle w:val="PL"/>
      </w:pPr>
      <w:r>
        <w:t xml:space="preserve">          items:</w:t>
      </w:r>
    </w:p>
    <w:p w14:paraId="4493B2BB" w14:textId="77777777" w:rsidR="007B1F66" w:rsidRDefault="007B1F66" w:rsidP="007B1F66">
      <w:pPr>
        <w:pStyle w:val="PL"/>
      </w:pPr>
      <w:r>
        <w:t xml:space="preserve">            $ref: '#/components/schemas/</w:t>
      </w:r>
      <w:r>
        <w:rPr>
          <w:lang w:eastAsia="zh-CN"/>
        </w:rPr>
        <w:t>GeoDistributionInfo</w:t>
      </w:r>
      <w:r>
        <w:t>'</w:t>
      </w:r>
    </w:p>
    <w:p w14:paraId="713C905D" w14:textId="77777777" w:rsidR="007B1F66" w:rsidRDefault="007B1F66" w:rsidP="007B1F66">
      <w:pPr>
        <w:pStyle w:val="PL"/>
      </w:pPr>
      <w:r>
        <w:t xml:space="preserve">          minItems: 1</w:t>
      </w:r>
    </w:p>
    <w:p w14:paraId="3B7B3739" w14:textId="77777777" w:rsidR="007B1F66" w:rsidRDefault="007B1F66" w:rsidP="007B1F66">
      <w:pPr>
        <w:pStyle w:val="PL"/>
      </w:pPr>
      <w:r>
        <w:t xml:space="preserve">        confidence:</w:t>
      </w:r>
    </w:p>
    <w:p w14:paraId="01024DDE" w14:textId="77777777" w:rsidR="007B1F66" w:rsidRDefault="007B1F66" w:rsidP="007B1F66">
      <w:pPr>
        <w:pStyle w:val="PL"/>
      </w:pPr>
      <w:r>
        <w:t xml:space="preserve">          $ref: 'TS29571_CommonData.yaml#/components/schemas/Uinteger'</w:t>
      </w:r>
    </w:p>
    <w:p w14:paraId="5071EE0D" w14:textId="77777777" w:rsidR="007B1F66" w:rsidRDefault="007B1F66" w:rsidP="007B1F66">
      <w:pPr>
        <w:pStyle w:val="PL"/>
      </w:pPr>
      <w:r>
        <w:t xml:space="preserve">      required:</w:t>
      </w:r>
    </w:p>
    <w:p w14:paraId="3DC64F9A" w14:textId="77777777" w:rsidR="007B1F66" w:rsidRDefault="007B1F66" w:rsidP="007B1F66">
      <w:pPr>
        <w:pStyle w:val="PL"/>
      </w:pPr>
      <w:r>
        <w:t xml:space="preserve">        - </w:t>
      </w:r>
      <w:r>
        <w:rPr>
          <w:lang w:eastAsia="zh-CN"/>
        </w:rPr>
        <w:t>e2eDataVolTransTimes</w:t>
      </w:r>
    </w:p>
    <w:p w14:paraId="7BE894F1" w14:textId="77777777" w:rsidR="007B1F66" w:rsidRDefault="007B1F66" w:rsidP="007B1F66">
      <w:pPr>
        <w:pStyle w:val="PL"/>
      </w:pPr>
    </w:p>
    <w:p w14:paraId="24A6E520" w14:textId="77777777" w:rsidR="007B1F66" w:rsidRDefault="007B1F66" w:rsidP="007B1F66">
      <w:pPr>
        <w:pStyle w:val="PL"/>
      </w:pPr>
      <w:r>
        <w:t xml:space="preserve">    </w:t>
      </w:r>
      <w:r>
        <w:rPr>
          <w:bCs/>
          <w:lang w:eastAsia="zh-CN"/>
        </w:rPr>
        <w:t>E2eDataVolTransTimePerTS</w:t>
      </w:r>
      <w:r>
        <w:t>:</w:t>
      </w:r>
    </w:p>
    <w:p w14:paraId="31B0D4F7" w14:textId="77777777" w:rsidR="007B1F66" w:rsidRDefault="007B1F66" w:rsidP="007B1F66">
      <w:pPr>
        <w:pStyle w:val="PL"/>
      </w:pPr>
      <w:r>
        <w:t xml:space="preserve">      description: Represents the E2E data volume transfer time analytics per Time Slot.</w:t>
      </w:r>
    </w:p>
    <w:p w14:paraId="67E6E77D" w14:textId="77777777" w:rsidR="007B1F66" w:rsidRDefault="007B1F66" w:rsidP="007B1F66">
      <w:pPr>
        <w:pStyle w:val="PL"/>
      </w:pPr>
      <w:r>
        <w:t xml:space="preserve">      type: object</w:t>
      </w:r>
    </w:p>
    <w:p w14:paraId="204B857F" w14:textId="77777777" w:rsidR="007B1F66" w:rsidRDefault="007B1F66" w:rsidP="007B1F66">
      <w:pPr>
        <w:pStyle w:val="PL"/>
      </w:pPr>
      <w:r>
        <w:t xml:space="preserve">      properties:</w:t>
      </w:r>
    </w:p>
    <w:p w14:paraId="0C4D1FDF" w14:textId="77777777" w:rsidR="007B1F66" w:rsidRDefault="007B1F66" w:rsidP="007B1F66">
      <w:pPr>
        <w:pStyle w:val="PL"/>
      </w:pPr>
      <w:r>
        <w:t xml:space="preserve">        tsStart:</w:t>
      </w:r>
    </w:p>
    <w:p w14:paraId="05CC7379" w14:textId="77777777" w:rsidR="007B1F66" w:rsidRDefault="007B1F66" w:rsidP="007B1F66">
      <w:pPr>
        <w:pStyle w:val="PL"/>
      </w:pPr>
      <w:r>
        <w:t xml:space="preserve">          $ref: 'TS29571_CommonData.yaml#/components/schemas/DateTime'</w:t>
      </w:r>
    </w:p>
    <w:p w14:paraId="0F76AB0C" w14:textId="77777777" w:rsidR="007B1F66" w:rsidRDefault="007B1F66" w:rsidP="007B1F66">
      <w:pPr>
        <w:pStyle w:val="PL"/>
      </w:pPr>
      <w:r>
        <w:t xml:space="preserve">        tsDuration:</w:t>
      </w:r>
    </w:p>
    <w:p w14:paraId="568CA6C7" w14:textId="77777777" w:rsidR="007B1F66" w:rsidRDefault="007B1F66" w:rsidP="007B1F66">
      <w:pPr>
        <w:pStyle w:val="PL"/>
      </w:pPr>
      <w:r>
        <w:t xml:space="preserve">          $ref: 'TS29571_CommonData.yaml#/components/schemas/DurationSec'</w:t>
      </w:r>
    </w:p>
    <w:p w14:paraId="6CE6FBB4" w14:textId="77777777" w:rsidR="007B1F66" w:rsidRDefault="007B1F66" w:rsidP="007B1F66">
      <w:pPr>
        <w:pStyle w:val="PL"/>
      </w:pPr>
      <w:r>
        <w:t xml:space="preserve">        </w:t>
      </w:r>
      <w:r>
        <w:rPr>
          <w:lang w:eastAsia="zh-CN"/>
        </w:rPr>
        <w:t>e2eDataVolTransTimePerUe</w:t>
      </w:r>
      <w:r>
        <w:t>:</w:t>
      </w:r>
    </w:p>
    <w:p w14:paraId="7453194E" w14:textId="77777777" w:rsidR="007B1F66" w:rsidRDefault="007B1F66" w:rsidP="007B1F66">
      <w:pPr>
        <w:pStyle w:val="PL"/>
      </w:pPr>
      <w:r>
        <w:t xml:space="preserve">          type: array</w:t>
      </w:r>
    </w:p>
    <w:p w14:paraId="32FEBB59" w14:textId="77777777" w:rsidR="007B1F66" w:rsidRDefault="007B1F66" w:rsidP="007B1F66">
      <w:pPr>
        <w:pStyle w:val="PL"/>
      </w:pPr>
      <w:r>
        <w:t xml:space="preserve">          items:</w:t>
      </w:r>
    </w:p>
    <w:p w14:paraId="71662277" w14:textId="77777777" w:rsidR="007B1F66" w:rsidRDefault="007B1F66" w:rsidP="007B1F66">
      <w:pPr>
        <w:pStyle w:val="PL"/>
      </w:pPr>
      <w:r>
        <w:t xml:space="preserve">            $ref: '#/components/schemas/</w:t>
      </w:r>
      <w:r>
        <w:rPr>
          <w:lang w:eastAsia="zh-CN"/>
        </w:rPr>
        <w:t>E2eDataVolTransTimePer</w:t>
      </w:r>
      <w:r>
        <w:t>Ue'</w:t>
      </w:r>
    </w:p>
    <w:p w14:paraId="764526F7" w14:textId="77777777" w:rsidR="007B1F66" w:rsidRDefault="007B1F66" w:rsidP="007B1F66">
      <w:pPr>
        <w:pStyle w:val="PL"/>
      </w:pPr>
      <w:r>
        <w:t xml:space="preserve">          minItems: 1</w:t>
      </w:r>
    </w:p>
    <w:p w14:paraId="55F4B5C2" w14:textId="77777777" w:rsidR="007B1F66" w:rsidRDefault="007B1F66" w:rsidP="007B1F66">
      <w:pPr>
        <w:pStyle w:val="PL"/>
      </w:pPr>
      <w:r>
        <w:t xml:space="preserve">      required:</w:t>
      </w:r>
    </w:p>
    <w:p w14:paraId="27EDC033" w14:textId="77777777" w:rsidR="007B1F66" w:rsidRDefault="007B1F66" w:rsidP="007B1F66">
      <w:pPr>
        <w:pStyle w:val="PL"/>
      </w:pPr>
      <w:r>
        <w:t xml:space="preserve">        - tsStart</w:t>
      </w:r>
    </w:p>
    <w:p w14:paraId="66F32D81" w14:textId="77777777" w:rsidR="007B1F66" w:rsidRDefault="007B1F66" w:rsidP="007B1F66">
      <w:pPr>
        <w:pStyle w:val="PL"/>
      </w:pPr>
      <w:r>
        <w:t xml:space="preserve">        - tsDuration</w:t>
      </w:r>
    </w:p>
    <w:p w14:paraId="1A25AAEC" w14:textId="77777777" w:rsidR="007B1F66" w:rsidRDefault="007B1F66" w:rsidP="007B1F66">
      <w:pPr>
        <w:pStyle w:val="PL"/>
      </w:pPr>
      <w:r>
        <w:t xml:space="preserve">        - </w:t>
      </w:r>
      <w:r>
        <w:rPr>
          <w:lang w:eastAsia="zh-CN"/>
        </w:rPr>
        <w:t>e2eDataVolTransTimePerUe</w:t>
      </w:r>
    </w:p>
    <w:p w14:paraId="321AD948" w14:textId="77777777" w:rsidR="007B1F66" w:rsidRDefault="007B1F66" w:rsidP="007B1F66">
      <w:pPr>
        <w:pStyle w:val="PL"/>
      </w:pPr>
    </w:p>
    <w:p w14:paraId="4B0E65D0" w14:textId="77777777" w:rsidR="007B1F66" w:rsidRDefault="007B1F66" w:rsidP="007B1F66">
      <w:pPr>
        <w:pStyle w:val="PL"/>
      </w:pPr>
      <w:r>
        <w:t xml:space="preserve">    </w:t>
      </w:r>
      <w:r>
        <w:rPr>
          <w:lang w:eastAsia="zh-CN"/>
        </w:rPr>
        <w:t>E2eDataVolTransTimePerUe</w:t>
      </w:r>
      <w:r>
        <w:t>:</w:t>
      </w:r>
    </w:p>
    <w:p w14:paraId="0264C16C" w14:textId="77777777" w:rsidR="007B1F66" w:rsidRDefault="007B1F66" w:rsidP="007B1F66">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E5CEC14" w14:textId="77777777" w:rsidR="007B1F66" w:rsidRDefault="007B1F66" w:rsidP="007B1F66">
      <w:pPr>
        <w:pStyle w:val="PL"/>
      </w:pPr>
      <w:r>
        <w:t xml:space="preserve">      type: object</w:t>
      </w:r>
    </w:p>
    <w:p w14:paraId="7DD99CAC" w14:textId="77777777" w:rsidR="007B1F66" w:rsidRDefault="007B1F66" w:rsidP="007B1F66">
      <w:pPr>
        <w:pStyle w:val="PL"/>
      </w:pPr>
      <w:r>
        <w:t xml:space="preserve">      properties:</w:t>
      </w:r>
    </w:p>
    <w:p w14:paraId="205C6880" w14:textId="77777777" w:rsidR="007B1F66" w:rsidRDefault="007B1F66" w:rsidP="007B1F66">
      <w:pPr>
        <w:pStyle w:val="PL"/>
      </w:pPr>
      <w:r>
        <w:t xml:space="preserve">        supi:</w:t>
      </w:r>
    </w:p>
    <w:p w14:paraId="1421AD47" w14:textId="77777777" w:rsidR="007B1F66" w:rsidRDefault="007B1F66" w:rsidP="007B1F66">
      <w:pPr>
        <w:pStyle w:val="PL"/>
      </w:pPr>
      <w:r>
        <w:t xml:space="preserve">          $ref: 'TS29571_CommonData.yaml#/components/schemas/Supi'</w:t>
      </w:r>
    </w:p>
    <w:p w14:paraId="6B0127CD" w14:textId="77777777" w:rsidR="007B1F66" w:rsidRDefault="007B1F66" w:rsidP="007B1F66">
      <w:pPr>
        <w:pStyle w:val="PL"/>
      </w:pPr>
      <w:r>
        <w:t xml:space="preserve">        gpsi:</w:t>
      </w:r>
    </w:p>
    <w:p w14:paraId="2660C75B" w14:textId="77777777" w:rsidR="007B1F66" w:rsidRDefault="007B1F66" w:rsidP="007B1F66">
      <w:pPr>
        <w:pStyle w:val="PL"/>
      </w:pPr>
      <w:r>
        <w:t xml:space="preserve">          $ref: 'TS29571_CommonData.yaml#/components/schemas/Gpsi'</w:t>
      </w:r>
    </w:p>
    <w:p w14:paraId="69CCA67A" w14:textId="77777777" w:rsidR="007B1F66" w:rsidRDefault="007B1F66" w:rsidP="007B1F66">
      <w:pPr>
        <w:pStyle w:val="PL"/>
      </w:pPr>
      <w:r>
        <w:t xml:space="preserve">        snssai:</w:t>
      </w:r>
    </w:p>
    <w:p w14:paraId="6B1B8DE7" w14:textId="77777777" w:rsidR="007B1F66" w:rsidRDefault="007B1F66" w:rsidP="007B1F66">
      <w:pPr>
        <w:pStyle w:val="PL"/>
        <w:rPr>
          <w:ins w:id="128" w:author="Huawei" w:date="2024-05-09T17:27:00Z"/>
        </w:rPr>
      </w:pPr>
      <w:r>
        <w:t xml:space="preserve">          $ref: 'TS29571_CommonData.yaml#/components/schemas/Snssai'</w:t>
      </w:r>
    </w:p>
    <w:p w14:paraId="2D2D50FF" w14:textId="50E64A73" w:rsidR="00DE1AE1" w:rsidRDefault="00DE1AE1" w:rsidP="00DE1AE1">
      <w:pPr>
        <w:pStyle w:val="PL"/>
        <w:rPr>
          <w:ins w:id="129" w:author="Huawei" w:date="2024-05-09T17:27:00Z"/>
        </w:rPr>
      </w:pPr>
      <w:ins w:id="130" w:author="Huawei" w:date="2024-05-09T17:27:00Z">
        <w:r>
          <w:t xml:space="preserve">        accessType:</w:t>
        </w:r>
      </w:ins>
    </w:p>
    <w:p w14:paraId="12A9B27D" w14:textId="1F09AAB3" w:rsidR="00DE1AE1" w:rsidRDefault="00DE1AE1" w:rsidP="00DE1AE1">
      <w:pPr>
        <w:pStyle w:val="PL"/>
        <w:rPr>
          <w:ins w:id="131" w:author="Huawei" w:date="2024-05-09T17:27:00Z"/>
        </w:rPr>
      </w:pPr>
      <w:ins w:id="132" w:author="Huawei" w:date="2024-05-09T17:27:00Z">
        <w:r>
          <w:t xml:space="preserve">         </w:t>
        </w:r>
        <w:r>
          <w:rPr>
            <w:lang w:val="en-US"/>
          </w:rPr>
          <w:t xml:space="preserve"> </w:t>
        </w:r>
        <w:r>
          <w:t>$ref: 'TS29571_CommonData.yaml#/components/schemas/AccessType'</w:t>
        </w:r>
      </w:ins>
    </w:p>
    <w:p w14:paraId="54F5BDFE" w14:textId="187DAB5F" w:rsidR="007B1F66" w:rsidRDefault="007B1F66" w:rsidP="007B1F66">
      <w:pPr>
        <w:pStyle w:val="PL"/>
        <w:rPr>
          <w:ins w:id="133" w:author="Huawei" w:date="2024-05-09T17:25:00Z"/>
        </w:rPr>
      </w:pPr>
      <w:ins w:id="134" w:author="Huawei" w:date="2024-05-09T17:25:00Z">
        <w:r>
          <w:t xml:space="preserve">        </w:t>
        </w:r>
      </w:ins>
      <w:ins w:id="135" w:author="Huawei" w:date="2024-05-09T17:26:00Z">
        <w:r>
          <w:rPr>
            <w:rFonts w:hint="eastAsia"/>
            <w:lang w:eastAsia="zh-CN"/>
          </w:rPr>
          <w:t>r</w:t>
        </w:r>
        <w:r>
          <w:rPr>
            <w:lang w:eastAsia="zh-CN"/>
          </w:rPr>
          <w:t>atTypes</w:t>
        </w:r>
      </w:ins>
      <w:ins w:id="136" w:author="Huawei" w:date="2024-05-09T17:25:00Z">
        <w:r>
          <w:t>:</w:t>
        </w:r>
      </w:ins>
    </w:p>
    <w:p w14:paraId="7286A338" w14:textId="77777777" w:rsidR="007B1F66" w:rsidRDefault="007B1F66" w:rsidP="007B1F66">
      <w:pPr>
        <w:pStyle w:val="PL"/>
        <w:rPr>
          <w:ins w:id="137" w:author="Huawei" w:date="2024-05-09T17:25:00Z"/>
        </w:rPr>
      </w:pPr>
      <w:ins w:id="138" w:author="Huawei" w:date="2024-05-09T17:25:00Z">
        <w:r>
          <w:t xml:space="preserve">          type: array</w:t>
        </w:r>
      </w:ins>
    </w:p>
    <w:p w14:paraId="32309567" w14:textId="77777777" w:rsidR="007B1F66" w:rsidRDefault="007B1F66" w:rsidP="007B1F66">
      <w:pPr>
        <w:pStyle w:val="PL"/>
        <w:rPr>
          <w:ins w:id="139" w:author="Huawei" w:date="2024-05-09T17:25:00Z"/>
        </w:rPr>
      </w:pPr>
      <w:ins w:id="140" w:author="Huawei" w:date="2024-05-09T17:25:00Z">
        <w:r>
          <w:t xml:space="preserve">          items:</w:t>
        </w:r>
      </w:ins>
    </w:p>
    <w:p w14:paraId="0CE06637" w14:textId="0D6D6962" w:rsidR="007B1F66" w:rsidRDefault="007B1F66" w:rsidP="007B1F66">
      <w:pPr>
        <w:pStyle w:val="PL"/>
        <w:rPr>
          <w:ins w:id="141" w:author="Huawei" w:date="2024-05-09T17:25:00Z"/>
        </w:rPr>
      </w:pPr>
      <w:ins w:id="142" w:author="Huawei" w:date="2024-05-09T17:25:00Z">
        <w:r>
          <w:t xml:space="preserve">            </w:t>
        </w:r>
      </w:ins>
      <w:ins w:id="143" w:author="Huawei" w:date="2024-05-09T17:26:00Z">
        <w:r>
          <w:rPr>
            <w:rFonts w:cs="Courier New"/>
            <w:szCs w:val="16"/>
          </w:rPr>
          <w:t>$ref: 'TS29571_CommonData.yaml#/components/schemas/RatType'</w:t>
        </w:r>
      </w:ins>
    </w:p>
    <w:p w14:paraId="52A1FDE8" w14:textId="2824089F" w:rsidR="007B1F66" w:rsidRDefault="007B1F66" w:rsidP="007B1F66">
      <w:pPr>
        <w:pStyle w:val="PL"/>
        <w:rPr>
          <w:ins w:id="144" w:author="Huawei" w:date="2024-05-09T17:26:00Z"/>
        </w:rPr>
      </w:pPr>
      <w:ins w:id="145" w:author="Huawei" w:date="2024-05-09T17:25:00Z">
        <w:r>
          <w:t xml:space="preserve">          minItems: 1</w:t>
        </w:r>
      </w:ins>
    </w:p>
    <w:p w14:paraId="4A84D3F5" w14:textId="6CF5031E" w:rsidR="007B1F66" w:rsidRPr="007B1F66" w:rsidRDefault="007B1F66" w:rsidP="007B1F66">
      <w:pPr>
        <w:pStyle w:val="PL"/>
        <w:rPr>
          <w:lang w:eastAsia="zh-CN"/>
        </w:rPr>
      </w:pPr>
      <w:ins w:id="146" w:author="Huawei" w:date="2024-05-09T17:26:00Z">
        <w:r>
          <w:t xml:space="preserve">          description: </w:t>
        </w:r>
      </w:ins>
      <w:ins w:id="147" w:author="Huawei" w:date="2024-05-09T17:27:00Z">
        <w:r>
          <w:rPr>
            <w:lang w:eastAsia="zh-CN"/>
          </w:rPr>
          <w:t>The Rat types.</w:t>
        </w:r>
      </w:ins>
    </w:p>
    <w:p w14:paraId="1B1FD33A" w14:textId="77777777" w:rsidR="007B1F66" w:rsidRDefault="007B1F66" w:rsidP="007B1F66">
      <w:pPr>
        <w:pStyle w:val="PL"/>
      </w:pPr>
      <w:r>
        <w:lastRenderedPageBreak/>
        <w:t xml:space="preserve">        appId:</w:t>
      </w:r>
    </w:p>
    <w:p w14:paraId="2EF718BC" w14:textId="77777777" w:rsidR="007B1F66" w:rsidRDefault="007B1F66" w:rsidP="007B1F66">
      <w:pPr>
        <w:pStyle w:val="PL"/>
      </w:pPr>
      <w:r>
        <w:t xml:space="preserve">          $ref: 'TS29571_CommonData.yaml#/components/schemas/ApplicationId'</w:t>
      </w:r>
    </w:p>
    <w:p w14:paraId="587CB4C5" w14:textId="77777777" w:rsidR="007B1F66" w:rsidRDefault="007B1F66" w:rsidP="007B1F66">
      <w:pPr>
        <w:pStyle w:val="PL"/>
      </w:pPr>
      <w:r>
        <w:t xml:space="preserve">        ueLoc:</w:t>
      </w:r>
    </w:p>
    <w:p w14:paraId="432FC68D" w14:textId="77777777" w:rsidR="007B1F66" w:rsidRDefault="007B1F66" w:rsidP="007B1F66">
      <w:pPr>
        <w:pStyle w:val="PL"/>
      </w:pPr>
      <w:r>
        <w:t xml:space="preserve">          $ref: 'TS29571_CommonData.yaml#/components/schemas/UserLocation'</w:t>
      </w:r>
    </w:p>
    <w:p w14:paraId="1AE0F906" w14:textId="77777777" w:rsidR="007B1F66" w:rsidRDefault="007B1F66" w:rsidP="007B1F66">
      <w:pPr>
        <w:pStyle w:val="PL"/>
      </w:pPr>
      <w:r>
        <w:t xml:space="preserve">        dnn:</w:t>
      </w:r>
    </w:p>
    <w:p w14:paraId="43BE20F0" w14:textId="77777777" w:rsidR="007B1F66" w:rsidRDefault="007B1F66" w:rsidP="007B1F66">
      <w:pPr>
        <w:pStyle w:val="PL"/>
      </w:pPr>
      <w:r>
        <w:t xml:space="preserve">          $ref: 'TS29571_CommonData.yaml#/components/schemas/Dnn'</w:t>
      </w:r>
    </w:p>
    <w:p w14:paraId="70027525" w14:textId="77777777" w:rsidR="007B1F66" w:rsidRDefault="007B1F66" w:rsidP="007B1F66">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955041B" w14:textId="77777777" w:rsidR="007B1F66" w:rsidRDefault="007B1F66" w:rsidP="007B1F66">
      <w:pPr>
        <w:pStyle w:val="PL"/>
      </w:pPr>
      <w:r>
        <w:t xml:space="preserve">          $ref: 'TS29554_Npcf_BDTPolicyControl.yaml#/components/schemas/NetworkAreaInfo'</w:t>
      </w:r>
    </w:p>
    <w:p w14:paraId="3D8B366F" w14:textId="77777777" w:rsidR="007B1F66" w:rsidRDefault="007B1F66" w:rsidP="007B1F66">
      <w:pPr>
        <w:pStyle w:val="PL"/>
      </w:pPr>
      <w:r>
        <w:t xml:space="preserve">        </w:t>
      </w:r>
      <w:r>
        <w:rPr>
          <w:lang w:eastAsia="zh-CN"/>
        </w:rPr>
        <w:t>validityPeriod</w:t>
      </w:r>
      <w:r>
        <w:t>:</w:t>
      </w:r>
    </w:p>
    <w:p w14:paraId="20B403C3" w14:textId="77777777" w:rsidR="007B1F66" w:rsidRDefault="007B1F66" w:rsidP="007B1F66">
      <w:pPr>
        <w:pStyle w:val="PL"/>
      </w:pPr>
      <w:r>
        <w:t xml:space="preserve">          $ref: 'TS29122_CommonData.yaml#/components/schemas/TimeWindow'</w:t>
      </w:r>
    </w:p>
    <w:p w14:paraId="35011599" w14:textId="77777777" w:rsidR="007B1F66" w:rsidRDefault="007B1F66" w:rsidP="007B1F66">
      <w:pPr>
        <w:pStyle w:val="PL"/>
      </w:pPr>
      <w:r>
        <w:t xml:space="preserve">        </w:t>
      </w:r>
      <w:r>
        <w:rPr>
          <w:lang w:eastAsia="zh-CN"/>
        </w:rPr>
        <w:t>dataVolTransTime</w:t>
      </w:r>
      <w:r>
        <w:t>:</w:t>
      </w:r>
    </w:p>
    <w:p w14:paraId="05A66C8C" w14:textId="77777777" w:rsidR="007B1F66" w:rsidRDefault="007B1F66" w:rsidP="007B1F66">
      <w:pPr>
        <w:pStyle w:val="PL"/>
      </w:pPr>
      <w:r>
        <w:t xml:space="preserve">          $ref: '#/components/schemas/</w:t>
      </w:r>
      <w:r>
        <w:rPr>
          <w:lang w:eastAsia="zh-CN"/>
        </w:rPr>
        <w:t>DataVolume</w:t>
      </w:r>
      <w:r>
        <w:t>TransferTime'</w:t>
      </w:r>
    </w:p>
    <w:p w14:paraId="5C9EE1CB" w14:textId="77777777" w:rsidR="007B1F66" w:rsidRDefault="007B1F66" w:rsidP="007B1F66">
      <w:pPr>
        <w:pStyle w:val="PL"/>
      </w:pPr>
      <w:r>
        <w:t xml:space="preserve">      oneOf:</w:t>
      </w:r>
    </w:p>
    <w:p w14:paraId="564905A8" w14:textId="77777777" w:rsidR="007B1F66" w:rsidRDefault="007B1F66" w:rsidP="007B1F66">
      <w:pPr>
        <w:pStyle w:val="PL"/>
      </w:pPr>
      <w:r>
        <w:t xml:space="preserve">        - required: [ueLoc]</w:t>
      </w:r>
    </w:p>
    <w:p w14:paraId="4A6AE0DD" w14:textId="77777777" w:rsidR="007B1F66" w:rsidRDefault="007B1F66" w:rsidP="007B1F66">
      <w:pPr>
        <w:pStyle w:val="PL"/>
      </w:pPr>
      <w:r>
        <w:t xml:space="preserve">        - required: [snssai]</w:t>
      </w:r>
    </w:p>
    <w:p w14:paraId="0141482B" w14:textId="77777777" w:rsidR="007B1F66" w:rsidRDefault="007B1F66" w:rsidP="007B1F66">
      <w:pPr>
        <w:pStyle w:val="PL"/>
      </w:pPr>
    </w:p>
    <w:p w14:paraId="407A50D8" w14:textId="77777777" w:rsidR="007B1F66" w:rsidRDefault="007B1F66" w:rsidP="007B1F66">
      <w:pPr>
        <w:pStyle w:val="PL"/>
      </w:pPr>
      <w:r>
        <w:t xml:space="preserve">    </w:t>
      </w:r>
      <w:r>
        <w:rPr>
          <w:lang w:eastAsia="zh-CN"/>
        </w:rPr>
        <w:t>E2eDataVolTransTime</w:t>
      </w:r>
      <w:r>
        <w:t>UeList:</w:t>
      </w:r>
    </w:p>
    <w:p w14:paraId="2F7C434A" w14:textId="77777777" w:rsidR="007B1F66" w:rsidRDefault="007B1F66" w:rsidP="007B1F66">
      <w:pPr>
        <w:pStyle w:val="PL"/>
      </w:pPr>
      <w:r>
        <w:t xml:space="preserve">      description: &gt;</w:t>
      </w:r>
    </w:p>
    <w:p w14:paraId="4D2E4480" w14:textId="77777777" w:rsidR="007B1F66" w:rsidRDefault="007B1F66" w:rsidP="007B1F66">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0306BB72" w14:textId="77777777" w:rsidR="007B1F66" w:rsidRDefault="007B1F66" w:rsidP="007B1F66">
      <w:pPr>
        <w:pStyle w:val="PL"/>
      </w:pPr>
      <w:r>
        <w:rPr>
          <w:lang w:eastAsia="zh-CN"/>
        </w:rPr>
        <w:t xml:space="preserve">        Time </w:t>
      </w:r>
    </w:p>
    <w:p w14:paraId="3451A8D5"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BC6B17F" w14:textId="77777777" w:rsidR="007B1F66" w:rsidRDefault="007B1F66" w:rsidP="007B1F66">
      <w:pPr>
        <w:pStyle w:val="PL"/>
      </w:pPr>
      <w:r>
        <w:t xml:space="preserve">      properties:</w:t>
      </w:r>
    </w:p>
    <w:p w14:paraId="509435DE" w14:textId="77777777" w:rsidR="007B1F66" w:rsidRDefault="007B1F66" w:rsidP="007B1F66">
      <w:pPr>
        <w:pStyle w:val="PL"/>
      </w:pPr>
      <w:r>
        <w:t xml:space="preserve">        highLevel:</w:t>
      </w:r>
    </w:p>
    <w:p w14:paraId="60E37298" w14:textId="77777777" w:rsidR="007B1F66" w:rsidRDefault="007B1F66" w:rsidP="007B1F66">
      <w:pPr>
        <w:pStyle w:val="PL"/>
      </w:pPr>
      <w:r>
        <w:t xml:space="preserve">          type: array</w:t>
      </w:r>
    </w:p>
    <w:p w14:paraId="10B00F1B" w14:textId="77777777" w:rsidR="007B1F66" w:rsidRDefault="007B1F66" w:rsidP="007B1F66">
      <w:pPr>
        <w:pStyle w:val="PL"/>
      </w:pPr>
      <w:r>
        <w:t xml:space="preserve">          items:</w:t>
      </w:r>
    </w:p>
    <w:p w14:paraId="4D404923" w14:textId="77777777" w:rsidR="007B1F66" w:rsidRDefault="007B1F66" w:rsidP="007B1F66">
      <w:pPr>
        <w:pStyle w:val="PL"/>
      </w:pPr>
      <w:r>
        <w:t xml:space="preserve">            $ref: 'TS29571_CommonData.yaml#/components/schemas/Supi'</w:t>
      </w:r>
    </w:p>
    <w:p w14:paraId="3642A4BF" w14:textId="77777777" w:rsidR="007B1F66" w:rsidRDefault="007B1F66" w:rsidP="007B1F66">
      <w:pPr>
        <w:pStyle w:val="PL"/>
      </w:pPr>
      <w:r>
        <w:t xml:space="preserve">          minItems: 1</w:t>
      </w:r>
    </w:p>
    <w:p w14:paraId="35B715D8" w14:textId="77777777" w:rsidR="007B1F66" w:rsidRDefault="007B1F66" w:rsidP="007B1F66">
      <w:pPr>
        <w:pStyle w:val="PL"/>
      </w:pPr>
      <w:r>
        <w:t xml:space="preserve">        mediumLevel:</w:t>
      </w:r>
    </w:p>
    <w:p w14:paraId="4BCDCCDF" w14:textId="77777777" w:rsidR="007B1F66" w:rsidRDefault="007B1F66" w:rsidP="007B1F66">
      <w:pPr>
        <w:pStyle w:val="PL"/>
      </w:pPr>
      <w:r>
        <w:t xml:space="preserve">          type: array</w:t>
      </w:r>
    </w:p>
    <w:p w14:paraId="313952D7" w14:textId="77777777" w:rsidR="007B1F66" w:rsidRDefault="007B1F66" w:rsidP="007B1F66">
      <w:pPr>
        <w:pStyle w:val="PL"/>
      </w:pPr>
      <w:r>
        <w:t xml:space="preserve">          items:</w:t>
      </w:r>
    </w:p>
    <w:p w14:paraId="7F2BD50C" w14:textId="77777777" w:rsidR="007B1F66" w:rsidRDefault="007B1F66" w:rsidP="007B1F66">
      <w:pPr>
        <w:pStyle w:val="PL"/>
      </w:pPr>
      <w:r>
        <w:t xml:space="preserve">            $ref: 'TS29571_CommonData.yaml#/components/schemas/Supi'</w:t>
      </w:r>
    </w:p>
    <w:p w14:paraId="4F99307C" w14:textId="77777777" w:rsidR="007B1F66" w:rsidRDefault="007B1F66" w:rsidP="007B1F66">
      <w:pPr>
        <w:pStyle w:val="PL"/>
      </w:pPr>
      <w:r>
        <w:t xml:space="preserve">          minItems: 1</w:t>
      </w:r>
    </w:p>
    <w:p w14:paraId="42E5DA17" w14:textId="77777777" w:rsidR="007B1F66" w:rsidRDefault="007B1F66" w:rsidP="007B1F66">
      <w:pPr>
        <w:pStyle w:val="PL"/>
      </w:pPr>
      <w:r>
        <w:t xml:space="preserve">        lowLevel:</w:t>
      </w:r>
    </w:p>
    <w:p w14:paraId="06EC846B" w14:textId="77777777" w:rsidR="007B1F66" w:rsidRDefault="007B1F66" w:rsidP="007B1F66">
      <w:pPr>
        <w:pStyle w:val="PL"/>
      </w:pPr>
      <w:r>
        <w:t xml:space="preserve">          type: array</w:t>
      </w:r>
    </w:p>
    <w:p w14:paraId="3AA0AB1A" w14:textId="77777777" w:rsidR="007B1F66" w:rsidRDefault="007B1F66" w:rsidP="007B1F66">
      <w:pPr>
        <w:pStyle w:val="PL"/>
      </w:pPr>
      <w:r>
        <w:t xml:space="preserve">          items:</w:t>
      </w:r>
    </w:p>
    <w:p w14:paraId="40D0E10F" w14:textId="77777777" w:rsidR="007B1F66" w:rsidRDefault="007B1F66" w:rsidP="007B1F66">
      <w:pPr>
        <w:pStyle w:val="PL"/>
      </w:pPr>
      <w:r>
        <w:t xml:space="preserve">            $ref: 'TS29571_CommonData.yaml#/components/schemas/Supi'</w:t>
      </w:r>
    </w:p>
    <w:p w14:paraId="2856C368" w14:textId="77777777" w:rsidR="007B1F66" w:rsidRDefault="007B1F66" w:rsidP="007B1F66">
      <w:pPr>
        <w:pStyle w:val="PL"/>
      </w:pPr>
      <w:r>
        <w:t xml:space="preserve">          minItems: 1</w:t>
      </w:r>
    </w:p>
    <w:p w14:paraId="23934726" w14:textId="77777777" w:rsidR="007B1F66" w:rsidRDefault="007B1F66" w:rsidP="007B1F66">
      <w:pPr>
        <w:pStyle w:val="PL"/>
      </w:pPr>
      <w:r>
        <w:t xml:space="preserve">        lowRatio:</w:t>
      </w:r>
    </w:p>
    <w:p w14:paraId="641D3287" w14:textId="77777777" w:rsidR="007B1F66" w:rsidRDefault="007B1F66" w:rsidP="007B1F66">
      <w:pPr>
        <w:pStyle w:val="PL"/>
      </w:pPr>
      <w:r>
        <w:t xml:space="preserve">          $ref: 'TS29571_CommonData.yaml#/components/schemas/SamplingRatio'</w:t>
      </w:r>
    </w:p>
    <w:p w14:paraId="4F2847F3" w14:textId="77777777" w:rsidR="007B1F66" w:rsidRDefault="007B1F66" w:rsidP="007B1F66">
      <w:pPr>
        <w:pStyle w:val="PL"/>
      </w:pPr>
      <w:r>
        <w:t xml:space="preserve">        mediumRatio:</w:t>
      </w:r>
    </w:p>
    <w:p w14:paraId="575D0620" w14:textId="77777777" w:rsidR="007B1F66" w:rsidRDefault="007B1F66" w:rsidP="007B1F66">
      <w:pPr>
        <w:pStyle w:val="PL"/>
      </w:pPr>
      <w:r>
        <w:t xml:space="preserve">          $ref: 'TS29571_CommonData.yaml#/components/schemas/SamplingRatio'</w:t>
      </w:r>
    </w:p>
    <w:p w14:paraId="26C0D317" w14:textId="77777777" w:rsidR="007B1F66" w:rsidRDefault="007B1F66" w:rsidP="007B1F66">
      <w:pPr>
        <w:pStyle w:val="PL"/>
      </w:pPr>
      <w:r>
        <w:t xml:space="preserve">        highRatio:</w:t>
      </w:r>
    </w:p>
    <w:p w14:paraId="4E6EEE8C" w14:textId="77777777" w:rsidR="007B1F66" w:rsidRDefault="007B1F66" w:rsidP="007B1F66">
      <w:pPr>
        <w:pStyle w:val="PL"/>
      </w:pPr>
      <w:r>
        <w:t xml:space="preserve">          $ref: 'TS29571_CommonData.yaml#/components/schemas/SamplingRatio'</w:t>
      </w:r>
    </w:p>
    <w:p w14:paraId="10C25EDB" w14:textId="77777777" w:rsidR="007B1F66" w:rsidRDefault="007B1F66" w:rsidP="007B1F66">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BBDC3EA" w14:textId="77777777" w:rsidR="007B1F66" w:rsidRDefault="007B1F66" w:rsidP="007B1F66">
      <w:pPr>
        <w:pStyle w:val="PL"/>
      </w:pPr>
      <w:r>
        <w:t xml:space="preserve">          $ref: 'TS29554_Npcf_BDTPolicyControl.yaml#/components/schemas/NetworkAreaInfo'</w:t>
      </w:r>
    </w:p>
    <w:p w14:paraId="0A119F02" w14:textId="77777777" w:rsidR="007B1F66" w:rsidRDefault="007B1F66" w:rsidP="007B1F66">
      <w:pPr>
        <w:pStyle w:val="PL"/>
      </w:pPr>
      <w:r>
        <w:t xml:space="preserve">        </w:t>
      </w:r>
      <w:r>
        <w:rPr>
          <w:lang w:eastAsia="zh-CN"/>
        </w:rPr>
        <w:t>validityPeriod</w:t>
      </w:r>
      <w:r>
        <w:t>:</w:t>
      </w:r>
    </w:p>
    <w:p w14:paraId="610DCFA4" w14:textId="77777777" w:rsidR="007B1F66" w:rsidRDefault="007B1F66" w:rsidP="007B1F66">
      <w:pPr>
        <w:pStyle w:val="PL"/>
      </w:pPr>
      <w:r>
        <w:t xml:space="preserve">          $ref: 'TS29122_CommonData.yaml#/components/schemas/TimeWindow'</w:t>
      </w:r>
    </w:p>
    <w:p w14:paraId="69E39E18" w14:textId="77777777" w:rsidR="007B1F66" w:rsidRDefault="007B1F66" w:rsidP="007B1F66">
      <w:pPr>
        <w:pStyle w:val="PL"/>
      </w:pPr>
      <w:r>
        <w:t xml:space="preserve">      anyOf:</w:t>
      </w:r>
    </w:p>
    <w:p w14:paraId="5C34DE8D" w14:textId="77777777" w:rsidR="007B1F66" w:rsidRDefault="007B1F66" w:rsidP="007B1F66">
      <w:pPr>
        <w:pStyle w:val="PL"/>
      </w:pPr>
      <w:r>
        <w:t xml:space="preserve">        - required: [highLevel]</w:t>
      </w:r>
    </w:p>
    <w:p w14:paraId="734AAD46" w14:textId="77777777" w:rsidR="007B1F66" w:rsidRDefault="007B1F66" w:rsidP="007B1F66">
      <w:pPr>
        <w:pStyle w:val="PL"/>
      </w:pPr>
      <w:r>
        <w:t xml:space="preserve">        - required: [mediumLevel]</w:t>
      </w:r>
    </w:p>
    <w:p w14:paraId="12E63F68" w14:textId="77777777" w:rsidR="007B1F66" w:rsidRDefault="007B1F66" w:rsidP="007B1F66">
      <w:pPr>
        <w:pStyle w:val="PL"/>
      </w:pPr>
      <w:r>
        <w:t xml:space="preserve">        - required: [lowLevel]</w:t>
      </w:r>
    </w:p>
    <w:p w14:paraId="261B3EB1" w14:textId="77777777" w:rsidR="007B1F66" w:rsidRDefault="007B1F66" w:rsidP="007B1F66">
      <w:pPr>
        <w:pStyle w:val="PL"/>
      </w:pPr>
    </w:p>
    <w:p w14:paraId="7E40D1D5" w14:textId="77777777" w:rsidR="007B1F66" w:rsidRDefault="007B1F66" w:rsidP="007B1F66">
      <w:pPr>
        <w:pStyle w:val="PL"/>
      </w:pPr>
      <w:r>
        <w:t xml:space="preserve">    DataVolumeTransferTime:</w:t>
      </w:r>
    </w:p>
    <w:p w14:paraId="17BEC7CD" w14:textId="77777777" w:rsidR="007B1F66" w:rsidRDefault="007B1F66" w:rsidP="007B1F66">
      <w:pPr>
        <w:pStyle w:val="PL"/>
      </w:pPr>
      <w:r>
        <w:t xml:space="preserve">      description: &gt;</w:t>
      </w:r>
    </w:p>
    <w:p w14:paraId="0D03BAD9" w14:textId="77777777" w:rsidR="007B1F66" w:rsidRDefault="007B1F66" w:rsidP="007B1F66">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6323D339" w14:textId="77777777" w:rsidR="007B1F66" w:rsidRDefault="007B1F66" w:rsidP="007B1F66">
      <w:pPr>
        <w:pStyle w:val="PL"/>
      </w:pPr>
      <w:r>
        <w:t xml:space="preserve">        time.</w:t>
      </w:r>
    </w:p>
    <w:p w14:paraId="706B1AFB"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7F6F0E4" w14:textId="77777777" w:rsidR="007B1F66" w:rsidRDefault="007B1F66" w:rsidP="007B1F66">
      <w:pPr>
        <w:pStyle w:val="PL"/>
      </w:pPr>
      <w:r>
        <w:t xml:space="preserve">      properties:</w:t>
      </w:r>
    </w:p>
    <w:p w14:paraId="37842F46" w14:textId="77777777" w:rsidR="007B1F66" w:rsidRDefault="007B1F66" w:rsidP="007B1F66">
      <w:pPr>
        <w:pStyle w:val="PL"/>
      </w:pPr>
      <w:r>
        <w:t xml:space="preserve">        uplinkVolume:</w:t>
      </w:r>
    </w:p>
    <w:p w14:paraId="65165F1A" w14:textId="77777777" w:rsidR="007B1F66" w:rsidRDefault="007B1F66" w:rsidP="007B1F66">
      <w:pPr>
        <w:pStyle w:val="PL"/>
      </w:pPr>
      <w:r>
        <w:t xml:space="preserve">          $ref: 'TS29122_CommonData.yaml#/components/schemas/Volume'</w:t>
      </w:r>
    </w:p>
    <w:p w14:paraId="264B5E02" w14:textId="77777777" w:rsidR="007B1F66" w:rsidRDefault="007B1F66" w:rsidP="007B1F66">
      <w:pPr>
        <w:pStyle w:val="PL"/>
      </w:pPr>
      <w:r>
        <w:t xml:space="preserve">        avgTransTimeUl:</w:t>
      </w:r>
    </w:p>
    <w:p w14:paraId="34624C58" w14:textId="77777777" w:rsidR="007B1F66" w:rsidRDefault="007B1F66" w:rsidP="007B1F66">
      <w:pPr>
        <w:pStyle w:val="PL"/>
      </w:pPr>
      <w:r>
        <w:t xml:space="preserve">          $ref: 'TS29571_CommonData.yaml#/components/schemas/Uinteger'</w:t>
      </w:r>
    </w:p>
    <w:p w14:paraId="3A1788BC" w14:textId="77777777" w:rsidR="007B1F66" w:rsidRDefault="007B1F66" w:rsidP="007B1F66">
      <w:pPr>
        <w:pStyle w:val="PL"/>
      </w:pPr>
      <w:r>
        <w:t xml:space="preserve">        varTransTimeUl:</w:t>
      </w:r>
    </w:p>
    <w:p w14:paraId="33E57A0D" w14:textId="77777777" w:rsidR="007B1F66" w:rsidRDefault="007B1F66" w:rsidP="007B1F66">
      <w:pPr>
        <w:pStyle w:val="PL"/>
      </w:pPr>
      <w:r>
        <w:t xml:space="preserve">          $ref: 'TS29571_CommonData.yaml#/components/schemas/Float'</w:t>
      </w:r>
    </w:p>
    <w:p w14:paraId="058811D4" w14:textId="77777777" w:rsidR="007B1F66" w:rsidRDefault="007B1F66" w:rsidP="007B1F66">
      <w:pPr>
        <w:pStyle w:val="PL"/>
      </w:pPr>
      <w:r>
        <w:t xml:space="preserve">        downlinkVolume:</w:t>
      </w:r>
    </w:p>
    <w:p w14:paraId="5020A1F8" w14:textId="77777777" w:rsidR="007B1F66" w:rsidRDefault="007B1F66" w:rsidP="007B1F66">
      <w:pPr>
        <w:pStyle w:val="PL"/>
      </w:pPr>
      <w:r>
        <w:t xml:space="preserve">          $ref: 'TS29122_CommonData.yaml#/components/schemas/Volume'</w:t>
      </w:r>
    </w:p>
    <w:p w14:paraId="0EF28A87" w14:textId="77777777" w:rsidR="007B1F66" w:rsidRDefault="007B1F66" w:rsidP="007B1F66">
      <w:pPr>
        <w:pStyle w:val="PL"/>
      </w:pPr>
      <w:r>
        <w:t xml:space="preserve">        avgTransTimeDl:</w:t>
      </w:r>
    </w:p>
    <w:p w14:paraId="09B911F2" w14:textId="77777777" w:rsidR="007B1F66" w:rsidRDefault="007B1F66" w:rsidP="007B1F66">
      <w:pPr>
        <w:pStyle w:val="PL"/>
      </w:pPr>
      <w:r>
        <w:t xml:space="preserve">          $ref: 'TS29571_CommonData.yaml#/components/schemas/Uinteger'</w:t>
      </w:r>
    </w:p>
    <w:p w14:paraId="1BF22D89" w14:textId="77777777" w:rsidR="007B1F66" w:rsidRDefault="007B1F66" w:rsidP="007B1F66">
      <w:pPr>
        <w:pStyle w:val="PL"/>
      </w:pPr>
      <w:r>
        <w:t xml:space="preserve">        varTransTimeDl:</w:t>
      </w:r>
    </w:p>
    <w:p w14:paraId="34C99239" w14:textId="77777777" w:rsidR="007B1F66" w:rsidRDefault="007B1F66" w:rsidP="007B1F66">
      <w:pPr>
        <w:pStyle w:val="PL"/>
      </w:pPr>
      <w:r>
        <w:t xml:space="preserve">          $ref: 'TS29571_CommonData.yaml#/components/schemas/Float'</w:t>
      </w:r>
    </w:p>
    <w:p w14:paraId="33FB6A0D" w14:textId="77777777" w:rsidR="007B1F66" w:rsidRDefault="007B1F66" w:rsidP="007B1F66">
      <w:pPr>
        <w:pStyle w:val="PL"/>
      </w:pPr>
    </w:p>
    <w:p w14:paraId="4F204A4A"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24CEE35C"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FF4F82B"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63E168DA"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59806E3A"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F118AA7"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F00EB81"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1578E9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'TS29572_Nlmf_Location.yaml#/components/schemas/Point'</w:t>
      </w:r>
    </w:p>
    <w:p w14:paraId="47068283"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5FC9AA0A"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568D224A"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7F6956DB"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073617EF"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4140CF6A"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6E61FA0F"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3FC30883"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382A5531"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4B131D34"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37543D04"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35B5963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1250E565"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47D219E"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0F7F80A5"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976F00B"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52E38F04"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EF26F0E"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9B6DCA"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26CFA20C"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6885AAA"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380AD6FE"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12E6A0B3"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34AF9F03"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0740178"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0D69281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1633EFD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6185041D"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6FBB3C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2D0B66"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781B18AD"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28E8FC5"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722E5A32"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7472400"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F3D0D4E"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64346C8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A349FB5"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FDFB7B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24980D4C"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842F552"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3BCA4D64"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5B07BFE1"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35910AD"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1AE192F1"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ACEF613"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50C31E87" w14:textId="77777777" w:rsidR="007B1F66" w:rsidRDefault="007B1F66" w:rsidP="007B1F66">
      <w:pPr>
        <w:pStyle w:val="PL"/>
      </w:pPr>
      <w:r>
        <w:t xml:space="preserve">        confidence:</w:t>
      </w:r>
    </w:p>
    <w:p w14:paraId="687702E6" w14:textId="77777777" w:rsidR="007B1F66" w:rsidRPr="003F6D0F" w:rsidRDefault="007B1F66" w:rsidP="007B1F66">
      <w:pPr>
        <w:pStyle w:val="PL"/>
      </w:pPr>
      <w:r>
        <w:t xml:space="preserve">          $ref: 'TS29571_CommonData.yaml#/components/schemas/Uinteger'</w:t>
      </w:r>
    </w:p>
    <w:p w14:paraId="38B713F0"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284A49E"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15AC37B7"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0AE213B1"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1E1A273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5F78D7"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ABC6B8"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49F34900"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445BC5"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7A815514"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EA9C92A"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297357C"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5DEBBF18"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80EEEE2"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2FEF34E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6CD9C33"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18EE03EE"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E198C2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352304C5"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B7AC76B"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50412325"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DEE2306"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63C27C30"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37232391" w14:textId="77777777" w:rsidR="007B1F66" w:rsidRDefault="007B1F66" w:rsidP="007B1F66">
      <w:pPr>
        <w:pStyle w:val="PL"/>
      </w:pPr>
    </w:p>
    <w:p w14:paraId="5A183B41" w14:textId="77777777" w:rsidR="007B1F66" w:rsidRDefault="007B1F66" w:rsidP="007B1F66">
      <w:pPr>
        <w:pStyle w:val="PL"/>
      </w:pPr>
      <w:r>
        <w:t xml:space="preserve">    AccuracyReq:</w:t>
      </w:r>
    </w:p>
    <w:p w14:paraId="6EA614B0" w14:textId="77777777" w:rsidR="007B1F66" w:rsidRDefault="007B1F66" w:rsidP="007B1F66">
      <w:pPr>
        <w:pStyle w:val="PL"/>
      </w:pPr>
      <w:r>
        <w:t xml:space="preserve">      description: </w:t>
      </w:r>
      <w:r>
        <w:rPr>
          <w:lang w:val="en-US" w:eastAsia="zh-CN"/>
        </w:rPr>
        <w:t xml:space="preserve">Represents the </w:t>
      </w:r>
      <w:r>
        <w:t>analytics accuracy requirement information</w:t>
      </w:r>
      <w:r>
        <w:rPr>
          <w:lang w:val="en-US" w:eastAsia="zh-CN"/>
        </w:rPr>
        <w:t>.</w:t>
      </w:r>
    </w:p>
    <w:p w14:paraId="7474893D" w14:textId="77777777" w:rsidR="007B1F66" w:rsidRDefault="007B1F66" w:rsidP="007B1F66">
      <w:pPr>
        <w:pStyle w:val="PL"/>
      </w:pPr>
      <w:r>
        <w:t xml:space="preserve">      type: object</w:t>
      </w:r>
    </w:p>
    <w:p w14:paraId="35C1D92E" w14:textId="77777777" w:rsidR="007B1F66" w:rsidRDefault="007B1F66" w:rsidP="007B1F66">
      <w:pPr>
        <w:pStyle w:val="PL"/>
      </w:pPr>
      <w:r>
        <w:t xml:space="preserve">      properties:</w:t>
      </w:r>
    </w:p>
    <w:p w14:paraId="68B58277" w14:textId="77777777" w:rsidR="007B1F66" w:rsidRDefault="007B1F66" w:rsidP="007B1F66">
      <w:pPr>
        <w:pStyle w:val="PL"/>
      </w:pPr>
      <w:r>
        <w:t xml:space="preserve">        </w:t>
      </w:r>
      <w:r>
        <w:rPr>
          <w:lang w:eastAsia="zh-CN"/>
        </w:rPr>
        <w:t>accuTimeWin</w:t>
      </w:r>
      <w:r>
        <w:t>:</w:t>
      </w:r>
    </w:p>
    <w:p w14:paraId="165AF762" w14:textId="77777777" w:rsidR="007B1F66" w:rsidRDefault="007B1F66" w:rsidP="007B1F66">
      <w:pPr>
        <w:pStyle w:val="PL"/>
      </w:pPr>
      <w:r>
        <w:t xml:space="preserve">          $ref: 'TS29122_CommonData.yaml#/components/schemas/TimeWindow'</w:t>
      </w:r>
    </w:p>
    <w:p w14:paraId="3AD13083" w14:textId="77777777" w:rsidR="007B1F66" w:rsidRDefault="007B1F66" w:rsidP="007B1F66">
      <w:pPr>
        <w:pStyle w:val="PL"/>
      </w:pPr>
      <w:r>
        <w:lastRenderedPageBreak/>
        <w:t xml:space="preserve">        </w:t>
      </w:r>
      <w:r>
        <w:rPr>
          <w:lang w:eastAsia="zh-CN"/>
        </w:rPr>
        <w:t>accuPeriod</w:t>
      </w:r>
      <w:r>
        <w:t>:</w:t>
      </w:r>
    </w:p>
    <w:p w14:paraId="063ED721" w14:textId="77777777" w:rsidR="007B1F66" w:rsidRDefault="007B1F66" w:rsidP="007B1F66">
      <w:pPr>
        <w:pStyle w:val="PL"/>
      </w:pPr>
      <w:r>
        <w:t xml:space="preserve">          $ref: 'TS29571_CommonData.yaml#/components/schemas/DurationSec'</w:t>
      </w:r>
    </w:p>
    <w:p w14:paraId="33CFAFAE" w14:textId="77777777" w:rsidR="007B1F66" w:rsidRDefault="007B1F66" w:rsidP="007B1F66">
      <w:pPr>
        <w:pStyle w:val="PL"/>
      </w:pPr>
      <w:r>
        <w:t xml:space="preserve">        </w:t>
      </w:r>
      <w:r>
        <w:rPr>
          <w:lang w:eastAsia="zh-CN"/>
        </w:rPr>
        <w:t>accuDevThr</w:t>
      </w:r>
      <w:r>
        <w:t>:</w:t>
      </w:r>
    </w:p>
    <w:p w14:paraId="419383DF" w14:textId="77777777" w:rsidR="007B1F66" w:rsidRDefault="007B1F66" w:rsidP="007B1F66">
      <w:pPr>
        <w:pStyle w:val="PL"/>
      </w:pPr>
      <w:r>
        <w:t xml:space="preserve">          $ref: 'TS29571_CommonData.yaml#/components/schemas/Uinteger'</w:t>
      </w:r>
    </w:p>
    <w:p w14:paraId="5336DDCC" w14:textId="77777777" w:rsidR="007B1F66" w:rsidRDefault="007B1F66" w:rsidP="007B1F66">
      <w:pPr>
        <w:pStyle w:val="PL"/>
      </w:pPr>
      <w:r>
        <w:t xml:space="preserve">        </w:t>
      </w:r>
      <w:r>
        <w:rPr>
          <w:lang w:eastAsia="zh-CN"/>
        </w:rPr>
        <w:t>minNum</w:t>
      </w:r>
      <w:r>
        <w:t>:</w:t>
      </w:r>
    </w:p>
    <w:p w14:paraId="7AE7C880" w14:textId="77777777" w:rsidR="007B1F66" w:rsidRDefault="007B1F66" w:rsidP="007B1F66">
      <w:pPr>
        <w:pStyle w:val="PL"/>
      </w:pPr>
      <w:r>
        <w:t xml:space="preserve">          $ref: 'TS29571_CommonData.yaml#/components/schemas/Uinteger'</w:t>
      </w:r>
    </w:p>
    <w:p w14:paraId="2903DE32" w14:textId="77777777" w:rsidR="007B1F66" w:rsidRDefault="007B1F66" w:rsidP="007B1F66">
      <w:pPr>
        <w:pStyle w:val="PL"/>
      </w:pPr>
      <w:r>
        <w:t xml:space="preserve">        </w:t>
      </w:r>
      <w:r>
        <w:rPr>
          <w:lang w:eastAsia="zh-CN"/>
        </w:rPr>
        <w:t>updatedAnaFlg</w:t>
      </w:r>
      <w:r>
        <w:t>:</w:t>
      </w:r>
    </w:p>
    <w:p w14:paraId="146FFC35" w14:textId="77777777" w:rsidR="007B1F66" w:rsidRDefault="007B1F66" w:rsidP="007B1F66">
      <w:pPr>
        <w:pStyle w:val="PL"/>
      </w:pPr>
      <w:r>
        <w:t xml:space="preserve">          type: boolean</w:t>
      </w:r>
    </w:p>
    <w:p w14:paraId="272B4124" w14:textId="77777777" w:rsidR="007B1F66" w:rsidRDefault="007B1F66" w:rsidP="007B1F66">
      <w:pPr>
        <w:pStyle w:val="PL"/>
      </w:pPr>
      <w:r>
        <w:t xml:space="preserve">          description: &gt;</w:t>
      </w:r>
    </w:p>
    <w:p w14:paraId="416ECB49" w14:textId="77777777" w:rsidR="007B1F66" w:rsidRDefault="007B1F66" w:rsidP="007B1F66">
      <w:pPr>
        <w:pStyle w:val="PL"/>
      </w:pPr>
      <w:r>
        <w:t xml:space="preserve">            Indicates the updated Analytics flag. Set to "true" indicates that the NWDAF can provide</w:t>
      </w:r>
    </w:p>
    <w:p w14:paraId="527974C1" w14:textId="77777777" w:rsidR="007B1F66" w:rsidRDefault="007B1F66" w:rsidP="007B1F66">
      <w:pPr>
        <w:pStyle w:val="PL"/>
      </w:pPr>
      <w:r>
        <w:t xml:space="preserve">            the updated analytics if the analytics can be generated within the analytics accuracy</w:t>
      </w:r>
    </w:p>
    <w:p w14:paraId="1880E3A9" w14:textId="77777777" w:rsidR="007B1F66" w:rsidRDefault="007B1F66" w:rsidP="007B1F66">
      <w:pPr>
        <w:pStyle w:val="PL"/>
      </w:pPr>
      <w:r>
        <w:t xml:space="preserve">            information time window, which is specified by "accuTimeWin" attribute.</w:t>
      </w:r>
    </w:p>
    <w:p w14:paraId="23AA922E" w14:textId="77777777" w:rsidR="007B1F66" w:rsidRDefault="007B1F66" w:rsidP="007B1F66">
      <w:pPr>
        <w:pStyle w:val="PL"/>
      </w:pPr>
      <w:r>
        <w:t xml:space="preserve">            Otherwise set to “false”. Default value is “false” if omitted.</w:t>
      </w:r>
    </w:p>
    <w:p w14:paraId="61B6A2A2" w14:textId="77777777" w:rsidR="007B1F66" w:rsidRDefault="007B1F66" w:rsidP="007B1F66">
      <w:pPr>
        <w:pStyle w:val="PL"/>
      </w:pPr>
      <w:r>
        <w:t xml:space="preserve">        </w:t>
      </w:r>
      <w:r>
        <w:rPr>
          <w:lang w:eastAsia="zh-CN"/>
        </w:rPr>
        <w:t>correctionInterval</w:t>
      </w:r>
      <w:r>
        <w:t>:</w:t>
      </w:r>
    </w:p>
    <w:p w14:paraId="368A1C56" w14:textId="77777777" w:rsidR="007B1F66" w:rsidRDefault="007B1F66" w:rsidP="007B1F66">
      <w:pPr>
        <w:pStyle w:val="PL"/>
      </w:pPr>
      <w:r>
        <w:t xml:space="preserve">          $ref: 'TS29571_CommonData.yaml#/components/schemas/DurationSec'</w:t>
      </w:r>
    </w:p>
    <w:p w14:paraId="6B6DCFE7" w14:textId="77777777" w:rsidR="007B1F66" w:rsidRDefault="007B1F66" w:rsidP="007B1F66">
      <w:pPr>
        <w:pStyle w:val="PL"/>
      </w:pPr>
    </w:p>
    <w:p w14:paraId="6ECDC7C0" w14:textId="77777777" w:rsidR="007B1F66" w:rsidRDefault="007B1F66" w:rsidP="007B1F66">
      <w:pPr>
        <w:pStyle w:val="PL"/>
      </w:pPr>
      <w:r>
        <w:t xml:space="preserve">    AccuracyInfo:</w:t>
      </w:r>
    </w:p>
    <w:p w14:paraId="6775143F" w14:textId="77777777" w:rsidR="007B1F66" w:rsidRDefault="007B1F66" w:rsidP="007B1F66">
      <w:pPr>
        <w:pStyle w:val="PL"/>
      </w:pPr>
      <w:r>
        <w:t xml:space="preserve">      description: </w:t>
      </w:r>
      <w:r>
        <w:rPr>
          <w:lang w:eastAsia="zh-CN"/>
        </w:rPr>
        <w:t xml:space="preserve">The </w:t>
      </w:r>
      <w:r>
        <w:t>analytics accuracy information.</w:t>
      </w:r>
    </w:p>
    <w:p w14:paraId="1196ACB3" w14:textId="77777777" w:rsidR="007B1F66" w:rsidRDefault="007B1F66" w:rsidP="007B1F66">
      <w:pPr>
        <w:pStyle w:val="PL"/>
      </w:pPr>
      <w:r>
        <w:t xml:space="preserve">      type: object</w:t>
      </w:r>
    </w:p>
    <w:p w14:paraId="5C6C1383" w14:textId="77777777" w:rsidR="007B1F66" w:rsidRDefault="007B1F66" w:rsidP="007B1F66">
      <w:pPr>
        <w:pStyle w:val="PL"/>
      </w:pPr>
      <w:r>
        <w:t xml:space="preserve">      properties:</w:t>
      </w:r>
    </w:p>
    <w:p w14:paraId="3935632E" w14:textId="77777777" w:rsidR="007B1F66" w:rsidRDefault="007B1F66" w:rsidP="007B1F66">
      <w:pPr>
        <w:pStyle w:val="PL"/>
      </w:pPr>
      <w:r>
        <w:t xml:space="preserve">        </w:t>
      </w:r>
      <w:r>
        <w:rPr>
          <w:lang w:eastAsia="zh-CN"/>
        </w:rPr>
        <w:t>accuracyVal</w:t>
      </w:r>
      <w:r>
        <w:t>:</w:t>
      </w:r>
    </w:p>
    <w:p w14:paraId="502AA657" w14:textId="77777777" w:rsidR="007B1F66" w:rsidRDefault="007B1F66" w:rsidP="007B1F66">
      <w:pPr>
        <w:pStyle w:val="PL"/>
      </w:pPr>
      <w:r>
        <w:t xml:space="preserve">          $ref: 'TS29571_CommonData.yaml#/components/schemas/Uinteger'</w:t>
      </w:r>
    </w:p>
    <w:p w14:paraId="0F3C2E27" w14:textId="77777777" w:rsidR="007B1F66" w:rsidRDefault="007B1F66" w:rsidP="007B1F66">
      <w:pPr>
        <w:pStyle w:val="PL"/>
      </w:pPr>
      <w:r>
        <w:t xml:space="preserve">        </w:t>
      </w:r>
      <w:r>
        <w:rPr>
          <w:lang w:eastAsia="zh-CN"/>
        </w:rPr>
        <w:t>accuSampleNbr</w:t>
      </w:r>
      <w:r>
        <w:t>:</w:t>
      </w:r>
    </w:p>
    <w:p w14:paraId="12C339C8" w14:textId="77777777" w:rsidR="007B1F66" w:rsidRDefault="007B1F66" w:rsidP="007B1F66">
      <w:pPr>
        <w:pStyle w:val="PL"/>
      </w:pPr>
      <w:r>
        <w:t xml:space="preserve">          $ref: 'TS29571_CommonData.yaml#/components/schemas/Uinteger'</w:t>
      </w:r>
    </w:p>
    <w:p w14:paraId="668C5631" w14:textId="77777777" w:rsidR="007B1F66" w:rsidRDefault="007B1F66" w:rsidP="007B1F66">
      <w:pPr>
        <w:pStyle w:val="PL"/>
      </w:pPr>
      <w:r>
        <w:t xml:space="preserve">        anaAccuInd:</w:t>
      </w:r>
    </w:p>
    <w:p w14:paraId="30D379E8" w14:textId="77777777" w:rsidR="007B1F66" w:rsidRDefault="007B1F66" w:rsidP="007B1F66">
      <w:pPr>
        <w:pStyle w:val="PL"/>
      </w:pPr>
      <w:r>
        <w:t xml:space="preserve">          $ref: '#/components/schemas/AnalyticsAccuracyIndication'</w:t>
      </w:r>
    </w:p>
    <w:p w14:paraId="3BF88688" w14:textId="77777777" w:rsidR="007B1F66" w:rsidRDefault="007B1F66" w:rsidP="007B1F66">
      <w:pPr>
        <w:pStyle w:val="PL"/>
      </w:pPr>
    </w:p>
    <w:p w14:paraId="484DF3A9" w14:textId="77777777" w:rsidR="007B1F66" w:rsidRDefault="007B1F66" w:rsidP="007B1F66">
      <w:pPr>
        <w:pStyle w:val="PL"/>
      </w:pPr>
      <w:r>
        <w:t xml:space="preserve">    MovBehavReq:</w:t>
      </w:r>
    </w:p>
    <w:p w14:paraId="71897594" w14:textId="77777777" w:rsidR="007B1F66" w:rsidRDefault="007B1F66" w:rsidP="007B1F66">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4170B124"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B488E05" w14:textId="77777777" w:rsidR="007B1F66" w:rsidRDefault="007B1F66" w:rsidP="007B1F66">
      <w:pPr>
        <w:pStyle w:val="PL"/>
      </w:pPr>
      <w:r>
        <w:t xml:space="preserve">      properties:</w:t>
      </w:r>
    </w:p>
    <w:p w14:paraId="497D046C" w14:textId="77777777" w:rsidR="007B1F66" w:rsidRDefault="007B1F66" w:rsidP="007B1F66">
      <w:pPr>
        <w:pStyle w:val="PL"/>
      </w:pPr>
      <w:r>
        <w:t xml:space="preserve">        </w:t>
      </w:r>
      <w:r>
        <w:rPr>
          <w:lang w:eastAsia="zh-CN"/>
        </w:rPr>
        <w:t>locationGranReq</w:t>
      </w:r>
      <w:r>
        <w:t>:</w:t>
      </w:r>
    </w:p>
    <w:p w14:paraId="5C1F7C53" w14:textId="77777777" w:rsidR="007B1F66" w:rsidRDefault="007B1F66" w:rsidP="007B1F66">
      <w:pPr>
        <w:pStyle w:val="PL"/>
      </w:pPr>
      <w:r>
        <w:t xml:space="preserve">            $ref: '#/components/schemas/</w:t>
      </w:r>
      <w:r>
        <w:rPr>
          <w:lang w:eastAsia="zh-CN"/>
        </w:rPr>
        <w:t>LocInfoGranularity</w:t>
      </w:r>
      <w:r>
        <w:t>'</w:t>
      </w:r>
    </w:p>
    <w:p w14:paraId="3EF154DE" w14:textId="77777777" w:rsidR="007B1F66" w:rsidRDefault="007B1F66" w:rsidP="007B1F66">
      <w:pPr>
        <w:pStyle w:val="PL"/>
      </w:pPr>
      <w:r>
        <w:t xml:space="preserve">        r</w:t>
      </w:r>
      <w:r>
        <w:rPr>
          <w:lang w:eastAsia="zh-CN"/>
        </w:rPr>
        <w:t>eportThresholds</w:t>
      </w:r>
      <w:r>
        <w:t>:</w:t>
      </w:r>
    </w:p>
    <w:p w14:paraId="4B51A4E3" w14:textId="77777777" w:rsidR="007B1F66" w:rsidRDefault="007B1F66" w:rsidP="007B1F66">
      <w:pPr>
        <w:pStyle w:val="PL"/>
      </w:pPr>
      <w:r>
        <w:t xml:space="preserve">            $ref: '#/components/schemas/ThresholdLevel'</w:t>
      </w:r>
    </w:p>
    <w:p w14:paraId="162F62F2" w14:textId="77777777" w:rsidR="007B1F66" w:rsidRDefault="007B1F66" w:rsidP="007B1F66">
      <w:pPr>
        <w:pStyle w:val="PL"/>
      </w:pPr>
    </w:p>
    <w:p w14:paraId="32F3A685" w14:textId="77777777" w:rsidR="007B1F66" w:rsidRDefault="007B1F66" w:rsidP="007B1F66">
      <w:pPr>
        <w:pStyle w:val="PL"/>
      </w:pPr>
      <w:r>
        <w:t xml:space="preserve">    MovBehavInfo:</w:t>
      </w:r>
    </w:p>
    <w:p w14:paraId="48481688" w14:textId="77777777" w:rsidR="007B1F66" w:rsidRDefault="007B1F66" w:rsidP="007B1F66">
      <w:pPr>
        <w:pStyle w:val="PL"/>
      </w:pPr>
      <w:r>
        <w:t xml:space="preserve">      description: </w:t>
      </w:r>
      <w:r>
        <w:rPr>
          <w:lang w:val="en-US" w:eastAsia="zh-CN"/>
        </w:rPr>
        <w:t xml:space="preserve">Represents the </w:t>
      </w:r>
      <w:r>
        <w:t>Movement Behaviour information</w:t>
      </w:r>
      <w:r>
        <w:rPr>
          <w:lang w:val="en-US" w:eastAsia="zh-CN"/>
        </w:rPr>
        <w:t>.</w:t>
      </w:r>
    </w:p>
    <w:p w14:paraId="10952D8F"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6018BBC" w14:textId="77777777" w:rsidR="007B1F66" w:rsidRDefault="007B1F66" w:rsidP="007B1F66">
      <w:pPr>
        <w:pStyle w:val="PL"/>
      </w:pPr>
      <w:r>
        <w:t xml:space="preserve">      properties:</w:t>
      </w:r>
    </w:p>
    <w:p w14:paraId="445A7B65" w14:textId="77777777" w:rsidR="007B1F66" w:rsidRDefault="007B1F66" w:rsidP="007B1F66">
      <w:pPr>
        <w:pStyle w:val="PL"/>
      </w:pPr>
      <w:r>
        <w:t xml:space="preserve">        </w:t>
      </w:r>
      <w:r>
        <w:rPr>
          <w:lang w:eastAsia="zh-CN"/>
        </w:rPr>
        <w:t>geoLoc</w:t>
      </w:r>
      <w:r>
        <w:t>:</w:t>
      </w:r>
    </w:p>
    <w:p w14:paraId="5E3CB233" w14:textId="77777777" w:rsidR="007B1F66" w:rsidRDefault="007B1F66" w:rsidP="007B1F66">
      <w:pPr>
        <w:pStyle w:val="PL"/>
      </w:pPr>
      <w:r>
        <w:t xml:space="preserve">          $ref: 'TS29572_Nlmf_Location.yaml#/components/schemas/GeographicalCoordinates'</w:t>
      </w:r>
    </w:p>
    <w:p w14:paraId="598D2691" w14:textId="77777777" w:rsidR="007B1F66" w:rsidRDefault="007B1F66" w:rsidP="007B1F66">
      <w:pPr>
        <w:pStyle w:val="PL"/>
      </w:pPr>
      <w:r>
        <w:t xml:space="preserve">        </w:t>
      </w:r>
      <w:r>
        <w:rPr>
          <w:lang w:eastAsia="zh-CN"/>
        </w:rPr>
        <w:t>movBehavs</w:t>
      </w:r>
      <w:r>
        <w:t>:</w:t>
      </w:r>
    </w:p>
    <w:p w14:paraId="170D72ED" w14:textId="77777777" w:rsidR="007B1F66" w:rsidRDefault="007B1F66" w:rsidP="007B1F66">
      <w:pPr>
        <w:pStyle w:val="PL"/>
      </w:pPr>
      <w:r>
        <w:t xml:space="preserve">          type: array</w:t>
      </w:r>
    </w:p>
    <w:p w14:paraId="79FEB74D" w14:textId="77777777" w:rsidR="007B1F66" w:rsidRDefault="007B1F66" w:rsidP="007B1F66">
      <w:pPr>
        <w:pStyle w:val="PL"/>
      </w:pPr>
      <w:r>
        <w:t xml:space="preserve">          items:</w:t>
      </w:r>
    </w:p>
    <w:p w14:paraId="3BCAF092" w14:textId="77777777" w:rsidR="007B1F66" w:rsidRDefault="007B1F66" w:rsidP="007B1F66">
      <w:pPr>
        <w:pStyle w:val="PL"/>
      </w:pPr>
      <w:r>
        <w:t xml:space="preserve">            $ref: '#/components/schemas/</w:t>
      </w:r>
      <w:r>
        <w:rPr>
          <w:lang w:eastAsia="zh-CN"/>
        </w:rPr>
        <w:t>MovBehav</w:t>
      </w:r>
      <w:r>
        <w:t>'</w:t>
      </w:r>
    </w:p>
    <w:p w14:paraId="737BE495" w14:textId="77777777" w:rsidR="007B1F66" w:rsidRDefault="007B1F66" w:rsidP="007B1F66">
      <w:pPr>
        <w:pStyle w:val="PL"/>
      </w:pPr>
      <w:r>
        <w:t xml:space="preserve">          minItems: 1</w:t>
      </w:r>
    </w:p>
    <w:p w14:paraId="72FD1645" w14:textId="77777777" w:rsidR="007B1F66" w:rsidRDefault="007B1F66" w:rsidP="007B1F66">
      <w:pPr>
        <w:pStyle w:val="PL"/>
      </w:pPr>
      <w:r>
        <w:t xml:space="preserve">        confidence:</w:t>
      </w:r>
    </w:p>
    <w:p w14:paraId="724C55DE" w14:textId="77777777" w:rsidR="007B1F66" w:rsidRDefault="007B1F66" w:rsidP="007B1F66">
      <w:pPr>
        <w:pStyle w:val="PL"/>
      </w:pPr>
      <w:r>
        <w:t xml:space="preserve">          $ref: 'TS29571_CommonData.yaml#/components/schemas/Uinteger'</w:t>
      </w:r>
    </w:p>
    <w:p w14:paraId="758708C7" w14:textId="77777777" w:rsidR="007B1F66" w:rsidRDefault="007B1F66" w:rsidP="007B1F66">
      <w:pPr>
        <w:pStyle w:val="PL"/>
      </w:pPr>
    </w:p>
    <w:p w14:paraId="5868A01F" w14:textId="77777777" w:rsidR="007B1F66" w:rsidRDefault="007B1F66" w:rsidP="007B1F66">
      <w:pPr>
        <w:pStyle w:val="PL"/>
      </w:pPr>
      <w:r>
        <w:t xml:space="preserve">    MovBehav:</w:t>
      </w:r>
    </w:p>
    <w:p w14:paraId="40D39968" w14:textId="77777777" w:rsidR="007B1F66" w:rsidRDefault="007B1F66" w:rsidP="007B1F66">
      <w:pPr>
        <w:pStyle w:val="PL"/>
      </w:pPr>
      <w:r>
        <w:t xml:space="preserve">      description: </w:t>
      </w:r>
      <w:r>
        <w:rPr>
          <w:lang w:val="en-US" w:eastAsia="zh-CN"/>
        </w:rPr>
        <w:t xml:space="preserve">Represents the </w:t>
      </w:r>
      <w:r>
        <w:t>Movement Behaviour information per time slot</w:t>
      </w:r>
      <w:r>
        <w:rPr>
          <w:lang w:val="en-US" w:eastAsia="zh-CN"/>
        </w:rPr>
        <w:t>.</w:t>
      </w:r>
    </w:p>
    <w:p w14:paraId="10B103F3"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1F13A98" w14:textId="77777777" w:rsidR="007B1F66" w:rsidRDefault="007B1F66" w:rsidP="007B1F66">
      <w:pPr>
        <w:pStyle w:val="PL"/>
      </w:pPr>
      <w:r>
        <w:t xml:space="preserve">      properties:</w:t>
      </w:r>
    </w:p>
    <w:p w14:paraId="4E61D7B2" w14:textId="77777777" w:rsidR="007B1F66" w:rsidRDefault="007B1F66" w:rsidP="007B1F66">
      <w:pPr>
        <w:pStyle w:val="PL"/>
      </w:pPr>
      <w:r>
        <w:t xml:space="preserve">        tsStart:</w:t>
      </w:r>
    </w:p>
    <w:p w14:paraId="1A9CB8E2" w14:textId="77777777" w:rsidR="007B1F66" w:rsidRDefault="007B1F66" w:rsidP="007B1F66">
      <w:pPr>
        <w:pStyle w:val="PL"/>
      </w:pPr>
      <w:r>
        <w:t xml:space="preserve">          $ref: 'TS29571_CommonData.yaml#/components/schemas/DateTime'</w:t>
      </w:r>
    </w:p>
    <w:p w14:paraId="096D7B30" w14:textId="77777777" w:rsidR="007B1F66" w:rsidRDefault="007B1F66" w:rsidP="007B1F66">
      <w:pPr>
        <w:pStyle w:val="PL"/>
      </w:pPr>
      <w:r>
        <w:t xml:space="preserve">        tsDuration:</w:t>
      </w:r>
    </w:p>
    <w:p w14:paraId="481BA60C" w14:textId="77777777" w:rsidR="007B1F66" w:rsidRDefault="007B1F66" w:rsidP="007B1F66">
      <w:pPr>
        <w:pStyle w:val="PL"/>
      </w:pPr>
      <w:r>
        <w:t xml:space="preserve">          $ref: 'TS29571_CommonData.yaml#/components/schemas/DurationSec'</w:t>
      </w:r>
    </w:p>
    <w:p w14:paraId="67BDEA61" w14:textId="77777777" w:rsidR="007B1F66" w:rsidRDefault="007B1F66" w:rsidP="007B1F66">
      <w:pPr>
        <w:pStyle w:val="PL"/>
      </w:pPr>
      <w:r>
        <w:t xml:space="preserve">        numOf</w:t>
      </w:r>
      <w:r>
        <w:rPr>
          <w:lang w:eastAsia="zh-CN"/>
        </w:rPr>
        <w:t>Ue</w:t>
      </w:r>
      <w:r>
        <w:t>:</w:t>
      </w:r>
    </w:p>
    <w:p w14:paraId="7BD58B23" w14:textId="77777777" w:rsidR="007B1F66" w:rsidRDefault="007B1F66" w:rsidP="007B1F66">
      <w:pPr>
        <w:pStyle w:val="PL"/>
      </w:pPr>
      <w:r>
        <w:t xml:space="preserve">          $ref: 'TS29571_CommonData.yaml#/components/schemas/Uinteger'</w:t>
      </w:r>
    </w:p>
    <w:p w14:paraId="4A47C03D" w14:textId="77777777" w:rsidR="007B1F66" w:rsidRDefault="007B1F66" w:rsidP="007B1F66">
      <w:pPr>
        <w:pStyle w:val="PL"/>
      </w:pPr>
      <w:r>
        <w:t xml:space="preserve">        </w:t>
      </w:r>
      <w:r>
        <w:rPr>
          <w:lang w:eastAsia="zh-CN"/>
        </w:rPr>
        <w:t>ratio</w:t>
      </w:r>
      <w:r>
        <w:t>:</w:t>
      </w:r>
    </w:p>
    <w:p w14:paraId="3DA6CE2F" w14:textId="77777777" w:rsidR="007B1F66" w:rsidRDefault="007B1F66" w:rsidP="007B1F66">
      <w:pPr>
        <w:pStyle w:val="PL"/>
      </w:pPr>
      <w:r>
        <w:t xml:space="preserve">          $ref: 'TS29571_CommonData.yaml#/components/schemas/SamplingRatio'</w:t>
      </w:r>
    </w:p>
    <w:p w14:paraId="4340BBBD" w14:textId="77777777" w:rsidR="007B1F66" w:rsidRDefault="007B1F66" w:rsidP="007B1F66">
      <w:pPr>
        <w:pStyle w:val="PL"/>
        <w:rPr>
          <w:lang w:eastAsia="zh-CN"/>
        </w:rPr>
      </w:pPr>
      <w:r>
        <w:t xml:space="preserve">        </w:t>
      </w:r>
      <w:r>
        <w:rPr>
          <w:lang w:eastAsia="zh-CN"/>
        </w:rPr>
        <w:t>avrSpeed:</w:t>
      </w:r>
    </w:p>
    <w:p w14:paraId="256F1342" w14:textId="77777777" w:rsidR="007B1F66" w:rsidRDefault="007B1F66" w:rsidP="007B1F66">
      <w:pPr>
        <w:pStyle w:val="PL"/>
      </w:pPr>
      <w:r>
        <w:t xml:space="preserve">          $ref: 'TS29571_CommonData.yaml#/components/schemas/Float'</w:t>
      </w:r>
    </w:p>
    <w:p w14:paraId="31429D66" w14:textId="77777777" w:rsidR="007B1F66" w:rsidRDefault="007B1F66" w:rsidP="007B1F66">
      <w:pPr>
        <w:pStyle w:val="PL"/>
      </w:pPr>
      <w:r>
        <w:t xml:space="preserve">        </w:t>
      </w:r>
      <w:r>
        <w:rPr>
          <w:lang w:eastAsia="zh-CN"/>
        </w:rPr>
        <w:t>speedThresdInfos</w:t>
      </w:r>
      <w:r>
        <w:t>:</w:t>
      </w:r>
    </w:p>
    <w:p w14:paraId="639D2466" w14:textId="77777777" w:rsidR="007B1F66" w:rsidRDefault="007B1F66" w:rsidP="007B1F66">
      <w:pPr>
        <w:pStyle w:val="PL"/>
      </w:pPr>
      <w:r>
        <w:t xml:space="preserve">          type: array</w:t>
      </w:r>
    </w:p>
    <w:p w14:paraId="1E8A4ECC" w14:textId="77777777" w:rsidR="007B1F66" w:rsidRDefault="007B1F66" w:rsidP="007B1F66">
      <w:pPr>
        <w:pStyle w:val="PL"/>
      </w:pPr>
      <w:r>
        <w:t xml:space="preserve">          items:</w:t>
      </w:r>
    </w:p>
    <w:p w14:paraId="3AFDB79C" w14:textId="77777777" w:rsidR="007B1F66" w:rsidRDefault="007B1F66" w:rsidP="007B1F66">
      <w:pPr>
        <w:pStyle w:val="PL"/>
      </w:pPr>
      <w:r>
        <w:t xml:space="preserve">            $ref: '#/components/schemas/</w:t>
      </w:r>
      <w:r>
        <w:rPr>
          <w:lang w:eastAsia="zh-CN"/>
        </w:rPr>
        <w:t>SpeedThresholdInfo</w:t>
      </w:r>
      <w:r>
        <w:t>'</w:t>
      </w:r>
    </w:p>
    <w:p w14:paraId="3279AACC" w14:textId="77777777" w:rsidR="007B1F66" w:rsidRDefault="007B1F66" w:rsidP="007B1F66">
      <w:pPr>
        <w:pStyle w:val="PL"/>
      </w:pPr>
      <w:r>
        <w:t xml:space="preserve">          minItems: 1</w:t>
      </w:r>
    </w:p>
    <w:p w14:paraId="009A26C2" w14:textId="77777777" w:rsidR="007B1F66" w:rsidRDefault="007B1F66" w:rsidP="007B1F66">
      <w:pPr>
        <w:pStyle w:val="PL"/>
      </w:pPr>
      <w:r>
        <w:t xml:space="preserve">        </w:t>
      </w:r>
      <w:r>
        <w:rPr>
          <w:lang w:eastAsia="zh-CN"/>
        </w:rPr>
        <w:t>directionUeInfos</w:t>
      </w:r>
      <w:r>
        <w:t>:</w:t>
      </w:r>
    </w:p>
    <w:p w14:paraId="34CDA15E" w14:textId="77777777" w:rsidR="007B1F66" w:rsidRDefault="007B1F66" w:rsidP="007B1F66">
      <w:pPr>
        <w:pStyle w:val="PL"/>
      </w:pPr>
      <w:r>
        <w:t xml:space="preserve">          type: array</w:t>
      </w:r>
    </w:p>
    <w:p w14:paraId="4FB4522A" w14:textId="77777777" w:rsidR="007B1F66" w:rsidRDefault="007B1F66" w:rsidP="007B1F66">
      <w:pPr>
        <w:pStyle w:val="PL"/>
      </w:pPr>
      <w:r>
        <w:t xml:space="preserve">          items:</w:t>
      </w:r>
    </w:p>
    <w:p w14:paraId="53C0F162" w14:textId="77777777" w:rsidR="007B1F66" w:rsidRDefault="007B1F66" w:rsidP="007B1F66">
      <w:pPr>
        <w:pStyle w:val="PL"/>
      </w:pPr>
      <w:r>
        <w:t xml:space="preserve">            $ref: '#/components/schemas/DirectionInfo'</w:t>
      </w:r>
    </w:p>
    <w:p w14:paraId="2BF90FC6" w14:textId="77777777" w:rsidR="007B1F66" w:rsidRDefault="007B1F66" w:rsidP="007B1F66">
      <w:pPr>
        <w:pStyle w:val="PL"/>
      </w:pPr>
      <w:r>
        <w:t xml:space="preserve">          minItems: 1</w:t>
      </w:r>
    </w:p>
    <w:p w14:paraId="0CDEEA3C" w14:textId="77777777" w:rsidR="007B1F66" w:rsidRDefault="007B1F66" w:rsidP="007B1F66">
      <w:pPr>
        <w:pStyle w:val="PL"/>
      </w:pPr>
      <w:r>
        <w:t xml:space="preserve">      required:</w:t>
      </w:r>
    </w:p>
    <w:p w14:paraId="5ECCC853" w14:textId="77777777" w:rsidR="007B1F66" w:rsidRDefault="007B1F66" w:rsidP="007B1F66">
      <w:pPr>
        <w:pStyle w:val="PL"/>
      </w:pPr>
      <w:r>
        <w:t xml:space="preserve">        - tsStart</w:t>
      </w:r>
    </w:p>
    <w:p w14:paraId="712E11C2" w14:textId="77777777" w:rsidR="007B1F66" w:rsidRDefault="007B1F66" w:rsidP="007B1F66">
      <w:pPr>
        <w:pStyle w:val="PL"/>
      </w:pPr>
      <w:r>
        <w:t xml:space="preserve">        - tsDuration</w:t>
      </w:r>
    </w:p>
    <w:p w14:paraId="0F6C381D" w14:textId="77777777" w:rsidR="007B1F66" w:rsidRDefault="007B1F66" w:rsidP="007B1F66">
      <w:pPr>
        <w:pStyle w:val="PL"/>
      </w:pPr>
    </w:p>
    <w:p w14:paraId="45B17518" w14:textId="77777777" w:rsidR="007B1F66" w:rsidRDefault="007B1F66" w:rsidP="007B1F66">
      <w:pPr>
        <w:pStyle w:val="PL"/>
      </w:pPr>
      <w:r>
        <w:lastRenderedPageBreak/>
        <w:t xml:space="preserve">    </w:t>
      </w:r>
      <w:r>
        <w:rPr>
          <w:lang w:eastAsia="ja-JP"/>
        </w:rPr>
        <w:t>S</w:t>
      </w:r>
      <w:r>
        <w:rPr>
          <w:lang w:eastAsia="zh-CN"/>
        </w:rPr>
        <w:t>peedThresholdInfo</w:t>
      </w:r>
      <w:r>
        <w:t>:</w:t>
      </w:r>
    </w:p>
    <w:p w14:paraId="43E5FB47" w14:textId="77777777" w:rsidR="007B1F66" w:rsidRDefault="007B1F66" w:rsidP="007B1F66">
      <w:pPr>
        <w:pStyle w:val="PL"/>
      </w:pPr>
      <w:r>
        <w:t xml:space="preserve">      description: UEs information whose speed is faster than the speed threshold</w:t>
      </w:r>
      <w:r>
        <w:rPr>
          <w:lang w:val="en-US" w:eastAsia="zh-CN"/>
        </w:rPr>
        <w:t>.</w:t>
      </w:r>
    </w:p>
    <w:p w14:paraId="68E5994C"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B36F5E4" w14:textId="77777777" w:rsidR="007B1F66" w:rsidRDefault="007B1F66" w:rsidP="007B1F66">
      <w:pPr>
        <w:pStyle w:val="PL"/>
      </w:pPr>
      <w:r>
        <w:t xml:space="preserve">      properties:</w:t>
      </w:r>
    </w:p>
    <w:p w14:paraId="1683FA48" w14:textId="77777777" w:rsidR="007B1F66" w:rsidRDefault="007B1F66" w:rsidP="007B1F66">
      <w:pPr>
        <w:pStyle w:val="PL"/>
      </w:pPr>
      <w:r>
        <w:t xml:space="preserve">        numOf</w:t>
      </w:r>
      <w:r>
        <w:rPr>
          <w:lang w:eastAsia="zh-CN"/>
        </w:rPr>
        <w:t>Ue</w:t>
      </w:r>
      <w:r>
        <w:t>:</w:t>
      </w:r>
    </w:p>
    <w:p w14:paraId="60255673" w14:textId="77777777" w:rsidR="007B1F66" w:rsidRDefault="007B1F66" w:rsidP="007B1F66">
      <w:pPr>
        <w:pStyle w:val="PL"/>
      </w:pPr>
      <w:r>
        <w:t xml:space="preserve">          $ref: 'TS29571_CommonData.yaml#/components/schemas/Uinteger'</w:t>
      </w:r>
    </w:p>
    <w:p w14:paraId="13725FC2" w14:textId="77777777" w:rsidR="007B1F66" w:rsidRDefault="007B1F66" w:rsidP="007B1F66">
      <w:pPr>
        <w:pStyle w:val="PL"/>
      </w:pPr>
      <w:r>
        <w:t xml:space="preserve">        ratio:</w:t>
      </w:r>
    </w:p>
    <w:p w14:paraId="25D0511F" w14:textId="77777777" w:rsidR="007B1F66" w:rsidRDefault="007B1F66" w:rsidP="007B1F66">
      <w:pPr>
        <w:pStyle w:val="PL"/>
      </w:pPr>
      <w:r>
        <w:t xml:space="preserve">          $ref: 'TS29571_CommonData.yaml#/components/schemas/SamplingRatio'</w:t>
      </w:r>
    </w:p>
    <w:p w14:paraId="43C4DC37" w14:textId="77777777" w:rsidR="007B1F66" w:rsidRDefault="007B1F66" w:rsidP="007B1F66">
      <w:pPr>
        <w:pStyle w:val="PL"/>
        <w:rPr>
          <w:rFonts w:eastAsia="等线"/>
          <w:lang w:eastAsia="zh-CN"/>
        </w:rPr>
      </w:pPr>
    </w:p>
    <w:p w14:paraId="72410E88" w14:textId="77777777" w:rsidR="007B1F66" w:rsidRDefault="007B1F66" w:rsidP="007B1F66">
      <w:pPr>
        <w:pStyle w:val="PL"/>
      </w:pPr>
      <w:r>
        <w:t xml:space="preserve">    RelProxReq:</w:t>
      </w:r>
    </w:p>
    <w:p w14:paraId="44D76E78" w14:textId="77777777" w:rsidR="007B1F66" w:rsidRDefault="007B1F66" w:rsidP="007B1F66">
      <w:pPr>
        <w:pStyle w:val="PL"/>
      </w:pPr>
      <w:r>
        <w:t xml:space="preserve">      description: Represents the Relative Proximity analytics requirements</w:t>
      </w:r>
      <w:r>
        <w:rPr>
          <w:lang w:val="en-US" w:eastAsia="zh-CN"/>
        </w:rPr>
        <w:t>.</w:t>
      </w:r>
    </w:p>
    <w:p w14:paraId="17B5BD33"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2280B92" w14:textId="77777777" w:rsidR="007B1F66" w:rsidRDefault="007B1F66" w:rsidP="007B1F66">
      <w:pPr>
        <w:pStyle w:val="PL"/>
      </w:pPr>
      <w:r>
        <w:t xml:space="preserve">      properties:</w:t>
      </w:r>
    </w:p>
    <w:p w14:paraId="4550A2CD" w14:textId="77777777" w:rsidR="007B1F66" w:rsidRDefault="007B1F66" w:rsidP="007B1F66">
      <w:pPr>
        <w:pStyle w:val="PL"/>
      </w:pPr>
      <w:r>
        <w:t xml:space="preserve">        </w:t>
      </w:r>
      <w:r>
        <w:rPr>
          <w:lang w:eastAsia="zh-CN"/>
        </w:rPr>
        <w:t>direction</w:t>
      </w:r>
      <w:r>
        <w:t>:</w:t>
      </w:r>
    </w:p>
    <w:p w14:paraId="4182663E" w14:textId="77777777" w:rsidR="007B1F66" w:rsidRDefault="007B1F66" w:rsidP="007B1F66">
      <w:pPr>
        <w:pStyle w:val="PL"/>
      </w:pPr>
      <w:r>
        <w:t xml:space="preserve">          type: array</w:t>
      </w:r>
    </w:p>
    <w:p w14:paraId="42993536" w14:textId="77777777" w:rsidR="007B1F66" w:rsidRDefault="007B1F66" w:rsidP="007B1F66">
      <w:pPr>
        <w:pStyle w:val="PL"/>
      </w:pPr>
      <w:r>
        <w:t xml:space="preserve">          items:</w:t>
      </w:r>
    </w:p>
    <w:p w14:paraId="0A9B268C" w14:textId="77777777" w:rsidR="007B1F66" w:rsidRDefault="007B1F66" w:rsidP="007B1F66">
      <w:pPr>
        <w:pStyle w:val="PL"/>
      </w:pPr>
      <w:r>
        <w:t xml:space="preserve">            $ref: '#/components/schemas/Direction'</w:t>
      </w:r>
    </w:p>
    <w:p w14:paraId="7D2278BC" w14:textId="77777777" w:rsidR="007B1F66" w:rsidRDefault="007B1F66" w:rsidP="007B1F66">
      <w:pPr>
        <w:pStyle w:val="PL"/>
      </w:pPr>
      <w:r>
        <w:t xml:space="preserve">          minItems: 1</w:t>
      </w:r>
    </w:p>
    <w:p w14:paraId="2E7EC720" w14:textId="77777777" w:rsidR="007B1F66" w:rsidRDefault="007B1F66" w:rsidP="007B1F66">
      <w:pPr>
        <w:pStyle w:val="PL"/>
      </w:pPr>
      <w:r>
        <w:t xml:space="preserve">        numOf</w:t>
      </w:r>
      <w:r>
        <w:rPr>
          <w:lang w:eastAsia="zh-CN"/>
        </w:rPr>
        <w:t>Ue</w:t>
      </w:r>
      <w:r>
        <w:t>:</w:t>
      </w:r>
    </w:p>
    <w:p w14:paraId="50A9CFCB" w14:textId="77777777" w:rsidR="007B1F66" w:rsidRDefault="007B1F66" w:rsidP="007B1F66">
      <w:pPr>
        <w:pStyle w:val="PL"/>
      </w:pPr>
      <w:r>
        <w:t xml:space="preserve">          $ref: 'TS29571_CommonData.yaml#/components/schemas/Uinteger'</w:t>
      </w:r>
    </w:p>
    <w:p w14:paraId="1D958F4A" w14:textId="77777777" w:rsidR="007B1F66" w:rsidRDefault="007B1F66" w:rsidP="007B1F66">
      <w:pPr>
        <w:pStyle w:val="PL"/>
      </w:pPr>
      <w:r>
        <w:t xml:space="preserve">        prox</w:t>
      </w:r>
      <w:r>
        <w:rPr>
          <w:lang w:eastAsia="zh-CN"/>
        </w:rPr>
        <w:t>imity</w:t>
      </w:r>
      <w:r>
        <w:t>Crits:</w:t>
      </w:r>
    </w:p>
    <w:p w14:paraId="0DA6DCFB" w14:textId="77777777" w:rsidR="007B1F66" w:rsidRDefault="007B1F66" w:rsidP="007B1F66">
      <w:pPr>
        <w:pStyle w:val="PL"/>
      </w:pPr>
      <w:r>
        <w:t xml:space="preserve">          type: array</w:t>
      </w:r>
    </w:p>
    <w:p w14:paraId="55784D84" w14:textId="77777777" w:rsidR="007B1F66" w:rsidRDefault="007B1F66" w:rsidP="007B1F66">
      <w:pPr>
        <w:pStyle w:val="PL"/>
      </w:pPr>
      <w:r>
        <w:t xml:space="preserve">          items:</w:t>
      </w:r>
    </w:p>
    <w:p w14:paraId="0342B3F9" w14:textId="77777777" w:rsidR="007B1F66" w:rsidRDefault="007B1F66" w:rsidP="007B1F66">
      <w:pPr>
        <w:pStyle w:val="PL"/>
      </w:pPr>
      <w:r>
        <w:t xml:space="preserve">            $ref: '#/components/schemas/ProximityCriterion'</w:t>
      </w:r>
    </w:p>
    <w:p w14:paraId="30FF03F7" w14:textId="77777777" w:rsidR="007B1F66" w:rsidRDefault="007B1F66" w:rsidP="007B1F66">
      <w:pPr>
        <w:pStyle w:val="PL"/>
      </w:pPr>
      <w:r>
        <w:t xml:space="preserve">          minItems: 1</w:t>
      </w:r>
    </w:p>
    <w:p w14:paraId="4247F087" w14:textId="77777777" w:rsidR="007B1F66" w:rsidRDefault="007B1F66" w:rsidP="007B1F66">
      <w:pPr>
        <w:pStyle w:val="PL"/>
        <w:rPr>
          <w:rFonts w:eastAsia="等线"/>
          <w:lang w:eastAsia="zh-CN"/>
        </w:rPr>
      </w:pPr>
    </w:p>
    <w:p w14:paraId="5CE334B2" w14:textId="77777777" w:rsidR="007B1F66" w:rsidRDefault="007B1F66" w:rsidP="007B1F66">
      <w:pPr>
        <w:pStyle w:val="PL"/>
      </w:pPr>
      <w:r>
        <w:t xml:space="preserve">    RelProxInfo:</w:t>
      </w:r>
    </w:p>
    <w:p w14:paraId="13697FB6" w14:textId="77777777" w:rsidR="007B1F66" w:rsidRDefault="007B1F66" w:rsidP="007B1F66">
      <w:pPr>
        <w:pStyle w:val="PL"/>
      </w:pPr>
      <w:r>
        <w:t xml:space="preserve">      description: </w:t>
      </w:r>
      <w:r>
        <w:rPr>
          <w:lang w:val="en-US" w:eastAsia="zh-CN"/>
        </w:rPr>
        <w:t xml:space="preserve">Represents the </w:t>
      </w:r>
      <w:r>
        <w:t>Relative Proximity information</w:t>
      </w:r>
      <w:r>
        <w:rPr>
          <w:lang w:val="en-US" w:eastAsia="zh-CN"/>
        </w:rPr>
        <w:t>.</w:t>
      </w:r>
    </w:p>
    <w:p w14:paraId="515523EF"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A507837" w14:textId="77777777" w:rsidR="007B1F66" w:rsidRDefault="007B1F66" w:rsidP="007B1F66">
      <w:pPr>
        <w:pStyle w:val="PL"/>
      </w:pPr>
      <w:r>
        <w:t xml:space="preserve">      properties:</w:t>
      </w:r>
    </w:p>
    <w:p w14:paraId="0C20C182" w14:textId="77777777" w:rsidR="007B1F66" w:rsidRDefault="007B1F66" w:rsidP="007B1F66">
      <w:pPr>
        <w:pStyle w:val="PL"/>
      </w:pPr>
      <w:r>
        <w:t xml:space="preserve">        tsStart:</w:t>
      </w:r>
    </w:p>
    <w:p w14:paraId="5FAC3E70" w14:textId="77777777" w:rsidR="007B1F66" w:rsidRDefault="007B1F66" w:rsidP="007B1F66">
      <w:pPr>
        <w:pStyle w:val="PL"/>
      </w:pPr>
      <w:r>
        <w:t xml:space="preserve">          $ref: 'TS29571_CommonData.yaml#/components/schemas/DateTime'</w:t>
      </w:r>
    </w:p>
    <w:p w14:paraId="6DE440F3" w14:textId="77777777" w:rsidR="007B1F66" w:rsidRDefault="007B1F66" w:rsidP="007B1F66">
      <w:pPr>
        <w:pStyle w:val="PL"/>
      </w:pPr>
      <w:r>
        <w:t xml:space="preserve">        tsDuration:</w:t>
      </w:r>
    </w:p>
    <w:p w14:paraId="689CAA8D" w14:textId="77777777" w:rsidR="007B1F66" w:rsidRDefault="007B1F66" w:rsidP="007B1F66">
      <w:pPr>
        <w:pStyle w:val="PL"/>
      </w:pPr>
      <w:r>
        <w:t xml:space="preserve">          $ref: 'TS29571_CommonData.yaml#/components/schemas/DurationSec'</w:t>
      </w:r>
    </w:p>
    <w:p w14:paraId="5D47E23A" w14:textId="77777777" w:rsidR="007B1F66" w:rsidRDefault="007B1F66" w:rsidP="007B1F66">
      <w:pPr>
        <w:pStyle w:val="PL"/>
      </w:pPr>
      <w:r>
        <w:t xml:space="preserve">        supis:</w:t>
      </w:r>
    </w:p>
    <w:p w14:paraId="29BEA057" w14:textId="77777777" w:rsidR="007B1F66" w:rsidRDefault="007B1F66" w:rsidP="007B1F66">
      <w:pPr>
        <w:pStyle w:val="PL"/>
      </w:pPr>
      <w:r>
        <w:t xml:space="preserve">          type: array</w:t>
      </w:r>
    </w:p>
    <w:p w14:paraId="1119F835" w14:textId="77777777" w:rsidR="007B1F66" w:rsidRDefault="007B1F66" w:rsidP="007B1F66">
      <w:pPr>
        <w:pStyle w:val="PL"/>
      </w:pPr>
      <w:r>
        <w:t xml:space="preserve">          items:</w:t>
      </w:r>
    </w:p>
    <w:p w14:paraId="2C53D17C" w14:textId="77777777" w:rsidR="007B1F66" w:rsidRDefault="007B1F66" w:rsidP="007B1F66">
      <w:pPr>
        <w:pStyle w:val="PL"/>
      </w:pPr>
      <w:r>
        <w:t xml:space="preserve">            $ref: 'TS29571_CommonData.yaml#/components/schemas/Supi'</w:t>
      </w:r>
    </w:p>
    <w:p w14:paraId="26985FC9" w14:textId="77777777" w:rsidR="007B1F66" w:rsidRDefault="007B1F66" w:rsidP="007B1F66">
      <w:pPr>
        <w:pStyle w:val="PL"/>
      </w:pPr>
      <w:r>
        <w:t xml:space="preserve">          minItems: 1</w:t>
      </w:r>
    </w:p>
    <w:p w14:paraId="3E9F5E6A" w14:textId="77777777" w:rsidR="007B1F66" w:rsidRDefault="007B1F66" w:rsidP="007B1F66">
      <w:pPr>
        <w:pStyle w:val="PL"/>
      </w:pPr>
      <w:r>
        <w:t xml:space="preserve">        gpsis:</w:t>
      </w:r>
    </w:p>
    <w:p w14:paraId="02F5CB6C" w14:textId="77777777" w:rsidR="007B1F66" w:rsidRDefault="007B1F66" w:rsidP="007B1F66">
      <w:pPr>
        <w:pStyle w:val="PL"/>
      </w:pPr>
      <w:r>
        <w:t xml:space="preserve">          type: array</w:t>
      </w:r>
    </w:p>
    <w:p w14:paraId="2A89A994" w14:textId="77777777" w:rsidR="007B1F66" w:rsidRDefault="007B1F66" w:rsidP="007B1F66">
      <w:pPr>
        <w:pStyle w:val="PL"/>
      </w:pPr>
      <w:r>
        <w:t xml:space="preserve">          items:</w:t>
      </w:r>
    </w:p>
    <w:p w14:paraId="7E3B6735" w14:textId="77777777" w:rsidR="007B1F66" w:rsidRDefault="007B1F66" w:rsidP="007B1F66">
      <w:pPr>
        <w:pStyle w:val="PL"/>
      </w:pPr>
      <w:r>
        <w:t xml:space="preserve">            $ref: 'TS29571_CommonData.yaml#/components/schemas/Gpsi'</w:t>
      </w:r>
    </w:p>
    <w:p w14:paraId="47F3684B" w14:textId="77777777" w:rsidR="007B1F66" w:rsidRDefault="007B1F66" w:rsidP="007B1F66">
      <w:pPr>
        <w:pStyle w:val="PL"/>
      </w:pPr>
      <w:r>
        <w:t xml:space="preserve">          minItems: 1</w:t>
      </w:r>
    </w:p>
    <w:p w14:paraId="5FF4F1D1" w14:textId="77777777" w:rsidR="007B1F66" w:rsidRDefault="007B1F66" w:rsidP="007B1F66">
      <w:pPr>
        <w:pStyle w:val="PL"/>
      </w:pPr>
      <w:r>
        <w:t xml:space="preserve">        ueProximities:</w:t>
      </w:r>
    </w:p>
    <w:p w14:paraId="52EDC055" w14:textId="77777777" w:rsidR="007B1F66" w:rsidRDefault="007B1F66" w:rsidP="007B1F66">
      <w:pPr>
        <w:pStyle w:val="PL"/>
      </w:pPr>
      <w:r>
        <w:t xml:space="preserve">          type: array</w:t>
      </w:r>
    </w:p>
    <w:p w14:paraId="05F85BD1" w14:textId="77777777" w:rsidR="007B1F66" w:rsidRDefault="007B1F66" w:rsidP="007B1F66">
      <w:pPr>
        <w:pStyle w:val="PL"/>
      </w:pPr>
      <w:r>
        <w:t xml:space="preserve">          items:</w:t>
      </w:r>
    </w:p>
    <w:p w14:paraId="23E719B9" w14:textId="77777777" w:rsidR="007B1F66" w:rsidRDefault="007B1F66" w:rsidP="007B1F66">
      <w:pPr>
        <w:pStyle w:val="PL"/>
      </w:pPr>
      <w:r>
        <w:t xml:space="preserve">            $ref: '#/components/schemas/UeProximity'</w:t>
      </w:r>
    </w:p>
    <w:p w14:paraId="73D29BE8" w14:textId="77777777" w:rsidR="007B1F66" w:rsidRDefault="007B1F66" w:rsidP="007B1F66">
      <w:pPr>
        <w:pStyle w:val="PL"/>
      </w:pPr>
      <w:r>
        <w:t xml:space="preserve">          minItems: 1</w:t>
      </w:r>
    </w:p>
    <w:p w14:paraId="71B3FAFB" w14:textId="77777777" w:rsidR="007B1F66" w:rsidRDefault="007B1F66" w:rsidP="007B1F66">
      <w:pPr>
        <w:pStyle w:val="PL"/>
      </w:pPr>
      <w:r>
        <w:t xml:space="preserve">        ttcInfo:</w:t>
      </w:r>
    </w:p>
    <w:p w14:paraId="20B05803" w14:textId="77777777" w:rsidR="007B1F66" w:rsidRDefault="007B1F66" w:rsidP="007B1F66">
      <w:pPr>
        <w:pStyle w:val="PL"/>
      </w:pPr>
      <w:r>
        <w:t xml:space="preserve">          $ref: '#/components/schemas/TimeToCollisionInfo'</w:t>
      </w:r>
    </w:p>
    <w:p w14:paraId="282D2310" w14:textId="77777777" w:rsidR="007B1F66" w:rsidRDefault="007B1F66" w:rsidP="007B1F66">
      <w:pPr>
        <w:pStyle w:val="PL"/>
      </w:pPr>
      <w:r>
        <w:t xml:space="preserve">      required:</w:t>
      </w:r>
    </w:p>
    <w:p w14:paraId="66A6EA96" w14:textId="77777777" w:rsidR="007B1F66" w:rsidRDefault="007B1F66" w:rsidP="007B1F66">
      <w:pPr>
        <w:pStyle w:val="PL"/>
      </w:pPr>
      <w:r>
        <w:t xml:space="preserve">        - tsStart</w:t>
      </w:r>
    </w:p>
    <w:p w14:paraId="2C826B2A" w14:textId="77777777" w:rsidR="007B1F66" w:rsidRDefault="007B1F66" w:rsidP="007B1F66">
      <w:pPr>
        <w:pStyle w:val="PL"/>
      </w:pPr>
      <w:r>
        <w:t xml:space="preserve">        - tsDuration</w:t>
      </w:r>
    </w:p>
    <w:p w14:paraId="2255E89A" w14:textId="77777777" w:rsidR="007B1F66" w:rsidRDefault="007B1F66" w:rsidP="007B1F66">
      <w:pPr>
        <w:pStyle w:val="PL"/>
      </w:pPr>
      <w:r>
        <w:t xml:space="preserve">        - ueProximities</w:t>
      </w:r>
    </w:p>
    <w:p w14:paraId="54C91437" w14:textId="77777777" w:rsidR="007B1F66" w:rsidRDefault="007B1F66" w:rsidP="007B1F66">
      <w:pPr>
        <w:pStyle w:val="PL"/>
      </w:pPr>
    </w:p>
    <w:p w14:paraId="41196BA1" w14:textId="77777777" w:rsidR="007B1F66" w:rsidRDefault="007B1F66" w:rsidP="007B1F66">
      <w:pPr>
        <w:pStyle w:val="PL"/>
      </w:pPr>
      <w:r>
        <w:t xml:space="preserve">    UeProximity:</w:t>
      </w:r>
    </w:p>
    <w:p w14:paraId="0742DDAD" w14:textId="77777777" w:rsidR="007B1F66" w:rsidRDefault="007B1F66" w:rsidP="007B1F66">
      <w:pPr>
        <w:pStyle w:val="PL"/>
      </w:pPr>
      <w:r>
        <w:t xml:space="preserve">      description: </w:t>
      </w:r>
      <w:r>
        <w:rPr>
          <w:lang w:val="en-US" w:eastAsia="zh-CN"/>
        </w:rPr>
        <w:t>Represents the</w:t>
      </w:r>
      <w:r>
        <w:t xml:space="preserve"> Observed or Predicted proximity information</w:t>
      </w:r>
      <w:r>
        <w:rPr>
          <w:lang w:val="en-US" w:eastAsia="zh-CN"/>
        </w:rPr>
        <w:t>.</w:t>
      </w:r>
    </w:p>
    <w:p w14:paraId="2B3EF5B0"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964317D" w14:textId="77777777" w:rsidR="007B1F66" w:rsidRDefault="007B1F66" w:rsidP="007B1F66">
      <w:pPr>
        <w:pStyle w:val="PL"/>
      </w:pPr>
      <w:r>
        <w:t xml:space="preserve">      properties:</w:t>
      </w:r>
    </w:p>
    <w:p w14:paraId="03CB4601" w14:textId="77777777" w:rsidR="007B1F66" w:rsidRDefault="007B1F66" w:rsidP="007B1F66">
      <w:pPr>
        <w:pStyle w:val="PL"/>
      </w:pPr>
      <w:r>
        <w:t xml:space="preserve">        ueDistance:</w:t>
      </w:r>
    </w:p>
    <w:p w14:paraId="284953AE" w14:textId="77777777" w:rsidR="007B1F66" w:rsidRDefault="007B1F66" w:rsidP="007B1F66">
      <w:pPr>
        <w:pStyle w:val="PL"/>
      </w:pPr>
      <w:r>
        <w:t xml:space="preserve">          type: integer</w:t>
      </w:r>
    </w:p>
    <w:p w14:paraId="201C0059" w14:textId="77777777" w:rsidR="007B1F66" w:rsidRDefault="007B1F66" w:rsidP="007B1F66">
      <w:pPr>
        <w:pStyle w:val="PL"/>
      </w:pPr>
      <w:r>
        <w:t xml:space="preserve">        ueVelocity:</w:t>
      </w:r>
    </w:p>
    <w:p w14:paraId="6D460A68" w14:textId="77777777" w:rsidR="007B1F66" w:rsidRDefault="007B1F66" w:rsidP="007B1F66">
      <w:pPr>
        <w:pStyle w:val="PL"/>
      </w:pPr>
      <w:r>
        <w:t xml:space="preserve">          $ref: 'TS29572_Nlmf_Location.yaml#/components/schemas/VelocityEstimate'</w:t>
      </w:r>
    </w:p>
    <w:p w14:paraId="330A1AD6" w14:textId="77777777" w:rsidR="007B1F66" w:rsidRDefault="007B1F66" w:rsidP="007B1F66">
      <w:pPr>
        <w:pStyle w:val="PL"/>
        <w:rPr>
          <w:lang w:eastAsia="zh-CN"/>
        </w:rPr>
      </w:pPr>
      <w:r>
        <w:t xml:space="preserve">        </w:t>
      </w:r>
      <w:r>
        <w:rPr>
          <w:lang w:eastAsia="zh-CN"/>
        </w:rPr>
        <w:t>avrSpeed:</w:t>
      </w:r>
    </w:p>
    <w:p w14:paraId="25B462AE" w14:textId="77777777" w:rsidR="007B1F66" w:rsidRDefault="007B1F66" w:rsidP="007B1F66">
      <w:pPr>
        <w:pStyle w:val="PL"/>
      </w:pPr>
      <w:r>
        <w:t xml:space="preserve">          $ref: 'TS29571_CommonData.yaml#/components/schemas/Float'</w:t>
      </w:r>
    </w:p>
    <w:p w14:paraId="143A6602" w14:textId="77777777" w:rsidR="007B1F66" w:rsidRDefault="007B1F66" w:rsidP="007B1F66">
      <w:pPr>
        <w:pStyle w:val="PL"/>
      </w:pPr>
      <w:r>
        <w:t xml:space="preserve">        </w:t>
      </w:r>
      <w:r>
        <w:rPr>
          <w:lang w:eastAsia="zh-CN"/>
        </w:rPr>
        <w:t>locOrientation</w:t>
      </w:r>
      <w:r>
        <w:t>:</w:t>
      </w:r>
    </w:p>
    <w:p w14:paraId="1F68286E" w14:textId="77777777" w:rsidR="007B1F66" w:rsidRDefault="007B1F66" w:rsidP="007B1F66">
      <w:pPr>
        <w:pStyle w:val="PL"/>
      </w:pPr>
      <w:r>
        <w:t xml:space="preserve">          $ref: '#/components/schemas/</w:t>
      </w:r>
      <w:r>
        <w:rPr>
          <w:lang w:eastAsia="zh-CN"/>
        </w:rPr>
        <w:t>LocationOrientation</w:t>
      </w:r>
      <w:r>
        <w:t>'</w:t>
      </w:r>
    </w:p>
    <w:p w14:paraId="79E3C54C" w14:textId="77777777" w:rsidR="007B1F66" w:rsidRDefault="007B1F66" w:rsidP="007B1F66">
      <w:pPr>
        <w:pStyle w:val="PL"/>
      </w:pPr>
      <w:r>
        <w:t xml:space="preserve">        ueTrajectories:</w:t>
      </w:r>
    </w:p>
    <w:p w14:paraId="3214DD6F" w14:textId="77777777" w:rsidR="007B1F66" w:rsidRDefault="007B1F66" w:rsidP="007B1F66">
      <w:pPr>
        <w:pStyle w:val="PL"/>
      </w:pPr>
      <w:r>
        <w:t xml:space="preserve">          type: array</w:t>
      </w:r>
    </w:p>
    <w:p w14:paraId="657FC9A8" w14:textId="77777777" w:rsidR="007B1F66" w:rsidRDefault="007B1F66" w:rsidP="007B1F66">
      <w:pPr>
        <w:pStyle w:val="PL"/>
      </w:pPr>
      <w:r>
        <w:t xml:space="preserve">          items:</w:t>
      </w:r>
    </w:p>
    <w:p w14:paraId="7268262B" w14:textId="77777777" w:rsidR="007B1F66" w:rsidRDefault="007B1F66" w:rsidP="007B1F66">
      <w:pPr>
        <w:pStyle w:val="PL"/>
      </w:pPr>
      <w:r>
        <w:t xml:space="preserve">            $ref: '#/components/schemas/UeTrajectory'</w:t>
      </w:r>
    </w:p>
    <w:p w14:paraId="208D2E4B" w14:textId="77777777" w:rsidR="007B1F66" w:rsidRDefault="007B1F66" w:rsidP="007B1F66">
      <w:pPr>
        <w:pStyle w:val="PL"/>
      </w:pPr>
      <w:r>
        <w:t xml:space="preserve">          minItems: 1</w:t>
      </w:r>
    </w:p>
    <w:p w14:paraId="6335B1A9" w14:textId="77777777" w:rsidR="007B1F66" w:rsidRDefault="007B1F66" w:rsidP="007B1F66">
      <w:pPr>
        <w:pStyle w:val="PL"/>
      </w:pPr>
      <w:r>
        <w:t xml:space="preserve">        </w:t>
      </w:r>
      <w:r>
        <w:rPr>
          <w:lang w:eastAsia="zh-CN"/>
        </w:rPr>
        <w:t>ratio</w:t>
      </w:r>
      <w:r>
        <w:t>:</w:t>
      </w:r>
    </w:p>
    <w:p w14:paraId="1DED8600" w14:textId="77777777" w:rsidR="007B1F66" w:rsidRDefault="007B1F66" w:rsidP="007B1F66">
      <w:pPr>
        <w:pStyle w:val="PL"/>
      </w:pPr>
      <w:r>
        <w:t xml:space="preserve">          $ref: 'TS29571_CommonData.yaml#/components/schemas/SamplingRatio'</w:t>
      </w:r>
    </w:p>
    <w:p w14:paraId="3C3A6D2A" w14:textId="77777777" w:rsidR="007B1F66" w:rsidRDefault="007B1F66" w:rsidP="007B1F66">
      <w:pPr>
        <w:pStyle w:val="PL"/>
      </w:pPr>
    </w:p>
    <w:p w14:paraId="287AC2D2" w14:textId="77777777" w:rsidR="007B1F66" w:rsidRDefault="007B1F66" w:rsidP="007B1F66">
      <w:pPr>
        <w:pStyle w:val="PL"/>
      </w:pPr>
      <w:r>
        <w:t xml:space="preserve">    UeTrajectory:</w:t>
      </w:r>
    </w:p>
    <w:p w14:paraId="0890AE9C" w14:textId="77777777" w:rsidR="007B1F66" w:rsidRDefault="007B1F66" w:rsidP="007B1F66">
      <w:pPr>
        <w:pStyle w:val="PL"/>
      </w:pPr>
      <w:r>
        <w:t xml:space="preserve">      description: </w:t>
      </w:r>
      <w:r>
        <w:rPr>
          <w:lang w:val="en-US" w:eastAsia="zh-CN"/>
        </w:rPr>
        <w:t>Represents timestamped UE positions.</w:t>
      </w:r>
    </w:p>
    <w:p w14:paraId="3187529E"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lastRenderedPageBreak/>
        <w:t xml:space="preserve">      type: object</w:t>
      </w:r>
    </w:p>
    <w:p w14:paraId="2F7936DD" w14:textId="77777777" w:rsidR="007B1F66" w:rsidRDefault="007B1F66" w:rsidP="007B1F66">
      <w:pPr>
        <w:pStyle w:val="PL"/>
      </w:pPr>
      <w:r>
        <w:t xml:space="preserve">      properties:</w:t>
      </w:r>
    </w:p>
    <w:p w14:paraId="583A905B" w14:textId="77777777" w:rsidR="007B1F66" w:rsidRDefault="007B1F66" w:rsidP="007B1F66">
      <w:pPr>
        <w:pStyle w:val="PL"/>
      </w:pPr>
      <w:r>
        <w:t xml:space="preserve">        supi:</w:t>
      </w:r>
    </w:p>
    <w:p w14:paraId="59C0C541" w14:textId="77777777" w:rsidR="007B1F66" w:rsidRDefault="007B1F66" w:rsidP="007B1F66">
      <w:pPr>
        <w:pStyle w:val="PL"/>
      </w:pPr>
      <w:r>
        <w:t xml:space="preserve">          $ref: 'TS29571_CommonData.yaml#/components/schemas/Supi'</w:t>
      </w:r>
    </w:p>
    <w:p w14:paraId="535C326B" w14:textId="77777777" w:rsidR="007B1F66" w:rsidRDefault="007B1F66" w:rsidP="007B1F66">
      <w:pPr>
        <w:pStyle w:val="PL"/>
      </w:pPr>
      <w:r>
        <w:t xml:space="preserve">        gpsi:</w:t>
      </w:r>
    </w:p>
    <w:p w14:paraId="13070A9D" w14:textId="77777777" w:rsidR="007B1F66" w:rsidRDefault="007B1F66" w:rsidP="007B1F66">
      <w:pPr>
        <w:pStyle w:val="PL"/>
      </w:pPr>
      <w:r>
        <w:t xml:space="preserve">          $ref: 'TS29571_CommonData.yaml#/components/schemas/Gpsi'</w:t>
      </w:r>
    </w:p>
    <w:p w14:paraId="102EF76A" w14:textId="77777777" w:rsidR="007B1F66" w:rsidRDefault="007B1F66" w:rsidP="007B1F66">
      <w:pPr>
        <w:pStyle w:val="PL"/>
      </w:pPr>
      <w:r>
        <w:t xml:space="preserve">        timestampedLocs:</w:t>
      </w:r>
    </w:p>
    <w:p w14:paraId="74D650D5" w14:textId="77777777" w:rsidR="007B1F66" w:rsidRDefault="007B1F66" w:rsidP="007B1F66">
      <w:pPr>
        <w:pStyle w:val="PL"/>
      </w:pPr>
      <w:r>
        <w:t xml:space="preserve">          type: array</w:t>
      </w:r>
    </w:p>
    <w:p w14:paraId="5CE7E57A" w14:textId="77777777" w:rsidR="007B1F66" w:rsidRDefault="007B1F66" w:rsidP="007B1F66">
      <w:pPr>
        <w:pStyle w:val="PL"/>
      </w:pPr>
      <w:r>
        <w:t xml:space="preserve">          items:</w:t>
      </w:r>
    </w:p>
    <w:p w14:paraId="475B5AF4" w14:textId="77777777" w:rsidR="007B1F66" w:rsidRDefault="007B1F66" w:rsidP="007B1F66">
      <w:pPr>
        <w:pStyle w:val="PL"/>
      </w:pPr>
      <w:r>
        <w:t xml:space="preserve">            $ref: '#/components/schemas/TimestampedLocation'</w:t>
      </w:r>
    </w:p>
    <w:p w14:paraId="16BD101F" w14:textId="77777777" w:rsidR="007B1F66" w:rsidRDefault="007B1F66" w:rsidP="007B1F66">
      <w:pPr>
        <w:pStyle w:val="PL"/>
      </w:pPr>
      <w:r>
        <w:t xml:space="preserve">          minItems: 1</w:t>
      </w:r>
    </w:p>
    <w:p w14:paraId="6E2021B1" w14:textId="77777777" w:rsidR="007B1F66" w:rsidRDefault="007B1F66" w:rsidP="007B1F66">
      <w:pPr>
        <w:pStyle w:val="PL"/>
      </w:pPr>
      <w:r>
        <w:t xml:space="preserve">      required:</w:t>
      </w:r>
    </w:p>
    <w:p w14:paraId="61B9787D" w14:textId="77777777" w:rsidR="007B1F66" w:rsidRDefault="007B1F66" w:rsidP="007B1F66">
      <w:pPr>
        <w:pStyle w:val="PL"/>
      </w:pPr>
      <w:r>
        <w:t xml:space="preserve">        - timestampedLocs</w:t>
      </w:r>
    </w:p>
    <w:p w14:paraId="2350308C" w14:textId="77777777" w:rsidR="007B1F66" w:rsidRDefault="007B1F66" w:rsidP="007B1F66">
      <w:pPr>
        <w:pStyle w:val="PL"/>
      </w:pPr>
      <w:r>
        <w:t xml:space="preserve">      oneOf:</w:t>
      </w:r>
    </w:p>
    <w:p w14:paraId="56633C3B"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380A8750"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06F5E6C7" w14:textId="77777777" w:rsidR="007B1F66" w:rsidRDefault="007B1F66" w:rsidP="007B1F66">
      <w:pPr>
        <w:pStyle w:val="PL"/>
      </w:pPr>
    </w:p>
    <w:p w14:paraId="22A30430" w14:textId="77777777" w:rsidR="007B1F66" w:rsidRDefault="007B1F66" w:rsidP="007B1F66">
      <w:pPr>
        <w:pStyle w:val="PL"/>
      </w:pPr>
      <w:r>
        <w:t xml:space="preserve">    TimestampedLocation:</w:t>
      </w:r>
    </w:p>
    <w:p w14:paraId="62E45923" w14:textId="77777777" w:rsidR="007B1F66" w:rsidRDefault="007B1F66" w:rsidP="007B1F66">
      <w:pPr>
        <w:pStyle w:val="PL"/>
      </w:pPr>
      <w:r>
        <w:t xml:space="preserve">      description: The timestamped locations of the trajectory of the UE</w:t>
      </w:r>
      <w:r>
        <w:rPr>
          <w:lang w:val="en-US" w:eastAsia="zh-CN"/>
        </w:rPr>
        <w:t>.</w:t>
      </w:r>
    </w:p>
    <w:p w14:paraId="6D3C7A4A"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42C5C46" w14:textId="77777777" w:rsidR="007B1F66" w:rsidRDefault="007B1F66" w:rsidP="007B1F66">
      <w:pPr>
        <w:pStyle w:val="PL"/>
      </w:pPr>
      <w:r>
        <w:t xml:space="preserve">      properties:</w:t>
      </w:r>
    </w:p>
    <w:p w14:paraId="74DCB8C7" w14:textId="77777777" w:rsidR="007B1F66" w:rsidRDefault="007B1F66" w:rsidP="007B1F66">
      <w:pPr>
        <w:pStyle w:val="PL"/>
      </w:pPr>
      <w:r>
        <w:t xml:space="preserve">        ts:</w:t>
      </w:r>
    </w:p>
    <w:p w14:paraId="52A991D8" w14:textId="77777777" w:rsidR="007B1F66" w:rsidRDefault="007B1F66" w:rsidP="007B1F66">
      <w:pPr>
        <w:pStyle w:val="PL"/>
      </w:pPr>
      <w:r>
        <w:t xml:space="preserve">          $ref: 'TS29571_CommonData.yaml#/components/schemas/DateTime'</w:t>
      </w:r>
    </w:p>
    <w:p w14:paraId="4E4CE682" w14:textId="77777777" w:rsidR="007B1F66" w:rsidRDefault="007B1F66" w:rsidP="007B1F66">
      <w:pPr>
        <w:pStyle w:val="PL"/>
      </w:pPr>
      <w:r>
        <w:t xml:space="preserve">        locInfo:</w:t>
      </w:r>
    </w:p>
    <w:p w14:paraId="7733D74C" w14:textId="77777777" w:rsidR="007B1F66" w:rsidRDefault="007B1F66" w:rsidP="007B1F66">
      <w:pPr>
        <w:pStyle w:val="PL"/>
      </w:pPr>
      <w:r>
        <w:t xml:space="preserve">          items:</w:t>
      </w:r>
    </w:p>
    <w:p w14:paraId="1AD78928" w14:textId="77777777" w:rsidR="007B1F66" w:rsidRDefault="007B1F66" w:rsidP="007B1F66">
      <w:pPr>
        <w:pStyle w:val="PL"/>
      </w:pPr>
      <w:r>
        <w:t xml:space="preserve">            $ref: '#/components/schemas/LocationInfo'</w:t>
      </w:r>
    </w:p>
    <w:p w14:paraId="59B57176" w14:textId="77777777" w:rsidR="007B1F66" w:rsidRDefault="007B1F66" w:rsidP="007B1F66">
      <w:pPr>
        <w:pStyle w:val="PL"/>
      </w:pPr>
      <w:r>
        <w:t xml:space="preserve">      required:</w:t>
      </w:r>
    </w:p>
    <w:p w14:paraId="20CEA2F9" w14:textId="77777777" w:rsidR="007B1F66" w:rsidRDefault="007B1F66" w:rsidP="007B1F66">
      <w:pPr>
        <w:pStyle w:val="PL"/>
      </w:pPr>
      <w:r>
        <w:t xml:space="preserve">        - ts</w:t>
      </w:r>
    </w:p>
    <w:p w14:paraId="324EDB89" w14:textId="77777777" w:rsidR="007B1F66" w:rsidRDefault="007B1F66" w:rsidP="007B1F66">
      <w:pPr>
        <w:pStyle w:val="PL"/>
      </w:pPr>
      <w:r>
        <w:t xml:space="preserve">        - locInfo</w:t>
      </w:r>
    </w:p>
    <w:p w14:paraId="1648EFA3" w14:textId="77777777" w:rsidR="007B1F66" w:rsidRDefault="007B1F66" w:rsidP="007B1F66">
      <w:pPr>
        <w:pStyle w:val="PL"/>
      </w:pPr>
    </w:p>
    <w:p w14:paraId="071E0407" w14:textId="77777777" w:rsidR="007B1F66" w:rsidRDefault="007B1F66" w:rsidP="007B1F66">
      <w:pPr>
        <w:pStyle w:val="PL"/>
      </w:pPr>
      <w:r>
        <w:t xml:space="preserve">    TimeToCollisionInfo:</w:t>
      </w:r>
    </w:p>
    <w:p w14:paraId="258D42C8" w14:textId="77777777" w:rsidR="007B1F66" w:rsidRDefault="007B1F66" w:rsidP="007B1F66">
      <w:pPr>
        <w:pStyle w:val="PL"/>
      </w:pPr>
      <w:r>
        <w:t xml:space="preserve">      description: </w:t>
      </w:r>
      <w:r>
        <w:rPr>
          <w:lang w:val="en-US" w:eastAsia="zh-CN"/>
        </w:rPr>
        <w:t>Represents</w:t>
      </w:r>
      <w:r>
        <w:t xml:space="preserve"> </w:t>
      </w:r>
      <w:r>
        <w:rPr>
          <w:lang w:val="en-US" w:eastAsia="zh-CN"/>
        </w:rPr>
        <w:t>Time To Collision (TTC) information.</w:t>
      </w:r>
    </w:p>
    <w:p w14:paraId="3747BC03"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6049242" w14:textId="77777777" w:rsidR="007B1F66" w:rsidRDefault="007B1F66" w:rsidP="007B1F66">
      <w:pPr>
        <w:pStyle w:val="PL"/>
      </w:pPr>
      <w:r>
        <w:t xml:space="preserve">      properties:</w:t>
      </w:r>
    </w:p>
    <w:p w14:paraId="086BDFA6" w14:textId="77777777" w:rsidR="007B1F66" w:rsidRDefault="007B1F66" w:rsidP="007B1F66">
      <w:pPr>
        <w:pStyle w:val="PL"/>
      </w:pPr>
      <w:r>
        <w:t xml:space="preserve">        ttc:</w:t>
      </w:r>
    </w:p>
    <w:p w14:paraId="2D6F8579" w14:textId="77777777" w:rsidR="007B1F66" w:rsidRDefault="007B1F66" w:rsidP="007B1F66">
      <w:pPr>
        <w:pStyle w:val="PL"/>
      </w:pPr>
      <w:r>
        <w:t xml:space="preserve">          $ref: 'TS29571_CommonData.yaml#/components/schemas/DateTime'</w:t>
      </w:r>
    </w:p>
    <w:p w14:paraId="2A604634" w14:textId="77777777" w:rsidR="007B1F66" w:rsidRDefault="007B1F66" w:rsidP="007B1F66">
      <w:pPr>
        <w:pStyle w:val="PL"/>
      </w:pPr>
      <w:r>
        <w:t xml:space="preserve">        accuracy:</w:t>
      </w:r>
    </w:p>
    <w:p w14:paraId="4A720B29" w14:textId="77777777" w:rsidR="007B1F66" w:rsidRDefault="007B1F66" w:rsidP="007B1F66">
      <w:pPr>
        <w:pStyle w:val="PL"/>
      </w:pPr>
      <w:r>
        <w:t xml:space="preserve">          $ref: 'TS29571_CommonData.yaml#/components/schemas/Uinteger'</w:t>
      </w:r>
    </w:p>
    <w:p w14:paraId="14230EAC" w14:textId="77777777" w:rsidR="007B1F66" w:rsidRDefault="007B1F66" w:rsidP="007B1F66">
      <w:pPr>
        <w:pStyle w:val="PL"/>
      </w:pPr>
      <w:r>
        <w:t xml:space="preserve">        confidence:</w:t>
      </w:r>
    </w:p>
    <w:p w14:paraId="1FF689BE" w14:textId="77777777" w:rsidR="007B1F66" w:rsidRPr="0076721C" w:rsidRDefault="007B1F66" w:rsidP="007B1F66">
      <w:pPr>
        <w:pStyle w:val="PL"/>
      </w:pPr>
      <w:r>
        <w:t xml:space="preserve">          $ref: 'TS29571_CommonData.yaml#/components/schemas/Uinteger'</w:t>
      </w:r>
    </w:p>
    <w:p w14:paraId="500F0CC6"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69DE18"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347A3A94"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025FCFB"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C671262"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9391456"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1DCE262C"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89B3470"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53766FB"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79769128"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4ABB3E6"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5A216EDF"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4FA74591"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F249C5F"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8FDA68"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1BBA7EDB"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CA15E70"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5B0E872"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5ED23D9F"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292DF4B"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178D149E"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A5CB91C"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72361420"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FAF0F3B"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19E80ACD"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75F30F12"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8961303"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0641C1B"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1B96EC43"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07F27F84"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7D129D27"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E23D5D5"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CF1F2D"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57EBD02C"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C9E0520"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53747A3"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54C3F5BB"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CB6E5A4"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F94B533"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'TS29571_CommonData.yaml#/components/schemas/NfInstanceId'</w:t>
      </w:r>
    </w:p>
    <w:p w14:paraId="56F8194D"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6EF8C86"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2EEE933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1192C16F"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137CFD"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4AEE28E"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743649F5"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1C03D41"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26FACD31" w14:textId="77777777" w:rsidR="007B1F66" w:rsidRDefault="007B1F66" w:rsidP="007B1F66">
      <w:pPr>
        <w:pStyle w:val="PL"/>
        <w:rPr>
          <w:rFonts w:cs="Courier New"/>
          <w:szCs w:val="16"/>
        </w:rPr>
      </w:pPr>
    </w:p>
    <w:p w14:paraId="7E9E9DD3" w14:textId="77777777" w:rsidR="007B1F66" w:rsidRDefault="007B1F66" w:rsidP="007B1F66">
      <w:pPr>
        <w:pStyle w:val="PL"/>
        <w:rPr>
          <w:rFonts w:cs="Courier New"/>
          <w:szCs w:val="16"/>
        </w:rPr>
      </w:pPr>
      <w:r>
        <w:rPr>
          <w:rFonts w:cs="Courier New"/>
          <w:szCs w:val="16"/>
        </w:rPr>
        <w:t>#</w:t>
      </w:r>
    </w:p>
    <w:p w14:paraId="26199D5E" w14:textId="77777777" w:rsidR="007B1F66" w:rsidRDefault="007B1F66" w:rsidP="007B1F66">
      <w:pPr>
        <w:pStyle w:val="PL"/>
      </w:pPr>
      <w:r>
        <w:t># ENUMERATIONS DATA TYPES</w:t>
      </w:r>
    </w:p>
    <w:p w14:paraId="3FB6E069" w14:textId="77777777" w:rsidR="007B1F66" w:rsidRDefault="007B1F66" w:rsidP="007B1F66">
      <w:pPr>
        <w:pStyle w:val="PL"/>
      </w:pPr>
      <w:r>
        <w:t>#</w:t>
      </w:r>
    </w:p>
    <w:p w14:paraId="65CBFE00" w14:textId="77777777" w:rsidR="007B1F66" w:rsidRDefault="007B1F66" w:rsidP="007B1F66">
      <w:pPr>
        <w:pStyle w:val="PL"/>
      </w:pPr>
      <w:r>
        <w:t xml:space="preserve">    NotificationMethod:</w:t>
      </w:r>
    </w:p>
    <w:p w14:paraId="5DDC2861" w14:textId="77777777" w:rsidR="007B1F66" w:rsidRDefault="007B1F66" w:rsidP="007B1F66">
      <w:pPr>
        <w:pStyle w:val="PL"/>
      </w:pPr>
      <w:r>
        <w:t xml:space="preserve">      anyOf:</w:t>
      </w:r>
    </w:p>
    <w:p w14:paraId="6205FE08" w14:textId="77777777" w:rsidR="007B1F66" w:rsidRDefault="007B1F66" w:rsidP="007B1F66">
      <w:pPr>
        <w:pStyle w:val="PL"/>
      </w:pPr>
      <w:r>
        <w:t xml:space="preserve">      - type: string</w:t>
      </w:r>
    </w:p>
    <w:p w14:paraId="1AEF6F38" w14:textId="77777777" w:rsidR="007B1F66" w:rsidRDefault="007B1F66" w:rsidP="007B1F66">
      <w:pPr>
        <w:pStyle w:val="PL"/>
      </w:pPr>
      <w:r>
        <w:t xml:space="preserve">        enum:</w:t>
      </w:r>
    </w:p>
    <w:p w14:paraId="6E8A89EA" w14:textId="77777777" w:rsidR="007B1F66" w:rsidRDefault="007B1F66" w:rsidP="007B1F66">
      <w:pPr>
        <w:pStyle w:val="PL"/>
      </w:pPr>
      <w:r>
        <w:t xml:space="preserve">          - PERIODIC</w:t>
      </w:r>
    </w:p>
    <w:p w14:paraId="53D9B64A" w14:textId="77777777" w:rsidR="007B1F66" w:rsidRDefault="007B1F66" w:rsidP="007B1F66">
      <w:pPr>
        <w:pStyle w:val="PL"/>
      </w:pPr>
      <w:r>
        <w:t xml:space="preserve">          - THRESHOLD</w:t>
      </w:r>
    </w:p>
    <w:p w14:paraId="62331E74" w14:textId="77777777" w:rsidR="007B1F66" w:rsidRDefault="007B1F66" w:rsidP="007B1F66">
      <w:pPr>
        <w:pStyle w:val="PL"/>
      </w:pPr>
      <w:r>
        <w:t xml:space="preserve">      - type: string</w:t>
      </w:r>
    </w:p>
    <w:p w14:paraId="5E2445B8" w14:textId="77777777" w:rsidR="007B1F66" w:rsidRDefault="007B1F66" w:rsidP="007B1F66">
      <w:pPr>
        <w:pStyle w:val="PL"/>
      </w:pPr>
      <w:r>
        <w:t xml:space="preserve">        description: &gt;</w:t>
      </w:r>
    </w:p>
    <w:p w14:paraId="30938E2B" w14:textId="77777777" w:rsidR="007B1F66" w:rsidRDefault="007B1F66" w:rsidP="007B1F66">
      <w:pPr>
        <w:pStyle w:val="PL"/>
      </w:pPr>
      <w:r>
        <w:t xml:space="preserve">          This string provides forward-compatibility with future</w:t>
      </w:r>
    </w:p>
    <w:p w14:paraId="27C1D7CC" w14:textId="77777777" w:rsidR="007B1F66" w:rsidRDefault="007B1F66" w:rsidP="007B1F66">
      <w:pPr>
        <w:pStyle w:val="PL"/>
      </w:pPr>
      <w:r>
        <w:t xml:space="preserve">          extensions to the enumeration but is not used to encode</w:t>
      </w:r>
    </w:p>
    <w:p w14:paraId="52806E39" w14:textId="77777777" w:rsidR="007B1F66" w:rsidRDefault="007B1F66" w:rsidP="007B1F66">
      <w:pPr>
        <w:pStyle w:val="PL"/>
      </w:pPr>
      <w:r>
        <w:t xml:space="preserve">          content defined in the present version of this API.</w:t>
      </w:r>
    </w:p>
    <w:p w14:paraId="241154A1" w14:textId="77777777" w:rsidR="007B1F66" w:rsidRDefault="007B1F66" w:rsidP="007B1F66">
      <w:pPr>
        <w:pStyle w:val="PL"/>
      </w:pPr>
      <w:r>
        <w:t xml:space="preserve">      description: |</w:t>
      </w:r>
    </w:p>
    <w:p w14:paraId="47E868BF" w14:textId="77777777" w:rsidR="007B1F66" w:rsidRDefault="007B1F66" w:rsidP="007B1F66">
      <w:pPr>
        <w:pStyle w:val="PL"/>
      </w:pPr>
      <w:r>
        <w:t xml:space="preserve">        </w:t>
      </w:r>
      <w:r>
        <w:rPr>
          <w:lang w:eastAsia="zh-CN"/>
        </w:rPr>
        <w:t xml:space="preserve">Represents the notification methods for the subscribed events.  </w:t>
      </w:r>
    </w:p>
    <w:p w14:paraId="3A07536F" w14:textId="77777777" w:rsidR="007B1F66" w:rsidRDefault="007B1F66" w:rsidP="007B1F66">
      <w:pPr>
        <w:pStyle w:val="PL"/>
      </w:pPr>
      <w:r>
        <w:t xml:space="preserve">        Possible values are:</w:t>
      </w:r>
    </w:p>
    <w:p w14:paraId="4618A051" w14:textId="77777777" w:rsidR="007B1F66" w:rsidRDefault="007B1F66" w:rsidP="007B1F66">
      <w:pPr>
        <w:pStyle w:val="PL"/>
      </w:pPr>
      <w:r>
        <w:t xml:space="preserve">        - PERIODIC: The notification of the subscribed NWDAF Event is periodical. The period</w:t>
      </w:r>
    </w:p>
    <w:p w14:paraId="39CB18D8" w14:textId="77777777" w:rsidR="007B1F66" w:rsidRDefault="007B1F66" w:rsidP="007B1F66">
      <w:pPr>
        <w:pStyle w:val="PL"/>
        <w:rPr>
          <w:rFonts w:eastAsia="等线"/>
        </w:rPr>
      </w:pPr>
      <w:r>
        <w:t xml:space="preserve">          between the notifications is identified by repetitionPeriod </w:t>
      </w:r>
      <w:r>
        <w:rPr>
          <w:rFonts w:eastAsia="等线"/>
        </w:rPr>
        <w:t>and represents time in</w:t>
      </w:r>
    </w:p>
    <w:p w14:paraId="3F84F301" w14:textId="77777777" w:rsidR="007B1F66" w:rsidRDefault="007B1F66" w:rsidP="007B1F66">
      <w:pPr>
        <w:pStyle w:val="PL"/>
      </w:pPr>
      <w:r>
        <w:rPr>
          <w:rFonts w:eastAsia="等线"/>
        </w:rPr>
        <w:t xml:space="preserve">          seconds</w:t>
      </w:r>
      <w:r>
        <w:t>.</w:t>
      </w:r>
    </w:p>
    <w:p w14:paraId="6A6B53B7" w14:textId="77777777" w:rsidR="007B1F66" w:rsidRDefault="007B1F66" w:rsidP="007B1F66">
      <w:pPr>
        <w:pStyle w:val="PL"/>
      </w:pPr>
      <w:r>
        <w:t xml:space="preserve">        - THRESHOLD: The subscribe of NWDAF Event is upon threshold exceeded.</w:t>
      </w:r>
    </w:p>
    <w:p w14:paraId="327771F7" w14:textId="77777777" w:rsidR="007B1F66" w:rsidRDefault="007B1F66" w:rsidP="007B1F66">
      <w:pPr>
        <w:pStyle w:val="PL"/>
      </w:pPr>
    </w:p>
    <w:p w14:paraId="2B5BEC72" w14:textId="77777777" w:rsidR="007B1F66" w:rsidRDefault="007B1F66" w:rsidP="007B1F66">
      <w:pPr>
        <w:pStyle w:val="PL"/>
      </w:pPr>
      <w:r>
        <w:t xml:space="preserve">    NwdafEvent:</w:t>
      </w:r>
    </w:p>
    <w:p w14:paraId="008A917B" w14:textId="77777777" w:rsidR="007B1F66" w:rsidRDefault="007B1F66" w:rsidP="007B1F66">
      <w:pPr>
        <w:pStyle w:val="PL"/>
      </w:pPr>
      <w:r>
        <w:t xml:space="preserve">      anyOf:</w:t>
      </w:r>
    </w:p>
    <w:p w14:paraId="5EFBDAC6" w14:textId="77777777" w:rsidR="007B1F66" w:rsidRDefault="007B1F66" w:rsidP="007B1F66">
      <w:pPr>
        <w:pStyle w:val="PL"/>
      </w:pPr>
      <w:r>
        <w:t xml:space="preserve">      - type: string</w:t>
      </w:r>
    </w:p>
    <w:p w14:paraId="7F04B585" w14:textId="77777777" w:rsidR="007B1F66" w:rsidRDefault="007B1F66" w:rsidP="007B1F66">
      <w:pPr>
        <w:pStyle w:val="PL"/>
      </w:pPr>
      <w:r>
        <w:t xml:space="preserve">        enum:</w:t>
      </w:r>
    </w:p>
    <w:p w14:paraId="72B4A194" w14:textId="77777777" w:rsidR="007B1F66" w:rsidRDefault="007B1F66" w:rsidP="007B1F66">
      <w:pPr>
        <w:pStyle w:val="PL"/>
      </w:pPr>
      <w:r>
        <w:t xml:space="preserve">          - SLICE_LOAD_LEVEL</w:t>
      </w:r>
    </w:p>
    <w:p w14:paraId="16A7AB1F" w14:textId="77777777" w:rsidR="007B1F66" w:rsidRDefault="007B1F66" w:rsidP="007B1F66">
      <w:pPr>
        <w:pStyle w:val="PL"/>
      </w:pPr>
      <w:r>
        <w:t xml:space="preserve">          - NETWORK_PERFORMANCE</w:t>
      </w:r>
    </w:p>
    <w:p w14:paraId="395C7D95" w14:textId="77777777" w:rsidR="007B1F66" w:rsidRDefault="007B1F66" w:rsidP="007B1F66">
      <w:pPr>
        <w:pStyle w:val="PL"/>
      </w:pPr>
      <w:r>
        <w:t xml:space="preserve">          - NF_LOAD</w:t>
      </w:r>
    </w:p>
    <w:p w14:paraId="2C4A953F" w14:textId="77777777" w:rsidR="007B1F66" w:rsidRDefault="007B1F66" w:rsidP="007B1F66">
      <w:pPr>
        <w:pStyle w:val="PL"/>
      </w:pPr>
      <w:r>
        <w:t xml:space="preserve">          - SERVICE_EXPERIENCE</w:t>
      </w:r>
    </w:p>
    <w:p w14:paraId="444C5CBD" w14:textId="77777777" w:rsidR="007B1F66" w:rsidRDefault="007B1F66" w:rsidP="007B1F66">
      <w:pPr>
        <w:pStyle w:val="PL"/>
      </w:pPr>
      <w:r>
        <w:t xml:space="preserve">          - UE_MOBILITY</w:t>
      </w:r>
    </w:p>
    <w:p w14:paraId="408EAA1C" w14:textId="77777777" w:rsidR="007B1F66" w:rsidRDefault="007B1F66" w:rsidP="007B1F66">
      <w:pPr>
        <w:pStyle w:val="PL"/>
      </w:pPr>
      <w:r>
        <w:t xml:space="preserve">          - UE_COMMUNICATION</w:t>
      </w:r>
    </w:p>
    <w:p w14:paraId="3C20B9C8" w14:textId="77777777" w:rsidR="007B1F66" w:rsidRDefault="007B1F66" w:rsidP="007B1F66">
      <w:pPr>
        <w:pStyle w:val="PL"/>
      </w:pPr>
      <w:r>
        <w:t xml:space="preserve">          - QOS_SUSTAINABILITY</w:t>
      </w:r>
    </w:p>
    <w:p w14:paraId="4E83FDAE" w14:textId="77777777" w:rsidR="007B1F66" w:rsidRDefault="007B1F66" w:rsidP="007B1F66">
      <w:pPr>
        <w:pStyle w:val="PL"/>
      </w:pPr>
      <w:r>
        <w:t xml:space="preserve">          - ABNORMAL_BEHAVIOUR</w:t>
      </w:r>
    </w:p>
    <w:p w14:paraId="38A7D5C0" w14:textId="77777777" w:rsidR="007B1F66" w:rsidRDefault="007B1F66" w:rsidP="007B1F66">
      <w:pPr>
        <w:pStyle w:val="PL"/>
      </w:pPr>
      <w:r>
        <w:t xml:space="preserve">          - USER_DATA_CONGESTION</w:t>
      </w:r>
    </w:p>
    <w:p w14:paraId="19C002EA" w14:textId="77777777" w:rsidR="007B1F66" w:rsidRDefault="007B1F66" w:rsidP="007B1F66">
      <w:pPr>
        <w:pStyle w:val="PL"/>
      </w:pPr>
      <w:r>
        <w:t xml:space="preserve">          - NSI_LOAD_LEVEL</w:t>
      </w:r>
    </w:p>
    <w:p w14:paraId="763C8E84" w14:textId="77777777" w:rsidR="007B1F66" w:rsidRDefault="007B1F66" w:rsidP="007B1F66">
      <w:pPr>
        <w:pStyle w:val="PL"/>
        <w:rPr>
          <w:lang w:eastAsia="zh-CN"/>
        </w:rPr>
      </w:pPr>
      <w:r>
        <w:t xml:space="preserve">          - </w:t>
      </w:r>
      <w:r>
        <w:rPr>
          <w:rFonts w:hint="eastAsia"/>
          <w:lang w:eastAsia="zh-CN"/>
        </w:rPr>
        <w:t>D</w:t>
      </w:r>
      <w:r>
        <w:rPr>
          <w:lang w:eastAsia="zh-CN"/>
        </w:rPr>
        <w:t>N_PERFORMANCE</w:t>
      </w:r>
    </w:p>
    <w:p w14:paraId="0C34510C" w14:textId="77777777" w:rsidR="007B1F66" w:rsidRDefault="007B1F66" w:rsidP="007B1F66">
      <w:pPr>
        <w:pStyle w:val="PL"/>
      </w:pPr>
      <w:r>
        <w:t xml:space="preserve">          - DISPERSION</w:t>
      </w:r>
    </w:p>
    <w:p w14:paraId="4E15ECD6" w14:textId="77777777" w:rsidR="007B1F66" w:rsidRDefault="007B1F66" w:rsidP="007B1F66">
      <w:pPr>
        <w:pStyle w:val="PL"/>
      </w:pPr>
      <w:r>
        <w:t xml:space="preserve">          - RED_TRANS_EXP</w:t>
      </w:r>
    </w:p>
    <w:p w14:paraId="3A2B9F6A" w14:textId="77777777" w:rsidR="007B1F66" w:rsidRDefault="007B1F66" w:rsidP="007B1F66">
      <w:pPr>
        <w:pStyle w:val="PL"/>
      </w:pPr>
      <w:r>
        <w:t xml:space="preserve">          - WLAN_PERFORMANCE</w:t>
      </w:r>
    </w:p>
    <w:p w14:paraId="368F7EE6" w14:textId="77777777" w:rsidR="007B1F66" w:rsidRDefault="007B1F66" w:rsidP="007B1F66">
      <w:pPr>
        <w:pStyle w:val="PL"/>
      </w:pPr>
      <w:r>
        <w:t xml:space="preserve">          - </w:t>
      </w:r>
      <w:r>
        <w:rPr>
          <w:rFonts w:hint="eastAsia"/>
          <w:lang w:eastAsia="zh-CN"/>
        </w:rPr>
        <w:t>S</w:t>
      </w:r>
      <w:r>
        <w:rPr>
          <w:lang w:eastAsia="zh-CN"/>
        </w:rPr>
        <w:t>M_</w:t>
      </w:r>
      <w:r>
        <w:t>CONGESTION</w:t>
      </w:r>
    </w:p>
    <w:p w14:paraId="3A040BC8" w14:textId="77777777" w:rsidR="007B1F66" w:rsidRDefault="007B1F66" w:rsidP="007B1F66">
      <w:pPr>
        <w:pStyle w:val="PL"/>
      </w:pPr>
      <w:r>
        <w:t xml:space="preserve">          - PFD_DETERMINATION</w:t>
      </w:r>
    </w:p>
    <w:p w14:paraId="4844C369" w14:textId="77777777" w:rsidR="007B1F66" w:rsidRDefault="007B1F66" w:rsidP="007B1F66">
      <w:pPr>
        <w:pStyle w:val="PL"/>
      </w:pPr>
      <w:r>
        <w:t xml:space="preserve">          - PDU_SESSION_TRAFFIC</w:t>
      </w:r>
    </w:p>
    <w:p w14:paraId="11095F20" w14:textId="77777777" w:rsidR="007B1F66" w:rsidRDefault="007B1F66" w:rsidP="007B1F66">
      <w:pPr>
        <w:pStyle w:val="PL"/>
        <w:rPr>
          <w:lang w:eastAsia="zh-CN"/>
        </w:rPr>
      </w:pPr>
      <w:r>
        <w:t xml:space="preserve">          - </w:t>
      </w:r>
      <w:bookmarkStart w:id="148" w:name="_Hlk134712265"/>
      <w:r>
        <w:rPr>
          <w:lang w:eastAsia="zh-CN"/>
        </w:rPr>
        <w:t>E2E_DATA_VOL_TRANS_TIME</w:t>
      </w:r>
      <w:bookmarkEnd w:id="148"/>
    </w:p>
    <w:p w14:paraId="2F930925" w14:textId="77777777" w:rsidR="007B1F66" w:rsidRDefault="007B1F66" w:rsidP="007B1F66">
      <w:pPr>
        <w:pStyle w:val="PL"/>
        <w:rPr>
          <w:lang w:eastAsia="zh-CN"/>
        </w:rPr>
      </w:pPr>
      <w:bookmarkStart w:id="149" w:name="_Hlk138707473"/>
      <w:r>
        <w:t xml:space="preserve">          - </w:t>
      </w:r>
      <w:r>
        <w:rPr>
          <w:lang w:eastAsia="ja-JP"/>
        </w:rPr>
        <w:t>MOVEMENT_BEHAVIOUR</w:t>
      </w:r>
      <w:bookmarkEnd w:id="149"/>
    </w:p>
    <w:p w14:paraId="36D2A4F6" w14:textId="77777777" w:rsidR="007B1F66" w:rsidRDefault="007B1F66" w:rsidP="007B1F66">
      <w:pPr>
        <w:pStyle w:val="PL"/>
        <w:rPr>
          <w:lang w:val="en-US"/>
        </w:rPr>
      </w:pPr>
      <w:r>
        <w:rPr>
          <w:lang w:val="en-US"/>
        </w:rPr>
        <w:t xml:space="preserve">          - NUM_OF_UE</w:t>
      </w:r>
    </w:p>
    <w:p w14:paraId="4A0F4703" w14:textId="77777777" w:rsidR="007B1F66" w:rsidRDefault="007B1F66" w:rsidP="007B1F66">
      <w:pPr>
        <w:pStyle w:val="PL"/>
        <w:rPr>
          <w:lang w:val="en-US"/>
        </w:rPr>
      </w:pPr>
      <w:r>
        <w:rPr>
          <w:lang w:val="en-US"/>
        </w:rPr>
        <w:t xml:space="preserve">          - MOV_UE_RATIO</w:t>
      </w:r>
    </w:p>
    <w:p w14:paraId="4724092B" w14:textId="77777777" w:rsidR="007B1F66" w:rsidRDefault="007B1F66" w:rsidP="007B1F66">
      <w:pPr>
        <w:pStyle w:val="PL"/>
        <w:rPr>
          <w:lang w:val="en-US"/>
        </w:rPr>
      </w:pPr>
      <w:r>
        <w:rPr>
          <w:lang w:val="en-US"/>
        </w:rPr>
        <w:t xml:space="preserve">          - AVR_SPEED</w:t>
      </w:r>
    </w:p>
    <w:p w14:paraId="4C80909C" w14:textId="77777777" w:rsidR="007B1F66" w:rsidRDefault="007B1F66" w:rsidP="007B1F66">
      <w:pPr>
        <w:pStyle w:val="PL"/>
        <w:rPr>
          <w:lang w:val="en-US"/>
        </w:rPr>
      </w:pPr>
      <w:r>
        <w:rPr>
          <w:lang w:val="en-US"/>
        </w:rPr>
        <w:t xml:space="preserve">          - SPEED_THRESHOLD</w:t>
      </w:r>
    </w:p>
    <w:p w14:paraId="7B389047" w14:textId="77777777" w:rsidR="007B1F66" w:rsidRDefault="007B1F66" w:rsidP="007B1F66">
      <w:pPr>
        <w:pStyle w:val="PL"/>
        <w:rPr>
          <w:lang w:val="en-US"/>
        </w:rPr>
      </w:pPr>
      <w:r>
        <w:rPr>
          <w:lang w:val="en-US"/>
        </w:rPr>
        <w:t xml:space="preserve">          - MOV_UE_DIRECTION</w:t>
      </w:r>
    </w:p>
    <w:p w14:paraId="4403EB4E"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6566DE62" w14:textId="77777777" w:rsidR="007B1F66" w:rsidRPr="0076721C"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bookmarkStart w:id="150" w:name="_Hlk145416005"/>
      <w:r>
        <w:rPr>
          <w:rFonts w:ascii="Courier New" w:hAnsi="Courier New"/>
          <w:sz w:val="16"/>
          <w:lang w:eastAsia="zh-CN"/>
        </w:rPr>
        <w:t xml:space="preserve">          - RELATIVE_PROXIMITY</w:t>
      </w:r>
    </w:p>
    <w:bookmarkEnd w:id="150"/>
    <w:p w14:paraId="366E47A5" w14:textId="77777777" w:rsidR="007B1F66" w:rsidRDefault="007B1F66" w:rsidP="007B1F66">
      <w:pPr>
        <w:pStyle w:val="PL"/>
      </w:pPr>
      <w:r>
        <w:t xml:space="preserve">      - type: string</w:t>
      </w:r>
    </w:p>
    <w:p w14:paraId="3FBF49F3" w14:textId="77777777" w:rsidR="007B1F66" w:rsidRDefault="007B1F66" w:rsidP="007B1F66">
      <w:pPr>
        <w:pStyle w:val="PL"/>
      </w:pPr>
      <w:r>
        <w:t xml:space="preserve">        description: &gt;</w:t>
      </w:r>
    </w:p>
    <w:p w14:paraId="2884D448" w14:textId="77777777" w:rsidR="007B1F66" w:rsidRDefault="007B1F66" w:rsidP="007B1F66">
      <w:pPr>
        <w:pStyle w:val="PL"/>
      </w:pPr>
      <w:r>
        <w:t xml:space="preserve">          This string provides forward-compatibility with future</w:t>
      </w:r>
    </w:p>
    <w:p w14:paraId="0AD0A24E" w14:textId="77777777" w:rsidR="007B1F66" w:rsidRDefault="007B1F66" w:rsidP="007B1F66">
      <w:pPr>
        <w:pStyle w:val="PL"/>
      </w:pPr>
      <w:r>
        <w:t xml:space="preserve">          extensions to the enumeration but is not used to encode</w:t>
      </w:r>
    </w:p>
    <w:p w14:paraId="00EF3D24" w14:textId="77777777" w:rsidR="007B1F66" w:rsidRDefault="007B1F66" w:rsidP="007B1F66">
      <w:pPr>
        <w:pStyle w:val="PL"/>
      </w:pPr>
      <w:r>
        <w:t xml:space="preserve">          content defined in the present version of this API.</w:t>
      </w:r>
    </w:p>
    <w:p w14:paraId="75094765" w14:textId="77777777" w:rsidR="007B1F66" w:rsidRDefault="007B1F66" w:rsidP="007B1F66">
      <w:pPr>
        <w:pStyle w:val="PL"/>
      </w:pPr>
      <w:r>
        <w:t xml:space="preserve">      description: |</w:t>
      </w:r>
    </w:p>
    <w:p w14:paraId="0004EC2D" w14:textId="77777777" w:rsidR="007B1F66" w:rsidRDefault="007B1F66" w:rsidP="007B1F66">
      <w:pPr>
        <w:pStyle w:val="PL"/>
      </w:pPr>
      <w:r>
        <w:t xml:space="preserve">        </w:t>
      </w:r>
      <w:r>
        <w:rPr>
          <w:lang w:eastAsia="zh-CN"/>
        </w:rPr>
        <w:t xml:space="preserve">Describes the NWDAF Events.  </w:t>
      </w:r>
    </w:p>
    <w:p w14:paraId="57E52A60" w14:textId="77777777" w:rsidR="007B1F66" w:rsidRDefault="007B1F66" w:rsidP="007B1F66">
      <w:pPr>
        <w:pStyle w:val="PL"/>
      </w:pPr>
      <w:r>
        <w:t xml:space="preserve">        Possible values are:</w:t>
      </w:r>
    </w:p>
    <w:p w14:paraId="0D978F47" w14:textId="77777777" w:rsidR="007B1F66" w:rsidRDefault="007B1F66" w:rsidP="007B1F66">
      <w:pPr>
        <w:pStyle w:val="PL"/>
      </w:pPr>
      <w:r>
        <w:t xml:space="preserve">        - SLICE_LOAD_LEVEL: Indicates that the event subscribed is load level information of Network</w:t>
      </w:r>
    </w:p>
    <w:p w14:paraId="0A605570" w14:textId="77777777" w:rsidR="007B1F66" w:rsidRDefault="007B1F66" w:rsidP="007B1F66">
      <w:pPr>
        <w:pStyle w:val="PL"/>
      </w:pPr>
      <w:r>
        <w:t xml:space="preserve">          Slice.</w:t>
      </w:r>
    </w:p>
    <w:p w14:paraId="2CBA5778" w14:textId="77777777" w:rsidR="007B1F66" w:rsidRDefault="007B1F66" w:rsidP="007B1F66">
      <w:pPr>
        <w:pStyle w:val="PL"/>
      </w:pPr>
      <w:r>
        <w:t xml:space="preserve">        - NETWORK_PERFORMANCE: Indicates that the event subscribed is network performance</w:t>
      </w:r>
    </w:p>
    <w:p w14:paraId="03BA6FC3" w14:textId="77777777" w:rsidR="007B1F66" w:rsidRDefault="007B1F66" w:rsidP="007B1F66">
      <w:pPr>
        <w:pStyle w:val="PL"/>
      </w:pPr>
      <w:r>
        <w:t xml:space="preserve">          information.</w:t>
      </w:r>
    </w:p>
    <w:p w14:paraId="225E452A" w14:textId="77777777" w:rsidR="007B1F66" w:rsidRDefault="007B1F66" w:rsidP="007B1F66">
      <w:pPr>
        <w:pStyle w:val="PL"/>
        <w:ind w:left="160" w:hangingChars="100" w:hanging="160"/>
      </w:pPr>
      <w:r>
        <w:t xml:space="preserve">        - NF_LOAD: Indicates that the event subscribed is load level and status of one or several</w:t>
      </w:r>
    </w:p>
    <w:p w14:paraId="15900E03" w14:textId="77777777" w:rsidR="007B1F66" w:rsidRDefault="007B1F66" w:rsidP="007B1F66">
      <w:pPr>
        <w:pStyle w:val="PL"/>
        <w:ind w:left="160" w:hangingChars="100" w:hanging="160"/>
      </w:pPr>
      <w:r>
        <w:t xml:space="preserve">          Network Functions.</w:t>
      </w:r>
    </w:p>
    <w:p w14:paraId="527653F1" w14:textId="77777777" w:rsidR="007B1F66" w:rsidRDefault="007B1F66" w:rsidP="007B1F66">
      <w:pPr>
        <w:pStyle w:val="PL"/>
        <w:rPr>
          <w:lang w:val="en-US"/>
        </w:rPr>
      </w:pPr>
      <w:r>
        <w:rPr>
          <w:lang w:val="en-US"/>
        </w:rPr>
        <w:t xml:space="preserve">        - SERVICE_EXPERIENCE: Indicates that the event subscribed is service experience.</w:t>
      </w:r>
    </w:p>
    <w:p w14:paraId="207F3000" w14:textId="77777777" w:rsidR="007B1F66" w:rsidRDefault="007B1F66" w:rsidP="007B1F66">
      <w:pPr>
        <w:pStyle w:val="PL"/>
        <w:rPr>
          <w:lang w:val="en-US"/>
        </w:rPr>
      </w:pPr>
      <w:r>
        <w:rPr>
          <w:lang w:val="en-US"/>
        </w:rPr>
        <w:t xml:space="preserve">        - UE_MOBILITY: Indicates that the event subscribed is UE mobility information.</w:t>
      </w:r>
    </w:p>
    <w:p w14:paraId="4A61359C" w14:textId="77777777" w:rsidR="007B1F66" w:rsidRDefault="007B1F66" w:rsidP="007B1F66">
      <w:pPr>
        <w:pStyle w:val="PL"/>
        <w:rPr>
          <w:lang w:val="en-US"/>
        </w:rPr>
      </w:pPr>
      <w:r>
        <w:rPr>
          <w:lang w:val="en-US"/>
        </w:rPr>
        <w:lastRenderedPageBreak/>
        <w:t xml:space="preserve">        - UE_COMMUNICATION: Indicates that the event subscribed is UE communication information.</w:t>
      </w:r>
    </w:p>
    <w:p w14:paraId="0E5271B3" w14:textId="77777777" w:rsidR="007B1F66" w:rsidRDefault="007B1F66" w:rsidP="007B1F66">
      <w:pPr>
        <w:pStyle w:val="PL"/>
        <w:rPr>
          <w:lang w:val="en-US"/>
        </w:rPr>
      </w:pPr>
      <w:r>
        <w:rPr>
          <w:lang w:val="en-US"/>
        </w:rPr>
        <w:t xml:space="preserve">        - QOS_SUSTAINABILITY: Indicates that the event subscribed is QoS sustainability.</w:t>
      </w:r>
    </w:p>
    <w:p w14:paraId="0BE09335" w14:textId="77777777" w:rsidR="007B1F66" w:rsidRDefault="007B1F66" w:rsidP="007B1F66">
      <w:pPr>
        <w:pStyle w:val="PL"/>
        <w:rPr>
          <w:lang w:val="en-US"/>
        </w:rPr>
      </w:pPr>
      <w:r>
        <w:rPr>
          <w:lang w:val="en-US"/>
        </w:rPr>
        <w:t xml:space="preserve">        - ABNORMAL_BEHAVIOUR: Indicates that the event subscribed is abnormal behaviour.</w:t>
      </w:r>
    </w:p>
    <w:p w14:paraId="417C0E0D" w14:textId="77777777" w:rsidR="007B1F66" w:rsidRDefault="007B1F66" w:rsidP="007B1F66">
      <w:pPr>
        <w:pStyle w:val="PL"/>
        <w:rPr>
          <w:lang w:val="en-US"/>
        </w:rPr>
      </w:pPr>
      <w:r>
        <w:rPr>
          <w:lang w:val="en-US"/>
        </w:rPr>
        <w:t xml:space="preserve">        - USER_DATA_CONGESTION: Indicates that the event subscribed is user data congestion</w:t>
      </w:r>
    </w:p>
    <w:p w14:paraId="4F33F299" w14:textId="77777777" w:rsidR="007B1F66" w:rsidRDefault="007B1F66" w:rsidP="007B1F66">
      <w:pPr>
        <w:pStyle w:val="PL"/>
        <w:rPr>
          <w:lang w:val="en-US"/>
        </w:rPr>
      </w:pPr>
      <w:r>
        <w:rPr>
          <w:lang w:val="en-US"/>
        </w:rPr>
        <w:t xml:space="preserve">          information.</w:t>
      </w:r>
    </w:p>
    <w:p w14:paraId="16EEA450" w14:textId="77777777" w:rsidR="007B1F66" w:rsidRDefault="007B1F66" w:rsidP="007B1F66">
      <w:pPr>
        <w:pStyle w:val="PL"/>
        <w:rPr>
          <w:lang w:val="en-US"/>
        </w:rPr>
      </w:pPr>
      <w:r>
        <w:rPr>
          <w:lang w:val="en-US"/>
        </w:rPr>
        <w:t xml:space="preserve">        - NSI_LOAD_LEVEL: Indicates that the event subscribed is load level information of Network</w:t>
      </w:r>
    </w:p>
    <w:p w14:paraId="5C224489" w14:textId="77777777" w:rsidR="007B1F66" w:rsidRDefault="007B1F66" w:rsidP="007B1F66">
      <w:pPr>
        <w:pStyle w:val="PL"/>
        <w:rPr>
          <w:lang w:val="en-US"/>
        </w:rPr>
      </w:pPr>
      <w:r>
        <w:rPr>
          <w:lang w:val="en-US"/>
        </w:rPr>
        <w:t xml:space="preserve">          Slice and the optionally associated Network Slice Instance.</w:t>
      </w:r>
    </w:p>
    <w:p w14:paraId="29AC33CE" w14:textId="77777777" w:rsidR="007B1F66" w:rsidRDefault="007B1F66" w:rsidP="007B1F66">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E4C3F3A" w14:textId="77777777" w:rsidR="007B1F66" w:rsidRDefault="007B1F66" w:rsidP="007B1F66">
      <w:pPr>
        <w:pStyle w:val="PL"/>
        <w:rPr>
          <w:lang w:val="en-US"/>
        </w:rPr>
      </w:pPr>
      <w:r>
        <w:rPr>
          <w:lang w:val="en-US"/>
        </w:rPr>
        <w:t xml:space="preserve">        - DISPERSION: Indicates that the event subscribed is dispersion information.</w:t>
      </w:r>
    </w:p>
    <w:p w14:paraId="5E22624B" w14:textId="77777777" w:rsidR="007B1F66" w:rsidRDefault="007B1F66" w:rsidP="007B1F66">
      <w:pPr>
        <w:pStyle w:val="PL"/>
        <w:rPr>
          <w:lang w:val="en-US"/>
        </w:rPr>
      </w:pPr>
      <w:r>
        <w:rPr>
          <w:lang w:val="en-US"/>
        </w:rPr>
        <w:t xml:space="preserve">        - RED_TRANS_EXP: Indicates that the event subscribed is redundant transmission experience.</w:t>
      </w:r>
    </w:p>
    <w:p w14:paraId="6821C95C" w14:textId="77777777" w:rsidR="007B1F66" w:rsidRDefault="007B1F66" w:rsidP="007B1F66">
      <w:pPr>
        <w:pStyle w:val="PL"/>
        <w:rPr>
          <w:lang w:val="en-US"/>
        </w:rPr>
      </w:pPr>
      <w:r>
        <w:rPr>
          <w:lang w:val="en-US"/>
        </w:rPr>
        <w:t xml:space="preserve">        - WLAN_PERFORMANCE: Indicates that the event subscribed is WLAN performance.</w:t>
      </w:r>
    </w:p>
    <w:p w14:paraId="7336C0C2" w14:textId="77777777" w:rsidR="007B1F66" w:rsidRDefault="007B1F66" w:rsidP="007B1F66">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68DD9BA" w14:textId="77777777" w:rsidR="007B1F66" w:rsidRDefault="007B1F66" w:rsidP="007B1F66">
      <w:pPr>
        <w:pStyle w:val="PL"/>
        <w:rPr>
          <w:lang w:val="en-US"/>
        </w:rPr>
      </w:pPr>
      <w:r>
        <w:rPr>
          <w:lang w:val="en-US"/>
        </w:rPr>
        <w:t xml:space="preserve">          </w:t>
      </w:r>
      <w:r>
        <w:t>for specific DNN and/or S-NSSAI</w:t>
      </w:r>
      <w:r>
        <w:rPr>
          <w:lang w:val="en-US"/>
        </w:rPr>
        <w:t>.</w:t>
      </w:r>
    </w:p>
    <w:p w14:paraId="5AE662CD" w14:textId="77777777" w:rsidR="007B1F66" w:rsidRDefault="007B1F66" w:rsidP="007B1F66">
      <w:pPr>
        <w:pStyle w:val="PL"/>
        <w:rPr>
          <w:lang w:val="en-US"/>
        </w:rPr>
      </w:pPr>
      <w:r>
        <w:rPr>
          <w:lang w:val="en-US"/>
        </w:rPr>
        <w:t xml:space="preserve">        - PFD_DETERMINATION: Indicates that the event subscribed is the PFD Determination nformation</w:t>
      </w:r>
    </w:p>
    <w:p w14:paraId="53692F15" w14:textId="77777777" w:rsidR="007B1F66" w:rsidRDefault="007B1F66" w:rsidP="007B1F66">
      <w:pPr>
        <w:pStyle w:val="PL"/>
        <w:rPr>
          <w:lang w:val="en-US"/>
        </w:rPr>
      </w:pPr>
      <w:r>
        <w:rPr>
          <w:lang w:val="en-US"/>
        </w:rPr>
        <w:t xml:space="preserve">          for known application identifier(s).</w:t>
      </w:r>
    </w:p>
    <w:p w14:paraId="054025F4" w14:textId="77777777" w:rsidR="007B1F66" w:rsidRDefault="007B1F66" w:rsidP="007B1F66">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08FCB5A5" w14:textId="77777777" w:rsidR="007B1F66" w:rsidRDefault="007B1F66" w:rsidP="007B1F66">
      <w:pPr>
        <w:pStyle w:val="PL"/>
        <w:rPr>
          <w:lang w:val="en-US"/>
        </w:rPr>
      </w:pPr>
      <w:r>
        <w:rPr>
          <w:lang w:val="en-US"/>
        </w:rPr>
        <w:t xml:space="preserve">          information.</w:t>
      </w:r>
    </w:p>
    <w:p w14:paraId="61D130AA" w14:textId="77777777" w:rsidR="007B1F66" w:rsidRDefault="007B1F66" w:rsidP="007B1F66">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3144CCAA" w14:textId="77777777" w:rsidR="007B1F66" w:rsidRDefault="007B1F66" w:rsidP="007B1F66">
      <w:pPr>
        <w:pStyle w:val="PL"/>
      </w:pPr>
      <w:r>
        <w:rPr>
          <w:lang w:eastAsia="ko-KR"/>
        </w:rPr>
        <w:t xml:space="preserve">          transfer time</w:t>
      </w:r>
      <w:r>
        <w:t>.</w:t>
      </w:r>
    </w:p>
    <w:p w14:paraId="376C669B" w14:textId="77777777" w:rsidR="007B1F66" w:rsidRDefault="007B1F66" w:rsidP="007B1F66">
      <w:pPr>
        <w:pStyle w:val="PL"/>
        <w:rPr>
          <w:lang w:val="en-US"/>
        </w:rPr>
      </w:pPr>
      <w:bookmarkStart w:id="151" w:name="_Hlk138707498"/>
      <w:r>
        <w:t xml:space="preserve">        - </w:t>
      </w:r>
      <w:r>
        <w:rPr>
          <w:lang w:eastAsia="ja-JP"/>
        </w:rPr>
        <w:t>MOVEMENT_BEHAVIOUR</w:t>
      </w:r>
      <w:r>
        <w:t xml:space="preserve">: </w:t>
      </w:r>
      <w:r>
        <w:rPr>
          <w:lang w:val="en-US"/>
        </w:rPr>
        <w:t>Indicates that the event subscribed is the Movement Behaviour</w:t>
      </w:r>
    </w:p>
    <w:p w14:paraId="54A921C6" w14:textId="77777777" w:rsidR="007B1F66" w:rsidRDefault="007B1F66" w:rsidP="007B1F66">
      <w:pPr>
        <w:pStyle w:val="PL"/>
      </w:pPr>
      <w:r>
        <w:rPr>
          <w:lang w:eastAsia="ko-KR"/>
        </w:rPr>
        <w:t xml:space="preserve">          </w:t>
      </w:r>
      <w:r>
        <w:rPr>
          <w:lang w:val="en-US"/>
        </w:rPr>
        <w:t>information</w:t>
      </w:r>
      <w:r>
        <w:t>.</w:t>
      </w:r>
      <w:bookmarkEnd w:id="151"/>
    </w:p>
    <w:p w14:paraId="77817E1F"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DD05942"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7CFD0553" w14:textId="77777777" w:rsidR="007B1F66" w:rsidRDefault="007B1F66" w:rsidP="007B1F66">
      <w:pPr>
        <w:pStyle w:val="PL"/>
      </w:pPr>
      <w:r>
        <w:t xml:space="preserve">          </w:t>
      </w:r>
      <w:r>
        <w:rPr>
          <w:lang w:eastAsia="ja-JP"/>
        </w:rPr>
        <w:t>information.</w:t>
      </w:r>
    </w:p>
    <w:p w14:paraId="11C244E1" w14:textId="77777777" w:rsidR="007B1F66" w:rsidRDefault="007B1F66" w:rsidP="007B1F66">
      <w:pPr>
        <w:pStyle w:val="PL"/>
        <w:rPr>
          <w:lang w:val="en-US"/>
        </w:rPr>
      </w:pPr>
    </w:p>
    <w:p w14:paraId="64D92BCD" w14:textId="77777777" w:rsidR="007B1F66" w:rsidRDefault="007B1F66" w:rsidP="007B1F66">
      <w:pPr>
        <w:pStyle w:val="PL"/>
        <w:rPr>
          <w:lang w:val="en-US"/>
        </w:rPr>
      </w:pPr>
      <w:r>
        <w:rPr>
          <w:lang w:val="en-US"/>
        </w:rPr>
        <w:t xml:space="preserve">    Accuracy:</w:t>
      </w:r>
    </w:p>
    <w:p w14:paraId="7A723CEC" w14:textId="77777777" w:rsidR="007B1F66" w:rsidRDefault="007B1F66" w:rsidP="007B1F66">
      <w:pPr>
        <w:pStyle w:val="PL"/>
        <w:rPr>
          <w:lang w:val="en-US"/>
        </w:rPr>
      </w:pPr>
      <w:r>
        <w:rPr>
          <w:lang w:val="en-US"/>
        </w:rPr>
        <w:t xml:space="preserve">      anyOf:</w:t>
      </w:r>
    </w:p>
    <w:p w14:paraId="0B9827B1" w14:textId="77777777" w:rsidR="007B1F66" w:rsidRDefault="007B1F66" w:rsidP="007B1F66">
      <w:pPr>
        <w:pStyle w:val="PL"/>
        <w:rPr>
          <w:lang w:val="en-US"/>
        </w:rPr>
      </w:pPr>
      <w:r>
        <w:rPr>
          <w:lang w:val="en-US"/>
        </w:rPr>
        <w:t xml:space="preserve">      - type: string</w:t>
      </w:r>
    </w:p>
    <w:p w14:paraId="673771D0" w14:textId="77777777" w:rsidR="007B1F66" w:rsidRDefault="007B1F66" w:rsidP="007B1F66">
      <w:pPr>
        <w:pStyle w:val="PL"/>
        <w:rPr>
          <w:lang w:val="en-US"/>
        </w:rPr>
      </w:pPr>
      <w:r>
        <w:rPr>
          <w:lang w:val="en-US"/>
        </w:rPr>
        <w:t xml:space="preserve">        enum:</w:t>
      </w:r>
    </w:p>
    <w:p w14:paraId="55162176" w14:textId="77777777" w:rsidR="007B1F66" w:rsidRDefault="007B1F66" w:rsidP="007B1F66">
      <w:pPr>
        <w:pStyle w:val="PL"/>
        <w:rPr>
          <w:lang w:val="en-US"/>
        </w:rPr>
      </w:pPr>
      <w:r>
        <w:rPr>
          <w:lang w:val="en-US"/>
        </w:rPr>
        <w:t xml:space="preserve">          - LOW</w:t>
      </w:r>
    </w:p>
    <w:p w14:paraId="4D0E9118" w14:textId="77777777" w:rsidR="007B1F66" w:rsidRDefault="007B1F66" w:rsidP="007B1F66">
      <w:pPr>
        <w:pStyle w:val="PL"/>
        <w:rPr>
          <w:lang w:val="en-US"/>
        </w:rPr>
      </w:pPr>
      <w:r>
        <w:rPr>
          <w:lang w:val="en-US"/>
        </w:rPr>
        <w:t xml:space="preserve">          - </w:t>
      </w:r>
      <w:r>
        <w:rPr>
          <w:rFonts w:hint="eastAsia"/>
          <w:lang w:val="en-US"/>
        </w:rPr>
        <w:t>M</w:t>
      </w:r>
      <w:r>
        <w:rPr>
          <w:lang w:val="en-US"/>
        </w:rPr>
        <w:t>EDIUM</w:t>
      </w:r>
    </w:p>
    <w:p w14:paraId="42E12EC5" w14:textId="77777777" w:rsidR="007B1F66" w:rsidRDefault="007B1F66" w:rsidP="007B1F66">
      <w:pPr>
        <w:pStyle w:val="PL"/>
        <w:rPr>
          <w:lang w:val="en-US"/>
        </w:rPr>
      </w:pPr>
      <w:r>
        <w:rPr>
          <w:lang w:val="en-US"/>
        </w:rPr>
        <w:t xml:space="preserve">          - HIGH</w:t>
      </w:r>
    </w:p>
    <w:p w14:paraId="53CC085E" w14:textId="77777777" w:rsidR="007B1F66" w:rsidRDefault="007B1F66" w:rsidP="007B1F66">
      <w:pPr>
        <w:pStyle w:val="PL"/>
        <w:rPr>
          <w:lang w:val="en-US"/>
        </w:rPr>
      </w:pPr>
      <w:r>
        <w:rPr>
          <w:lang w:val="en-US"/>
        </w:rPr>
        <w:t xml:space="preserve">          - HIGHEST</w:t>
      </w:r>
    </w:p>
    <w:p w14:paraId="5569DEF4" w14:textId="77777777" w:rsidR="007B1F66" w:rsidRDefault="007B1F66" w:rsidP="007B1F66">
      <w:pPr>
        <w:pStyle w:val="PL"/>
        <w:rPr>
          <w:lang w:val="en-US"/>
        </w:rPr>
      </w:pPr>
      <w:r>
        <w:rPr>
          <w:lang w:val="en-US"/>
        </w:rPr>
        <w:t xml:space="preserve">      - type: string</w:t>
      </w:r>
    </w:p>
    <w:p w14:paraId="599B2A8E" w14:textId="77777777" w:rsidR="007B1F66" w:rsidRDefault="007B1F66" w:rsidP="007B1F66">
      <w:pPr>
        <w:pStyle w:val="PL"/>
        <w:rPr>
          <w:lang w:val="en-US"/>
        </w:rPr>
      </w:pPr>
      <w:r>
        <w:rPr>
          <w:lang w:val="en-US"/>
        </w:rPr>
        <w:t xml:space="preserve">        description: &gt;</w:t>
      </w:r>
    </w:p>
    <w:p w14:paraId="30BC635A" w14:textId="77777777" w:rsidR="007B1F66" w:rsidRDefault="007B1F66" w:rsidP="007B1F66">
      <w:pPr>
        <w:pStyle w:val="PL"/>
        <w:rPr>
          <w:lang w:val="en-US"/>
        </w:rPr>
      </w:pPr>
      <w:r>
        <w:rPr>
          <w:lang w:val="en-US"/>
        </w:rPr>
        <w:t xml:space="preserve">          This string provides forward-compatibility with future</w:t>
      </w:r>
    </w:p>
    <w:p w14:paraId="463C3E66" w14:textId="77777777" w:rsidR="007B1F66" w:rsidRDefault="007B1F66" w:rsidP="007B1F66">
      <w:pPr>
        <w:pStyle w:val="PL"/>
        <w:rPr>
          <w:lang w:val="en-US"/>
        </w:rPr>
      </w:pPr>
      <w:r>
        <w:rPr>
          <w:lang w:val="en-US"/>
        </w:rPr>
        <w:t xml:space="preserve">          extensions to the enumeration but is not used to encode</w:t>
      </w:r>
    </w:p>
    <w:p w14:paraId="1032AC92" w14:textId="77777777" w:rsidR="007B1F66" w:rsidRDefault="007B1F66" w:rsidP="007B1F66">
      <w:pPr>
        <w:pStyle w:val="PL"/>
        <w:rPr>
          <w:lang w:val="en-US"/>
        </w:rPr>
      </w:pPr>
      <w:r>
        <w:rPr>
          <w:lang w:val="en-US"/>
        </w:rPr>
        <w:t xml:space="preserve">          content defined in the present version of this API.</w:t>
      </w:r>
    </w:p>
    <w:p w14:paraId="03130488" w14:textId="77777777" w:rsidR="007B1F66" w:rsidRDefault="007B1F66" w:rsidP="007B1F66">
      <w:pPr>
        <w:pStyle w:val="PL"/>
        <w:rPr>
          <w:lang w:val="en-US"/>
        </w:rPr>
      </w:pPr>
      <w:r>
        <w:rPr>
          <w:lang w:val="en-US"/>
        </w:rPr>
        <w:t xml:space="preserve">      description: |</w:t>
      </w:r>
    </w:p>
    <w:p w14:paraId="0BA17E52" w14:textId="77777777" w:rsidR="007B1F66" w:rsidRDefault="007B1F66" w:rsidP="007B1F66">
      <w:pPr>
        <w:pStyle w:val="PL"/>
        <w:rPr>
          <w:lang w:val="en-US"/>
        </w:rPr>
      </w:pPr>
      <w:r>
        <w:rPr>
          <w:lang w:val="en-US"/>
        </w:rPr>
        <w:t xml:space="preserve">        </w:t>
      </w:r>
      <w:r>
        <w:t xml:space="preserve">Represents the preferred level of accuracy of the analytics.  </w:t>
      </w:r>
    </w:p>
    <w:p w14:paraId="4D77CA03" w14:textId="77777777" w:rsidR="007B1F66" w:rsidRDefault="007B1F66" w:rsidP="007B1F66">
      <w:pPr>
        <w:pStyle w:val="PL"/>
        <w:rPr>
          <w:lang w:val="en-US"/>
        </w:rPr>
      </w:pPr>
      <w:r>
        <w:rPr>
          <w:lang w:val="en-US"/>
        </w:rPr>
        <w:t xml:space="preserve">        Possible values are:</w:t>
      </w:r>
    </w:p>
    <w:p w14:paraId="078DA4BC" w14:textId="77777777" w:rsidR="007B1F66" w:rsidRDefault="007B1F66" w:rsidP="007B1F66">
      <w:pPr>
        <w:pStyle w:val="PL"/>
        <w:rPr>
          <w:lang w:val="en-US"/>
        </w:rPr>
      </w:pPr>
      <w:r>
        <w:rPr>
          <w:lang w:val="en-US"/>
        </w:rPr>
        <w:t xml:space="preserve">        - LOW: Low accuracy.</w:t>
      </w:r>
    </w:p>
    <w:p w14:paraId="5FF567B5" w14:textId="77777777" w:rsidR="007B1F66" w:rsidRDefault="007B1F66" w:rsidP="007B1F66">
      <w:pPr>
        <w:pStyle w:val="PL"/>
        <w:rPr>
          <w:lang w:val="en-US"/>
        </w:rPr>
      </w:pPr>
      <w:r>
        <w:rPr>
          <w:lang w:val="en-US"/>
        </w:rPr>
        <w:t xml:space="preserve">        - </w:t>
      </w:r>
      <w:r>
        <w:rPr>
          <w:rFonts w:hint="eastAsia"/>
          <w:lang w:val="en-US"/>
        </w:rPr>
        <w:t>M</w:t>
      </w:r>
      <w:r>
        <w:rPr>
          <w:lang w:val="en-US"/>
        </w:rPr>
        <w:t>EDIUM: Medium accuracy.</w:t>
      </w:r>
    </w:p>
    <w:p w14:paraId="6498796C" w14:textId="77777777" w:rsidR="007B1F66" w:rsidRDefault="007B1F66" w:rsidP="007B1F66">
      <w:pPr>
        <w:pStyle w:val="PL"/>
        <w:rPr>
          <w:lang w:val="en-US"/>
        </w:rPr>
      </w:pPr>
      <w:r>
        <w:rPr>
          <w:lang w:val="en-US"/>
        </w:rPr>
        <w:t xml:space="preserve">        - HIGH: High accuracy.</w:t>
      </w:r>
    </w:p>
    <w:p w14:paraId="487708F0" w14:textId="77777777" w:rsidR="007B1F66" w:rsidRDefault="007B1F66" w:rsidP="007B1F66">
      <w:pPr>
        <w:pStyle w:val="PL"/>
        <w:rPr>
          <w:lang w:val="en-US"/>
        </w:rPr>
      </w:pPr>
      <w:r>
        <w:rPr>
          <w:lang w:val="en-US"/>
        </w:rPr>
        <w:t xml:space="preserve">        - HIGHEST: Highest accuracy.</w:t>
      </w:r>
    </w:p>
    <w:p w14:paraId="199EBDD3" w14:textId="77777777" w:rsidR="007B1F66" w:rsidRDefault="007B1F66" w:rsidP="007B1F66">
      <w:pPr>
        <w:pStyle w:val="PL"/>
        <w:rPr>
          <w:lang w:val="en-US"/>
        </w:rPr>
      </w:pPr>
    </w:p>
    <w:p w14:paraId="79E50AEF" w14:textId="77777777" w:rsidR="007B1F66" w:rsidRDefault="007B1F66" w:rsidP="007B1F66">
      <w:pPr>
        <w:pStyle w:val="PL"/>
        <w:rPr>
          <w:lang w:val="en-US"/>
        </w:rPr>
      </w:pPr>
      <w:r>
        <w:rPr>
          <w:lang w:val="en-US"/>
        </w:rPr>
        <w:t xml:space="preserve">    CongestionType:</w:t>
      </w:r>
    </w:p>
    <w:p w14:paraId="62E1775F" w14:textId="77777777" w:rsidR="007B1F66" w:rsidRDefault="007B1F66" w:rsidP="007B1F66">
      <w:pPr>
        <w:pStyle w:val="PL"/>
        <w:rPr>
          <w:lang w:val="en-US"/>
        </w:rPr>
      </w:pPr>
      <w:r>
        <w:rPr>
          <w:lang w:val="en-US"/>
        </w:rPr>
        <w:t xml:space="preserve">      anyOf:</w:t>
      </w:r>
    </w:p>
    <w:p w14:paraId="7EAD5DC9" w14:textId="77777777" w:rsidR="007B1F66" w:rsidRDefault="007B1F66" w:rsidP="007B1F66">
      <w:pPr>
        <w:pStyle w:val="PL"/>
        <w:rPr>
          <w:lang w:val="en-US"/>
        </w:rPr>
      </w:pPr>
      <w:r>
        <w:rPr>
          <w:lang w:val="en-US"/>
        </w:rPr>
        <w:t xml:space="preserve">      - type: string</w:t>
      </w:r>
    </w:p>
    <w:p w14:paraId="5BF3E5E6" w14:textId="77777777" w:rsidR="007B1F66" w:rsidRDefault="007B1F66" w:rsidP="007B1F66">
      <w:pPr>
        <w:pStyle w:val="PL"/>
        <w:rPr>
          <w:lang w:val="en-US"/>
        </w:rPr>
      </w:pPr>
      <w:r>
        <w:rPr>
          <w:lang w:val="en-US"/>
        </w:rPr>
        <w:t xml:space="preserve">        enum:</w:t>
      </w:r>
    </w:p>
    <w:p w14:paraId="36C78864" w14:textId="77777777" w:rsidR="007B1F66" w:rsidRDefault="007B1F66" w:rsidP="007B1F66">
      <w:pPr>
        <w:pStyle w:val="PL"/>
        <w:rPr>
          <w:lang w:val="en-US"/>
        </w:rPr>
      </w:pPr>
      <w:r>
        <w:rPr>
          <w:lang w:val="en-US"/>
        </w:rPr>
        <w:t xml:space="preserve">          - USER_PLANE</w:t>
      </w:r>
    </w:p>
    <w:p w14:paraId="1FC82405" w14:textId="77777777" w:rsidR="007B1F66" w:rsidRDefault="007B1F66" w:rsidP="007B1F66">
      <w:pPr>
        <w:pStyle w:val="PL"/>
        <w:rPr>
          <w:lang w:val="en-US"/>
        </w:rPr>
      </w:pPr>
      <w:r>
        <w:rPr>
          <w:lang w:val="en-US"/>
        </w:rPr>
        <w:t xml:space="preserve">          - CONTROL_PLANE</w:t>
      </w:r>
    </w:p>
    <w:p w14:paraId="5C1A966D" w14:textId="77777777" w:rsidR="007B1F66" w:rsidRDefault="007B1F66" w:rsidP="007B1F66">
      <w:pPr>
        <w:pStyle w:val="PL"/>
        <w:rPr>
          <w:lang w:val="en-US"/>
        </w:rPr>
      </w:pPr>
      <w:r>
        <w:rPr>
          <w:lang w:val="en-US"/>
        </w:rPr>
        <w:t xml:space="preserve">          - USER_AND_CONTROL_PLANE</w:t>
      </w:r>
    </w:p>
    <w:p w14:paraId="0309BFCC" w14:textId="77777777" w:rsidR="007B1F66" w:rsidRDefault="007B1F66" w:rsidP="007B1F66">
      <w:pPr>
        <w:pStyle w:val="PL"/>
        <w:rPr>
          <w:lang w:val="en-US"/>
        </w:rPr>
      </w:pPr>
      <w:r>
        <w:rPr>
          <w:lang w:val="en-US"/>
        </w:rPr>
        <w:t xml:space="preserve">      - type: string</w:t>
      </w:r>
    </w:p>
    <w:p w14:paraId="280FB3AD" w14:textId="77777777" w:rsidR="007B1F66" w:rsidRDefault="007B1F66" w:rsidP="007B1F66">
      <w:pPr>
        <w:pStyle w:val="PL"/>
        <w:rPr>
          <w:lang w:val="en-US"/>
        </w:rPr>
      </w:pPr>
      <w:r>
        <w:rPr>
          <w:lang w:val="en-US"/>
        </w:rPr>
        <w:t xml:space="preserve">        description: &gt;</w:t>
      </w:r>
    </w:p>
    <w:p w14:paraId="7D6CC106" w14:textId="77777777" w:rsidR="007B1F66" w:rsidRDefault="007B1F66" w:rsidP="007B1F66">
      <w:pPr>
        <w:pStyle w:val="PL"/>
        <w:rPr>
          <w:lang w:val="en-US"/>
        </w:rPr>
      </w:pPr>
      <w:r>
        <w:rPr>
          <w:lang w:val="en-US"/>
        </w:rPr>
        <w:t xml:space="preserve">          This string provides forward-compatibility with future</w:t>
      </w:r>
    </w:p>
    <w:p w14:paraId="5035F778" w14:textId="77777777" w:rsidR="007B1F66" w:rsidRDefault="007B1F66" w:rsidP="007B1F66">
      <w:pPr>
        <w:pStyle w:val="PL"/>
        <w:rPr>
          <w:lang w:val="en-US"/>
        </w:rPr>
      </w:pPr>
      <w:r>
        <w:rPr>
          <w:lang w:val="en-US"/>
        </w:rPr>
        <w:t xml:space="preserve">          extensions to the enumeration but is not used to encode</w:t>
      </w:r>
    </w:p>
    <w:p w14:paraId="41638CD6" w14:textId="77777777" w:rsidR="007B1F66" w:rsidRDefault="007B1F66" w:rsidP="007B1F66">
      <w:pPr>
        <w:pStyle w:val="PL"/>
        <w:rPr>
          <w:lang w:val="en-US"/>
        </w:rPr>
      </w:pPr>
      <w:r>
        <w:rPr>
          <w:lang w:val="en-US"/>
        </w:rPr>
        <w:t xml:space="preserve">          content defined in the present version of this API.</w:t>
      </w:r>
    </w:p>
    <w:p w14:paraId="231ECA35" w14:textId="77777777" w:rsidR="007B1F66" w:rsidRDefault="007B1F66" w:rsidP="007B1F66">
      <w:pPr>
        <w:pStyle w:val="PL"/>
        <w:rPr>
          <w:lang w:val="en-US"/>
        </w:rPr>
      </w:pPr>
      <w:r>
        <w:rPr>
          <w:lang w:val="en-US"/>
        </w:rPr>
        <w:t xml:space="preserve">      description: |</w:t>
      </w:r>
    </w:p>
    <w:p w14:paraId="6F400C46" w14:textId="77777777" w:rsidR="007B1F66" w:rsidRDefault="007B1F66" w:rsidP="007B1F66">
      <w:pPr>
        <w:pStyle w:val="PL"/>
        <w:rPr>
          <w:lang w:val="en-US"/>
        </w:rPr>
      </w:pPr>
      <w:r>
        <w:rPr>
          <w:lang w:val="en-US"/>
        </w:rPr>
        <w:t xml:space="preserve">        </w:t>
      </w:r>
      <w:r>
        <w:rPr>
          <w:lang w:eastAsia="zh-CN"/>
        </w:rPr>
        <w:t xml:space="preserve">Indicates the congestion analytics type.  </w:t>
      </w:r>
    </w:p>
    <w:p w14:paraId="0723BC0A" w14:textId="77777777" w:rsidR="007B1F66" w:rsidRDefault="007B1F66" w:rsidP="007B1F66">
      <w:pPr>
        <w:pStyle w:val="PL"/>
        <w:rPr>
          <w:lang w:val="en-US"/>
        </w:rPr>
      </w:pPr>
      <w:r>
        <w:rPr>
          <w:lang w:val="en-US"/>
        </w:rPr>
        <w:t xml:space="preserve">        Possible values are:</w:t>
      </w:r>
    </w:p>
    <w:p w14:paraId="00F1809C" w14:textId="77777777" w:rsidR="007B1F66" w:rsidRDefault="007B1F66" w:rsidP="007B1F66">
      <w:pPr>
        <w:pStyle w:val="PL"/>
        <w:rPr>
          <w:lang w:val="en-US"/>
        </w:rPr>
      </w:pPr>
      <w:r>
        <w:rPr>
          <w:lang w:val="en-US"/>
        </w:rPr>
        <w:t xml:space="preserve">        - USER_PLANE: The congestion analytics type is User Plane.</w:t>
      </w:r>
    </w:p>
    <w:p w14:paraId="4BDFA442" w14:textId="77777777" w:rsidR="007B1F66" w:rsidRDefault="007B1F66" w:rsidP="007B1F66">
      <w:pPr>
        <w:pStyle w:val="PL"/>
        <w:rPr>
          <w:lang w:val="en-US"/>
        </w:rPr>
      </w:pPr>
      <w:r>
        <w:rPr>
          <w:lang w:val="en-US"/>
        </w:rPr>
        <w:t xml:space="preserve">        - CONTROL_PLANE: The congestion analytics type is Control Plane.</w:t>
      </w:r>
    </w:p>
    <w:p w14:paraId="5DAD4BAC" w14:textId="77777777" w:rsidR="007B1F66" w:rsidRDefault="007B1F66" w:rsidP="007B1F66">
      <w:pPr>
        <w:pStyle w:val="PL"/>
        <w:rPr>
          <w:lang w:val="en-US"/>
        </w:rPr>
      </w:pPr>
      <w:r>
        <w:rPr>
          <w:lang w:val="en-US"/>
        </w:rPr>
        <w:t xml:space="preserve">        - USER_AND_CONTROL_PLANE: The congestion analytics type is User Plane and Control Plane.</w:t>
      </w:r>
    </w:p>
    <w:p w14:paraId="5C3CE6AA" w14:textId="77777777" w:rsidR="007B1F66" w:rsidRDefault="007B1F66" w:rsidP="007B1F66">
      <w:pPr>
        <w:pStyle w:val="PL"/>
        <w:rPr>
          <w:lang w:val="en-US"/>
        </w:rPr>
      </w:pPr>
    </w:p>
    <w:p w14:paraId="2769F827" w14:textId="77777777" w:rsidR="007B1F66" w:rsidRDefault="007B1F66" w:rsidP="007B1F66">
      <w:pPr>
        <w:pStyle w:val="PL"/>
        <w:rPr>
          <w:lang w:val="en-US"/>
        </w:rPr>
      </w:pPr>
      <w:r>
        <w:rPr>
          <w:lang w:val="en-US"/>
        </w:rPr>
        <w:t xml:space="preserve">    ExceptionId:</w:t>
      </w:r>
    </w:p>
    <w:p w14:paraId="2761B554" w14:textId="77777777" w:rsidR="007B1F66" w:rsidRDefault="007B1F66" w:rsidP="007B1F66">
      <w:pPr>
        <w:pStyle w:val="PL"/>
        <w:rPr>
          <w:lang w:val="en-US"/>
        </w:rPr>
      </w:pPr>
      <w:r>
        <w:rPr>
          <w:lang w:val="en-US"/>
        </w:rPr>
        <w:t xml:space="preserve">      anyOf:</w:t>
      </w:r>
    </w:p>
    <w:p w14:paraId="6A762417" w14:textId="77777777" w:rsidR="007B1F66" w:rsidRDefault="007B1F66" w:rsidP="007B1F66">
      <w:pPr>
        <w:pStyle w:val="PL"/>
        <w:rPr>
          <w:lang w:val="en-US"/>
        </w:rPr>
      </w:pPr>
      <w:r>
        <w:rPr>
          <w:lang w:val="en-US"/>
        </w:rPr>
        <w:t xml:space="preserve">      - type: string</w:t>
      </w:r>
    </w:p>
    <w:p w14:paraId="5153789F" w14:textId="77777777" w:rsidR="007B1F66" w:rsidRDefault="007B1F66" w:rsidP="007B1F66">
      <w:pPr>
        <w:pStyle w:val="PL"/>
        <w:rPr>
          <w:lang w:val="en-US"/>
        </w:rPr>
      </w:pPr>
      <w:r>
        <w:rPr>
          <w:lang w:val="en-US"/>
        </w:rPr>
        <w:t xml:space="preserve">        enum:</w:t>
      </w:r>
    </w:p>
    <w:p w14:paraId="0A4745AE" w14:textId="77777777" w:rsidR="007B1F66" w:rsidRDefault="007B1F66" w:rsidP="007B1F66">
      <w:pPr>
        <w:pStyle w:val="PL"/>
        <w:rPr>
          <w:lang w:val="en-US"/>
        </w:rPr>
      </w:pPr>
      <w:r>
        <w:rPr>
          <w:lang w:val="en-US"/>
        </w:rPr>
        <w:t xml:space="preserve">          - UNEXPECTED_UE_LOCATION</w:t>
      </w:r>
    </w:p>
    <w:p w14:paraId="6B48D67C" w14:textId="77777777" w:rsidR="007B1F66" w:rsidRDefault="007B1F66" w:rsidP="007B1F66">
      <w:pPr>
        <w:pStyle w:val="PL"/>
        <w:rPr>
          <w:lang w:val="en-US"/>
        </w:rPr>
      </w:pPr>
      <w:r>
        <w:rPr>
          <w:lang w:val="en-US"/>
        </w:rPr>
        <w:t xml:space="preserve">          - UNEXPECTED_LONG_LIVE_FLOW</w:t>
      </w:r>
    </w:p>
    <w:p w14:paraId="64594EAD" w14:textId="77777777" w:rsidR="007B1F66" w:rsidRDefault="007B1F66" w:rsidP="007B1F66">
      <w:pPr>
        <w:pStyle w:val="PL"/>
        <w:rPr>
          <w:lang w:val="en-US"/>
        </w:rPr>
      </w:pPr>
      <w:r>
        <w:rPr>
          <w:lang w:val="en-US"/>
        </w:rPr>
        <w:t xml:space="preserve">          - UNEXPECTED_LARGE_RATE_FLOW</w:t>
      </w:r>
    </w:p>
    <w:p w14:paraId="512C37F6" w14:textId="77777777" w:rsidR="007B1F66" w:rsidRDefault="007B1F66" w:rsidP="007B1F66">
      <w:pPr>
        <w:pStyle w:val="PL"/>
        <w:rPr>
          <w:lang w:val="en-US"/>
        </w:rPr>
      </w:pPr>
      <w:r>
        <w:rPr>
          <w:lang w:val="en-US"/>
        </w:rPr>
        <w:t xml:space="preserve">          - UNEXPECTED_WAKEUP</w:t>
      </w:r>
    </w:p>
    <w:p w14:paraId="286BAE89" w14:textId="77777777" w:rsidR="007B1F66" w:rsidRDefault="007B1F66" w:rsidP="007B1F66">
      <w:pPr>
        <w:pStyle w:val="PL"/>
        <w:rPr>
          <w:lang w:val="en-US"/>
        </w:rPr>
      </w:pPr>
      <w:r>
        <w:rPr>
          <w:lang w:val="en-US"/>
        </w:rPr>
        <w:t xml:space="preserve">          - SUSPICION_OF_DDOS_ATTACK</w:t>
      </w:r>
    </w:p>
    <w:p w14:paraId="46139343" w14:textId="77777777" w:rsidR="007B1F66" w:rsidRDefault="007B1F66" w:rsidP="007B1F66">
      <w:pPr>
        <w:pStyle w:val="PL"/>
        <w:rPr>
          <w:lang w:val="en-US"/>
        </w:rPr>
      </w:pPr>
      <w:r>
        <w:rPr>
          <w:lang w:val="en-US"/>
        </w:rPr>
        <w:t xml:space="preserve">          - WRONG_DESTINATION_ADDRESS</w:t>
      </w:r>
    </w:p>
    <w:p w14:paraId="780554D7" w14:textId="77777777" w:rsidR="007B1F66" w:rsidRDefault="007B1F66" w:rsidP="007B1F66">
      <w:pPr>
        <w:pStyle w:val="PL"/>
        <w:rPr>
          <w:lang w:val="en-US"/>
        </w:rPr>
      </w:pPr>
      <w:r>
        <w:rPr>
          <w:lang w:val="en-US"/>
        </w:rPr>
        <w:t xml:space="preserve">          - TOO_FREQUENT_SERVICE_ACCESS</w:t>
      </w:r>
    </w:p>
    <w:p w14:paraId="7F94C4B2" w14:textId="77777777" w:rsidR="007B1F66" w:rsidRDefault="007B1F66" w:rsidP="007B1F66">
      <w:pPr>
        <w:pStyle w:val="PL"/>
        <w:rPr>
          <w:lang w:val="en-US"/>
        </w:rPr>
      </w:pPr>
      <w:r>
        <w:rPr>
          <w:lang w:val="en-US"/>
        </w:rPr>
        <w:t xml:space="preserve">          - UNEXPECTED_RADIO_LINK_FAILURES</w:t>
      </w:r>
    </w:p>
    <w:p w14:paraId="094AE5F7" w14:textId="77777777" w:rsidR="007B1F66" w:rsidRDefault="007B1F66" w:rsidP="007B1F66">
      <w:pPr>
        <w:pStyle w:val="PL"/>
        <w:rPr>
          <w:lang w:val="en-US"/>
        </w:rPr>
      </w:pPr>
      <w:r>
        <w:rPr>
          <w:lang w:val="en-US"/>
        </w:rPr>
        <w:t xml:space="preserve">          - PING_PONG_ACROSS_CELLS</w:t>
      </w:r>
    </w:p>
    <w:p w14:paraId="1964ED9B" w14:textId="77777777" w:rsidR="007B1F66" w:rsidRDefault="007B1F66" w:rsidP="007B1F66">
      <w:pPr>
        <w:pStyle w:val="PL"/>
        <w:rPr>
          <w:lang w:val="en-US"/>
        </w:rPr>
      </w:pPr>
      <w:r>
        <w:rPr>
          <w:lang w:val="en-US"/>
        </w:rPr>
        <w:lastRenderedPageBreak/>
        <w:t xml:space="preserve">      - type: string</w:t>
      </w:r>
    </w:p>
    <w:p w14:paraId="4FFC019D" w14:textId="77777777" w:rsidR="007B1F66" w:rsidRDefault="007B1F66" w:rsidP="007B1F66">
      <w:pPr>
        <w:pStyle w:val="PL"/>
        <w:rPr>
          <w:lang w:val="en-US"/>
        </w:rPr>
      </w:pPr>
      <w:r>
        <w:rPr>
          <w:lang w:val="en-US"/>
        </w:rPr>
        <w:t xml:space="preserve">        description: &gt;</w:t>
      </w:r>
    </w:p>
    <w:p w14:paraId="11D6C79E" w14:textId="77777777" w:rsidR="007B1F66" w:rsidRDefault="007B1F66" w:rsidP="007B1F66">
      <w:pPr>
        <w:pStyle w:val="PL"/>
        <w:rPr>
          <w:lang w:val="en-US"/>
        </w:rPr>
      </w:pPr>
      <w:r>
        <w:rPr>
          <w:lang w:val="en-US"/>
        </w:rPr>
        <w:t xml:space="preserve">          This string provides forward-compatibility with future</w:t>
      </w:r>
    </w:p>
    <w:p w14:paraId="77B4BB3B" w14:textId="77777777" w:rsidR="007B1F66" w:rsidRDefault="007B1F66" w:rsidP="007B1F66">
      <w:pPr>
        <w:pStyle w:val="PL"/>
        <w:rPr>
          <w:lang w:val="en-US"/>
        </w:rPr>
      </w:pPr>
      <w:r>
        <w:rPr>
          <w:lang w:val="en-US"/>
        </w:rPr>
        <w:t xml:space="preserve">          extensions to the enumeration but is not used to encode</w:t>
      </w:r>
    </w:p>
    <w:p w14:paraId="6B7FC788" w14:textId="77777777" w:rsidR="007B1F66" w:rsidRDefault="007B1F66" w:rsidP="007B1F66">
      <w:pPr>
        <w:pStyle w:val="PL"/>
        <w:rPr>
          <w:lang w:val="en-US"/>
        </w:rPr>
      </w:pPr>
      <w:r>
        <w:rPr>
          <w:lang w:val="en-US"/>
        </w:rPr>
        <w:t xml:space="preserve">          content defined in the present version of this API.</w:t>
      </w:r>
    </w:p>
    <w:p w14:paraId="2016AB69" w14:textId="77777777" w:rsidR="007B1F66" w:rsidRDefault="007B1F66" w:rsidP="007B1F66">
      <w:pPr>
        <w:pStyle w:val="PL"/>
        <w:rPr>
          <w:lang w:val="en-US"/>
        </w:rPr>
      </w:pPr>
      <w:r>
        <w:rPr>
          <w:lang w:val="en-US"/>
        </w:rPr>
        <w:t xml:space="preserve">      description: |</w:t>
      </w:r>
    </w:p>
    <w:p w14:paraId="20BAB07D" w14:textId="77777777" w:rsidR="007B1F66" w:rsidRDefault="007B1F66" w:rsidP="007B1F66">
      <w:pPr>
        <w:pStyle w:val="PL"/>
        <w:rPr>
          <w:lang w:val="en-US"/>
        </w:rPr>
      </w:pPr>
      <w:r>
        <w:rPr>
          <w:lang w:val="en-US"/>
        </w:rPr>
        <w:t xml:space="preserve">        </w:t>
      </w:r>
      <w:r>
        <w:rPr>
          <w:lang w:eastAsia="zh-CN"/>
        </w:rPr>
        <w:t xml:space="preserve">Describes the Exception Id.  </w:t>
      </w:r>
    </w:p>
    <w:p w14:paraId="351180FB" w14:textId="77777777" w:rsidR="007B1F66" w:rsidRDefault="007B1F66" w:rsidP="007B1F66">
      <w:pPr>
        <w:pStyle w:val="PL"/>
        <w:rPr>
          <w:lang w:val="en-US"/>
        </w:rPr>
      </w:pPr>
      <w:r>
        <w:rPr>
          <w:lang w:val="en-US"/>
        </w:rPr>
        <w:t xml:space="preserve">        Possible values are:</w:t>
      </w:r>
    </w:p>
    <w:p w14:paraId="7B8DE14A" w14:textId="77777777" w:rsidR="007B1F66" w:rsidRDefault="007B1F66" w:rsidP="007B1F66">
      <w:pPr>
        <w:pStyle w:val="PL"/>
        <w:rPr>
          <w:lang w:val="en-US"/>
        </w:rPr>
      </w:pPr>
      <w:r>
        <w:rPr>
          <w:lang w:val="en-US"/>
        </w:rPr>
        <w:t xml:space="preserve">        - UNEXPECTED_UE_LOCATION: Unexpected UE location.</w:t>
      </w:r>
    </w:p>
    <w:p w14:paraId="0D08D85C" w14:textId="77777777" w:rsidR="007B1F66" w:rsidRDefault="007B1F66" w:rsidP="007B1F66">
      <w:pPr>
        <w:pStyle w:val="PL"/>
        <w:rPr>
          <w:lang w:val="en-US"/>
        </w:rPr>
      </w:pPr>
      <w:r>
        <w:rPr>
          <w:lang w:val="en-US"/>
        </w:rPr>
        <w:t xml:space="preserve">        - UNEXPECTED_LONG_LIVE_FLOW: Unexpected long-live rate flows.</w:t>
      </w:r>
    </w:p>
    <w:p w14:paraId="2760FA4B" w14:textId="77777777" w:rsidR="007B1F66" w:rsidRDefault="007B1F66" w:rsidP="007B1F66">
      <w:pPr>
        <w:pStyle w:val="PL"/>
        <w:rPr>
          <w:lang w:val="en-US"/>
        </w:rPr>
      </w:pPr>
      <w:r>
        <w:rPr>
          <w:lang w:val="en-US"/>
        </w:rPr>
        <w:t xml:space="preserve">        - UNEXPECTED_LARGE_RATE_FLOW: Unexpected large rate flows.</w:t>
      </w:r>
    </w:p>
    <w:p w14:paraId="4E6EE3EA" w14:textId="77777777" w:rsidR="007B1F66" w:rsidRDefault="007B1F66" w:rsidP="007B1F66">
      <w:pPr>
        <w:pStyle w:val="PL"/>
        <w:rPr>
          <w:lang w:val="en-US"/>
        </w:rPr>
      </w:pPr>
      <w:r>
        <w:rPr>
          <w:lang w:val="en-US"/>
        </w:rPr>
        <w:t xml:space="preserve">        - UNEXPECTED_WAKEUP: Unexpected wakeup.</w:t>
      </w:r>
    </w:p>
    <w:p w14:paraId="0F2A6B97" w14:textId="77777777" w:rsidR="007B1F66" w:rsidRDefault="007B1F66" w:rsidP="007B1F66">
      <w:pPr>
        <w:pStyle w:val="PL"/>
        <w:rPr>
          <w:lang w:val="en-US"/>
        </w:rPr>
      </w:pPr>
      <w:r>
        <w:rPr>
          <w:lang w:val="en-US"/>
        </w:rPr>
        <w:t xml:space="preserve">        - SUSPICION_OF_DDOS_ATTACK: Suspicion of DDoS attack.</w:t>
      </w:r>
    </w:p>
    <w:p w14:paraId="696E42B0" w14:textId="77777777" w:rsidR="007B1F66" w:rsidRDefault="007B1F66" w:rsidP="007B1F66">
      <w:pPr>
        <w:pStyle w:val="PL"/>
        <w:rPr>
          <w:lang w:val="en-US"/>
        </w:rPr>
      </w:pPr>
      <w:r>
        <w:rPr>
          <w:lang w:val="en-US"/>
        </w:rPr>
        <w:t xml:space="preserve">        - WRONG_DESTINATION_ADDRESS: Wrong destination address.</w:t>
      </w:r>
    </w:p>
    <w:p w14:paraId="46015B0A" w14:textId="77777777" w:rsidR="007B1F66" w:rsidRDefault="007B1F66" w:rsidP="007B1F66">
      <w:pPr>
        <w:pStyle w:val="PL"/>
        <w:rPr>
          <w:lang w:val="en-US"/>
        </w:rPr>
      </w:pPr>
      <w:r>
        <w:rPr>
          <w:lang w:val="en-US"/>
        </w:rPr>
        <w:t xml:space="preserve">        - TOO_FREQUENT_SERVICE_ACCESS: Too frequent Service Access.</w:t>
      </w:r>
    </w:p>
    <w:p w14:paraId="3D0E6733" w14:textId="77777777" w:rsidR="007B1F66" w:rsidRDefault="007B1F66" w:rsidP="007B1F66">
      <w:pPr>
        <w:pStyle w:val="PL"/>
        <w:rPr>
          <w:lang w:val="en-US"/>
        </w:rPr>
      </w:pPr>
      <w:r>
        <w:rPr>
          <w:lang w:val="en-US"/>
        </w:rPr>
        <w:t xml:space="preserve">        - UNEXPECTED_RADIO_LINK_FAILURES: Unexpected radio link failures.</w:t>
      </w:r>
    </w:p>
    <w:p w14:paraId="6C99DDD3" w14:textId="77777777" w:rsidR="007B1F66" w:rsidRDefault="007B1F66" w:rsidP="007B1F66">
      <w:pPr>
        <w:pStyle w:val="PL"/>
        <w:rPr>
          <w:lang w:val="en-US"/>
        </w:rPr>
      </w:pPr>
      <w:r>
        <w:rPr>
          <w:lang w:val="en-US"/>
        </w:rPr>
        <w:t xml:space="preserve">        - PING_PONG_ACROSS_CELLS: Ping-ponging across neighbouring cells.</w:t>
      </w:r>
    </w:p>
    <w:p w14:paraId="65DFE0BC" w14:textId="77777777" w:rsidR="007B1F66" w:rsidRDefault="007B1F66" w:rsidP="007B1F66">
      <w:pPr>
        <w:pStyle w:val="PL"/>
        <w:rPr>
          <w:lang w:val="en-US"/>
        </w:rPr>
      </w:pPr>
    </w:p>
    <w:p w14:paraId="58BD7A84" w14:textId="77777777" w:rsidR="007B1F66" w:rsidRDefault="007B1F66" w:rsidP="007B1F66">
      <w:pPr>
        <w:pStyle w:val="PL"/>
        <w:rPr>
          <w:lang w:val="en-US"/>
        </w:rPr>
      </w:pPr>
      <w:r>
        <w:rPr>
          <w:lang w:val="en-US"/>
        </w:rPr>
        <w:t xml:space="preserve">    ExceptionTrend:</w:t>
      </w:r>
    </w:p>
    <w:p w14:paraId="7811FB35" w14:textId="77777777" w:rsidR="007B1F66" w:rsidRDefault="007B1F66" w:rsidP="007B1F66">
      <w:pPr>
        <w:pStyle w:val="PL"/>
        <w:rPr>
          <w:lang w:val="en-US"/>
        </w:rPr>
      </w:pPr>
      <w:r>
        <w:rPr>
          <w:lang w:val="en-US"/>
        </w:rPr>
        <w:t xml:space="preserve">      anyOf:</w:t>
      </w:r>
    </w:p>
    <w:p w14:paraId="64DF179D" w14:textId="77777777" w:rsidR="007B1F66" w:rsidRDefault="007B1F66" w:rsidP="007B1F66">
      <w:pPr>
        <w:pStyle w:val="PL"/>
        <w:rPr>
          <w:lang w:val="en-US"/>
        </w:rPr>
      </w:pPr>
      <w:r>
        <w:rPr>
          <w:lang w:val="en-US"/>
        </w:rPr>
        <w:t xml:space="preserve">      - type: string</w:t>
      </w:r>
    </w:p>
    <w:p w14:paraId="5D99C982" w14:textId="77777777" w:rsidR="007B1F66" w:rsidRDefault="007B1F66" w:rsidP="007B1F66">
      <w:pPr>
        <w:pStyle w:val="PL"/>
        <w:rPr>
          <w:lang w:val="en-US"/>
        </w:rPr>
      </w:pPr>
      <w:r>
        <w:rPr>
          <w:lang w:val="en-US"/>
        </w:rPr>
        <w:t xml:space="preserve">        enum:</w:t>
      </w:r>
    </w:p>
    <w:p w14:paraId="6FD47A82" w14:textId="77777777" w:rsidR="007B1F66" w:rsidRDefault="007B1F66" w:rsidP="007B1F66">
      <w:pPr>
        <w:pStyle w:val="PL"/>
        <w:rPr>
          <w:lang w:val="en-US"/>
        </w:rPr>
      </w:pPr>
      <w:r>
        <w:rPr>
          <w:lang w:val="en-US"/>
        </w:rPr>
        <w:t xml:space="preserve">          - UP</w:t>
      </w:r>
    </w:p>
    <w:p w14:paraId="456CB7D9" w14:textId="77777777" w:rsidR="007B1F66" w:rsidRDefault="007B1F66" w:rsidP="007B1F66">
      <w:pPr>
        <w:pStyle w:val="PL"/>
        <w:rPr>
          <w:lang w:val="en-US"/>
        </w:rPr>
      </w:pPr>
      <w:r>
        <w:rPr>
          <w:lang w:val="en-US"/>
        </w:rPr>
        <w:t xml:space="preserve">          - DOWN</w:t>
      </w:r>
    </w:p>
    <w:p w14:paraId="76D5EBF3" w14:textId="77777777" w:rsidR="007B1F66" w:rsidRDefault="007B1F66" w:rsidP="007B1F66">
      <w:pPr>
        <w:pStyle w:val="PL"/>
        <w:rPr>
          <w:lang w:val="en-US"/>
        </w:rPr>
      </w:pPr>
      <w:r>
        <w:rPr>
          <w:lang w:val="en-US"/>
        </w:rPr>
        <w:t xml:space="preserve">          - UNKNOW</w:t>
      </w:r>
    </w:p>
    <w:p w14:paraId="07C9CD9B" w14:textId="77777777" w:rsidR="007B1F66" w:rsidRDefault="007B1F66" w:rsidP="007B1F66">
      <w:pPr>
        <w:pStyle w:val="PL"/>
        <w:rPr>
          <w:lang w:val="en-US"/>
        </w:rPr>
      </w:pPr>
      <w:r>
        <w:rPr>
          <w:lang w:val="en-US"/>
        </w:rPr>
        <w:t xml:space="preserve">          - STABLE</w:t>
      </w:r>
    </w:p>
    <w:p w14:paraId="63E15E64" w14:textId="77777777" w:rsidR="007B1F66" w:rsidRDefault="007B1F66" w:rsidP="007B1F66">
      <w:pPr>
        <w:pStyle w:val="PL"/>
        <w:rPr>
          <w:lang w:val="en-US"/>
        </w:rPr>
      </w:pPr>
      <w:r>
        <w:rPr>
          <w:lang w:val="en-US"/>
        </w:rPr>
        <w:t xml:space="preserve">      - type: string</w:t>
      </w:r>
    </w:p>
    <w:p w14:paraId="57EF0D2D" w14:textId="77777777" w:rsidR="007B1F66" w:rsidRDefault="007B1F66" w:rsidP="007B1F66">
      <w:pPr>
        <w:pStyle w:val="PL"/>
        <w:rPr>
          <w:lang w:val="en-US"/>
        </w:rPr>
      </w:pPr>
      <w:r>
        <w:rPr>
          <w:lang w:val="en-US"/>
        </w:rPr>
        <w:t xml:space="preserve">        description: &gt;</w:t>
      </w:r>
    </w:p>
    <w:p w14:paraId="08D951F1" w14:textId="77777777" w:rsidR="007B1F66" w:rsidRDefault="007B1F66" w:rsidP="007B1F66">
      <w:pPr>
        <w:pStyle w:val="PL"/>
        <w:rPr>
          <w:lang w:val="en-US"/>
        </w:rPr>
      </w:pPr>
      <w:r>
        <w:rPr>
          <w:lang w:val="en-US"/>
        </w:rPr>
        <w:t xml:space="preserve">          This string provides forward-compatibility with future</w:t>
      </w:r>
    </w:p>
    <w:p w14:paraId="14292ED2" w14:textId="77777777" w:rsidR="007B1F66" w:rsidRDefault="007B1F66" w:rsidP="007B1F66">
      <w:pPr>
        <w:pStyle w:val="PL"/>
        <w:rPr>
          <w:lang w:val="en-US"/>
        </w:rPr>
      </w:pPr>
      <w:r>
        <w:rPr>
          <w:lang w:val="en-US"/>
        </w:rPr>
        <w:t xml:space="preserve">          extensions to the enumeration but is not used to encode</w:t>
      </w:r>
    </w:p>
    <w:p w14:paraId="0AF5DE79" w14:textId="77777777" w:rsidR="007B1F66" w:rsidRDefault="007B1F66" w:rsidP="007B1F66">
      <w:pPr>
        <w:pStyle w:val="PL"/>
        <w:rPr>
          <w:lang w:val="en-US"/>
        </w:rPr>
      </w:pPr>
      <w:r>
        <w:rPr>
          <w:lang w:val="en-US"/>
        </w:rPr>
        <w:t xml:space="preserve">          content defined in the present version of this API.</w:t>
      </w:r>
    </w:p>
    <w:p w14:paraId="15647391" w14:textId="77777777" w:rsidR="007B1F66" w:rsidRDefault="007B1F66" w:rsidP="007B1F66">
      <w:pPr>
        <w:pStyle w:val="PL"/>
        <w:rPr>
          <w:lang w:val="en-US"/>
        </w:rPr>
      </w:pPr>
      <w:r>
        <w:rPr>
          <w:lang w:val="en-US"/>
        </w:rPr>
        <w:t xml:space="preserve">      description: |</w:t>
      </w:r>
    </w:p>
    <w:p w14:paraId="49B25093" w14:textId="77777777" w:rsidR="007B1F66" w:rsidRDefault="007B1F66" w:rsidP="007B1F66">
      <w:pPr>
        <w:pStyle w:val="PL"/>
        <w:rPr>
          <w:lang w:val="en-US"/>
        </w:rPr>
      </w:pPr>
      <w:r>
        <w:rPr>
          <w:lang w:val="en-US"/>
        </w:rPr>
        <w:t xml:space="preserve">        </w:t>
      </w:r>
      <w:r>
        <w:rPr>
          <w:lang w:eastAsia="zh-CN"/>
        </w:rPr>
        <w:t xml:space="preserve">Represents the Exception Trend.  </w:t>
      </w:r>
    </w:p>
    <w:p w14:paraId="58C9FB81" w14:textId="77777777" w:rsidR="007B1F66" w:rsidRDefault="007B1F66" w:rsidP="007B1F66">
      <w:pPr>
        <w:pStyle w:val="PL"/>
        <w:rPr>
          <w:lang w:val="en-US"/>
        </w:rPr>
      </w:pPr>
      <w:r>
        <w:rPr>
          <w:lang w:val="en-US"/>
        </w:rPr>
        <w:t xml:space="preserve">        Possible values are:</w:t>
      </w:r>
    </w:p>
    <w:p w14:paraId="57C2777A" w14:textId="77777777" w:rsidR="007B1F66" w:rsidRDefault="007B1F66" w:rsidP="007B1F66">
      <w:pPr>
        <w:pStyle w:val="PL"/>
        <w:rPr>
          <w:lang w:val="en-US"/>
        </w:rPr>
      </w:pPr>
      <w:r>
        <w:rPr>
          <w:lang w:val="en-US"/>
        </w:rPr>
        <w:t xml:space="preserve">        - UP: Up trend of the exception level.</w:t>
      </w:r>
    </w:p>
    <w:p w14:paraId="5A6E6793" w14:textId="77777777" w:rsidR="007B1F66" w:rsidRDefault="007B1F66" w:rsidP="007B1F66">
      <w:pPr>
        <w:pStyle w:val="PL"/>
        <w:rPr>
          <w:lang w:val="en-US"/>
        </w:rPr>
      </w:pPr>
      <w:r>
        <w:rPr>
          <w:lang w:val="en-US"/>
        </w:rPr>
        <w:t xml:space="preserve">        - DOWN: Down trend of the exception level.</w:t>
      </w:r>
    </w:p>
    <w:p w14:paraId="58884D97" w14:textId="77777777" w:rsidR="007B1F66" w:rsidRDefault="007B1F66" w:rsidP="007B1F66">
      <w:pPr>
        <w:pStyle w:val="PL"/>
        <w:rPr>
          <w:lang w:val="en-US"/>
        </w:rPr>
      </w:pPr>
      <w:r>
        <w:rPr>
          <w:lang w:val="en-US"/>
        </w:rPr>
        <w:t xml:space="preserve">        - UNKNOW: Unknown trend of the exception level.</w:t>
      </w:r>
    </w:p>
    <w:p w14:paraId="001575DF" w14:textId="77777777" w:rsidR="007B1F66" w:rsidRDefault="007B1F66" w:rsidP="007B1F66">
      <w:pPr>
        <w:pStyle w:val="PL"/>
        <w:rPr>
          <w:lang w:val="en-US"/>
        </w:rPr>
      </w:pPr>
      <w:r>
        <w:rPr>
          <w:lang w:val="en-US"/>
        </w:rPr>
        <w:t xml:space="preserve">        - STABLE: Stable trend of the exception level.</w:t>
      </w:r>
    </w:p>
    <w:p w14:paraId="5257A196" w14:textId="77777777" w:rsidR="007B1F66" w:rsidRDefault="007B1F66" w:rsidP="007B1F66">
      <w:pPr>
        <w:pStyle w:val="PL"/>
        <w:rPr>
          <w:lang w:val="en-US"/>
        </w:rPr>
      </w:pPr>
    </w:p>
    <w:p w14:paraId="06DECC77" w14:textId="77777777" w:rsidR="007B1F66" w:rsidRDefault="007B1F66" w:rsidP="007B1F66">
      <w:pPr>
        <w:pStyle w:val="PL"/>
        <w:rPr>
          <w:lang w:val="en-US"/>
        </w:rPr>
      </w:pPr>
      <w:r>
        <w:rPr>
          <w:lang w:val="en-US"/>
        </w:rPr>
        <w:t xml:space="preserve">    TimeUnit:</w:t>
      </w:r>
    </w:p>
    <w:p w14:paraId="2C56B198" w14:textId="77777777" w:rsidR="007B1F66" w:rsidRDefault="007B1F66" w:rsidP="007B1F66">
      <w:pPr>
        <w:pStyle w:val="PL"/>
        <w:rPr>
          <w:lang w:val="en-US"/>
        </w:rPr>
      </w:pPr>
      <w:r>
        <w:rPr>
          <w:lang w:val="en-US"/>
        </w:rPr>
        <w:t xml:space="preserve">      anyOf:</w:t>
      </w:r>
    </w:p>
    <w:p w14:paraId="14E7EF2F" w14:textId="77777777" w:rsidR="007B1F66" w:rsidRDefault="007B1F66" w:rsidP="007B1F66">
      <w:pPr>
        <w:pStyle w:val="PL"/>
        <w:rPr>
          <w:lang w:val="en-US"/>
        </w:rPr>
      </w:pPr>
      <w:r>
        <w:rPr>
          <w:lang w:val="en-US"/>
        </w:rPr>
        <w:t xml:space="preserve">      - type: string</w:t>
      </w:r>
    </w:p>
    <w:p w14:paraId="20CFA52F" w14:textId="77777777" w:rsidR="007B1F66" w:rsidRDefault="007B1F66" w:rsidP="007B1F66">
      <w:pPr>
        <w:pStyle w:val="PL"/>
        <w:rPr>
          <w:lang w:val="en-US"/>
        </w:rPr>
      </w:pPr>
      <w:r>
        <w:rPr>
          <w:lang w:val="en-US"/>
        </w:rPr>
        <w:t xml:space="preserve">        enum:</w:t>
      </w:r>
    </w:p>
    <w:p w14:paraId="5900BE03" w14:textId="77777777" w:rsidR="007B1F66" w:rsidRDefault="007B1F66" w:rsidP="007B1F66">
      <w:pPr>
        <w:pStyle w:val="PL"/>
        <w:rPr>
          <w:lang w:val="en-US"/>
        </w:rPr>
      </w:pPr>
      <w:r>
        <w:rPr>
          <w:lang w:val="en-US"/>
        </w:rPr>
        <w:t xml:space="preserve">          - MINUTE</w:t>
      </w:r>
    </w:p>
    <w:p w14:paraId="0C864CF0" w14:textId="77777777" w:rsidR="007B1F66" w:rsidRDefault="007B1F66" w:rsidP="007B1F66">
      <w:pPr>
        <w:pStyle w:val="PL"/>
        <w:rPr>
          <w:lang w:val="en-US"/>
        </w:rPr>
      </w:pPr>
      <w:r>
        <w:rPr>
          <w:lang w:val="en-US"/>
        </w:rPr>
        <w:t xml:space="preserve">          - HOUR</w:t>
      </w:r>
    </w:p>
    <w:p w14:paraId="1742507B" w14:textId="77777777" w:rsidR="007B1F66" w:rsidRDefault="007B1F66" w:rsidP="007B1F66">
      <w:pPr>
        <w:pStyle w:val="PL"/>
        <w:rPr>
          <w:lang w:val="en-US"/>
        </w:rPr>
      </w:pPr>
      <w:r>
        <w:rPr>
          <w:lang w:val="en-US"/>
        </w:rPr>
        <w:t xml:space="preserve">          - DAY</w:t>
      </w:r>
    </w:p>
    <w:p w14:paraId="6616487C" w14:textId="77777777" w:rsidR="007B1F66" w:rsidRDefault="007B1F66" w:rsidP="007B1F66">
      <w:pPr>
        <w:pStyle w:val="PL"/>
        <w:rPr>
          <w:lang w:val="en-US"/>
        </w:rPr>
      </w:pPr>
      <w:r>
        <w:rPr>
          <w:lang w:val="en-US"/>
        </w:rPr>
        <w:t xml:space="preserve">      - type: string</w:t>
      </w:r>
    </w:p>
    <w:p w14:paraId="7FE7BA06" w14:textId="77777777" w:rsidR="007B1F66" w:rsidRDefault="007B1F66" w:rsidP="007B1F66">
      <w:pPr>
        <w:pStyle w:val="PL"/>
        <w:rPr>
          <w:lang w:val="en-US"/>
        </w:rPr>
      </w:pPr>
      <w:r>
        <w:rPr>
          <w:lang w:val="en-US"/>
        </w:rPr>
        <w:t xml:space="preserve">        description: &gt;</w:t>
      </w:r>
    </w:p>
    <w:p w14:paraId="77D8777B" w14:textId="77777777" w:rsidR="007B1F66" w:rsidRDefault="007B1F66" w:rsidP="007B1F66">
      <w:pPr>
        <w:pStyle w:val="PL"/>
        <w:rPr>
          <w:lang w:val="en-US"/>
        </w:rPr>
      </w:pPr>
      <w:r>
        <w:rPr>
          <w:lang w:val="en-US"/>
        </w:rPr>
        <w:t xml:space="preserve">          This string provides forward-compatibility with future</w:t>
      </w:r>
    </w:p>
    <w:p w14:paraId="466C9AE6" w14:textId="77777777" w:rsidR="007B1F66" w:rsidRDefault="007B1F66" w:rsidP="007B1F66">
      <w:pPr>
        <w:pStyle w:val="PL"/>
        <w:rPr>
          <w:lang w:val="en-US"/>
        </w:rPr>
      </w:pPr>
      <w:r>
        <w:rPr>
          <w:lang w:val="en-US"/>
        </w:rPr>
        <w:t xml:space="preserve">          extensions to the enumeration but is not used to encode</w:t>
      </w:r>
    </w:p>
    <w:p w14:paraId="4F7F5513" w14:textId="77777777" w:rsidR="007B1F66" w:rsidRDefault="007B1F66" w:rsidP="007B1F66">
      <w:pPr>
        <w:pStyle w:val="PL"/>
        <w:rPr>
          <w:lang w:val="en-US"/>
        </w:rPr>
      </w:pPr>
      <w:r>
        <w:rPr>
          <w:lang w:val="en-US"/>
        </w:rPr>
        <w:t xml:space="preserve">          content defined in the present version of this API.</w:t>
      </w:r>
    </w:p>
    <w:p w14:paraId="62EFACD7" w14:textId="77777777" w:rsidR="007B1F66" w:rsidRDefault="007B1F66" w:rsidP="007B1F66">
      <w:pPr>
        <w:pStyle w:val="PL"/>
        <w:rPr>
          <w:lang w:val="en-US"/>
        </w:rPr>
      </w:pPr>
      <w:r>
        <w:rPr>
          <w:lang w:val="en-US"/>
        </w:rPr>
        <w:t xml:space="preserve">      description: |</w:t>
      </w:r>
    </w:p>
    <w:p w14:paraId="1FC6A660" w14:textId="77777777" w:rsidR="007B1F66" w:rsidRDefault="007B1F66" w:rsidP="007B1F66">
      <w:pPr>
        <w:pStyle w:val="PL"/>
        <w:rPr>
          <w:lang w:val="en-US"/>
        </w:rPr>
      </w:pPr>
      <w:r>
        <w:rPr>
          <w:lang w:val="en-US"/>
        </w:rPr>
        <w:t xml:space="preserve">        </w:t>
      </w:r>
      <w:r>
        <w:rPr>
          <w:lang w:eastAsia="zh-CN"/>
        </w:rPr>
        <w:t xml:space="preserve">Represents the unit for the session active time.  </w:t>
      </w:r>
    </w:p>
    <w:p w14:paraId="22E9646E" w14:textId="77777777" w:rsidR="007B1F66" w:rsidRDefault="007B1F66" w:rsidP="007B1F66">
      <w:pPr>
        <w:pStyle w:val="PL"/>
        <w:rPr>
          <w:lang w:val="en-US"/>
        </w:rPr>
      </w:pPr>
      <w:r>
        <w:rPr>
          <w:lang w:val="en-US"/>
        </w:rPr>
        <w:t xml:space="preserve">        Possible values are:</w:t>
      </w:r>
    </w:p>
    <w:p w14:paraId="6EBE823C" w14:textId="77777777" w:rsidR="007B1F66" w:rsidRDefault="007B1F66" w:rsidP="007B1F66">
      <w:pPr>
        <w:pStyle w:val="PL"/>
        <w:rPr>
          <w:lang w:val="en-US"/>
        </w:rPr>
      </w:pPr>
      <w:r>
        <w:rPr>
          <w:lang w:val="en-US"/>
        </w:rPr>
        <w:t xml:space="preserve">        - MINUTE: Time unit is per minute.</w:t>
      </w:r>
    </w:p>
    <w:p w14:paraId="1D97336E" w14:textId="77777777" w:rsidR="007B1F66" w:rsidRDefault="007B1F66" w:rsidP="007B1F66">
      <w:pPr>
        <w:pStyle w:val="PL"/>
        <w:rPr>
          <w:lang w:val="en-US"/>
        </w:rPr>
      </w:pPr>
      <w:r>
        <w:rPr>
          <w:lang w:val="en-US"/>
        </w:rPr>
        <w:t xml:space="preserve">        - HOUR: Time unit is per hour.</w:t>
      </w:r>
    </w:p>
    <w:p w14:paraId="4C9CD1B6" w14:textId="77777777" w:rsidR="007B1F66" w:rsidRDefault="007B1F66" w:rsidP="007B1F66">
      <w:pPr>
        <w:pStyle w:val="PL"/>
        <w:rPr>
          <w:lang w:val="en-US"/>
        </w:rPr>
      </w:pPr>
      <w:r>
        <w:rPr>
          <w:lang w:val="en-US"/>
        </w:rPr>
        <w:t xml:space="preserve">        - DAY: Time unit is per day.</w:t>
      </w:r>
    </w:p>
    <w:p w14:paraId="37260949" w14:textId="77777777" w:rsidR="007B1F66" w:rsidRDefault="007B1F66" w:rsidP="007B1F66">
      <w:pPr>
        <w:pStyle w:val="PL"/>
        <w:rPr>
          <w:lang w:val="en-US"/>
        </w:rPr>
      </w:pPr>
    </w:p>
    <w:p w14:paraId="493F0B03" w14:textId="77777777" w:rsidR="007B1F66" w:rsidRDefault="007B1F66" w:rsidP="007B1F66">
      <w:pPr>
        <w:pStyle w:val="PL"/>
        <w:rPr>
          <w:lang w:val="en-US"/>
        </w:rPr>
      </w:pPr>
      <w:r>
        <w:rPr>
          <w:lang w:val="en-US"/>
        </w:rPr>
        <w:t xml:space="preserve">    NetworkPerfType:</w:t>
      </w:r>
    </w:p>
    <w:p w14:paraId="12965599" w14:textId="77777777" w:rsidR="007B1F66" w:rsidRDefault="007B1F66" w:rsidP="007B1F66">
      <w:pPr>
        <w:pStyle w:val="PL"/>
        <w:rPr>
          <w:lang w:val="en-US"/>
        </w:rPr>
      </w:pPr>
      <w:r>
        <w:rPr>
          <w:lang w:val="en-US"/>
        </w:rPr>
        <w:t xml:space="preserve">      anyOf:</w:t>
      </w:r>
    </w:p>
    <w:p w14:paraId="2C5E8A74" w14:textId="77777777" w:rsidR="007B1F66" w:rsidRDefault="007B1F66" w:rsidP="007B1F66">
      <w:pPr>
        <w:pStyle w:val="PL"/>
        <w:rPr>
          <w:lang w:val="en-US"/>
        </w:rPr>
      </w:pPr>
      <w:r>
        <w:rPr>
          <w:lang w:val="en-US"/>
        </w:rPr>
        <w:t xml:space="preserve">      - type: string</w:t>
      </w:r>
    </w:p>
    <w:p w14:paraId="41F23CA3" w14:textId="77777777" w:rsidR="007B1F66" w:rsidRDefault="007B1F66" w:rsidP="007B1F66">
      <w:pPr>
        <w:pStyle w:val="PL"/>
        <w:rPr>
          <w:lang w:val="en-US"/>
        </w:rPr>
      </w:pPr>
      <w:r>
        <w:rPr>
          <w:lang w:val="en-US"/>
        </w:rPr>
        <w:t xml:space="preserve">        enum:</w:t>
      </w:r>
    </w:p>
    <w:p w14:paraId="050D1169" w14:textId="77777777" w:rsidR="007B1F66" w:rsidRDefault="007B1F66" w:rsidP="007B1F66">
      <w:pPr>
        <w:pStyle w:val="PL"/>
        <w:rPr>
          <w:lang w:val="en-US"/>
        </w:rPr>
      </w:pPr>
      <w:r>
        <w:rPr>
          <w:lang w:val="en-US"/>
        </w:rPr>
        <w:t xml:space="preserve">          - GNB_ACTIVE_RATIO</w:t>
      </w:r>
    </w:p>
    <w:p w14:paraId="6161949A" w14:textId="77777777" w:rsidR="007B1F66" w:rsidRDefault="007B1F66" w:rsidP="007B1F66">
      <w:pPr>
        <w:pStyle w:val="PL"/>
        <w:rPr>
          <w:lang w:val="en-US"/>
        </w:rPr>
      </w:pPr>
      <w:r>
        <w:rPr>
          <w:lang w:val="en-US"/>
        </w:rPr>
        <w:t xml:space="preserve">          - GNB_COMPUTING_USAGE</w:t>
      </w:r>
    </w:p>
    <w:p w14:paraId="778EBF45" w14:textId="77777777" w:rsidR="007B1F66" w:rsidRDefault="007B1F66" w:rsidP="007B1F66">
      <w:pPr>
        <w:pStyle w:val="PL"/>
        <w:rPr>
          <w:lang w:val="en-US"/>
        </w:rPr>
      </w:pPr>
      <w:r>
        <w:rPr>
          <w:lang w:val="en-US"/>
        </w:rPr>
        <w:t xml:space="preserve">          - GNB_MEMORY_USAGE</w:t>
      </w:r>
    </w:p>
    <w:p w14:paraId="3A4CA66A" w14:textId="77777777" w:rsidR="007B1F66" w:rsidRDefault="007B1F66" w:rsidP="007B1F66">
      <w:pPr>
        <w:pStyle w:val="PL"/>
        <w:rPr>
          <w:lang w:val="en-US"/>
        </w:rPr>
      </w:pPr>
      <w:r>
        <w:rPr>
          <w:lang w:val="en-US"/>
        </w:rPr>
        <w:t xml:space="preserve">          - GNB_DISK_USAGE</w:t>
      </w:r>
    </w:p>
    <w:p w14:paraId="2998FD29" w14:textId="77777777" w:rsidR="007B1F66" w:rsidRDefault="007B1F66" w:rsidP="007B1F66">
      <w:pPr>
        <w:pStyle w:val="PL"/>
        <w:rPr>
          <w:lang w:val="en-US"/>
        </w:rPr>
      </w:pPr>
      <w:r>
        <w:rPr>
          <w:lang w:val="en-US"/>
        </w:rPr>
        <w:t xml:space="preserve">          - </w:t>
      </w:r>
      <w:r>
        <w:t>GNB_RSC_USAGE_OVERALL_TRAFFIC</w:t>
      </w:r>
    </w:p>
    <w:p w14:paraId="6D34E0C3" w14:textId="77777777" w:rsidR="007B1F66" w:rsidRDefault="007B1F66" w:rsidP="007B1F66">
      <w:pPr>
        <w:pStyle w:val="PL"/>
        <w:rPr>
          <w:lang w:val="en-US"/>
        </w:rPr>
      </w:pPr>
      <w:r>
        <w:rPr>
          <w:lang w:val="en-US"/>
        </w:rPr>
        <w:t xml:space="preserve">          - </w:t>
      </w:r>
      <w:r>
        <w:t>GNB_RSC_USAGE_GBR_TRAFFIC</w:t>
      </w:r>
    </w:p>
    <w:p w14:paraId="209F9500" w14:textId="77777777" w:rsidR="007B1F66" w:rsidRDefault="007B1F66" w:rsidP="007B1F66">
      <w:pPr>
        <w:pStyle w:val="PL"/>
        <w:rPr>
          <w:lang w:val="en-US"/>
        </w:rPr>
      </w:pPr>
      <w:r>
        <w:rPr>
          <w:lang w:val="en-US"/>
        </w:rPr>
        <w:t xml:space="preserve">          - </w:t>
      </w:r>
      <w:r>
        <w:t>GNB_RSC_USAGE_DELAY_CRIT_GBR_TRAFFIC</w:t>
      </w:r>
    </w:p>
    <w:p w14:paraId="2523D3BA" w14:textId="77777777" w:rsidR="007B1F66" w:rsidRDefault="007B1F66" w:rsidP="007B1F66">
      <w:pPr>
        <w:pStyle w:val="PL"/>
        <w:rPr>
          <w:lang w:val="en-US"/>
        </w:rPr>
      </w:pPr>
      <w:r>
        <w:rPr>
          <w:lang w:val="en-US"/>
        </w:rPr>
        <w:t xml:space="preserve">          - NUM_OF_UE</w:t>
      </w:r>
    </w:p>
    <w:p w14:paraId="6A7E5F48" w14:textId="77777777" w:rsidR="007B1F66" w:rsidRDefault="007B1F66" w:rsidP="007B1F66">
      <w:pPr>
        <w:pStyle w:val="PL"/>
        <w:rPr>
          <w:lang w:val="en-US"/>
        </w:rPr>
      </w:pPr>
      <w:r>
        <w:rPr>
          <w:lang w:val="en-US"/>
        </w:rPr>
        <w:t xml:space="preserve">          - SESS_SUCC_RATIO</w:t>
      </w:r>
    </w:p>
    <w:p w14:paraId="0D1A4FC2" w14:textId="77777777" w:rsidR="007B1F66" w:rsidRDefault="007B1F66" w:rsidP="007B1F66">
      <w:pPr>
        <w:pStyle w:val="PL"/>
        <w:rPr>
          <w:lang w:val="en-US"/>
        </w:rPr>
      </w:pPr>
      <w:r>
        <w:rPr>
          <w:lang w:val="en-US"/>
        </w:rPr>
        <w:t xml:space="preserve">          - HO_SUCC_RATIO</w:t>
      </w:r>
    </w:p>
    <w:p w14:paraId="45728FF5" w14:textId="77777777" w:rsidR="007B1F66" w:rsidRDefault="007B1F66" w:rsidP="007B1F66">
      <w:pPr>
        <w:pStyle w:val="PL"/>
        <w:rPr>
          <w:lang w:val="en-US"/>
        </w:rPr>
      </w:pPr>
      <w:r>
        <w:rPr>
          <w:lang w:val="en-US"/>
        </w:rPr>
        <w:t xml:space="preserve">      - type: string</w:t>
      </w:r>
    </w:p>
    <w:p w14:paraId="5709729C" w14:textId="77777777" w:rsidR="007B1F66" w:rsidRDefault="007B1F66" w:rsidP="007B1F66">
      <w:pPr>
        <w:pStyle w:val="PL"/>
        <w:rPr>
          <w:lang w:val="en-US"/>
        </w:rPr>
      </w:pPr>
      <w:r>
        <w:rPr>
          <w:lang w:val="en-US"/>
        </w:rPr>
        <w:t xml:space="preserve">        description: &gt;</w:t>
      </w:r>
    </w:p>
    <w:p w14:paraId="207EA4E3" w14:textId="77777777" w:rsidR="007B1F66" w:rsidRDefault="007B1F66" w:rsidP="007B1F66">
      <w:pPr>
        <w:pStyle w:val="PL"/>
        <w:rPr>
          <w:lang w:val="en-US"/>
        </w:rPr>
      </w:pPr>
      <w:r>
        <w:rPr>
          <w:lang w:val="en-US"/>
        </w:rPr>
        <w:t xml:space="preserve">          This string provides forward-compatibility with future</w:t>
      </w:r>
    </w:p>
    <w:p w14:paraId="3588669E" w14:textId="77777777" w:rsidR="007B1F66" w:rsidRDefault="007B1F66" w:rsidP="007B1F66">
      <w:pPr>
        <w:pStyle w:val="PL"/>
        <w:rPr>
          <w:lang w:val="en-US"/>
        </w:rPr>
      </w:pPr>
      <w:r>
        <w:rPr>
          <w:lang w:val="en-US"/>
        </w:rPr>
        <w:t xml:space="preserve">          extensions to the enumeration but is not used to encode</w:t>
      </w:r>
    </w:p>
    <w:p w14:paraId="4CD5802F" w14:textId="77777777" w:rsidR="007B1F66" w:rsidRDefault="007B1F66" w:rsidP="007B1F66">
      <w:pPr>
        <w:pStyle w:val="PL"/>
        <w:rPr>
          <w:lang w:val="en-US"/>
        </w:rPr>
      </w:pPr>
      <w:r>
        <w:rPr>
          <w:lang w:val="en-US"/>
        </w:rPr>
        <w:t xml:space="preserve">          content defined in the present version of this API.</w:t>
      </w:r>
    </w:p>
    <w:p w14:paraId="35A35B2C" w14:textId="77777777" w:rsidR="007B1F66" w:rsidRDefault="007B1F66" w:rsidP="007B1F66">
      <w:pPr>
        <w:pStyle w:val="PL"/>
        <w:rPr>
          <w:lang w:val="en-US"/>
        </w:rPr>
      </w:pPr>
      <w:r>
        <w:rPr>
          <w:lang w:val="en-US"/>
        </w:rPr>
        <w:t xml:space="preserve">      description: |</w:t>
      </w:r>
    </w:p>
    <w:p w14:paraId="56ED877E" w14:textId="77777777" w:rsidR="007B1F66" w:rsidRDefault="007B1F66" w:rsidP="007B1F66">
      <w:pPr>
        <w:pStyle w:val="PL"/>
        <w:rPr>
          <w:lang w:val="en-US"/>
        </w:rPr>
      </w:pPr>
      <w:r>
        <w:rPr>
          <w:lang w:val="en-US"/>
        </w:rPr>
        <w:lastRenderedPageBreak/>
        <w:t xml:space="preserve">        </w:t>
      </w:r>
      <w:r>
        <w:rPr>
          <w:lang w:eastAsia="zh-CN"/>
        </w:rPr>
        <w:t xml:space="preserve">Represents the network performance types.  </w:t>
      </w:r>
    </w:p>
    <w:p w14:paraId="7173C4D0" w14:textId="77777777" w:rsidR="007B1F66" w:rsidRDefault="007B1F66" w:rsidP="007B1F66">
      <w:pPr>
        <w:pStyle w:val="PL"/>
        <w:rPr>
          <w:lang w:val="en-US"/>
        </w:rPr>
      </w:pPr>
      <w:r>
        <w:rPr>
          <w:lang w:val="en-US"/>
        </w:rPr>
        <w:t xml:space="preserve">        Possible values are:</w:t>
      </w:r>
    </w:p>
    <w:p w14:paraId="015249D1" w14:textId="77777777" w:rsidR="007B1F66" w:rsidRDefault="007B1F66" w:rsidP="007B1F66">
      <w:pPr>
        <w:pStyle w:val="PL"/>
        <w:rPr>
          <w:lang w:val="en-US"/>
        </w:rPr>
      </w:pPr>
      <w:r>
        <w:rPr>
          <w:lang w:val="en-US"/>
        </w:rPr>
        <w:t xml:space="preserve">        - GNB_ACTIVE_RATIO: Indicates that the network performance requirement is gNodeB active</w:t>
      </w:r>
    </w:p>
    <w:p w14:paraId="4CE679EB" w14:textId="77777777" w:rsidR="007B1F66" w:rsidRDefault="007B1F66" w:rsidP="007B1F66">
      <w:pPr>
        <w:pStyle w:val="PL"/>
        <w:rPr>
          <w:lang w:val="en-US"/>
        </w:rPr>
      </w:pPr>
      <w:r>
        <w:rPr>
          <w:lang w:val="en-US"/>
        </w:rPr>
        <w:t xml:space="preserve">          (i.e. up and running) rate. Indicates the ratio of gNB active (i.e. up and running) number</w:t>
      </w:r>
    </w:p>
    <w:p w14:paraId="40DFFF8B" w14:textId="77777777" w:rsidR="007B1F66" w:rsidRDefault="007B1F66" w:rsidP="007B1F66">
      <w:pPr>
        <w:pStyle w:val="PL"/>
        <w:rPr>
          <w:lang w:val="en-US"/>
        </w:rPr>
      </w:pPr>
      <w:r>
        <w:rPr>
          <w:lang w:val="en-US"/>
        </w:rPr>
        <w:t xml:space="preserve">          to the total number of gNB.</w:t>
      </w:r>
    </w:p>
    <w:p w14:paraId="6C5B4E43" w14:textId="77777777" w:rsidR="007B1F66" w:rsidRDefault="007B1F66" w:rsidP="007B1F66">
      <w:pPr>
        <w:pStyle w:val="PL"/>
        <w:rPr>
          <w:lang w:val="en-US"/>
        </w:rPr>
      </w:pPr>
      <w:r>
        <w:rPr>
          <w:lang w:val="en-US"/>
        </w:rPr>
        <w:t xml:space="preserve">        - GNB_COMPUTING_USAGE: Indicates gNodeB computing resource usage.</w:t>
      </w:r>
    </w:p>
    <w:p w14:paraId="05D64738" w14:textId="77777777" w:rsidR="007B1F66" w:rsidRDefault="007B1F66" w:rsidP="007B1F66">
      <w:pPr>
        <w:pStyle w:val="PL"/>
        <w:rPr>
          <w:lang w:val="en-US"/>
        </w:rPr>
      </w:pPr>
      <w:r>
        <w:rPr>
          <w:lang w:val="en-US"/>
        </w:rPr>
        <w:t xml:space="preserve">        - GNB_MEMORY_USAGE: Indicates gNodeB memory usage.</w:t>
      </w:r>
    </w:p>
    <w:p w14:paraId="0876F1F5" w14:textId="77777777" w:rsidR="007B1F66" w:rsidRDefault="007B1F66" w:rsidP="007B1F66">
      <w:pPr>
        <w:pStyle w:val="PL"/>
        <w:rPr>
          <w:lang w:val="en-US"/>
        </w:rPr>
      </w:pPr>
      <w:r>
        <w:rPr>
          <w:lang w:val="en-US"/>
        </w:rPr>
        <w:t xml:space="preserve">        - GNB_DISK_USAGE: Indicates gNodeB disk usage.</w:t>
      </w:r>
    </w:p>
    <w:p w14:paraId="562D09D6" w14:textId="77777777" w:rsidR="007B1F66" w:rsidRDefault="007B1F66" w:rsidP="007B1F66">
      <w:pPr>
        <w:pStyle w:val="PL"/>
        <w:rPr>
          <w:lang w:val="en-US"/>
        </w:rPr>
      </w:pPr>
      <w:r>
        <w:rPr>
          <w:lang w:val="en-US"/>
        </w:rPr>
        <w:t xml:space="preserve">        - </w:t>
      </w:r>
      <w:r>
        <w:t>GNB_RSC_USAGE_OVERALL_TRAFFIC</w:t>
      </w:r>
      <w:r>
        <w:rPr>
          <w:lang w:val="en-US"/>
        </w:rPr>
        <w:t>:</w:t>
      </w:r>
      <w:r>
        <w:t xml:space="preserve"> The gNB resource usage.</w:t>
      </w:r>
    </w:p>
    <w:p w14:paraId="18DF3BAC" w14:textId="77777777" w:rsidR="007B1F66" w:rsidRDefault="007B1F66" w:rsidP="007B1F66">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470102A9" w14:textId="77777777" w:rsidR="007B1F66" w:rsidRDefault="007B1F66" w:rsidP="007B1F66">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0CCFEAAF" w14:textId="77777777" w:rsidR="007B1F66" w:rsidRDefault="007B1F66" w:rsidP="007B1F66">
      <w:pPr>
        <w:pStyle w:val="PL"/>
        <w:rPr>
          <w:lang w:val="en-US"/>
        </w:rPr>
      </w:pPr>
      <w:r>
        <w:rPr>
          <w:lang w:val="en-US"/>
        </w:rPr>
        <w:t xml:space="preserve">          traffic.</w:t>
      </w:r>
    </w:p>
    <w:p w14:paraId="1F6AF486" w14:textId="77777777" w:rsidR="007B1F66" w:rsidRDefault="007B1F66" w:rsidP="007B1F66">
      <w:pPr>
        <w:pStyle w:val="PL"/>
        <w:rPr>
          <w:lang w:val="en-US"/>
        </w:rPr>
      </w:pPr>
      <w:r>
        <w:rPr>
          <w:lang w:val="en-US"/>
        </w:rPr>
        <w:t xml:space="preserve">        - NUM_OF_UE: Indicates number of UEs.</w:t>
      </w:r>
    </w:p>
    <w:p w14:paraId="65336DF4" w14:textId="77777777" w:rsidR="007B1F66" w:rsidRDefault="007B1F66" w:rsidP="007B1F66">
      <w:pPr>
        <w:pStyle w:val="PL"/>
        <w:rPr>
          <w:lang w:val="en-US"/>
        </w:rPr>
      </w:pPr>
      <w:r>
        <w:rPr>
          <w:lang w:val="en-US"/>
        </w:rPr>
        <w:t xml:space="preserve">        - SESS_SUCC_RATIO: Indicates ratio of successful setup of PDU sessions to total PDU</w:t>
      </w:r>
    </w:p>
    <w:p w14:paraId="010E091A" w14:textId="77777777" w:rsidR="007B1F66" w:rsidRDefault="007B1F66" w:rsidP="007B1F66">
      <w:pPr>
        <w:pStyle w:val="PL"/>
        <w:rPr>
          <w:lang w:val="en-US"/>
        </w:rPr>
      </w:pPr>
      <w:r>
        <w:rPr>
          <w:lang w:val="en-US"/>
        </w:rPr>
        <w:t xml:space="preserve">          session setup attempts.</w:t>
      </w:r>
    </w:p>
    <w:p w14:paraId="127FEDA9" w14:textId="77777777" w:rsidR="007B1F66" w:rsidRDefault="007B1F66" w:rsidP="007B1F66">
      <w:pPr>
        <w:pStyle w:val="PL"/>
        <w:rPr>
          <w:lang w:val="en-US"/>
        </w:rPr>
      </w:pPr>
      <w:r>
        <w:rPr>
          <w:lang w:val="en-US"/>
        </w:rPr>
        <w:t xml:space="preserve">        - HO_SUCC_RATIO: Indicates Ratio of successful handovers to the total handover attempts.</w:t>
      </w:r>
    </w:p>
    <w:p w14:paraId="50CD1D40" w14:textId="77777777" w:rsidR="007B1F66" w:rsidRDefault="007B1F66" w:rsidP="007B1F66">
      <w:pPr>
        <w:pStyle w:val="PL"/>
        <w:rPr>
          <w:lang w:val="en-US"/>
        </w:rPr>
      </w:pPr>
    </w:p>
    <w:p w14:paraId="67E7EFB6" w14:textId="77777777" w:rsidR="007B1F66" w:rsidRDefault="007B1F66" w:rsidP="007B1F66">
      <w:pPr>
        <w:pStyle w:val="PL"/>
        <w:rPr>
          <w:lang w:val="en-US"/>
        </w:rPr>
      </w:pPr>
      <w:r>
        <w:rPr>
          <w:lang w:val="en-US"/>
        </w:rPr>
        <w:t xml:space="preserve">    ExpectedAnalyticsType:</w:t>
      </w:r>
    </w:p>
    <w:p w14:paraId="47E3F7FA" w14:textId="77777777" w:rsidR="007B1F66" w:rsidRDefault="007B1F66" w:rsidP="007B1F66">
      <w:pPr>
        <w:pStyle w:val="PL"/>
        <w:rPr>
          <w:lang w:val="en-US"/>
        </w:rPr>
      </w:pPr>
      <w:r>
        <w:rPr>
          <w:lang w:val="en-US"/>
        </w:rPr>
        <w:t xml:space="preserve">      anyOf:</w:t>
      </w:r>
    </w:p>
    <w:p w14:paraId="0FAD0A04" w14:textId="77777777" w:rsidR="007B1F66" w:rsidRDefault="007B1F66" w:rsidP="007B1F66">
      <w:pPr>
        <w:pStyle w:val="PL"/>
        <w:rPr>
          <w:lang w:val="en-US"/>
        </w:rPr>
      </w:pPr>
      <w:r>
        <w:rPr>
          <w:lang w:val="en-US"/>
        </w:rPr>
        <w:t xml:space="preserve">      - type: string</w:t>
      </w:r>
    </w:p>
    <w:p w14:paraId="7C65E6E8" w14:textId="77777777" w:rsidR="007B1F66" w:rsidRDefault="007B1F66" w:rsidP="007B1F66">
      <w:pPr>
        <w:pStyle w:val="PL"/>
        <w:rPr>
          <w:lang w:val="en-US"/>
        </w:rPr>
      </w:pPr>
      <w:r>
        <w:rPr>
          <w:lang w:val="en-US"/>
        </w:rPr>
        <w:t xml:space="preserve">        enum:</w:t>
      </w:r>
    </w:p>
    <w:p w14:paraId="6C585FF8" w14:textId="77777777" w:rsidR="007B1F66" w:rsidRDefault="007B1F66" w:rsidP="007B1F66">
      <w:pPr>
        <w:pStyle w:val="PL"/>
        <w:rPr>
          <w:lang w:val="en-US"/>
        </w:rPr>
      </w:pPr>
      <w:r>
        <w:rPr>
          <w:lang w:val="en-US"/>
        </w:rPr>
        <w:t xml:space="preserve">          - MOBILITY</w:t>
      </w:r>
    </w:p>
    <w:p w14:paraId="15669985" w14:textId="77777777" w:rsidR="007B1F66" w:rsidRDefault="007B1F66" w:rsidP="007B1F66">
      <w:pPr>
        <w:pStyle w:val="PL"/>
        <w:rPr>
          <w:lang w:val="en-US"/>
        </w:rPr>
      </w:pPr>
      <w:r>
        <w:rPr>
          <w:lang w:val="en-US"/>
        </w:rPr>
        <w:t xml:space="preserve">          - COMMUN</w:t>
      </w:r>
    </w:p>
    <w:p w14:paraId="1C1C3080" w14:textId="77777777" w:rsidR="007B1F66" w:rsidRDefault="007B1F66" w:rsidP="007B1F66">
      <w:pPr>
        <w:pStyle w:val="PL"/>
        <w:rPr>
          <w:lang w:val="en-US"/>
        </w:rPr>
      </w:pPr>
      <w:r>
        <w:rPr>
          <w:lang w:val="en-US"/>
        </w:rPr>
        <w:t xml:space="preserve">          - MOBILITY_AND_COMMUN</w:t>
      </w:r>
    </w:p>
    <w:p w14:paraId="007D6649" w14:textId="77777777" w:rsidR="007B1F66" w:rsidRDefault="007B1F66" w:rsidP="007B1F66">
      <w:pPr>
        <w:pStyle w:val="PL"/>
        <w:rPr>
          <w:lang w:val="en-US"/>
        </w:rPr>
      </w:pPr>
      <w:r>
        <w:rPr>
          <w:lang w:val="en-US"/>
        </w:rPr>
        <w:t xml:space="preserve">      - type: string</w:t>
      </w:r>
    </w:p>
    <w:p w14:paraId="65C9B271" w14:textId="77777777" w:rsidR="007B1F66" w:rsidRDefault="007B1F66" w:rsidP="007B1F66">
      <w:pPr>
        <w:pStyle w:val="PL"/>
        <w:rPr>
          <w:lang w:val="en-US"/>
        </w:rPr>
      </w:pPr>
      <w:r>
        <w:rPr>
          <w:lang w:val="en-US"/>
        </w:rPr>
        <w:t xml:space="preserve">        description: &gt;</w:t>
      </w:r>
    </w:p>
    <w:p w14:paraId="05CF948A" w14:textId="77777777" w:rsidR="007B1F66" w:rsidRDefault="007B1F66" w:rsidP="007B1F66">
      <w:pPr>
        <w:pStyle w:val="PL"/>
        <w:rPr>
          <w:lang w:val="en-US"/>
        </w:rPr>
      </w:pPr>
      <w:r>
        <w:rPr>
          <w:lang w:val="en-US"/>
        </w:rPr>
        <w:t xml:space="preserve">          This string provides forward-compatibility with future</w:t>
      </w:r>
    </w:p>
    <w:p w14:paraId="078217E7" w14:textId="77777777" w:rsidR="007B1F66" w:rsidRDefault="007B1F66" w:rsidP="007B1F66">
      <w:pPr>
        <w:pStyle w:val="PL"/>
        <w:rPr>
          <w:lang w:val="en-US"/>
        </w:rPr>
      </w:pPr>
      <w:r>
        <w:rPr>
          <w:lang w:val="en-US"/>
        </w:rPr>
        <w:t xml:space="preserve">          extensions to the enumeration but is not used to encode</w:t>
      </w:r>
    </w:p>
    <w:p w14:paraId="24DB9B03" w14:textId="77777777" w:rsidR="007B1F66" w:rsidRDefault="007B1F66" w:rsidP="007B1F66">
      <w:pPr>
        <w:pStyle w:val="PL"/>
        <w:rPr>
          <w:lang w:val="en-US"/>
        </w:rPr>
      </w:pPr>
      <w:r>
        <w:rPr>
          <w:lang w:val="en-US"/>
        </w:rPr>
        <w:t xml:space="preserve">          content defined in the present version of this API.</w:t>
      </w:r>
    </w:p>
    <w:p w14:paraId="17D68E5F" w14:textId="77777777" w:rsidR="007B1F66" w:rsidRDefault="007B1F66" w:rsidP="007B1F66">
      <w:pPr>
        <w:pStyle w:val="PL"/>
        <w:rPr>
          <w:lang w:val="en-US"/>
        </w:rPr>
      </w:pPr>
      <w:r>
        <w:rPr>
          <w:lang w:val="en-US"/>
        </w:rPr>
        <w:t xml:space="preserve">      description: |</w:t>
      </w:r>
    </w:p>
    <w:p w14:paraId="1D20828B" w14:textId="77777777" w:rsidR="007B1F66" w:rsidRDefault="007B1F66" w:rsidP="007B1F66">
      <w:pPr>
        <w:pStyle w:val="PL"/>
        <w:rPr>
          <w:lang w:val="en-US"/>
        </w:rPr>
      </w:pPr>
      <w:r>
        <w:rPr>
          <w:lang w:val="en-US"/>
        </w:rPr>
        <w:t xml:space="preserve">        </w:t>
      </w:r>
      <w:r>
        <w:rPr>
          <w:lang w:eastAsia="zh-CN"/>
        </w:rPr>
        <w:t xml:space="preserve">Represents the expected UE analytics type.  </w:t>
      </w:r>
    </w:p>
    <w:p w14:paraId="033CD289" w14:textId="77777777" w:rsidR="007B1F66" w:rsidRDefault="007B1F66" w:rsidP="007B1F66">
      <w:pPr>
        <w:pStyle w:val="PL"/>
        <w:rPr>
          <w:lang w:val="en-US"/>
        </w:rPr>
      </w:pPr>
      <w:r>
        <w:rPr>
          <w:lang w:val="en-US"/>
        </w:rPr>
        <w:t xml:space="preserve">        Possible values are:</w:t>
      </w:r>
    </w:p>
    <w:p w14:paraId="4F65828C" w14:textId="77777777" w:rsidR="007B1F66" w:rsidRDefault="007B1F66" w:rsidP="007B1F66">
      <w:pPr>
        <w:pStyle w:val="PL"/>
        <w:rPr>
          <w:lang w:val="en-US"/>
        </w:rPr>
      </w:pPr>
      <w:r>
        <w:rPr>
          <w:lang w:val="en-US"/>
        </w:rPr>
        <w:t xml:space="preserve">        - MOBILITY: Mobility related abnormal behaviour analytics is expected by the consumer.</w:t>
      </w:r>
    </w:p>
    <w:p w14:paraId="044E1838" w14:textId="77777777" w:rsidR="007B1F66" w:rsidRDefault="007B1F66" w:rsidP="007B1F66">
      <w:pPr>
        <w:pStyle w:val="PL"/>
        <w:rPr>
          <w:lang w:val="en-US"/>
        </w:rPr>
      </w:pPr>
      <w:r>
        <w:rPr>
          <w:lang w:val="en-US"/>
        </w:rPr>
        <w:t xml:space="preserve">        - COMMUN: Communication related abnormal behaviour analytics is expected by the consumer.</w:t>
      </w:r>
    </w:p>
    <w:p w14:paraId="4303E147" w14:textId="77777777" w:rsidR="007B1F66" w:rsidRDefault="007B1F66" w:rsidP="007B1F66">
      <w:pPr>
        <w:pStyle w:val="PL"/>
        <w:rPr>
          <w:lang w:val="en-US"/>
        </w:rPr>
      </w:pPr>
      <w:r>
        <w:rPr>
          <w:lang w:val="en-US"/>
        </w:rPr>
        <w:t xml:space="preserve">        - MOBILITY_AND_COMMUN: Both mobility and communication related abnormal behaviour analytics</w:t>
      </w:r>
    </w:p>
    <w:p w14:paraId="06E63ED5" w14:textId="77777777" w:rsidR="007B1F66" w:rsidRDefault="007B1F66" w:rsidP="007B1F66">
      <w:pPr>
        <w:pStyle w:val="PL"/>
        <w:rPr>
          <w:lang w:val="en-US"/>
        </w:rPr>
      </w:pPr>
      <w:r>
        <w:rPr>
          <w:lang w:val="en-US"/>
        </w:rPr>
        <w:t xml:space="preserve">          is expected by the consumer.</w:t>
      </w:r>
    </w:p>
    <w:p w14:paraId="4A052348" w14:textId="77777777" w:rsidR="007B1F66" w:rsidRDefault="007B1F66" w:rsidP="007B1F66">
      <w:pPr>
        <w:pStyle w:val="PL"/>
        <w:rPr>
          <w:lang w:val="en-US"/>
        </w:rPr>
      </w:pPr>
    </w:p>
    <w:p w14:paraId="422759F2" w14:textId="77777777" w:rsidR="007B1F66" w:rsidRDefault="007B1F66" w:rsidP="007B1F66">
      <w:pPr>
        <w:pStyle w:val="PL"/>
        <w:rPr>
          <w:lang w:val="en-US"/>
        </w:rPr>
      </w:pPr>
      <w:r>
        <w:rPr>
          <w:lang w:val="en-US"/>
        </w:rPr>
        <w:t xml:space="preserve">    MatchingDirection:</w:t>
      </w:r>
    </w:p>
    <w:p w14:paraId="7AB27C1E" w14:textId="77777777" w:rsidR="007B1F66" w:rsidRDefault="007B1F66" w:rsidP="007B1F66">
      <w:pPr>
        <w:pStyle w:val="PL"/>
        <w:rPr>
          <w:lang w:val="en-US"/>
        </w:rPr>
      </w:pPr>
      <w:r>
        <w:rPr>
          <w:lang w:val="en-US"/>
        </w:rPr>
        <w:t xml:space="preserve">      anyOf:</w:t>
      </w:r>
    </w:p>
    <w:p w14:paraId="2C50779F" w14:textId="77777777" w:rsidR="007B1F66" w:rsidRDefault="007B1F66" w:rsidP="007B1F66">
      <w:pPr>
        <w:pStyle w:val="PL"/>
        <w:rPr>
          <w:lang w:val="en-US"/>
        </w:rPr>
      </w:pPr>
      <w:r>
        <w:rPr>
          <w:lang w:val="en-US"/>
        </w:rPr>
        <w:t xml:space="preserve">      - type: string</w:t>
      </w:r>
    </w:p>
    <w:p w14:paraId="2609D7D2" w14:textId="77777777" w:rsidR="007B1F66" w:rsidRDefault="007B1F66" w:rsidP="007B1F66">
      <w:pPr>
        <w:pStyle w:val="PL"/>
        <w:rPr>
          <w:lang w:val="en-US"/>
        </w:rPr>
      </w:pPr>
      <w:r>
        <w:rPr>
          <w:lang w:val="en-US"/>
        </w:rPr>
        <w:t xml:space="preserve">        enum:</w:t>
      </w:r>
    </w:p>
    <w:p w14:paraId="62A94A96" w14:textId="77777777" w:rsidR="007B1F66" w:rsidRDefault="007B1F66" w:rsidP="007B1F66">
      <w:pPr>
        <w:pStyle w:val="PL"/>
        <w:rPr>
          <w:lang w:val="en-US"/>
        </w:rPr>
      </w:pPr>
      <w:r>
        <w:rPr>
          <w:lang w:val="en-US"/>
        </w:rPr>
        <w:t xml:space="preserve">          - ASCENDING</w:t>
      </w:r>
    </w:p>
    <w:p w14:paraId="139F3848" w14:textId="77777777" w:rsidR="007B1F66" w:rsidRDefault="007B1F66" w:rsidP="007B1F66">
      <w:pPr>
        <w:pStyle w:val="PL"/>
        <w:rPr>
          <w:lang w:val="en-US"/>
        </w:rPr>
      </w:pPr>
      <w:r>
        <w:rPr>
          <w:lang w:val="en-US"/>
        </w:rPr>
        <w:t xml:space="preserve">          - DESCENDING</w:t>
      </w:r>
    </w:p>
    <w:p w14:paraId="5E3EE930" w14:textId="77777777" w:rsidR="007B1F66" w:rsidRDefault="007B1F66" w:rsidP="007B1F66">
      <w:pPr>
        <w:pStyle w:val="PL"/>
        <w:rPr>
          <w:lang w:val="en-US"/>
        </w:rPr>
      </w:pPr>
      <w:r>
        <w:rPr>
          <w:lang w:val="en-US"/>
        </w:rPr>
        <w:t xml:space="preserve">          - CROSSED</w:t>
      </w:r>
    </w:p>
    <w:p w14:paraId="2E84B7C5" w14:textId="77777777" w:rsidR="007B1F66" w:rsidRDefault="007B1F66" w:rsidP="007B1F66">
      <w:pPr>
        <w:pStyle w:val="PL"/>
        <w:rPr>
          <w:lang w:val="en-US"/>
        </w:rPr>
      </w:pPr>
      <w:r>
        <w:rPr>
          <w:lang w:val="en-US"/>
        </w:rPr>
        <w:t xml:space="preserve">      - type: string</w:t>
      </w:r>
    </w:p>
    <w:p w14:paraId="348AD889" w14:textId="77777777" w:rsidR="007B1F66" w:rsidRDefault="007B1F66" w:rsidP="007B1F66">
      <w:pPr>
        <w:pStyle w:val="PL"/>
        <w:rPr>
          <w:lang w:val="en-US"/>
        </w:rPr>
      </w:pPr>
      <w:r>
        <w:rPr>
          <w:lang w:val="en-US"/>
        </w:rPr>
        <w:t xml:space="preserve">        description: &gt;</w:t>
      </w:r>
    </w:p>
    <w:p w14:paraId="4DA1BCB0" w14:textId="77777777" w:rsidR="007B1F66" w:rsidRDefault="007B1F66" w:rsidP="007B1F66">
      <w:pPr>
        <w:pStyle w:val="PL"/>
        <w:rPr>
          <w:lang w:val="en-US"/>
        </w:rPr>
      </w:pPr>
      <w:r>
        <w:rPr>
          <w:lang w:val="en-US"/>
        </w:rPr>
        <w:t xml:space="preserve">          This string provides forward-compatibility with future</w:t>
      </w:r>
    </w:p>
    <w:p w14:paraId="50D07943" w14:textId="77777777" w:rsidR="007B1F66" w:rsidRDefault="007B1F66" w:rsidP="007B1F66">
      <w:pPr>
        <w:pStyle w:val="PL"/>
        <w:rPr>
          <w:lang w:val="en-US"/>
        </w:rPr>
      </w:pPr>
      <w:r>
        <w:rPr>
          <w:lang w:val="en-US"/>
        </w:rPr>
        <w:t xml:space="preserve">          extensions to the enumeration but is not used to encode</w:t>
      </w:r>
    </w:p>
    <w:p w14:paraId="68C8EA8F" w14:textId="77777777" w:rsidR="007B1F66" w:rsidRDefault="007B1F66" w:rsidP="007B1F66">
      <w:pPr>
        <w:pStyle w:val="PL"/>
        <w:rPr>
          <w:lang w:val="en-US"/>
        </w:rPr>
      </w:pPr>
      <w:r>
        <w:rPr>
          <w:lang w:val="en-US"/>
        </w:rPr>
        <w:t xml:space="preserve">          content defined in the present version of this API.</w:t>
      </w:r>
    </w:p>
    <w:p w14:paraId="7EDB6D60" w14:textId="77777777" w:rsidR="007B1F66" w:rsidRDefault="007B1F66" w:rsidP="007B1F66">
      <w:pPr>
        <w:pStyle w:val="PL"/>
        <w:rPr>
          <w:lang w:val="en-US"/>
        </w:rPr>
      </w:pPr>
      <w:r>
        <w:rPr>
          <w:lang w:val="en-US"/>
        </w:rPr>
        <w:t xml:space="preserve">      description: |</w:t>
      </w:r>
    </w:p>
    <w:p w14:paraId="42FFFEA0" w14:textId="77777777" w:rsidR="007B1F66" w:rsidRDefault="007B1F66" w:rsidP="007B1F66">
      <w:pPr>
        <w:pStyle w:val="PL"/>
        <w:rPr>
          <w:lang w:val="en-US"/>
        </w:rPr>
      </w:pPr>
      <w:r>
        <w:rPr>
          <w:lang w:val="en-US"/>
        </w:rPr>
        <w:t xml:space="preserve">        </w:t>
      </w:r>
      <w:r>
        <w:rPr>
          <w:lang w:eastAsia="zh-CN"/>
        </w:rPr>
        <w:t xml:space="preserve">Represents the matching direction when crossing a threshold.  </w:t>
      </w:r>
    </w:p>
    <w:p w14:paraId="71D8189D" w14:textId="77777777" w:rsidR="007B1F66" w:rsidRDefault="007B1F66" w:rsidP="007B1F66">
      <w:pPr>
        <w:pStyle w:val="PL"/>
        <w:rPr>
          <w:lang w:val="en-US"/>
        </w:rPr>
      </w:pPr>
      <w:r>
        <w:rPr>
          <w:lang w:val="en-US"/>
        </w:rPr>
        <w:t xml:space="preserve">        Possible values are:</w:t>
      </w:r>
    </w:p>
    <w:p w14:paraId="0A352CBC" w14:textId="77777777" w:rsidR="007B1F66" w:rsidRDefault="007B1F66" w:rsidP="007B1F66">
      <w:pPr>
        <w:pStyle w:val="PL"/>
        <w:rPr>
          <w:lang w:val="en-US"/>
        </w:rPr>
      </w:pPr>
      <w:r>
        <w:rPr>
          <w:lang w:val="en-US"/>
        </w:rPr>
        <w:t xml:space="preserve">        - ASCENDING: Threshold is crossed in ascending direction.</w:t>
      </w:r>
    </w:p>
    <w:p w14:paraId="3501D8C7" w14:textId="77777777" w:rsidR="007B1F66" w:rsidRDefault="007B1F66" w:rsidP="007B1F66">
      <w:pPr>
        <w:pStyle w:val="PL"/>
        <w:rPr>
          <w:lang w:val="en-US"/>
        </w:rPr>
      </w:pPr>
      <w:r>
        <w:rPr>
          <w:lang w:val="en-US"/>
        </w:rPr>
        <w:t xml:space="preserve">        - DESCENDING: Threshold is crossed in descending direction.</w:t>
      </w:r>
    </w:p>
    <w:p w14:paraId="22E611C7" w14:textId="77777777" w:rsidR="007B1F66" w:rsidRDefault="007B1F66" w:rsidP="007B1F66">
      <w:pPr>
        <w:pStyle w:val="PL"/>
        <w:rPr>
          <w:lang w:val="en-US"/>
        </w:rPr>
      </w:pPr>
      <w:r>
        <w:rPr>
          <w:lang w:val="en-US"/>
        </w:rPr>
        <w:t xml:space="preserve">        - CROSSED: Threshold is crossed either in ascending or descending direction.</w:t>
      </w:r>
    </w:p>
    <w:p w14:paraId="6F44BDB5" w14:textId="77777777" w:rsidR="007B1F66" w:rsidRDefault="007B1F66" w:rsidP="007B1F66">
      <w:pPr>
        <w:pStyle w:val="PL"/>
        <w:rPr>
          <w:lang w:val="en-US"/>
        </w:rPr>
      </w:pPr>
    </w:p>
    <w:p w14:paraId="3B2EAE5B"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08E3BE97"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24135F0E"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16325868"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247649BA"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68F72408"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6C2E4156"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458D78CD"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F60345A" w14:textId="77777777" w:rsidR="007B1F66" w:rsidRPr="0042530E"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08C53F69"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121E430A"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DFE8A56"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90DC575"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405CE688"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4704BEC1"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1C16D9AB"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33A929A6"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7BAF8571"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179F2C7A"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079F180"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7132A9A4"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3FA2F93B"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A4021A0"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means the NF service consumer requested both statistics and prediction for the analytics.</w:t>
      </w:r>
    </w:p>
    <w:p w14:paraId="3956E51F"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55A0A29D"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0E8B3E66"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0EE58EF9"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17AA979D"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06871B82"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083709EB"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42843EFC" w14:textId="77777777" w:rsidR="007B1F66" w:rsidRPr="0042530E"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66710F61"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A67E12B"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1E35FBCD" w14:textId="77777777" w:rsidR="007B1F66" w:rsidRDefault="007B1F66" w:rsidP="007B1F66">
      <w:pPr>
        <w:pStyle w:val="PL"/>
        <w:rPr>
          <w:lang w:val="en-US"/>
        </w:rPr>
      </w:pPr>
    </w:p>
    <w:p w14:paraId="18099E66" w14:textId="77777777" w:rsidR="007B1F66" w:rsidRDefault="007B1F66" w:rsidP="007B1F66">
      <w:pPr>
        <w:pStyle w:val="PL"/>
        <w:rPr>
          <w:lang w:val="en-US"/>
        </w:rPr>
      </w:pPr>
      <w:r>
        <w:rPr>
          <w:lang w:val="en-US"/>
        </w:rPr>
        <w:t xml:space="preserve">    AnalyticsMetadata:</w:t>
      </w:r>
    </w:p>
    <w:p w14:paraId="440E6800" w14:textId="77777777" w:rsidR="007B1F66" w:rsidRDefault="007B1F66" w:rsidP="007B1F66">
      <w:pPr>
        <w:pStyle w:val="PL"/>
        <w:rPr>
          <w:lang w:val="en-US"/>
        </w:rPr>
      </w:pPr>
      <w:r>
        <w:rPr>
          <w:lang w:val="en-US"/>
        </w:rPr>
        <w:t xml:space="preserve">      anyOf:</w:t>
      </w:r>
    </w:p>
    <w:p w14:paraId="77B8A3A2" w14:textId="77777777" w:rsidR="007B1F66" w:rsidRDefault="007B1F66" w:rsidP="007B1F66">
      <w:pPr>
        <w:pStyle w:val="PL"/>
        <w:rPr>
          <w:lang w:val="en-US"/>
        </w:rPr>
      </w:pPr>
      <w:r>
        <w:rPr>
          <w:lang w:val="en-US"/>
        </w:rPr>
        <w:t xml:space="preserve">      - type: string</w:t>
      </w:r>
    </w:p>
    <w:p w14:paraId="016A83AD" w14:textId="77777777" w:rsidR="007B1F66" w:rsidRDefault="007B1F66" w:rsidP="007B1F66">
      <w:pPr>
        <w:pStyle w:val="PL"/>
        <w:rPr>
          <w:lang w:val="en-US"/>
        </w:rPr>
      </w:pPr>
      <w:r>
        <w:rPr>
          <w:lang w:val="en-US"/>
        </w:rPr>
        <w:t xml:space="preserve">        enum:</w:t>
      </w:r>
    </w:p>
    <w:p w14:paraId="6E4A4735" w14:textId="77777777" w:rsidR="007B1F66" w:rsidRDefault="007B1F66" w:rsidP="007B1F66">
      <w:pPr>
        <w:pStyle w:val="PL"/>
        <w:rPr>
          <w:lang w:val="en-US"/>
        </w:rPr>
      </w:pPr>
      <w:r>
        <w:rPr>
          <w:lang w:val="en-US"/>
        </w:rPr>
        <w:t xml:space="preserve">          - NUM_OF_SAMPLES</w:t>
      </w:r>
    </w:p>
    <w:p w14:paraId="329AA169" w14:textId="77777777" w:rsidR="007B1F66" w:rsidRDefault="007B1F66" w:rsidP="007B1F66">
      <w:pPr>
        <w:pStyle w:val="PL"/>
        <w:rPr>
          <w:lang w:val="en-US"/>
        </w:rPr>
      </w:pPr>
      <w:r>
        <w:rPr>
          <w:lang w:val="en-US"/>
        </w:rPr>
        <w:t xml:space="preserve">          - DATA_WINDOW</w:t>
      </w:r>
    </w:p>
    <w:p w14:paraId="712F0066" w14:textId="77777777" w:rsidR="007B1F66" w:rsidRDefault="007B1F66" w:rsidP="007B1F66">
      <w:pPr>
        <w:pStyle w:val="PL"/>
        <w:rPr>
          <w:lang w:val="en-US"/>
        </w:rPr>
      </w:pPr>
      <w:r>
        <w:rPr>
          <w:lang w:val="en-US"/>
        </w:rPr>
        <w:t xml:space="preserve">          - DATA_STAT_PROPS</w:t>
      </w:r>
    </w:p>
    <w:p w14:paraId="332F3F4B" w14:textId="77777777" w:rsidR="007B1F66" w:rsidRDefault="007B1F66" w:rsidP="007B1F66">
      <w:pPr>
        <w:pStyle w:val="PL"/>
        <w:rPr>
          <w:lang w:val="en-US"/>
        </w:rPr>
      </w:pPr>
      <w:r>
        <w:rPr>
          <w:lang w:val="en-US"/>
        </w:rPr>
        <w:t xml:space="preserve">          - STRATEGY</w:t>
      </w:r>
    </w:p>
    <w:p w14:paraId="369BEC00" w14:textId="77777777" w:rsidR="007B1F66" w:rsidRDefault="007B1F66" w:rsidP="007B1F66">
      <w:pPr>
        <w:pStyle w:val="PL"/>
        <w:rPr>
          <w:lang w:val="en-US"/>
        </w:rPr>
      </w:pPr>
      <w:r>
        <w:rPr>
          <w:lang w:val="en-US"/>
        </w:rPr>
        <w:t xml:space="preserve">          - ACCURACY</w:t>
      </w:r>
    </w:p>
    <w:p w14:paraId="16B987FB" w14:textId="77777777" w:rsidR="007B1F66" w:rsidRDefault="007B1F66" w:rsidP="007B1F66">
      <w:pPr>
        <w:pStyle w:val="PL"/>
        <w:rPr>
          <w:lang w:val="en-US"/>
        </w:rPr>
      </w:pPr>
      <w:r>
        <w:rPr>
          <w:lang w:val="en-US"/>
        </w:rPr>
        <w:t xml:space="preserve">      - type: string</w:t>
      </w:r>
    </w:p>
    <w:p w14:paraId="66A262B3" w14:textId="77777777" w:rsidR="007B1F66" w:rsidRDefault="007B1F66" w:rsidP="007B1F66">
      <w:pPr>
        <w:pStyle w:val="PL"/>
        <w:rPr>
          <w:lang w:val="en-US"/>
        </w:rPr>
      </w:pPr>
      <w:r>
        <w:rPr>
          <w:lang w:val="en-US"/>
        </w:rPr>
        <w:t xml:space="preserve">        description: &gt;</w:t>
      </w:r>
    </w:p>
    <w:p w14:paraId="7EB167E8" w14:textId="77777777" w:rsidR="007B1F66" w:rsidRDefault="007B1F66" w:rsidP="007B1F66">
      <w:pPr>
        <w:pStyle w:val="PL"/>
        <w:rPr>
          <w:lang w:val="en-US"/>
        </w:rPr>
      </w:pPr>
      <w:r>
        <w:rPr>
          <w:lang w:val="en-US"/>
        </w:rPr>
        <w:t xml:space="preserve">          This string provides forward-compatibility with future</w:t>
      </w:r>
    </w:p>
    <w:p w14:paraId="76EC2B49" w14:textId="77777777" w:rsidR="007B1F66" w:rsidRDefault="007B1F66" w:rsidP="007B1F66">
      <w:pPr>
        <w:pStyle w:val="PL"/>
        <w:rPr>
          <w:lang w:val="en-US"/>
        </w:rPr>
      </w:pPr>
      <w:r>
        <w:rPr>
          <w:lang w:val="en-US"/>
        </w:rPr>
        <w:t xml:space="preserve">          extensions to the enumeration but is not used to encode</w:t>
      </w:r>
    </w:p>
    <w:p w14:paraId="5D458109" w14:textId="77777777" w:rsidR="007B1F66" w:rsidRDefault="007B1F66" w:rsidP="007B1F66">
      <w:pPr>
        <w:pStyle w:val="PL"/>
        <w:rPr>
          <w:lang w:val="en-US"/>
        </w:rPr>
      </w:pPr>
      <w:r>
        <w:rPr>
          <w:lang w:val="en-US"/>
        </w:rPr>
        <w:t xml:space="preserve">          content defined in the present version of this API.</w:t>
      </w:r>
    </w:p>
    <w:p w14:paraId="4E74174D" w14:textId="77777777" w:rsidR="007B1F66" w:rsidRDefault="007B1F66" w:rsidP="007B1F66">
      <w:pPr>
        <w:pStyle w:val="PL"/>
        <w:rPr>
          <w:lang w:val="en-US"/>
        </w:rPr>
      </w:pPr>
      <w:r>
        <w:rPr>
          <w:lang w:val="en-US"/>
        </w:rPr>
        <w:t xml:space="preserve">      description: |</w:t>
      </w:r>
    </w:p>
    <w:p w14:paraId="56AEC76D" w14:textId="77777777" w:rsidR="007B1F66" w:rsidRDefault="007B1F66" w:rsidP="007B1F66">
      <w:pPr>
        <w:pStyle w:val="PL"/>
        <w:rPr>
          <w:lang w:val="en-US"/>
        </w:rPr>
      </w:pPr>
      <w:r>
        <w:rPr>
          <w:lang w:val="en-US"/>
        </w:rPr>
        <w:t xml:space="preserve">        </w:t>
      </w:r>
      <w:r>
        <w:t xml:space="preserve">Represents the types of analytics metadata information that can be requested.  </w:t>
      </w:r>
    </w:p>
    <w:p w14:paraId="0A25945E" w14:textId="77777777" w:rsidR="007B1F66" w:rsidRDefault="007B1F66" w:rsidP="007B1F66">
      <w:pPr>
        <w:pStyle w:val="PL"/>
        <w:rPr>
          <w:lang w:val="en-US"/>
        </w:rPr>
      </w:pPr>
      <w:r>
        <w:rPr>
          <w:lang w:val="en-US"/>
        </w:rPr>
        <w:t xml:space="preserve">        Possible values are:</w:t>
      </w:r>
    </w:p>
    <w:p w14:paraId="5EB97F9C" w14:textId="77777777" w:rsidR="007B1F66" w:rsidRDefault="007B1F66" w:rsidP="007B1F66">
      <w:pPr>
        <w:pStyle w:val="PL"/>
        <w:rPr>
          <w:lang w:val="en-US"/>
        </w:rPr>
      </w:pPr>
      <w:r>
        <w:rPr>
          <w:lang w:val="en-US"/>
        </w:rPr>
        <w:t xml:space="preserve">        - NUM_OF_SAMPLES: Number of data samples used for the generation of the output analytics.</w:t>
      </w:r>
    </w:p>
    <w:p w14:paraId="0D617CFC" w14:textId="77777777" w:rsidR="007B1F66" w:rsidRDefault="007B1F66" w:rsidP="007B1F66">
      <w:pPr>
        <w:pStyle w:val="PL"/>
        <w:rPr>
          <w:lang w:val="en-US"/>
        </w:rPr>
      </w:pPr>
      <w:r>
        <w:rPr>
          <w:lang w:val="en-US"/>
        </w:rPr>
        <w:t xml:space="preserve">        - DATA_WINDOW: Data time window of the data samples.</w:t>
      </w:r>
    </w:p>
    <w:p w14:paraId="700485F1" w14:textId="77777777" w:rsidR="007B1F66" w:rsidRDefault="007B1F66" w:rsidP="007B1F66">
      <w:pPr>
        <w:pStyle w:val="PL"/>
        <w:rPr>
          <w:lang w:val="en-US"/>
        </w:rPr>
      </w:pPr>
      <w:r>
        <w:rPr>
          <w:lang w:val="en-US"/>
        </w:rPr>
        <w:t xml:space="preserve">        - DATA_STAT_PROPS: Dataset statistical properties of the data used to generate the</w:t>
      </w:r>
    </w:p>
    <w:p w14:paraId="789369CE" w14:textId="77777777" w:rsidR="007B1F66" w:rsidRDefault="007B1F66" w:rsidP="007B1F66">
      <w:pPr>
        <w:pStyle w:val="PL"/>
        <w:rPr>
          <w:lang w:val="en-US"/>
        </w:rPr>
      </w:pPr>
      <w:r>
        <w:rPr>
          <w:lang w:val="en-US"/>
        </w:rPr>
        <w:t xml:space="preserve">          analytics.</w:t>
      </w:r>
    </w:p>
    <w:p w14:paraId="4A4EFC65" w14:textId="77777777" w:rsidR="007B1F66" w:rsidRDefault="007B1F66" w:rsidP="007B1F66">
      <w:pPr>
        <w:pStyle w:val="PL"/>
        <w:rPr>
          <w:lang w:val="en-US"/>
        </w:rPr>
      </w:pPr>
      <w:r>
        <w:rPr>
          <w:lang w:val="en-US"/>
        </w:rPr>
        <w:t xml:space="preserve">        - STRATEGY: Output strategy used for the reporting of the analytics.</w:t>
      </w:r>
    </w:p>
    <w:p w14:paraId="53359292" w14:textId="77777777" w:rsidR="007B1F66" w:rsidRDefault="007B1F66" w:rsidP="007B1F66">
      <w:pPr>
        <w:pStyle w:val="PL"/>
        <w:rPr>
          <w:lang w:val="en-US"/>
        </w:rPr>
      </w:pPr>
      <w:r>
        <w:rPr>
          <w:lang w:val="en-US"/>
        </w:rPr>
        <w:t xml:space="preserve">        - ACCURACY: Level of accuracy reached for the analytics.</w:t>
      </w:r>
    </w:p>
    <w:p w14:paraId="4944C9C0" w14:textId="77777777" w:rsidR="007B1F66" w:rsidRDefault="007B1F66" w:rsidP="007B1F66">
      <w:pPr>
        <w:pStyle w:val="PL"/>
        <w:rPr>
          <w:lang w:val="en-US"/>
        </w:rPr>
      </w:pPr>
    </w:p>
    <w:p w14:paraId="6EFC9500" w14:textId="77777777" w:rsidR="007B1F66" w:rsidRDefault="007B1F66" w:rsidP="007B1F66">
      <w:pPr>
        <w:pStyle w:val="PL"/>
        <w:rPr>
          <w:lang w:val="en-US"/>
        </w:rPr>
      </w:pPr>
      <w:r>
        <w:rPr>
          <w:lang w:val="en-US"/>
        </w:rPr>
        <w:t xml:space="preserve">    DatasetStatisticalProperty:</w:t>
      </w:r>
    </w:p>
    <w:p w14:paraId="6AED216D" w14:textId="77777777" w:rsidR="007B1F66" w:rsidRDefault="007B1F66" w:rsidP="007B1F66">
      <w:pPr>
        <w:pStyle w:val="PL"/>
        <w:rPr>
          <w:lang w:val="en-US"/>
        </w:rPr>
      </w:pPr>
      <w:r>
        <w:rPr>
          <w:lang w:val="en-US"/>
        </w:rPr>
        <w:t xml:space="preserve">      anyOf:</w:t>
      </w:r>
    </w:p>
    <w:p w14:paraId="26283954" w14:textId="77777777" w:rsidR="007B1F66" w:rsidRDefault="007B1F66" w:rsidP="007B1F66">
      <w:pPr>
        <w:pStyle w:val="PL"/>
        <w:rPr>
          <w:lang w:val="en-US"/>
        </w:rPr>
      </w:pPr>
      <w:r>
        <w:rPr>
          <w:lang w:val="en-US"/>
        </w:rPr>
        <w:t xml:space="preserve">      - type: string</w:t>
      </w:r>
    </w:p>
    <w:p w14:paraId="702C0030" w14:textId="77777777" w:rsidR="007B1F66" w:rsidRDefault="007B1F66" w:rsidP="007B1F66">
      <w:pPr>
        <w:pStyle w:val="PL"/>
        <w:rPr>
          <w:lang w:val="en-US"/>
        </w:rPr>
      </w:pPr>
      <w:r>
        <w:rPr>
          <w:lang w:val="en-US"/>
        </w:rPr>
        <w:t xml:space="preserve">        enum:</w:t>
      </w:r>
    </w:p>
    <w:p w14:paraId="631025E0" w14:textId="77777777" w:rsidR="007B1F66" w:rsidRDefault="007B1F66" w:rsidP="007B1F66">
      <w:pPr>
        <w:pStyle w:val="PL"/>
        <w:rPr>
          <w:lang w:val="en-US"/>
        </w:rPr>
      </w:pPr>
      <w:r>
        <w:rPr>
          <w:lang w:val="en-US"/>
        </w:rPr>
        <w:t xml:space="preserve">          - UNIFORM_DIST_DATA</w:t>
      </w:r>
    </w:p>
    <w:p w14:paraId="7D89E6B3" w14:textId="77777777" w:rsidR="007B1F66" w:rsidRDefault="007B1F66" w:rsidP="007B1F66">
      <w:pPr>
        <w:pStyle w:val="PL"/>
        <w:rPr>
          <w:lang w:val="en-US"/>
        </w:rPr>
      </w:pPr>
      <w:r>
        <w:rPr>
          <w:lang w:val="en-US"/>
        </w:rPr>
        <w:t xml:space="preserve">          - NO_OUTLIERS</w:t>
      </w:r>
    </w:p>
    <w:p w14:paraId="2E64698C" w14:textId="77777777" w:rsidR="007B1F66" w:rsidRDefault="007B1F66" w:rsidP="007B1F66">
      <w:pPr>
        <w:pStyle w:val="PL"/>
        <w:rPr>
          <w:lang w:val="en-US"/>
        </w:rPr>
      </w:pPr>
      <w:r>
        <w:rPr>
          <w:lang w:val="en-US"/>
        </w:rPr>
        <w:t xml:space="preserve">      - type: string</w:t>
      </w:r>
    </w:p>
    <w:p w14:paraId="5D31F7E6" w14:textId="77777777" w:rsidR="007B1F66" w:rsidRDefault="007B1F66" w:rsidP="007B1F66">
      <w:pPr>
        <w:pStyle w:val="PL"/>
        <w:rPr>
          <w:lang w:val="en-US"/>
        </w:rPr>
      </w:pPr>
      <w:r>
        <w:rPr>
          <w:lang w:val="en-US"/>
        </w:rPr>
        <w:t xml:space="preserve">        description: &gt;</w:t>
      </w:r>
    </w:p>
    <w:p w14:paraId="61001CCD" w14:textId="77777777" w:rsidR="007B1F66" w:rsidRDefault="007B1F66" w:rsidP="007B1F66">
      <w:pPr>
        <w:pStyle w:val="PL"/>
        <w:rPr>
          <w:lang w:val="en-US"/>
        </w:rPr>
      </w:pPr>
      <w:r>
        <w:rPr>
          <w:lang w:val="en-US"/>
        </w:rPr>
        <w:t xml:space="preserve">          This string provides forward-compatibility with future</w:t>
      </w:r>
    </w:p>
    <w:p w14:paraId="5C5DD40A" w14:textId="77777777" w:rsidR="007B1F66" w:rsidRDefault="007B1F66" w:rsidP="007B1F66">
      <w:pPr>
        <w:pStyle w:val="PL"/>
        <w:rPr>
          <w:lang w:val="en-US"/>
        </w:rPr>
      </w:pPr>
      <w:r>
        <w:rPr>
          <w:lang w:val="en-US"/>
        </w:rPr>
        <w:t xml:space="preserve">          extensions to the enumeration but is not used to encode</w:t>
      </w:r>
    </w:p>
    <w:p w14:paraId="169C6F3C" w14:textId="77777777" w:rsidR="007B1F66" w:rsidRDefault="007B1F66" w:rsidP="007B1F66">
      <w:pPr>
        <w:pStyle w:val="PL"/>
        <w:rPr>
          <w:lang w:val="en-US"/>
        </w:rPr>
      </w:pPr>
      <w:r>
        <w:rPr>
          <w:lang w:val="en-US"/>
        </w:rPr>
        <w:t xml:space="preserve">          content defined in the present version of this API.</w:t>
      </w:r>
    </w:p>
    <w:p w14:paraId="0A63FDFB" w14:textId="77777777" w:rsidR="007B1F66" w:rsidRDefault="007B1F66" w:rsidP="007B1F66">
      <w:pPr>
        <w:pStyle w:val="PL"/>
        <w:rPr>
          <w:lang w:val="en-US"/>
        </w:rPr>
      </w:pPr>
      <w:r>
        <w:rPr>
          <w:lang w:val="en-US"/>
        </w:rPr>
        <w:t xml:space="preserve">      description: |</w:t>
      </w:r>
    </w:p>
    <w:p w14:paraId="39134DF7" w14:textId="77777777" w:rsidR="007B1F66" w:rsidRDefault="007B1F66" w:rsidP="007B1F66">
      <w:pPr>
        <w:pStyle w:val="PL"/>
        <w:rPr>
          <w:lang w:val="en-US"/>
        </w:rPr>
      </w:pPr>
      <w:r>
        <w:rPr>
          <w:lang w:val="en-US"/>
        </w:rPr>
        <w:t xml:space="preserve">        Represents the </w:t>
      </w:r>
      <w:r>
        <w:rPr>
          <w:lang w:eastAsia="ko-KR"/>
        </w:rPr>
        <w:t xml:space="preserve">dataset statistical properties.  </w:t>
      </w:r>
    </w:p>
    <w:p w14:paraId="34A2D705" w14:textId="77777777" w:rsidR="007B1F66" w:rsidRDefault="007B1F66" w:rsidP="007B1F66">
      <w:pPr>
        <w:pStyle w:val="PL"/>
        <w:rPr>
          <w:lang w:val="en-US"/>
        </w:rPr>
      </w:pPr>
      <w:r>
        <w:rPr>
          <w:lang w:val="en-US"/>
        </w:rPr>
        <w:t xml:space="preserve">        Possible values are:</w:t>
      </w:r>
    </w:p>
    <w:p w14:paraId="661FAFEF" w14:textId="77777777" w:rsidR="007B1F66" w:rsidRDefault="007B1F66" w:rsidP="007B1F66">
      <w:pPr>
        <w:pStyle w:val="PL"/>
        <w:rPr>
          <w:lang w:val="en-US"/>
        </w:rPr>
      </w:pPr>
      <w:r>
        <w:rPr>
          <w:lang w:val="en-US"/>
        </w:rPr>
        <w:t xml:space="preserve">        - UNIFORM_DIST_DATA: Indicates the use of data samples that are uniformly distributed</w:t>
      </w:r>
    </w:p>
    <w:p w14:paraId="68AD4AD9" w14:textId="77777777" w:rsidR="007B1F66" w:rsidRDefault="007B1F66" w:rsidP="007B1F66">
      <w:pPr>
        <w:pStyle w:val="PL"/>
        <w:rPr>
          <w:lang w:val="en-US"/>
        </w:rPr>
      </w:pPr>
      <w:r>
        <w:rPr>
          <w:lang w:val="en-US"/>
        </w:rPr>
        <w:t xml:space="preserve">          according to the different aspects of the requested analytics.</w:t>
      </w:r>
    </w:p>
    <w:p w14:paraId="5B1D5DAB" w14:textId="77777777" w:rsidR="007B1F66" w:rsidRDefault="007B1F66" w:rsidP="007B1F66">
      <w:pPr>
        <w:pStyle w:val="PL"/>
        <w:rPr>
          <w:lang w:val="en-US"/>
        </w:rPr>
      </w:pPr>
      <w:r>
        <w:rPr>
          <w:lang w:val="en-US"/>
        </w:rPr>
        <w:t xml:space="preserve">        - NO_OUTLIERS: Indicates that the data samples shall disregard data samples that are at</w:t>
      </w:r>
    </w:p>
    <w:p w14:paraId="109F461C" w14:textId="77777777" w:rsidR="007B1F66" w:rsidRDefault="007B1F66" w:rsidP="007B1F66">
      <w:pPr>
        <w:pStyle w:val="PL"/>
        <w:rPr>
          <w:lang w:val="en-US"/>
        </w:rPr>
      </w:pPr>
      <w:r>
        <w:rPr>
          <w:lang w:val="en-US"/>
        </w:rPr>
        <w:t xml:space="preserve">          the extreme boundaries of the value range.</w:t>
      </w:r>
    </w:p>
    <w:p w14:paraId="4951639B" w14:textId="77777777" w:rsidR="007B1F66" w:rsidRDefault="007B1F66" w:rsidP="007B1F66">
      <w:pPr>
        <w:pStyle w:val="PL"/>
        <w:rPr>
          <w:lang w:val="en-US"/>
        </w:rPr>
      </w:pPr>
    </w:p>
    <w:p w14:paraId="52671D6E" w14:textId="77777777" w:rsidR="007B1F66" w:rsidRDefault="007B1F66" w:rsidP="007B1F66">
      <w:pPr>
        <w:pStyle w:val="PL"/>
        <w:rPr>
          <w:lang w:val="en-US"/>
        </w:rPr>
      </w:pPr>
      <w:r>
        <w:rPr>
          <w:lang w:val="en-US"/>
        </w:rPr>
        <w:t xml:space="preserve">    OutputStrategy:</w:t>
      </w:r>
    </w:p>
    <w:p w14:paraId="58E0E2EB" w14:textId="77777777" w:rsidR="007B1F66" w:rsidRDefault="007B1F66" w:rsidP="007B1F66">
      <w:pPr>
        <w:pStyle w:val="PL"/>
        <w:rPr>
          <w:lang w:val="en-US"/>
        </w:rPr>
      </w:pPr>
      <w:r>
        <w:rPr>
          <w:lang w:val="en-US"/>
        </w:rPr>
        <w:t xml:space="preserve">      anyOf:</w:t>
      </w:r>
    </w:p>
    <w:p w14:paraId="466E4908" w14:textId="77777777" w:rsidR="007B1F66" w:rsidRDefault="007B1F66" w:rsidP="007B1F66">
      <w:pPr>
        <w:pStyle w:val="PL"/>
        <w:rPr>
          <w:lang w:val="en-US"/>
        </w:rPr>
      </w:pPr>
      <w:r>
        <w:rPr>
          <w:lang w:val="en-US"/>
        </w:rPr>
        <w:t xml:space="preserve">      - type: string</w:t>
      </w:r>
    </w:p>
    <w:p w14:paraId="0FF494D2" w14:textId="77777777" w:rsidR="007B1F66" w:rsidRDefault="007B1F66" w:rsidP="007B1F66">
      <w:pPr>
        <w:pStyle w:val="PL"/>
        <w:rPr>
          <w:lang w:val="en-US"/>
        </w:rPr>
      </w:pPr>
      <w:r>
        <w:rPr>
          <w:lang w:val="en-US"/>
        </w:rPr>
        <w:t xml:space="preserve">        enum:</w:t>
      </w:r>
    </w:p>
    <w:p w14:paraId="34FDF8C2" w14:textId="77777777" w:rsidR="007B1F66" w:rsidRDefault="007B1F66" w:rsidP="007B1F66">
      <w:pPr>
        <w:pStyle w:val="PL"/>
        <w:rPr>
          <w:lang w:val="en-US"/>
        </w:rPr>
      </w:pPr>
      <w:r>
        <w:rPr>
          <w:lang w:val="en-US"/>
        </w:rPr>
        <w:t xml:space="preserve">          - BINARY</w:t>
      </w:r>
    </w:p>
    <w:p w14:paraId="0E3CF45C" w14:textId="77777777" w:rsidR="007B1F66" w:rsidRDefault="007B1F66" w:rsidP="007B1F66">
      <w:pPr>
        <w:pStyle w:val="PL"/>
        <w:rPr>
          <w:lang w:val="en-US"/>
        </w:rPr>
      </w:pPr>
      <w:r>
        <w:rPr>
          <w:lang w:val="en-US"/>
        </w:rPr>
        <w:t xml:space="preserve">          - GRADIENT</w:t>
      </w:r>
    </w:p>
    <w:p w14:paraId="537724A5" w14:textId="77777777" w:rsidR="007B1F66" w:rsidRDefault="007B1F66" w:rsidP="007B1F66">
      <w:pPr>
        <w:pStyle w:val="PL"/>
        <w:rPr>
          <w:lang w:val="en-US"/>
        </w:rPr>
      </w:pPr>
      <w:r>
        <w:rPr>
          <w:lang w:val="en-US"/>
        </w:rPr>
        <w:t xml:space="preserve">      - type: string</w:t>
      </w:r>
    </w:p>
    <w:p w14:paraId="1CC5A2C3" w14:textId="77777777" w:rsidR="007B1F66" w:rsidRDefault="007B1F66" w:rsidP="007B1F66">
      <w:pPr>
        <w:pStyle w:val="PL"/>
        <w:rPr>
          <w:lang w:val="en-US"/>
        </w:rPr>
      </w:pPr>
      <w:r>
        <w:rPr>
          <w:lang w:val="en-US"/>
        </w:rPr>
        <w:t xml:space="preserve">        description: &gt;</w:t>
      </w:r>
    </w:p>
    <w:p w14:paraId="6501DDFE" w14:textId="77777777" w:rsidR="007B1F66" w:rsidRDefault="007B1F66" w:rsidP="007B1F66">
      <w:pPr>
        <w:pStyle w:val="PL"/>
        <w:rPr>
          <w:lang w:val="en-US"/>
        </w:rPr>
      </w:pPr>
      <w:r>
        <w:rPr>
          <w:lang w:val="en-US"/>
        </w:rPr>
        <w:t xml:space="preserve">          This string provides forward-compatibility with future</w:t>
      </w:r>
    </w:p>
    <w:p w14:paraId="13AE3A3C" w14:textId="77777777" w:rsidR="007B1F66" w:rsidRDefault="007B1F66" w:rsidP="007B1F66">
      <w:pPr>
        <w:pStyle w:val="PL"/>
        <w:rPr>
          <w:lang w:val="en-US"/>
        </w:rPr>
      </w:pPr>
      <w:r>
        <w:rPr>
          <w:lang w:val="en-US"/>
        </w:rPr>
        <w:t xml:space="preserve">          extensions to the enumeration but is not used to encode</w:t>
      </w:r>
    </w:p>
    <w:p w14:paraId="1DFCC4EC" w14:textId="77777777" w:rsidR="007B1F66" w:rsidRDefault="007B1F66" w:rsidP="007B1F66">
      <w:pPr>
        <w:pStyle w:val="PL"/>
        <w:rPr>
          <w:lang w:val="en-US"/>
        </w:rPr>
      </w:pPr>
      <w:r>
        <w:rPr>
          <w:lang w:val="en-US"/>
        </w:rPr>
        <w:t xml:space="preserve">          content defined in the present version of this API.</w:t>
      </w:r>
    </w:p>
    <w:p w14:paraId="051B6343" w14:textId="77777777" w:rsidR="007B1F66" w:rsidRDefault="007B1F66" w:rsidP="007B1F66">
      <w:pPr>
        <w:pStyle w:val="PL"/>
        <w:rPr>
          <w:lang w:val="en-US"/>
        </w:rPr>
      </w:pPr>
      <w:r>
        <w:rPr>
          <w:lang w:val="en-US"/>
        </w:rPr>
        <w:t xml:space="preserve">      description: |</w:t>
      </w:r>
    </w:p>
    <w:p w14:paraId="06BBA66F" w14:textId="77777777" w:rsidR="007B1F66" w:rsidRDefault="007B1F66" w:rsidP="007B1F66">
      <w:pPr>
        <w:pStyle w:val="PL"/>
        <w:rPr>
          <w:lang w:val="en-US"/>
        </w:rPr>
      </w:pPr>
      <w:r>
        <w:rPr>
          <w:lang w:val="en-US"/>
        </w:rPr>
        <w:t xml:space="preserve">        </w:t>
      </w:r>
      <w:r>
        <w:t xml:space="preserve">Represents the output strategy used for the analytics reporting.  </w:t>
      </w:r>
    </w:p>
    <w:p w14:paraId="67ECA06D" w14:textId="77777777" w:rsidR="007B1F66" w:rsidRDefault="007B1F66" w:rsidP="007B1F66">
      <w:pPr>
        <w:pStyle w:val="PL"/>
        <w:rPr>
          <w:lang w:val="en-US"/>
        </w:rPr>
      </w:pPr>
      <w:r>
        <w:rPr>
          <w:lang w:val="en-US"/>
        </w:rPr>
        <w:t xml:space="preserve">        Possible values are:</w:t>
      </w:r>
    </w:p>
    <w:p w14:paraId="7BD366F6" w14:textId="77777777" w:rsidR="007B1F66" w:rsidRDefault="007B1F66" w:rsidP="007B1F66">
      <w:pPr>
        <w:pStyle w:val="PL"/>
        <w:rPr>
          <w:lang w:val="en-US"/>
        </w:rPr>
      </w:pPr>
      <w:r>
        <w:rPr>
          <w:lang w:val="en-US"/>
        </w:rPr>
        <w:t xml:space="preserve">        - BINARY: Indicates that the analytics shall only be reported when the requested level</w:t>
      </w:r>
    </w:p>
    <w:p w14:paraId="7821E4BF" w14:textId="77777777" w:rsidR="007B1F66" w:rsidRDefault="007B1F66" w:rsidP="007B1F66">
      <w:pPr>
        <w:pStyle w:val="PL"/>
        <w:rPr>
          <w:lang w:val="en-US"/>
        </w:rPr>
      </w:pPr>
      <w:r>
        <w:rPr>
          <w:lang w:val="en-US"/>
        </w:rPr>
        <w:t xml:space="preserve">          of accuracy is reached within a cycle of periodic notification.</w:t>
      </w:r>
    </w:p>
    <w:p w14:paraId="47517D7B" w14:textId="77777777" w:rsidR="007B1F66" w:rsidRDefault="007B1F66" w:rsidP="007B1F66">
      <w:pPr>
        <w:pStyle w:val="PL"/>
        <w:rPr>
          <w:lang w:val="en-US"/>
        </w:rPr>
      </w:pPr>
      <w:r>
        <w:rPr>
          <w:lang w:val="en-US"/>
        </w:rPr>
        <w:t xml:space="preserve">        - GRADIENT: Indicates that the analytics shall be reported according with the periodicity</w:t>
      </w:r>
    </w:p>
    <w:p w14:paraId="1C47A889" w14:textId="77777777" w:rsidR="007B1F66" w:rsidRDefault="007B1F66" w:rsidP="007B1F66">
      <w:pPr>
        <w:pStyle w:val="PL"/>
        <w:rPr>
          <w:lang w:val="en-US"/>
        </w:rPr>
      </w:pPr>
      <w:r>
        <w:rPr>
          <w:lang w:val="en-US"/>
        </w:rPr>
        <w:t xml:space="preserve">          irrespective of whether the requested level of accuracy has been reached or not.</w:t>
      </w:r>
    </w:p>
    <w:p w14:paraId="041942E0" w14:textId="77777777" w:rsidR="007B1F66" w:rsidRDefault="007B1F66" w:rsidP="007B1F66">
      <w:pPr>
        <w:pStyle w:val="PL"/>
      </w:pPr>
    </w:p>
    <w:p w14:paraId="58273A34" w14:textId="77777777" w:rsidR="007B1F66" w:rsidRDefault="007B1F66" w:rsidP="007B1F66">
      <w:pPr>
        <w:pStyle w:val="PL"/>
      </w:pPr>
      <w:r>
        <w:t xml:space="preserve">    TransferRequestType:</w:t>
      </w:r>
    </w:p>
    <w:p w14:paraId="73F0CAE2" w14:textId="77777777" w:rsidR="007B1F66" w:rsidRDefault="007B1F66" w:rsidP="007B1F66">
      <w:pPr>
        <w:pStyle w:val="PL"/>
      </w:pPr>
      <w:r>
        <w:t xml:space="preserve">      anyOf:</w:t>
      </w:r>
    </w:p>
    <w:p w14:paraId="77A432D0" w14:textId="77777777" w:rsidR="007B1F66" w:rsidRDefault="007B1F66" w:rsidP="007B1F66">
      <w:pPr>
        <w:pStyle w:val="PL"/>
      </w:pPr>
      <w:r>
        <w:t xml:space="preserve">      - type: string</w:t>
      </w:r>
    </w:p>
    <w:p w14:paraId="713E595C" w14:textId="77777777" w:rsidR="007B1F66" w:rsidRDefault="007B1F66" w:rsidP="007B1F66">
      <w:pPr>
        <w:pStyle w:val="PL"/>
      </w:pPr>
      <w:r>
        <w:t xml:space="preserve">        enum:</w:t>
      </w:r>
    </w:p>
    <w:p w14:paraId="7FF70BBD" w14:textId="77777777" w:rsidR="007B1F66" w:rsidRDefault="007B1F66" w:rsidP="007B1F66">
      <w:pPr>
        <w:pStyle w:val="PL"/>
      </w:pPr>
      <w:r>
        <w:lastRenderedPageBreak/>
        <w:t xml:space="preserve">          - PREPARE</w:t>
      </w:r>
    </w:p>
    <w:p w14:paraId="438A5276" w14:textId="77777777" w:rsidR="007B1F66" w:rsidRDefault="007B1F66" w:rsidP="007B1F66">
      <w:pPr>
        <w:pStyle w:val="PL"/>
      </w:pPr>
      <w:r>
        <w:t xml:space="preserve">          - TRANSFER</w:t>
      </w:r>
    </w:p>
    <w:p w14:paraId="2C8A5C00" w14:textId="77777777" w:rsidR="007B1F66" w:rsidRDefault="007B1F66" w:rsidP="007B1F66">
      <w:pPr>
        <w:pStyle w:val="PL"/>
      </w:pPr>
      <w:r>
        <w:t xml:space="preserve">      - type: string</w:t>
      </w:r>
    </w:p>
    <w:p w14:paraId="52F82B63" w14:textId="77777777" w:rsidR="007B1F66" w:rsidRDefault="007B1F66" w:rsidP="007B1F66">
      <w:pPr>
        <w:pStyle w:val="PL"/>
      </w:pPr>
      <w:r>
        <w:t xml:space="preserve">        description: &gt;</w:t>
      </w:r>
    </w:p>
    <w:p w14:paraId="15A5686F" w14:textId="77777777" w:rsidR="007B1F66" w:rsidRDefault="007B1F66" w:rsidP="007B1F66">
      <w:pPr>
        <w:pStyle w:val="PL"/>
      </w:pPr>
      <w:r>
        <w:t xml:space="preserve">          This string provides forward-compatibility with future</w:t>
      </w:r>
    </w:p>
    <w:p w14:paraId="05A41A48" w14:textId="77777777" w:rsidR="007B1F66" w:rsidRDefault="007B1F66" w:rsidP="007B1F66">
      <w:pPr>
        <w:pStyle w:val="PL"/>
      </w:pPr>
      <w:r>
        <w:t xml:space="preserve">          extensions to the enumeration but is not used to encode</w:t>
      </w:r>
    </w:p>
    <w:p w14:paraId="0390F93A" w14:textId="77777777" w:rsidR="007B1F66" w:rsidRDefault="007B1F66" w:rsidP="007B1F66">
      <w:pPr>
        <w:pStyle w:val="PL"/>
      </w:pPr>
      <w:r>
        <w:t xml:space="preserve">          content defined in the present version of this API.</w:t>
      </w:r>
    </w:p>
    <w:p w14:paraId="6BB5DAF8" w14:textId="77777777" w:rsidR="007B1F66" w:rsidRDefault="007B1F66" w:rsidP="007B1F66">
      <w:pPr>
        <w:pStyle w:val="PL"/>
      </w:pPr>
      <w:r>
        <w:t xml:space="preserve">      description: |</w:t>
      </w:r>
    </w:p>
    <w:p w14:paraId="3A9E3F13" w14:textId="77777777" w:rsidR="007B1F66" w:rsidRDefault="007B1F66" w:rsidP="007B1F66">
      <w:pPr>
        <w:pStyle w:val="PL"/>
      </w:pPr>
      <w:r>
        <w:t xml:space="preserve">        </w:t>
      </w:r>
      <w:r>
        <w:rPr>
          <w:lang w:eastAsia="zh-CN"/>
        </w:rPr>
        <w:t xml:space="preserve">Represents the request type for the analytics subscription transfer.  </w:t>
      </w:r>
    </w:p>
    <w:p w14:paraId="63E693CB" w14:textId="77777777" w:rsidR="007B1F66" w:rsidRDefault="007B1F66" w:rsidP="007B1F66">
      <w:pPr>
        <w:pStyle w:val="PL"/>
      </w:pPr>
      <w:r>
        <w:t xml:space="preserve">        Possible values are:</w:t>
      </w:r>
    </w:p>
    <w:p w14:paraId="1FC0AF0F" w14:textId="77777777" w:rsidR="007B1F66" w:rsidRDefault="007B1F66" w:rsidP="007B1F66">
      <w:pPr>
        <w:pStyle w:val="PL"/>
      </w:pPr>
      <w:r>
        <w:t xml:space="preserve">        - PREPARE: Indicates that the request is for analytics subscription transfer preparation.</w:t>
      </w:r>
    </w:p>
    <w:p w14:paraId="3E08A3E6" w14:textId="77777777" w:rsidR="007B1F66" w:rsidRDefault="007B1F66" w:rsidP="007B1F66">
      <w:pPr>
        <w:pStyle w:val="PL"/>
      </w:pPr>
      <w:r>
        <w:t xml:space="preserve">        - TRANSFER: Indicates that the request is for analytics subscription transfer execution.</w:t>
      </w:r>
    </w:p>
    <w:p w14:paraId="6C847309" w14:textId="77777777" w:rsidR="007B1F66" w:rsidRDefault="007B1F66" w:rsidP="007B1F66">
      <w:pPr>
        <w:pStyle w:val="PL"/>
        <w:rPr>
          <w:lang w:val="en-US"/>
        </w:rPr>
      </w:pPr>
    </w:p>
    <w:p w14:paraId="303E2139" w14:textId="77777777" w:rsidR="007B1F66" w:rsidRDefault="007B1F66" w:rsidP="007B1F66">
      <w:pPr>
        <w:pStyle w:val="PL"/>
        <w:rPr>
          <w:lang w:val="en-US"/>
        </w:rPr>
      </w:pPr>
      <w:r>
        <w:rPr>
          <w:lang w:val="en-US"/>
        </w:rPr>
        <w:t xml:space="preserve">    </w:t>
      </w:r>
      <w:r>
        <w:rPr>
          <w:lang w:eastAsia="zh-CN"/>
        </w:rPr>
        <w:t>AnalyticsSubset</w:t>
      </w:r>
      <w:r>
        <w:rPr>
          <w:lang w:val="en-US"/>
        </w:rPr>
        <w:t>:</w:t>
      </w:r>
    </w:p>
    <w:p w14:paraId="5A8D5269" w14:textId="77777777" w:rsidR="007B1F66" w:rsidRDefault="007B1F66" w:rsidP="007B1F66">
      <w:pPr>
        <w:pStyle w:val="PL"/>
        <w:rPr>
          <w:lang w:val="en-US"/>
        </w:rPr>
      </w:pPr>
      <w:r>
        <w:rPr>
          <w:lang w:val="en-US"/>
        </w:rPr>
        <w:t xml:space="preserve">      anyOf:</w:t>
      </w:r>
    </w:p>
    <w:p w14:paraId="7A9F63A7" w14:textId="77777777" w:rsidR="007B1F66" w:rsidRDefault="007B1F66" w:rsidP="007B1F66">
      <w:pPr>
        <w:pStyle w:val="PL"/>
        <w:rPr>
          <w:lang w:val="en-US"/>
        </w:rPr>
      </w:pPr>
      <w:r>
        <w:rPr>
          <w:lang w:val="en-US"/>
        </w:rPr>
        <w:t xml:space="preserve">      - type: string</w:t>
      </w:r>
    </w:p>
    <w:p w14:paraId="4FBEF1E2" w14:textId="77777777" w:rsidR="007B1F66" w:rsidRDefault="007B1F66" w:rsidP="007B1F66">
      <w:pPr>
        <w:pStyle w:val="PL"/>
        <w:rPr>
          <w:lang w:val="en-US"/>
        </w:rPr>
      </w:pPr>
      <w:r>
        <w:rPr>
          <w:lang w:val="en-US"/>
        </w:rPr>
        <w:t xml:space="preserve">        enum:</w:t>
      </w:r>
    </w:p>
    <w:p w14:paraId="6B523A73" w14:textId="77777777" w:rsidR="007B1F66" w:rsidRDefault="007B1F66" w:rsidP="007B1F66">
      <w:pPr>
        <w:pStyle w:val="PL"/>
        <w:rPr>
          <w:lang w:val="en-US"/>
        </w:rPr>
      </w:pPr>
      <w:r>
        <w:rPr>
          <w:lang w:val="en-US"/>
        </w:rPr>
        <w:t xml:space="preserve">          - NUM_OF_UE_REG</w:t>
      </w:r>
    </w:p>
    <w:p w14:paraId="4C993554" w14:textId="77777777" w:rsidR="007B1F66" w:rsidRDefault="007B1F66" w:rsidP="007B1F66">
      <w:pPr>
        <w:pStyle w:val="PL"/>
        <w:rPr>
          <w:lang w:val="en-US"/>
        </w:rPr>
      </w:pPr>
      <w:r>
        <w:rPr>
          <w:lang w:val="en-US"/>
        </w:rPr>
        <w:t xml:space="preserve">          - NUM_OF_PDU_SESS_ESTBL</w:t>
      </w:r>
    </w:p>
    <w:p w14:paraId="2C9FB28E" w14:textId="77777777" w:rsidR="007B1F66" w:rsidRDefault="007B1F66" w:rsidP="007B1F66">
      <w:pPr>
        <w:pStyle w:val="PL"/>
        <w:rPr>
          <w:lang w:val="en-US"/>
        </w:rPr>
      </w:pPr>
      <w:r>
        <w:rPr>
          <w:lang w:val="en-US"/>
        </w:rPr>
        <w:t xml:space="preserve">          - RES_USAGE</w:t>
      </w:r>
    </w:p>
    <w:p w14:paraId="0591BFAA" w14:textId="77777777" w:rsidR="007B1F66" w:rsidRDefault="007B1F66" w:rsidP="007B1F66">
      <w:pPr>
        <w:pStyle w:val="PL"/>
        <w:rPr>
          <w:lang w:val="en-US"/>
        </w:rPr>
      </w:pPr>
      <w:r>
        <w:rPr>
          <w:lang w:val="en-US"/>
        </w:rPr>
        <w:t xml:space="preserve">          - NUM_OF_EXCEED_RES_USAGE_LOAD_LEVEL_THR</w:t>
      </w:r>
    </w:p>
    <w:p w14:paraId="43729A93" w14:textId="77777777" w:rsidR="007B1F66" w:rsidRDefault="007B1F66" w:rsidP="007B1F66">
      <w:pPr>
        <w:pStyle w:val="PL"/>
        <w:rPr>
          <w:lang w:val="en-US"/>
        </w:rPr>
      </w:pPr>
      <w:r>
        <w:rPr>
          <w:lang w:val="en-US"/>
        </w:rPr>
        <w:t xml:space="preserve">          - PERIOD_OF_EXCEED_RES_USAGE_LOAD_LEVEL_THR</w:t>
      </w:r>
    </w:p>
    <w:p w14:paraId="1EA0CDA0" w14:textId="77777777" w:rsidR="007B1F66" w:rsidRDefault="007B1F66" w:rsidP="007B1F66">
      <w:pPr>
        <w:pStyle w:val="PL"/>
        <w:rPr>
          <w:lang w:val="en-US"/>
        </w:rPr>
      </w:pPr>
      <w:r>
        <w:rPr>
          <w:lang w:val="en-US"/>
        </w:rPr>
        <w:t xml:space="preserve">          - EXCEED_LOAD_LEVEL_THR_IND</w:t>
      </w:r>
    </w:p>
    <w:p w14:paraId="19FD2CE6" w14:textId="77777777" w:rsidR="007B1F66" w:rsidRDefault="007B1F66" w:rsidP="007B1F66">
      <w:pPr>
        <w:pStyle w:val="PL"/>
        <w:rPr>
          <w:lang w:val="en-US"/>
        </w:rPr>
      </w:pPr>
      <w:r>
        <w:rPr>
          <w:lang w:val="en-US"/>
        </w:rPr>
        <w:t xml:space="preserve">          - LIST_OF_TOP_APP_UL</w:t>
      </w:r>
    </w:p>
    <w:p w14:paraId="20B028C2" w14:textId="77777777" w:rsidR="007B1F66" w:rsidRDefault="007B1F66" w:rsidP="007B1F66">
      <w:pPr>
        <w:pStyle w:val="PL"/>
        <w:rPr>
          <w:lang w:val="en-US"/>
        </w:rPr>
      </w:pPr>
      <w:r>
        <w:rPr>
          <w:lang w:val="en-US"/>
        </w:rPr>
        <w:t xml:space="preserve">          - LIST_OF_TOP_APP_DL</w:t>
      </w:r>
    </w:p>
    <w:p w14:paraId="21184C9B" w14:textId="77777777" w:rsidR="007B1F66" w:rsidRDefault="007B1F66" w:rsidP="007B1F66">
      <w:pPr>
        <w:pStyle w:val="PL"/>
        <w:rPr>
          <w:lang w:val="en-US"/>
        </w:rPr>
      </w:pPr>
      <w:r>
        <w:rPr>
          <w:lang w:val="en-US"/>
        </w:rPr>
        <w:t xml:space="preserve">          - NF_STATUS</w:t>
      </w:r>
    </w:p>
    <w:p w14:paraId="3C3F9DA4" w14:textId="77777777" w:rsidR="007B1F66" w:rsidRDefault="007B1F66" w:rsidP="007B1F66">
      <w:pPr>
        <w:pStyle w:val="PL"/>
        <w:rPr>
          <w:lang w:val="en-US"/>
        </w:rPr>
      </w:pPr>
      <w:r>
        <w:rPr>
          <w:lang w:val="en-US"/>
        </w:rPr>
        <w:t xml:space="preserve">          - NF_RESOURCE_USAGE</w:t>
      </w:r>
    </w:p>
    <w:p w14:paraId="6F8F736B" w14:textId="77777777" w:rsidR="007B1F66" w:rsidRDefault="007B1F66" w:rsidP="007B1F66">
      <w:pPr>
        <w:pStyle w:val="PL"/>
        <w:rPr>
          <w:lang w:val="en-US"/>
        </w:rPr>
      </w:pPr>
      <w:r>
        <w:rPr>
          <w:lang w:val="en-US"/>
        </w:rPr>
        <w:t xml:space="preserve">          - NF_LOAD</w:t>
      </w:r>
    </w:p>
    <w:p w14:paraId="6D4BBDB7" w14:textId="77777777" w:rsidR="007B1F66" w:rsidRDefault="007B1F66" w:rsidP="007B1F66">
      <w:pPr>
        <w:pStyle w:val="PL"/>
        <w:rPr>
          <w:lang w:val="en-US"/>
        </w:rPr>
      </w:pPr>
      <w:r>
        <w:rPr>
          <w:lang w:val="en-US"/>
        </w:rPr>
        <w:t xml:space="preserve">          - NF_PEAK_LOAD</w:t>
      </w:r>
    </w:p>
    <w:p w14:paraId="0DB9FA6A" w14:textId="77777777" w:rsidR="007B1F66" w:rsidRDefault="007B1F66" w:rsidP="007B1F66">
      <w:pPr>
        <w:pStyle w:val="PL"/>
        <w:rPr>
          <w:lang w:val="en-US"/>
        </w:rPr>
      </w:pPr>
      <w:r>
        <w:rPr>
          <w:lang w:val="en-US"/>
        </w:rPr>
        <w:t xml:space="preserve">          - NF_LOAD_AVG_IN_AOI</w:t>
      </w:r>
    </w:p>
    <w:p w14:paraId="32C85B66" w14:textId="77777777" w:rsidR="007B1F66" w:rsidRDefault="007B1F66" w:rsidP="007B1F66">
      <w:pPr>
        <w:pStyle w:val="PL"/>
        <w:rPr>
          <w:lang w:val="en-US"/>
        </w:rPr>
      </w:pPr>
      <w:r>
        <w:rPr>
          <w:lang w:val="en-US"/>
        </w:rPr>
        <w:t xml:space="preserve">          - DISPER_AMOUNT</w:t>
      </w:r>
    </w:p>
    <w:p w14:paraId="4B6715F2" w14:textId="77777777" w:rsidR="007B1F66" w:rsidRDefault="007B1F66" w:rsidP="007B1F66">
      <w:pPr>
        <w:pStyle w:val="PL"/>
        <w:rPr>
          <w:lang w:val="en-US"/>
        </w:rPr>
      </w:pPr>
      <w:r>
        <w:rPr>
          <w:lang w:val="en-US"/>
        </w:rPr>
        <w:t xml:space="preserve">          - DISPER_CLASS</w:t>
      </w:r>
    </w:p>
    <w:p w14:paraId="4CC1C01A" w14:textId="77777777" w:rsidR="007B1F66" w:rsidRDefault="007B1F66" w:rsidP="007B1F66">
      <w:pPr>
        <w:pStyle w:val="PL"/>
        <w:rPr>
          <w:lang w:val="en-US"/>
        </w:rPr>
      </w:pPr>
      <w:r>
        <w:rPr>
          <w:lang w:val="en-US"/>
        </w:rPr>
        <w:t xml:space="preserve">          - RANKING</w:t>
      </w:r>
    </w:p>
    <w:p w14:paraId="3FF38175" w14:textId="77777777" w:rsidR="007B1F66" w:rsidRDefault="007B1F66" w:rsidP="007B1F66">
      <w:pPr>
        <w:pStyle w:val="PL"/>
        <w:rPr>
          <w:lang w:val="en-US"/>
        </w:rPr>
      </w:pPr>
      <w:r>
        <w:rPr>
          <w:lang w:val="en-US"/>
        </w:rPr>
        <w:t xml:space="preserve">          - PERCENTILE_RANKING</w:t>
      </w:r>
    </w:p>
    <w:p w14:paraId="7BBA4170" w14:textId="77777777" w:rsidR="007B1F66" w:rsidRDefault="007B1F66" w:rsidP="007B1F66">
      <w:pPr>
        <w:pStyle w:val="PL"/>
        <w:rPr>
          <w:lang w:val="en-US"/>
        </w:rPr>
      </w:pPr>
      <w:r>
        <w:rPr>
          <w:lang w:val="en-US"/>
        </w:rPr>
        <w:t xml:space="preserve">          - RSSI</w:t>
      </w:r>
    </w:p>
    <w:p w14:paraId="336D6105" w14:textId="77777777" w:rsidR="007B1F66" w:rsidRDefault="007B1F66" w:rsidP="007B1F66">
      <w:pPr>
        <w:pStyle w:val="PL"/>
        <w:rPr>
          <w:lang w:val="en-US"/>
        </w:rPr>
      </w:pPr>
      <w:r>
        <w:rPr>
          <w:lang w:val="en-US"/>
        </w:rPr>
        <w:t xml:space="preserve">          - RTT</w:t>
      </w:r>
    </w:p>
    <w:p w14:paraId="062FD60F" w14:textId="77777777" w:rsidR="007B1F66" w:rsidRDefault="007B1F66" w:rsidP="007B1F66">
      <w:pPr>
        <w:pStyle w:val="PL"/>
        <w:rPr>
          <w:lang w:val="en-US"/>
        </w:rPr>
      </w:pPr>
      <w:r>
        <w:rPr>
          <w:lang w:val="en-US"/>
        </w:rPr>
        <w:t xml:space="preserve">          - TRAFFIC_INFO</w:t>
      </w:r>
    </w:p>
    <w:p w14:paraId="7433BDBC" w14:textId="77777777" w:rsidR="007B1F66" w:rsidRDefault="007B1F66" w:rsidP="007B1F66">
      <w:pPr>
        <w:pStyle w:val="PL"/>
        <w:rPr>
          <w:lang w:val="en-US"/>
        </w:rPr>
      </w:pPr>
      <w:r>
        <w:rPr>
          <w:lang w:val="en-US"/>
        </w:rPr>
        <w:t xml:space="preserve">          - NUMBER_OF_UES</w:t>
      </w:r>
    </w:p>
    <w:p w14:paraId="0002CFA9" w14:textId="77777777" w:rsidR="007B1F66" w:rsidRDefault="007B1F66" w:rsidP="007B1F66">
      <w:pPr>
        <w:pStyle w:val="PL"/>
        <w:rPr>
          <w:lang w:val="en-US"/>
        </w:rPr>
      </w:pPr>
      <w:r>
        <w:rPr>
          <w:lang w:val="en-US"/>
        </w:rPr>
        <w:t xml:space="preserve">          - APP_LIST_FOR_UE_COMM</w:t>
      </w:r>
    </w:p>
    <w:p w14:paraId="06E52B57" w14:textId="77777777" w:rsidR="007B1F66" w:rsidRDefault="007B1F66" w:rsidP="007B1F66">
      <w:pPr>
        <w:pStyle w:val="PL"/>
        <w:rPr>
          <w:lang w:val="en-US"/>
        </w:rPr>
      </w:pPr>
      <w:r>
        <w:rPr>
          <w:lang w:val="en-US"/>
        </w:rPr>
        <w:t xml:space="preserve">          - </w:t>
      </w:r>
      <w:r>
        <w:rPr>
          <w:lang w:eastAsia="zh-CN"/>
        </w:rPr>
        <w:t>N4_SESS_INACT_TIMER_FOR_UE_COMM</w:t>
      </w:r>
    </w:p>
    <w:p w14:paraId="20BC4AC7" w14:textId="77777777" w:rsidR="007B1F66" w:rsidRDefault="007B1F66" w:rsidP="007B1F66">
      <w:pPr>
        <w:pStyle w:val="PL"/>
        <w:rPr>
          <w:lang w:val="en-US"/>
        </w:rPr>
      </w:pPr>
      <w:r>
        <w:rPr>
          <w:lang w:val="en-US"/>
        </w:rPr>
        <w:t xml:space="preserve">          - AVG_TRAFFIC_RATE</w:t>
      </w:r>
    </w:p>
    <w:p w14:paraId="728D6F02" w14:textId="77777777" w:rsidR="007B1F66" w:rsidRDefault="007B1F66" w:rsidP="007B1F66">
      <w:pPr>
        <w:pStyle w:val="PL"/>
        <w:rPr>
          <w:lang w:val="en-US"/>
        </w:rPr>
      </w:pPr>
      <w:r>
        <w:rPr>
          <w:lang w:val="en-US"/>
        </w:rPr>
        <w:t xml:space="preserve">          - MAX_TRAFFIC_RATE</w:t>
      </w:r>
    </w:p>
    <w:p w14:paraId="36E881BC" w14:textId="77777777" w:rsidR="007B1F66" w:rsidRDefault="007B1F66" w:rsidP="007B1F66">
      <w:pPr>
        <w:pStyle w:val="PL"/>
        <w:rPr>
          <w:lang w:val="en-US"/>
        </w:rPr>
      </w:pPr>
      <w:r>
        <w:rPr>
          <w:lang w:val="en-US"/>
        </w:rPr>
        <w:t xml:space="preserve">          - AGG_TRAFFIC_RATE</w:t>
      </w:r>
    </w:p>
    <w:p w14:paraId="10C5D341" w14:textId="77777777" w:rsidR="007B1F66" w:rsidRDefault="007B1F66" w:rsidP="007B1F66">
      <w:pPr>
        <w:pStyle w:val="PL"/>
        <w:rPr>
          <w:lang w:val="en-US"/>
        </w:rPr>
      </w:pPr>
      <w:r>
        <w:rPr>
          <w:lang w:val="en-US"/>
        </w:rPr>
        <w:t xml:space="preserve">          - VAR_TRAFFIC_RATE</w:t>
      </w:r>
    </w:p>
    <w:p w14:paraId="104622CF" w14:textId="77777777" w:rsidR="007B1F66" w:rsidRDefault="007B1F66" w:rsidP="007B1F66">
      <w:pPr>
        <w:pStyle w:val="PL"/>
        <w:rPr>
          <w:lang w:val="en-US"/>
        </w:rPr>
      </w:pPr>
      <w:r>
        <w:rPr>
          <w:lang w:val="en-US"/>
        </w:rPr>
        <w:t xml:space="preserve">          - AVG_PACKET_DELAY</w:t>
      </w:r>
    </w:p>
    <w:p w14:paraId="6DB20988" w14:textId="77777777" w:rsidR="007B1F66" w:rsidRDefault="007B1F66" w:rsidP="007B1F66">
      <w:pPr>
        <w:pStyle w:val="PL"/>
        <w:rPr>
          <w:lang w:val="en-US"/>
        </w:rPr>
      </w:pPr>
      <w:r>
        <w:rPr>
          <w:lang w:val="en-US"/>
        </w:rPr>
        <w:t xml:space="preserve">          - MAX_PACKET_DELAY</w:t>
      </w:r>
    </w:p>
    <w:p w14:paraId="6224984C" w14:textId="77777777" w:rsidR="007B1F66" w:rsidRDefault="007B1F66" w:rsidP="007B1F66">
      <w:pPr>
        <w:pStyle w:val="PL"/>
        <w:rPr>
          <w:lang w:val="en-US"/>
        </w:rPr>
      </w:pPr>
      <w:r>
        <w:rPr>
          <w:lang w:val="en-US"/>
        </w:rPr>
        <w:t xml:space="preserve">          - VAR_PACKET_DELAY</w:t>
      </w:r>
    </w:p>
    <w:p w14:paraId="30F3790C" w14:textId="77777777" w:rsidR="007B1F66" w:rsidRDefault="007B1F66" w:rsidP="007B1F66">
      <w:pPr>
        <w:pStyle w:val="PL"/>
        <w:rPr>
          <w:lang w:val="en-US"/>
        </w:rPr>
      </w:pPr>
      <w:r>
        <w:rPr>
          <w:lang w:val="en-US"/>
        </w:rPr>
        <w:t xml:space="preserve">          - AVG_PACKET_LOSS_RATE</w:t>
      </w:r>
    </w:p>
    <w:p w14:paraId="0777883F" w14:textId="77777777" w:rsidR="007B1F66" w:rsidRDefault="007B1F66" w:rsidP="007B1F66">
      <w:pPr>
        <w:pStyle w:val="PL"/>
        <w:rPr>
          <w:lang w:val="en-US"/>
        </w:rPr>
      </w:pPr>
      <w:r>
        <w:rPr>
          <w:lang w:val="en-US"/>
        </w:rPr>
        <w:t xml:space="preserve">          - MAX_PACKET_LOSS_RATE</w:t>
      </w:r>
    </w:p>
    <w:p w14:paraId="0FB285EC" w14:textId="77777777" w:rsidR="007B1F66" w:rsidRDefault="007B1F66" w:rsidP="007B1F66">
      <w:pPr>
        <w:pStyle w:val="PL"/>
        <w:rPr>
          <w:lang w:val="en-US"/>
        </w:rPr>
      </w:pPr>
      <w:r>
        <w:rPr>
          <w:lang w:val="en-US"/>
        </w:rPr>
        <w:t xml:space="preserve">          - VAR_PACKET_LOSS_RATE</w:t>
      </w:r>
    </w:p>
    <w:p w14:paraId="4EC86894" w14:textId="77777777" w:rsidR="007B1F66" w:rsidRDefault="007B1F66" w:rsidP="007B1F66">
      <w:pPr>
        <w:pStyle w:val="PL"/>
        <w:rPr>
          <w:lang w:eastAsia="zh-CN"/>
        </w:rPr>
      </w:pPr>
      <w:r>
        <w:rPr>
          <w:lang w:val="en-US"/>
        </w:rPr>
        <w:t xml:space="preserve">          - </w:t>
      </w:r>
      <w:r>
        <w:rPr>
          <w:lang w:eastAsia="zh-CN"/>
        </w:rPr>
        <w:t>UE_LOCATION</w:t>
      </w:r>
    </w:p>
    <w:p w14:paraId="7960D84B" w14:textId="77777777" w:rsidR="007B1F66" w:rsidRDefault="007B1F66" w:rsidP="007B1F66">
      <w:pPr>
        <w:pStyle w:val="PL"/>
        <w:rPr>
          <w:lang w:val="en-US"/>
        </w:rPr>
      </w:pPr>
      <w:r>
        <w:rPr>
          <w:lang w:val="en-US"/>
        </w:rPr>
        <w:t xml:space="preserve">          - LIST_OF_HIGH_EXP_UE</w:t>
      </w:r>
    </w:p>
    <w:p w14:paraId="1356AFFB" w14:textId="77777777" w:rsidR="007B1F66" w:rsidRDefault="007B1F66" w:rsidP="007B1F66">
      <w:pPr>
        <w:pStyle w:val="PL"/>
        <w:rPr>
          <w:lang w:val="en-US"/>
        </w:rPr>
      </w:pPr>
      <w:r>
        <w:rPr>
          <w:lang w:val="en-US"/>
        </w:rPr>
        <w:t xml:space="preserve">          - LIST_OF_MEDIUM_EXP_UE</w:t>
      </w:r>
    </w:p>
    <w:p w14:paraId="7FA9F809" w14:textId="77777777" w:rsidR="007B1F66" w:rsidRDefault="007B1F66" w:rsidP="007B1F66">
      <w:pPr>
        <w:pStyle w:val="PL"/>
        <w:rPr>
          <w:lang w:val="en-US"/>
        </w:rPr>
      </w:pPr>
      <w:r>
        <w:rPr>
          <w:lang w:val="en-US"/>
        </w:rPr>
        <w:t xml:space="preserve">          - LIST_OF_LOW_EXP_UE</w:t>
      </w:r>
    </w:p>
    <w:p w14:paraId="369D78E4" w14:textId="77777777" w:rsidR="007B1F66" w:rsidRDefault="007B1F66" w:rsidP="007B1F66">
      <w:pPr>
        <w:pStyle w:val="PL"/>
        <w:rPr>
          <w:lang w:val="en-US"/>
        </w:rPr>
      </w:pPr>
      <w:r>
        <w:rPr>
          <w:lang w:val="en-US"/>
        </w:rPr>
        <w:t xml:space="preserve">          - AVG_UL_PKT_DROP_RATE</w:t>
      </w:r>
    </w:p>
    <w:p w14:paraId="523393FA" w14:textId="77777777" w:rsidR="007B1F66" w:rsidRDefault="007B1F66" w:rsidP="007B1F66">
      <w:pPr>
        <w:pStyle w:val="PL"/>
        <w:rPr>
          <w:lang w:val="en-US"/>
        </w:rPr>
      </w:pPr>
      <w:r>
        <w:rPr>
          <w:lang w:val="en-US"/>
        </w:rPr>
        <w:t xml:space="preserve">          - VAR_UL_PKT_DROP_RATE</w:t>
      </w:r>
    </w:p>
    <w:p w14:paraId="1FC0ACCC" w14:textId="77777777" w:rsidR="007B1F66" w:rsidRDefault="007B1F66" w:rsidP="007B1F66">
      <w:pPr>
        <w:pStyle w:val="PL"/>
        <w:rPr>
          <w:lang w:val="en-US"/>
        </w:rPr>
      </w:pPr>
      <w:r>
        <w:rPr>
          <w:lang w:val="en-US"/>
        </w:rPr>
        <w:t xml:space="preserve">          - AVG_DL_PKT_DROP_RATE</w:t>
      </w:r>
    </w:p>
    <w:p w14:paraId="3DB1D2D2" w14:textId="77777777" w:rsidR="007B1F66" w:rsidRDefault="007B1F66" w:rsidP="007B1F66">
      <w:pPr>
        <w:pStyle w:val="PL"/>
        <w:rPr>
          <w:lang w:val="en-US"/>
        </w:rPr>
      </w:pPr>
      <w:r>
        <w:rPr>
          <w:lang w:val="en-US"/>
        </w:rPr>
        <w:t xml:space="preserve">          - VAR_DL_PKT_DROP_RATE</w:t>
      </w:r>
    </w:p>
    <w:p w14:paraId="69F18B6B" w14:textId="77777777" w:rsidR="007B1F66" w:rsidRDefault="007B1F66" w:rsidP="007B1F66">
      <w:pPr>
        <w:pStyle w:val="PL"/>
        <w:rPr>
          <w:lang w:val="en-US"/>
        </w:rPr>
      </w:pPr>
      <w:r>
        <w:rPr>
          <w:lang w:val="en-US"/>
        </w:rPr>
        <w:t xml:space="preserve">          - AVG_UL_PKT_DELAY</w:t>
      </w:r>
    </w:p>
    <w:p w14:paraId="727E6C7F" w14:textId="77777777" w:rsidR="007B1F66" w:rsidRDefault="007B1F66" w:rsidP="007B1F66">
      <w:pPr>
        <w:pStyle w:val="PL"/>
        <w:rPr>
          <w:lang w:val="en-US"/>
        </w:rPr>
      </w:pPr>
      <w:r>
        <w:rPr>
          <w:lang w:val="en-US"/>
        </w:rPr>
        <w:t xml:space="preserve">          - VAR_UL_PKT_DELAY</w:t>
      </w:r>
    </w:p>
    <w:p w14:paraId="7715422A" w14:textId="77777777" w:rsidR="007B1F66" w:rsidRDefault="007B1F66" w:rsidP="007B1F66">
      <w:pPr>
        <w:pStyle w:val="PL"/>
        <w:rPr>
          <w:lang w:val="en-US"/>
        </w:rPr>
      </w:pPr>
      <w:r>
        <w:rPr>
          <w:lang w:val="en-US"/>
        </w:rPr>
        <w:t xml:space="preserve">          - AVG_DL_PKT_DELAY</w:t>
      </w:r>
    </w:p>
    <w:p w14:paraId="0598332E" w14:textId="77777777" w:rsidR="007B1F66" w:rsidRDefault="007B1F66" w:rsidP="007B1F66">
      <w:pPr>
        <w:pStyle w:val="PL"/>
        <w:rPr>
          <w:lang w:val="en-US"/>
        </w:rPr>
      </w:pPr>
      <w:r>
        <w:rPr>
          <w:lang w:val="en-US"/>
        </w:rPr>
        <w:t xml:space="preserve">          - VAR_DL_PKT_DELAY</w:t>
      </w:r>
    </w:p>
    <w:p w14:paraId="3AF0312C" w14:textId="77777777" w:rsidR="007B1F66" w:rsidRDefault="007B1F66" w:rsidP="007B1F66">
      <w:pPr>
        <w:pStyle w:val="PL"/>
        <w:rPr>
          <w:lang w:val="en-US"/>
        </w:rPr>
      </w:pPr>
      <w:r>
        <w:rPr>
          <w:lang w:val="en-US"/>
        </w:rPr>
        <w:t xml:space="preserve">          - TRAFFIC_MATCH_TD</w:t>
      </w:r>
    </w:p>
    <w:p w14:paraId="2B9B2713" w14:textId="77777777" w:rsidR="007B1F66" w:rsidRDefault="007B1F66" w:rsidP="007B1F66">
      <w:pPr>
        <w:pStyle w:val="PL"/>
        <w:rPr>
          <w:lang w:val="en-US"/>
        </w:rPr>
      </w:pPr>
      <w:r>
        <w:rPr>
          <w:lang w:val="en-US"/>
        </w:rPr>
        <w:t xml:space="preserve">          - TRAFFIC_UNMATCH_TD</w:t>
      </w:r>
    </w:p>
    <w:p w14:paraId="7A36BF51" w14:textId="77777777" w:rsidR="007B1F66" w:rsidRDefault="007B1F66" w:rsidP="007B1F66">
      <w:pPr>
        <w:pStyle w:val="PL"/>
        <w:rPr>
          <w:lang w:val="en-US"/>
        </w:rPr>
      </w:pPr>
      <w:r>
        <w:rPr>
          <w:lang w:val="en-US"/>
        </w:rPr>
        <w:t xml:space="preserve">          - NUMBER_OF</w:t>
      </w:r>
      <w:r>
        <w:rPr>
          <w:lang w:eastAsia="zh-CN"/>
        </w:rPr>
        <w:t>_</w:t>
      </w:r>
      <w:r>
        <w:rPr>
          <w:rFonts w:hint="eastAsia"/>
          <w:lang w:eastAsia="zh-CN"/>
        </w:rPr>
        <w:t>U</w:t>
      </w:r>
      <w:r>
        <w:rPr>
          <w:lang w:eastAsia="zh-CN"/>
        </w:rPr>
        <w:t>E</w:t>
      </w:r>
    </w:p>
    <w:p w14:paraId="21568834" w14:textId="77777777" w:rsidR="007B1F66" w:rsidRDefault="007B1F66" w:rsidP="007B1F66">
      <w:pPr>
        <w:pStyle w:val="PL"/>
        <w:rPr>
          <w:lang w:val="en-US"/>
        </w:rPr>
      </w:pPr>
      <w:r>
        <w:rPr>
          <w:lang w:val="en-US"/>
        </w:rPr>
        <w:t xml:space="preserve">          - UE_GEOG_DIST</w:t>
      </w:r>
    </w:p>
    <w:p w14:paraId="0FB3FD73" w14:textId="77777777" w:rsidR="007B1F66" w:rsidRPr="0076721C" w:rsidRDefault="007B1F66" w:rsidP="007B1F66">
      <w:pPr>
        <w:pStyle w:val="PL"/>
        <w:rPr>
          <w:lang w:val="de-DE"/>
        </w:rPr>
      </w:pPr>
      <w:r>
        <w:rPr>
          <w:lang w:val="en-US"/>
        </w:rPr>
        <w:t xml:space="preserve">          </w:t>
      </w:r>
      <w:r w:rsidRPr="0076721C">
        <w:rPr>
          <w:lang w:val="de-DE"/>
        </w:rPr>
        <w:t>- UE_DIRECTION</w:t>
      </w:r>
    </w:p>
    <w:p w14:paraId="070ECDFE" w14:textId="77777777" w:rsidR="007B1F66" w:rsidRPr="0076721C" w:rsidRDefault="007B1F66" w:rsidP="007B1F66">
      <w:pPr>
        <w:pStyle w:val="PL"/>
        <w:rPr>
          <w:lang w:val="de-DE"/>
        </w:rPr>
      </w:pPr>
      <w:r w:rsidRPr="0076721C">
        <w:rPr>
          <w:lang w:val="de-DE"/>
        </w:rPr>
        <w:t xml:space="preserve">          - AVG_E2E_UL_PKT_DELAY</w:t>
      </w:r>
    </w:p>
    <w:p w14:paraId="5E013900" w14:textId="77777777" w:rsidR="007B1F66" w:rsidRPr="0076721C" w:rsidRDefault="007B1F66" w:rsidP="007B1F66">
      <w:pPr>
        <w:pStyle w:val="PL"/>
        <w:rPr>
          <w:lang w:val="de-DE"/>
        </w:rPr>
      </w:pPr>
      <w:r w:rsidRPr="0076721C">
        <w:rPr>
          <w:lang w:val="de-DE"/>
        </w:rPr>
        <w:t xml:space="preserve">          - VAR_E2E_UL_PKT_DELAY</w:t>
      </w:r>
    </w:p>
    <w:p w14:paraId="6FF4A9E3" w14:textId="77777777" w:rsidR="007B1F66" w:rsidRPr="0076721C" w:rsidRDefault="007B1F66" w:rsidP="007B1F66">
      <w:pPr>
        <w:pStyle w:val="PL"/>
        <w:rPr>
          <w:lang w:val="de-DE"/>
        </w:rPr>
      </w:pPr>
      <w:r w:rsidRPr="0076721C">
        <w:rPr>
          <w:lang w:val="de-DE"/>
        </w:rPr>
        <w:t xml:space="preserve">          - AVG_E2E_DL_PKT_DELAY</w:t>
      </w:r>
    </w:p>
    <w:p w14:paraId="18265118" w14:textId="77777777" w:rsidR="007B1F66" w:rsidRPr="0076721C" w:rsidRDefault="007B1F66" w:rsidP="007B1F66">
      <w:pPr>
        <w:pStyle w:val="PL"/>
        <w:rPr>
          <w:lang w:val="de-DE"/>
        </w:rPr>
      </w:pPr>
      <w:r w:rsidRPr="0076721C">
        <w:rPr>
          <w:lang w:val="de-DE"/>
        </w:rPr>
        <w:t xml:space="preserve">          - VAR_E2E_DL_PKT_DELAY</w:t>
      </w:r>
    </w:p>
    <w:p w14:paraId="1101C14A"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0B60F6DF" w14:textId="77777777" w:rsidR="007B1F66" w:rsidRPr="005B3671"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21EB8B53" w14:textId="77777777" w:rsidR="007B1F66" w:rsidRPr="005B3671"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644CBF79" w14:textId="77777777" w:rsidR="007B1F66" w:rsidRPr="005B3671"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6F5A7A5E"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7D155A30"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3731CEF6"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0CDD8006" w14:textId="77777777" w:rsidR="007B1F66" w:rsidRDefault="007B1F66" w:rsidP="007B1F66">
      <w:pPr>
        <w:pStyle w:val="PL"/>
        <w:rPr>
          <w:lang w:val="en-US"/>
        </w:rPr>
      </w:pPr>
      <w:r>
        <w:rPr>
          <w:lang w:val="en-US"/>
        </w:rPr>
        <w:lastRenderedPageBreak/>
        <w:t xml:space="preserve">      - type: string</w:t>
      </w:r>
    </w:p>
    <w:p w14:paraId="288512B0" w14:textId="77777777" w:rsidR="007B1F66" w:rsidRDefault="007B1F66" w:rsidP="007B1F66">
      <w:pPr>
        <w:pStyle w:val="PL"/>
        <w:rPr>
          <w:lang w:val="en-US"/>
        </w:rPr>
      </w:pPr>
      <w:r>
        <w:rPr>
          <w:lang w:val="en-US"/>
        </w:rPr>
        <w:t xml:space="preserve">        description: &gt;</w:t>
      </w:r>
    </w:p>
    <w:p w14:paraId="142ABFBC" w14:textId="77777777" w:rsidR="007B1F66" w:rsidRDefault="007B1F66" w:rsidP="007B1F66">
      <w:pPr>
        <w:pStyle w:val="PL"/>
        <w:rPr>
          <w:lang w:val="en-US"/>
        </w:rPr>
      </w:pPr>
      <w:r>
        <w:rPr>
          <w:lang w:val="en-US"/>
        </w:rPr>
        <w:t xml:space="preserve">          This string provides forward-compatibility with future</w:t>
      </w:r>
    </w:p>
    <w:p w14:paraId="470A41F3" w14:textId="77777777" w:rsidR="007B1F66" w:rsidRDefault="007B1F66" w:rsidP="007B1F66">
      <w:pPr>
        <w:pStyle w:val="PL"/>
        <w:rPr>
          <w:lang w:val="en-US"/>
        </w:rPr>
      </w:pPr>
      <w:r>
        <w:rPr>
          <w:lang w:val="en-US"/>
        </w:rPr>
        <w:t xml:space="preserve">          extensions to the enumeration but is not used to encode</w:t>
      </w:r>
    </w:p>
    <w:p w14:paraId="6F90D906" w14:textId="77777777" w:rsidR="007B1F66" w:rsidRDefault="007B1F66" w:rsidP="007B1F66">
      <w:pPr>
        <w:pStyle w:val="PL"/>
        <w:rPr>
          <w:lang w:val="en-US"/>
        </w:rPr>
      </w:pPr>
      <w:r>
        <w:rPr>
          <w:lang w:val="en-US"/>
        </w:rPr>
        <w:t xml:space="preserve">          content defined in the present version of this API.</w:t>
      </w:r>
    </w:p>
    <w:p w14:paraId="22E29B8A" w14:textId="77777777" w:rsidR="007B1F66" w:rsidRDefault="007B1F66" w:rsidP="007B1F66">
      <w:pPr>
        <w:pStyle w:val="PL"/>
        <w:rPr>
          <w:lang w:val="en-US"/>
        </w:rPr>
      </w:pPr>
      <w:r>
        <w:rPr>
          <w:lang w:val="en-US"/>
        </w:rPr>
        <w:t xml:space="preserve">      description: |</w:t>
      </w:r>
    </w:p>
    <w:p w14:paraId="6A75C762" w14:textId="77777777" w:rsidR="007B1F66" w:rsidRDefault="007B1F66" w:rsidP="007B1F66">
      <w:pPr>
        <w:pStyle w:val="PL"/>
        <w:rPr>
          <w:lang w:val="en-US"/>
        </w:rPr>
      </w:pPr>
      <w:r>
        <w:rPr>
          <w:lang w:val="en-US"/>
        </w:rPr>
        <w:t xml:space="preserve">        Represents the </w:t>
      </w:r>
      <w:r>
        <w:rPr>
          <w:lang w:eastAsia="zh-CN"/>
        </w:rPr>
        <w:t xml:space="preserve">analytics subset.  </w:t>
      </w:r>
    </w:p>
    <w:p w14:paraId="436EFB07" w14:textId="77777777" w:rsidR="007B1F66" w:rsidRDefault="007B1F66" w:rsidP="007B1F66">
      <w:pPr>
        <w:pStyle w:val="PL"/>
        <w:rPr>
          <w:lang w:val="en-US"/>
        </w:rPr>
      </w:pPr>
      <w:r>
        <w:rPr>
          <w:lang w:val="en-US"/>
        </w:rPr>
        <w:t xml:space="preserve">        Possible values are:</w:t>
      </w:r>
    </w:p>
    <w:p w14:paraId="13A1221F" w14:textId="77777777" w:rsidR="007B1F66" w:rsidRDefault="007B1F66" w:rsidP="007B1F66">
      <w:pPr>
        <w:pStyle w:val="PL"/>
        <w:rPr>
          <w:lang w:val="en-US"/>
        </w:rPr>
      </w:pPr>
      <w:r>
        <w:rPr>
          <w:lang w:val="en-US"/>
        </w:rPr>
        <w:t xml:space="preserve">        - NUM_OF_UE_REG: The number of UE registered. This value is only applicable to</w:t>
      </w:r>
    </w:p>
    <w:p w14:paraId="27A6CC4A" w14:textId="77777777" w:rsidR="007B1F66" w:rsidRDefault="007B1F66" w:rsidP="007B1F66">
      <w:pPr>
        <w:pStyle w:val="PL"/>
        <w:rPr>
          <w:lang w:val="en-US"/>
        </w:rPr>
      </w:pPr>
      <w:r>
        <w:rPr>
          <w:lang w:val="en-US"/>
        </w:rPr>
        <w:t xml:space="preserve">          </w:t>
      </w:r>
      <w:r>
        <w:rPr>
          <w:lang w:eastAsia="zh-CN"/>
        </w:rPr>
        <w:t>NSI_LOAD_LEVEL event</w:t>
      </w:r>
      <w:r>
        <w:rPr>
          <w:lang w:val="en-US"/>
        </w:rPr>
        <w:t>.</w:t>
      </w:r>
    </w:p>
    <w:p w14:paraId="44F8023B" w14:textId="77777777" w:rsidR="007B1F66" w:rsidRDefault="007B1F66" w:rsidP="007B1F66">
      <w:pPr>
        <w:pStyle w:val="PL"/>
        <w:tabs>
          <w:tab w:val="clear" w:pos="7296"/>
        </w:tabs>
        <w:rPr>
          <w:lang w:val="en-US"/>
        </w:rPr>
      </w:pPr>
      <w:r>
        <w:rPr>
          <w:lang w:val="en-US"/>
        </w:rPr>
        <w:t xml:space="preserve">        - NUM_OF_PDU_SESS_ESTBL: The number of PDU sessions established. This value is only</w:t>
      </w:r>
    </w:p>
    <w:p w14:paraId="797A78FB" w14:textId="77777777" w:rsidR="007B1F66" w:rsidRDefault="007B1F66" w:rsidP="007B1F66">
      <w:pPr>
        <w:pStyle w:val="PL"/>
        <w:tabs>
          <w:tab w:val="clear" w:pos="7296"/>
        </w:tabs>
        <w:rPr>
          <w:lang w:val="en-US"/>
        </w:rPr>
      </w:pPr>
      <w:r>
        <w:rPr>
          <w:lang w:val="en-US"/>
        </w:rPr>
        <w:t xml:space="preserve">          applicable to </w:t>
      </w:r>
      <w:r>
        <w:rPr>
          <w:lang w:eastAsia="zh-CN"/>
        </w:rPr>
        <w:t>NSI_LOAD_LEVEL event</w:t>
      </w:r>
      <w:r>
        <w:rPr>
          <w:lang w:val="en-US"/>
        </w:rPr>
        <w:t>.</w:t>
      </w:r>
    </w:p>
    <w:p w14:paraId="6A80366F" w14:textId="77777777" w:rsidR="007B1F66" w:rsidRDefault="007B1F66" w:rsidP="007B1F66">
      <w:pPr>
        <w:pStyle w:val="PL"/>
        <w:rPr>
          <w:lang w:val="en-US"/>
        </w:rPr>
      </w:pPr>
      <w:r>
        <w:rPr>
          <w:lang w:val="en-US"/>
        </w:rPr>
        <w:t xml:space="preserve">        - RES_USAGE: The current usage of the virtual resources assigned to the NF instances</w:t>
      </w:r>
    </w:p>
    <w:p w14:paraId="53B526E6" w14:textId="77777777" w:rsidR="007B1F66" w:rsidRDefault="007B1F66" w:rsidP="007B1F66">
      <w:pPr>
        <w:pStyle w:val="PL"/>
        <w:rPr>
          <w:lang w:val="en-US"/>
        </w:rPr>
      </w:pPr>
      <w:r>
        <w:rPr>
          <w:lang w:val="en-US"/>
        </w:rPr>
        <w:t xml:space="preserve">          belonging to a particular network slice instance. This value is only applicable to</w:t>
      </w:r>
    </w:p>
    <w:p w14:paraId="67A238F1" w14:textId="77777777" w:rsidR="007B1F66" w:rsidRDefault="007B1F66" w:rsidP="007B1F66">
      <w:pPr>
        <w:pStyle w:val="PL"/>
        <w:rPr>
          <w:lang w:val="en-US"/>
        </w:rPr>
      </w:pPr>
      <w:r>
        <w:rPr>
          <w:lang w:val="en-US"/>
        </w:rPr>
        <w:t xml:space="preserve">          </w:t>
      </w:r>
      <w:r>
        <w:rPr>
          <w:lang w:eastAsia="zh-CN"/>
        </w:rPr>
        <w:t>NSI_LOAD_LEVEL event</w:t>
      </w:r>
      <w:r>
        <w:rPr>
          <w:lang w:val="en-US"/>
        </w:rPr>
        <w:t>.</w:t>
      </w:r>
    </w:p>
    <w:p w14:paraId="556F6B43" w14:textId="77777777" w:rsidR="007B1F66" w:rsidRDefault="007B1F66" w:rsidP="007B1F66">
      <w:pPr>
        <w:pStyle w:val="PL"/>
        <w:rPr>
          <w:lang w:val="en-US"/>
        </w:rPr>
      </w:pPr>
      <w:r>
        <w:rPr>
          <w:lang w:val="en-US"/>
        </w:rPr>
        <w:t xml:space="preserve">        - NUM_OF_EXCEED_RES_USAGE_LOAD_LEVEL_THR: The number of times the resource usage threshold</w:t>
      </w:r>
    </w:p>
    <w:p w14:paraId="2E72D0E4" w14:textId="77777777" w:rsidR="007B1F66" w:rsidRDefault="007B1F66" w:rsidP="007B1F66">
      <w:pPr>
        <w:pStyle w:val="PL"/>
        <w:rPr>
          <w:lang w:val="en-US"/>
        </w:rPr>
      </w:pPr>
      <w:r>
        <w:rPr>
          <w:lang w:val="en-US"/>
        </w:rPr>
        <w:t xml:space="preserve">          of the network slice instance is reached or exceeded if a threshold value is provided by</w:t>
      </w:r>
    </w:p>
    <w:p w14:paraId="05C495B8" w14:textId="77777777" w:rsidR="007B1F66" w:rsidRDefault="007B1F66" w:rsidP="007B1F66">
      <w:pPr>
        <w:pStyle w:val="PL"/>
        <w:rPr>
          <w:lang w:val="en-US"/>
        </w:rPr>
      </w:pPr>
      <w:r>
        <w:rPr>
          <w:lang w:val="en-US"/>
        </w:rPr>
        <w:t xml:space="preserve">          the consumer. This value is only applicable to </w:t>
      </w:r>
      <w:r>
        <w:rPr>
          <w:lang w:eastAsia="zh-CN"/>
        </w:rPr>
        <w:t>NSI_LOAD_LEVEL event</w:t>
      </w:r>
      <w:r>
        <w:rPr>
          <w:lang w:val="en-US"/>
        </w:rPr>
        <w:t>.</w:t>
      </w:r>
    </w:p>
    <w:p w14:paraId="61B073FB" w14:textId="77777777" w:rsidR="007B1F66" w:rsidRDefault="007B1F66" w:rsidP="007B1F66">
      <w:pPr>
        <w:pStyle w:val="PL"/>
        <w:rPr>
          <w:lang w:val="en-US"/>
        </w:rPr>
      </w:pPr>
      <w:r>
        <w:rPr>
          <w:lang w:val="en-US"/>
        </w:rPr>
        <w:t xml:space="preserve">        - PERIOD_OF_EXCEED_RES_USAGE_LOAD_LEVEL_THR: The time interval between each time the</w:t>
      </w:r>
    </w:p>
    <w:p w14:paraId="495E509B" w14:textId="77777777" w:rsidR="007B1F66" w:rsidRDefault="007B1F66" w:rsidP="007B1F66">
      <w:pPr>
        <w:pStyle w:val="PL"/>
        <w:rPr>
          <w:lang w:val="en-US"/>
        </w:rPr>
      </w:pPr>
      <w:r>
        <w:rPr>
          <w:lang w:val="en-US"/>
        </w:rPr>
        <w:t xml:space="preserve">          threshold being met or exceeded on the network slice (instance). This value is only</w:t>
      </w:r>
    </w:p>
    <w:p w14:paraId="42471DC7" w14:textId="77777777" w:rsidR="007B1F66" w:rsidRDefault="007B1F66" w:rsidP="007B1F66">
      <w:pPr>
        <w:pStyle w:val="PL"/>
        <w:rPr>
          <w:lang w:val="en-US"/>
        </w:rPr>
      </w:pPr>
      <w:r>
        <w:rPr>
          <w:lang w:val="en-US"/>
        </w:rPr>
        <w:t xml:space="preserve">          applicable to </w:t>
      </w:r>
      <w:r>
        <w:rPr>
          <w:lang w:eastAsia="zh-CN"/>
        </w:rPr>
        <w:t>NSI_LOAD_LEVEL event</w:t>
      </w:r>
      <w:r>
        <w:rPr>
          <w:lang w:val="en-US"/>
        </w:rPr>
        <w:t>.</w:t>
      </w:r>
    </w:p>
    <w:p w14:paraId="3D4E4278" w14:textId="77777777" w:rsidR="007B1F66" w:rsidRDefault="007B1F66" w:rsidP="007B1F66">
      <w:pPr>
        <w:pStyle w:val="PL"/>
        <w:rPr>
          <w:lang w:val="en-US"/>
        </w:rPr>
      </w:pPr>
      <w:r>
        <w:rPr>
          <w:lang w:val="en-US"/>
        </w:rPr>
        <w:t xml:space="preserve">        - EXCEED_LOAD_LEVEL_THR_IND: Whether the Load Level Threshold is met or exceeded by the</w:t>
      </w:r>
    </w:p>
    <w:p w14:paraId="7E58D400" w14:textId="77777777" w:rsidR="007B1F66" w:rsidRDefault="007B1F66" w:rsidP="007B1F66">
      <w:pPr>
        <w:pStyle w:val="PL"/>
        <w:rPr>
          <w:lang w:val="en-US"/>
        </w:rPr>
      </w:pPr>
      <w:r>
        <w:rPr>
          <w:lang w:val="en-US"/>
        </w:rPr>
        <w:t xml:space="preserve">          statistics value. This value is only applicable to </w:t>
      </w:r>
      <w:r>
        <w:rPr>
          <w:lang w:eastAsia="zh-CN"/>
        </w:rPr>
        <w:t>NSI_LOAD_LEVEL event</w:t>
      </w:r>
      <w:r>
        <w:rPr>
          <w:lang w:val="en-US"/>
        </w:rPr>
        <w:t>.</w:t>
      </w:r>
    </w:p>
    <w:p w14:paraId="30C9FF1C" w14:textId="77777777" w:rsidR="007B1F66" w:rsidRDefault="007B1F66" w:rsidP="007B1F66">
      <w:pPr>
        <w:pStyle w:val="PL"/>
        <w:tabs>
          <w:tab w:val="clear" w:pos="1920"/>
        </w:tabs>
        <w:rPr>
          <w:lang w:val="en-US"/>
        </w:rPr>
      </w:pPr>
      <w:r>
        <w:rPr>
          <w:lang w:val="en-US"/>
        </w:rPr>
        <w:t xml:space="preserve">        - LIST_OF_TOP_APP_UL: The list of applications that contribute the most to the traffic in</w:t>
      </w:r>
    </w:p>
    <w:p w14:paraId="504C996E" w14:textId="77777777" w:rsidR="007B1F66" w:rsidRDefault="007B1F66" w:rsidP="007B1F66">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5A6FD02" w14:textId="77777777" w:rsidR="007B1F66" w:rsidRDefault="007B1F66" w:rsidP="007B1F66">
      <w:pPr>
        <w:pStyle w:val="PL"/>
        <w:tabs>
          <w:tab w:val="clear" w:pos="1920"/>
        </w:tabs>
        <w:rPr>
          <w:lang w:val="en-US"/>
        </w:rPr>
      </w:pPr>
      <w:r>
        <w:rPr>
          <w:lang w:val="en-US"/>
        </w:rPr>
        <w:t xml:space="preserve">        - LIST_OF_TOP_APP_DL: The list of applications that contribute the most to the traffic in</w:t>
      </w:r>
    </w:p>
    <w:p w14:paraId="12450CB9" w14:textId="77777777" w:rsidR="007B1F66" w:rsidRDefault="007B1F66" w:rsidP="007B1F66">
      <w:pPr>
        <w:pStyle w:val="PL"/>
        <w:tabs>
          <w:tab w:val="clear" w:pos="1920"/>
        </w:tabs>
        <w:rPr>
          <w:lang w:val="en-US"/>
        </w:rPr>
      </w:pPr>
      <w:r>
        <w:rPr>
          <w:lang w:val="en-US"/>
        </w:rPr>
        <w:t xml:space="preserve">          the DL direction. This value is only applicable to </w:t>
      </w:r>
      <w:r>
        <w:t>USER_DATA_CONGESTION event</w:t>
      </w:r>
      <w:r>
        <w:rPr>
          <w:lang w:val="en-US"/>
        </w:rPr>
        <w:t>.</w:t>
      </w:r>
    </w:p>
    <w:p w14:paraId="7E05C442" w14:textId="77777777" w:rsidR="007B1F66" w:rsidRDefault="007B1F66" w:rsidP="007B1F66">
      <w:pPr>
        <w:pStyle w:val="PL"/>
        <w:rPr>
          <w:lang w:val="en-US"/>
        </w:rPr>
      </w:pPr>
      <w:r>
        <w:rPr>
          <w:lang w:val="en-US"/>
        </w:rPr>
        <w:t xml:space="preserve">        - NF_STATUS: The availability status of the NF on the Analytics target period, expressed</w:t>
      </w:r>
    </w:p>
    <w:p w14:paraId="3E471AE0" w14:textId="77777777" w:rsidR="007B1F66" w:rsidRDefault="007B1F66" w:rsidP="007B1F66">
      <w:pPr>
        <w:pStyle w:val="PL"/>
        <w:rPr>
          <w:lang w:val="en-US"/>
        </w:rPr>
      </w:pPr>
      <w:r>
        <w:rPr>
          <w:lang w:val="en-US"/>
        </w:rPr>
        <w:t xml:space="preserve">          as a percentage of time per status value (registered, suspended, undiscoverable). This</w:t>
      </w:r>
    </w:p>
    <w:p w14:paraId="48DEE9CD" w14:textId="77777777" w:rsidR="007B1F66" w:rsidRDefault="007B1F66" w:rsidP="007B1F66">
      <w:pPr>
        <w:pStyle w:val="PL"/>
        <w:rPr>
          <w:lang w:val="en-US"/>
        </w:rPr>
      </w:pPr>
      <w:r>
        <w:rPr>
          <w:lang w:val="en-US"/>
        </w:rPr>
        <w:t xml:space="preserve">          value is only applicable to NF_LOAD event.</w:t>
      </w:r>
    </w:p>
    <w:p w14:paraId="2ABC42ED" w14:textId="77777777" w:rsidR="007B1F66" w:rsidRDefault="007B1F66" w:rsidP="007B1F66">
      <w:pPr>
        <w:pStyle w:val="PL"/>
        <w:rPr>
          <w:lang w:val="en-US"/>
        </w:rPr>
      </w:pPr>
      <w:r>
        <w:rPr>
          <w:lang w:val="en-US"/>
        </w:rPr>
        <w:t xml:space="preserve">        - NF_RESOURCE_USAGE: The average usage of assigned resources (CPU, memory, storage). This</w:t>
      </w:r>
    </w:p>
    <w:p w14:paraId="136055B1" w14:textId="77777777" w:rsidR="007B1F66" w:rsidRDefault="007B1F66" w:rsidP="007B1F66">
      <w:pPr>
        <w:pStyle w:val="PL"/>
        <w:rPr>
          <w:lang w:val="en-US"/>
        </w:rPr>
      </w:pPr>
      <w:r>
        <w:rPr>
          <w:lang w:val="en-US"/>
        </w:rPr>
        <w:t xml:space="preserve">          value is only applicable to NF_LOAD event.</w:t>
      </w:r>
    </w:p>
    <w:p w14:paraId="71C427BD" w14:textId="77777777" w:rsidR="007B1F66" w:rsidRDefault="007B1F66" w:rsidP="007B1F66">
      <w:pPr>
        <w:pStyle w:val="PL"/>
        <w:rPr>
          <w:lang w:val="en-US"/>
        </w:rPr>
      </w:pPr>
      <w:r>
        <w:rPr>
          <w:lang w:val="en-US"/>
        </w:rPr>
        <w:t xml:space="preserve">        - NF_LOAD: The average load of the NF instance over the Analytics target period. This value</w:t>
      </w:r>
    </w:p>
    <w:p w14:paraId="0D355F98" w14:textId="77777777" w:rsidR="007B1F66" w:rsidRDefault="007B1F66" w:rsidP="007B1F66">
      <w:pPr>
        <w:pStyle w:val="PL"/>
        <w:rPr>
          <w:lang w:val="en-US"/>
        </w:rPr>
      </w:pPr>
      <w:r>
        <w:rPr>
          <w:lang w:val="en-US"/>
        </w:rPr>
        <w:t xml:space="preserve">          is only applicable to NF_LOAD event.</w:t>
      </w:r>
    </w:p>
    <w:p w14:paraId="53A10D47" w14:textId="77777777" w:rsidR="007B1F66" w:rsidRDefault="007B1F66" w:rsidP="007B1F66">
      <w:pPr>
        <w:pStyle w:val="PL"/>
        <w:tabs>
          <w:tab w:val="clear" w:pos="1920"/>
        </w:tabs>
        <w:rPr>
          <w:lang w:val="en-US"/>
        </w:rPr>
      </w:pPr>
      <w:r>
        <w:rPr>
          <w:lang w:val="en-US"/>
        </w:rPr>
        <w:t xml:space="preserve">        - NF_PEAK_LOAD: The maximum load of the NF instance over the Analytics target period. This</w:t>
      </w:r>
    </w:p>
    <w:p w14:paraId="64874C6F" w14:textId="77777777" w:rsidR="007B1F66" w:rsidRDefault="007B1F66" w:rsidP="007B1F66">
      <w:pPr>
        <w:pStyle w:val="PL"/>
        <w:tabs>
          <w:tab w:val="clear" w:pos="1920"/>
        </w:tabs>
        <w:rPr>
          <w:lang w:val="en-US"/>
        </w:rPr>
      </w:pPr>
      <w:r>
        <w:rPr>
          <w:lang w:val="en-US"/>
        </w:rPr>
        <w:t xml:space="preserve">          value is only applicable to NF_LOAD event.</w:t>
      </w:r>
    </w:p>
    <w:p w14:paraId="358C30E4" w14:textId="77777777" w:rsidR="007B1F66" w:rsidRDefault="007B1F66" w:rsidP="007B1F66">
      <w:pPr>
        <w:pStyle w:val="PL"/>
        <w:rPr>
          <w:lang w:val="en-US"/>
        </w:rPr>
      </w:pPr>
      <w:r>
        <w:rPr>
          <w:lang w:val="en-US"/>
        </w:rPr>
        <w:t xml:space="preserve">        - NF_LOAD_AVG_IN_AOI: The average load of the NF instances over the area of interest. This</w:t>
      </w:r>
    </w:p>
    <w:p w14:paraId="5E3C6A40" w14:textId="77777777" w:rsidR="007B1F66" w:rsidRDefault="007B1F66" w:rsidP="007B1F66">
      <w:pPr>
        <w:pStyle w:val="PL"/>
        <w:rPr>
          <w:lang w:val="en-US"/>
        </w:rPr>
      </w:pPr>
      <w:r>
        <w:rPr>
          <w:lang w:val="en-US"/>
        </w:rPr>
        <w:t xml:space="preserve">          value is only applicable to NF_LOAD event.</w:t>
      </w:r>
    </w:p>
    <w:p w14:paraId="4EC507C5" w14:textId="77777777" w:rsidR="007B1F66" w:rsidRDefault="007B1F66" w:rsidP="007B1F66">
      <w:pPr>
        <w:pStyle w:val="PL"/>
        <w:rPr>
          <w:lang w:val="en-US"/>
        </w:rPr>
      </w:pPr>
      <w:r>
        <w:rPr>
          <w:lang w:val="en-US"/>
        </w:rPr>
        <w:t xml:space="preserve">        - DISPER_AMOUNT: Indicates the dispersion amount of the reported data volume or transaction</w:t>
      </w:r>
    </w:p>
    <w:p w14:paraId="77C7E755" w14:textId="77777777" w:rsidR="007B1F66" w:rsidRDefault="007B1F66" w:rsidP="007B1F66">
      <w:pPr>
        <w:pStyle w:val="PL"/>
        <w:rPr>
          <w:lang w:val="en-US"/>
        </w:rPr>
      </w:pPr>
      <w:r>
        <w:rPr>
          <w:lang w:val="en-US"/>
        </w:rPr>
        <w:t xml:space="preserve">          dispersion type. This value is only applicable to DISPERSION event.</w:t>
      </w:r>
    </w:p>
    <w:p w14:paraId="4B028EC1" w14:textId="77777777" w:rsidR="007B1F66" w:rsidRDefault="007B1F66" w:rsidP="007B1F66">
      <w:pPr>
        <w:pStyle w:val="PL"/>
        <w:rPr>
          <w:lang w:val="en-US"/>
        </w:rPr>
      </w:pPr>
      <w:r>
        <w:rPr>
          <w:lang w:val="en-US"/>
        </w:rPr>
        <w:t xml:space="preserve">        - DISPER_CLASS: Indicates the dispersion mobility class: fixed, camper, traveller upon set</w:t>
      </w:r>
    </w:p>
    <w:p w14:paraId="3C2B6B17" w14:textId="77777777" w:rsidR="007B1F66" w:rsidRDefault="007B1F66" w:rsidP="007B1F66">
      <w:pPr>
        <w:pStyle w:val="PL"/>
        <w:rPr>
          <w:lang w:val="en-US"/>
        </w:rPr>
      </w:pPr>
      <w:r>
        <w:rPr>
          <w:lang w:val="en-US"/>
        </w:rPr>
        <w:t xml:space="preserve">          its usage threshold, and/or the top-heavy class upon set its percentile rating threshold.</w:t>
      </w:r>
    </w:p>
    <w:p w14:paraId="68B81730" w14:textId="77777777" w:rsidR="007B1F66" w:rsidRDefault="007B1F66" w:rsidP="007B1F66">
      <w:pPr>
        <w:pStyle w:val="PL"/>
        <w:rPr>
          <w:lang w:val="en-US"/>
        </w:rPr>
      </w:pPr>
      <w:r>
        <w:rPr>
          <w:lang w:val="en-US"/>
        </w:rPr>
        <w:t xml:space="preserve">          This value is only applicable to DISPERSION event.</w:t>
      </w:r>
    </w:p>
    <w:p w14:paraId="795E715D" w14:textId="77777777" w:rsidR="007B1F66" w:rsidRDefault="007B1F66" w:rsidP="007B1F66">
      <w:pPr>
        <w:pStyle w:val="PL"/>
        <w:rPr>
          <w:lang w:val="en-US"/>
        </w:rPr>
      </w:pPr>
      <w:r>
        <w:rPr>
          <w:lang w:val="en-US"/>
        </w:rPr>
        <w:t xml:space="preserve">        - RANKING: Data/transaction usage ranking high (i.e.value 1), medium (2) or low (3). This</w:t>
      </w:r>
    </w:p>
    <w:p w14:paraId="372FF053" w14:textId="77777777" w:rsidR="007B1F66" w:rsidRDefault="007B1F66" w:rsidP="007B1F66">
      <w:pPr>
        <w:pStyle w:val="PL"/>
        <w:rPr>
          <w:lang w:val="en-US"/>
        </w:rPr>
      </w:pPr>
      <w:r>
        <w:rPr>
          <w:lang w:val="en-US"/>
        </w:rPr>
        <w:t xml:space="preserve">          value is only applicable to DISPERSION event.</w:t>
      </w:r>
    </w:p>
    <w:p w14:paraId="45237D97" w14:textId="77777777" w:rsidR="007B1F66" w:rsidRDefault="007B1F66" w:rsidP="007B1F66">
      <w:pPr>
        <w:pStyle w:val="PL"/>
        <w:rPr>
          <w:lang w:val="en-US"/>
        </w:rPr>
      </w:pPr>
      <w:r>
        <w:rPr>
          <w:lang w:val="en-US"/>
        </w:rPr>
        <w:t xml:space="preserve">        - PERCENTILE_RANKING: Percentile ranking of the target UE in the Cumulative Distribution</w:t>
      </w:r>
    </w:p>
    <w:p w14:paraId="7D95D0BC" w14:textId="77777777" w:rsidR="007B1F66" w:rsidRDefault="007B1F66" w:rsidP="007B1F66">
      <w:pPr>
        <w:pStyle w:val="PL"/>
        <w:rPr>
          <w:lang w:val="en-US"/>
        </w:rPr>
      </w:pPr>
      <w:r>
        <w:rPr>
          <w:lang w:val="en-US"/>
        </w:rPr>
        <w:t xml:space="preserve">          Function of data usage for the population of all UEs. This value is only applicable to</w:t>
      </w:r>
    </w:p>
    <w:p w14:paraId="7775B60D" w14:textId="77777777" w:rsidR="007B1F66" w:rsidRDefault="007B1F66" w:rsidP="007B1F66">
      <w:pPr>
        <w:pStyle w:val="PL"/>
        <w:rPr>
          <w:lang w:val="en-US"/>
        </w:rPr>
      </w:pPr>
      <w:r>
        <w:rPr>
          <w:lang w:val="en-US"/>
        </w:rPr>
        <w:t xml:space="preserve">          DISPERSION event.</w:t>
      </w:r>
    </w:p>
    <w:p w14:paraId="79D6175E" w14:textId="77777777" w:rsidR="007B1F66" w:rsidRDefault="007B1F66" w:rsidP="007B1F66">
      <w:pPr>
        <w:pStyle w:val="PL"/>
        <w:rPr>
          <w:lang w:val="en-US"/>
        </w:rPr>
      </w:pPr>
      <w:r>
        <w:rPr>
          <w:lang w:val="en-US"/>
        </w:rPr>
        <w:t xml:space="preserve">        - RSSI: Indicated the RSSI in the unit of dBm. This value is only applicable to</w:t>
      </w:r>
    </w:p>
    <w:p w14:paraId="254B5AB9" w14:textId="77777777" w:rsidR="007B1F66" w:rsidRDefault="007B1F66" w:rsidP="007B1F66">
      <w:pPr>
        <w:pStyle w:val="PL"/>
        <w:rPr>
          <w:lang w:val="en-US"/>
        </w:rPr>
      </w:pPr>
      <w:r>
        <w:rPr>
          <w:lang w:val="en-US"/>
        </w:rPr>
        <w:t xml:space="preserve">          WLAN_PERFORMANCE event.</w:t>
      </w:r>
    </w:p>
    <w:p w14:paraId="56E4427F" w14:textId="77777777" w:rsidR="007B1F66" w:rsidRDefault="007B1F66" w:rsidP="007B1F66">
      <w:pPr>
        <w:pStyle w:val="PL"/>
        <w:rPr>
          <w:lang w:val="en-US"/>
        </w:rPr>
      </w:pPr>
      <w:r>
        <w:rPr>
          <w:lang w:val="en-US"/>
        </w:rPr>
        <w:t xml:space="preserve">        - RTT: Indicates the RTT in the unit of millisecond. This value is only applicable to</w:t>
      </w:r>
    </w:p>
    <w:p w14:paraId="0DD7F36F" w14:textId="77777777" w:rsidR="007B1F66" w:rsidRDefault="007B1F66" w:rsidP="007B1F66">
      <w:pPr>
        <w:pStyle w:val="PL"/>
        <w:rPr>
          <w:lang w:val="en-US"/>
        </w:rPr>
      </w:pPr>
      <w:r>
        <w:rPr>
          <w:lang w:val="en-US"/>
        </w:rPr>
        <w:t xml:space="preserve">          WLAN_PERFORMANCE event.</w:t>
      </w:r>
    </w:p>
    <w:p w14:paraId="30A28F04" w14:textId="77777777" w:rsidR="007B1F66" w:rsidRDefault="007B1F66" w:rsidP="007B1F66">
      <w:pPr>
        <w:pStyle w:val="PL"/>
        <w:rPr>
          <w:lang w:val="en-US"/>
        </w:rPr>
      </w:pPr>
      <w:r>
        <w:rPr>
          <w:lang w:val="en-US"/>
        </w:rPr>
        <w:t xml:space="preserve">        - TRAFFIC_INFO: Traffic information including UL/DL data rate and/or Traffic volume. This</w:t>
      </w:r>
    </w:p>
    <w:p w14:paraId="67554DF0" w14:textId="77777777" w:rsidR="007B1F66" w:rsidRDefault="007B1F66" w:rsidP="007B1F66">
      <w:pPr>
        <w:pStyle w:val="PL"/>
        <w:rPr>
          <w:lang w:val="en-US"/>
        </w:rPr>
      </w:pPr>
      <w:r>
        <w:rPr>
          <w:lang w:val="en-US"/>
        </w:rPr>
        <w:t xml:space="preserve">          value is only applicable to WLAN_PERFORMANCE event.</w:t>
      </w:r>
    </w:p>
    <w:p w14:paraId="4E9BE6F3" w14:textId="77777777" w:rsidR="007B1F66" w:rsidRDefault="007B1F66" w:rsidP="007B1F66">
      <w:pPr>
        <w:pStyle w:val="PL"/>
        <w:rPr>
          <w:lang w:val="en-US"/>
        </w:rPr>
      </w:pPr>
      <w:r>
        <w:rPr>
          <w:lang w:val="en-US"/>
        </w:rPr>
        <w:t xml:space="preserve">        - NUMBER_OF_UES: Number of UEs observed for the SSID. This value is only applicable to</w:t>
      </w:r>
    </w:p>
    <w:p w14:paraId="4DF7CE4B" w14:textId="77777777" w:rsidR="007B1F66" w:rsidRDefault="007B1F66" w:rsidP="007B1F66">
      <w:pPr>
        <w:pStyle w:val="PL"/>
        <w:rPr>
          <w:lang w:val="en-US"/>
        </w:rPr>
      </w:pPr>
      <w:r>
        <w:rPr>
          <w:lang w:val="en-US"/>
        </w:rPr>
        <w:t xml:space="preserve">          WLAN_PERFORMANCE event.</w:t>
      </w:r>
    </w:p>
    <w:p w14:paraId="36B2012B" w14:textId="77777777" w:rsidR="007B1F66" w:rsidRDefault="007B1F66" w:rsidP="007B1F66">
      <w:pPr>
        <w:pStyle w:val="PL"/>
        <w:tabs>
          <w:tab w:val="clear" w:pos="1920"/>
        </w:tabs>
        <w:rPr>
          <w:lang w:val="en-US"/>
        </w:rPr>
      </w:pPr>
      <w:r>
        <w:rPr>
          <w:lang w:val="en-US"/>
        </w:rPr>
        <w:t xml:space="preserve">        - APP_LIST_FOR_UE_COMM: The analytics of the application list used by UE. This value is only</w:t>
      </w:r>
    </w:p>
    <w:p w14:paraId="65E39401" w14:textId="77777777" w:rsidR="007B1F66" w:rsidRDefault="007B1F66" w:rsidP="007B1F66">
      <w:pPr>
        <w:pStyle w:val="PL"/>
        <w:tabs>
          <w:tab w:val="clear" w:pos="1920"/>
        </w:tabs>
        <w:rPr>
          <w:lang w:val="en-US"/>
        </w:rPr>
      </w:pPr>
      <w:r>
        <w:rPr>
          <w:lang w:val="en-US"/>
        </w:rPr>
        <w:t xml:space="preserve">          applicable to UE_COMM event.</w:t>
      </w:r>
    </w:p>
    <w:p w14:paraId="66B1CBD8" w14:textId="77777777" w:rsidR="007B1F66" w:rsidRDefault="007B1F66" w:rsidP="007B1F66">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4DE6035F" w14:textId="77777777" w:rsidR="007B1F66" w:rsidRDefault="007B1F66" w:rsidP="007B1F66">
      <w:pPr>
        <w:pStyle w:val="PL"/>
        <w:tabs>
          <w:tab w:val="clear" w:pos="1920"/>
        </w:tabs>
        <w:rPr>
          <w:lang w:eastAsia="zh-CN"/>
        </w:rPr>
      </w:pPr>
      <w:r>
        <w:rPr>
          <w:lang w:eastAsia="zh-CN"/>
        </w:rPr>
        <w:t xml:space="preserve">          applicable to </w:t>
      </w:r>
      <w:r>
        <w:t>UE_COMM event</w:t>
      </w:r>
      <w:r>
        <w:rPr>
          <w:lang w:eastAsia="zh-CN"/>
        </w:rPr>
        <w:t>.</w:t>
      </w:r>
    </w:p>
    <w:p w14:paraId="0C1C2E8E" w14:textId="77777777" w:rsidR="007B1F66" w:rsidRDefault="007B1F66" w:rsidP="007B1F66">
      <w:pPr>
        <w:pStyle w:val="PL"/>
        <w:tabs>
          <w:tab w:val="clear" w:pos="1920"/>
        </w:tabs>
        <w:rPr>
          <w:lang w:val="en-US"/>
        </w:rPr>
      </w:pPr>
      <w:r>
        <w:rPr>
          <w:lang w:val="en-US"/>
        </w:rPr>
        <w:t xml:space="preserve">        - AVG_TRAFFIC_RATE: Indicates average traffic rate. This value is only applicable to</w:t>
      </w:r>
    </w:p>
    <w:p w14:paraId="3032A54D" w14:textId="77777777" w:rsidR="007B1F66" w:rsidRDefault="007B1F66" w:rsidP="007B1F66">
      <w:pPr>
        <w:pStyle w:val="PL"/>
        <w:tabs>
          <w:tab w:val="clear" w:pos="1920"/>
        </w:tabs>
        <w:rPr>
          <w:lang w:val="en-US"/>
        </w:rPr>
      </w:pPr>
      <w:r>
        <w:rPr>
          <w:lang w:val="en-US"/>
        </w:rPr>
        <w:t xml:space="preserve">          DN_PERFORMANCE event.</w:t>
      </w:r>
    </w:p>
    <w:p w14:paraId="21FC38CA" w14:textId="77777777" w:rsidR="007B1F66" w:rsidRDefault="007B1F66" w:rsidP="007B1F66">
      <w:pPr>
        <w:pStyle w:val="PL"/>
        <w:tabs>
          <w:tab w:val="clear" w:pos="1920"/>
        </w:tabs>
        <w:rPr>
          <w:lang w:val="en-US"/>
        </w:rPr>
      </w:pPr>
      <w:r>
        <w:rPr>
          <w:lang w:val="en-US"/>
        </w:rPr>
        <w:t xml:space="preserve">        - MAX_TRAFFIC_RATE: Indicates maximum traffic rate. This value is only applicable to</w:t>
      </w:r>
    </w:p>
    <w:p w14:paraId="641B719A" w14:textId="77777777" w:rsidR="007B1F66" w:rsidRDefault="007B1F66" w:rsidP="007B1F66">
      <w:pPr>
        <w:pStyle w:val="PL"/>
        <w:tabs>
          <w:tab w:val="clear" w:pos="1920"/>
        </w:tabs>
        <w:rPr>
          <w:lang w:val="en-US"/>
        </w:rPr>
      </w:pPr>
      <w:r>
        <w:rPr>
          <w:lang w:val="en-US"/>
        </w:rPr>
        <w:t xml:space="preserve">          DN_PERFORMANCE event.</w:t>
      </w:r>
    </w:p>
    <w:p w14:paraId="0BE20115" w14:textId="77777777" w:rsidR="007B1F66" w:rsidRDefault="007B1F66" w:rsidP="007B1F66">
      <w:pPr>
        <w:pStyle w:val="PL"/>
        <w:tabs>
          <w:tab w:val="clear" w:pos="1920"/>
        </w:tabs>
        <w:rPr>
          <w:lang w:val="en-US"/>
        </w:rPr>
      </w:pPr>
      <w:r>
        <w:rPr>
          <w:lang w:val="en-US"/>
        </w:rPr>
        <w:t xml:space="preserve">        - AGG_TRAFFIC_RATE: Indicates aggregated traffic rate. This value is only applicable to</w:t>
      </w:r>
    </w:p>
    <w:p w14:paraId="785037D3" w14:textId="77777777" w:rsidR="007B1F66" w:rsidRDefault="007B1F66" w:rsidP="007B1F66">
      <w:pPr>
        <w:pStyle w:val="PL"/>
        <w:tabs>
          <w:tab w:val="clear" w:pos="1920"/>
        </w:tabs>
        <w:rPr>
          <w:lang w:val="en-US"/>
        </w:rPr>
      </w:pPr>
      <w:r>
        <w:rPr>
          <w:lang w:val="en-US"/>
        </w:rPr>
        <w:t xml:space="preserve">          DN_PERFORMANCE event.</w:t>
      </w:r>
    </w:p>
    <w:p w14:paraId="387A9882" w14:textId="77777777" w:rsidR="007B1F66" w:rsidRDefault="007B1F66" w:rsidP="007B1F66">
      <w:pPr>
        <w:pStyle w:val="PL"/>
        <w:tabs>
          <w:tab w:val="clear" w:pos="1920"/>
        </w:tabs>
        <w:rPr>
          <w:lang w:val="en-US"/>
        </w:rPr>
      </w:pPr>
      <w:r>
        <w:rPr>
          <w:lang w:val="en-US"/>
        </w:rPr>
        <w:t xml:space="preserve">        - VAR_TRAFFIC_RATE: Indicates variance traffic rate. This value is only applicable to</w:t>
      </w:r>
    </w:p>
    <w:p w14:paraId="52397AA2" w14:textId="77777777" w:rsidR="007B1F66" w:rsidRDefault="007B1F66" w:rsidP="007B1F66">
      <w:pPr>
        <w:pStyle w:val="PL"/>
        <w:tabs>
          <w:tab w:val="clear" w:pos="1920"/>
        </w:tabs>
        <w:rPr>
          <w:lang w:val="en-US"/>
        </w:rPr>
      </w:pPr>
      <w:r>
        <w:rPr>
          <w:lang w:val="en-US"/>
        </w:rPr>
        <w:t xml:space="preserve">          DN_PERFORMANCE event.</w:t>
      </w:r>
    </w:p>
    <w:p w14:paraId="022276AA" w14:textId="77777777" w:rsidR="007B1F66" w:rsidRDefault="007B1F66" w:rsidP="007B1F66">
      <w:pPr>
        <w:pStyle w:val="PL"/>
        <w:tabs>
          <w:tab w:val="clear" w:pos="1920"/>
        </w:tabs>
        <w:rPr>
          <w:lang w:val="en-US"/>
        </w:rPr>
      </w:pPr>
      <w:r>
        <w:rPr>
          <w:lang w:val="en-US"/>
        </w:rPr>
        <w:t xml:space="preserve">        - AVG_PACKET_DELAY: Indicates average Packet Delay. This value is only applicable to</w:t>
      </w:r>
    </w:p>
    <w:p w14:paraId="7F2F1B1D" w14:textId="77777777" w:rsidR="007B1F66" w:rsidRDefault="007B1F66" w:rsidP="007B1F66">
      <w:pPr>
        <w:pStyle w:val="PL"/>
        <w:tabs>
          <w:tab w:val="clear" w:pos="1920"/>
        </w:tabs>
        <w:rPr>
          <w:lang w:val="en-US"/>
        </w:rPr>
      </w:pPr>
      <w:r>
        <w:rPr>
          <w:lang w:val="en-US"/>
        </w:rPr>
        <w:t xml:space="preserve">          DN_PERFORMANCE event.</w:t>
      </w:r>
    </w:p>
    <w:p w14:paraId="4D30330E" w14:textId="77777777" w:rsidR="007B1F66" w:rsidRDefault="007B1F66" w:rsidP="007B1F66">
      <w:pPr>
        <w:pStyle w:val="PL"/>
        <w:tabs>
          <w:tab w:val="clear" w:pos="1920"/>
        </w:tabs>
        <w:rPr>
          <w:lang w:val="en-US"/>
        </w:rPr>
      </w:pPr>
      <w:r>
        <w:rPr>
          <w:lang w:val="en-US"/>
        </w:rPr>
        <w:t xml:space="preserve">        - MAX_PACKET_DELAY: Indicates maximum Packet Delay. This value is only applicable to</w:t>
      </w:r>
    </w:p>
    <w:p w14:paraId="4D2372E2" w14:textId="77777777" w:rsidR="007B1F66" w:rsidRDefault="007B1F66" w:rsidP="007B1F66">
      <w:pPr>
        <w:pStyle w:val="PL"/>
        <w:tabs>
          <w:tab w:val="clear" w:pos="1920"/>
        </w:tabs>
        <w:rPr>
          <w:lang w:val="en-US"/>
        </w:rPr>
      </w:pPr>
      <w:r>
        <w:rPr>
          <w:lang w:val="en-US"/>
        </w:rPr>
        <w:t xml:space="preserve">          DN_PERFORMANCE event.</w:t>
      </w:r>
    </w:p>
    <w:p w14:paraId="63FB16ED" w14:textId="77777777" w:rsidR="007B1F66" w:rsidRDefault="007B1F66" w:rsidP="007B1F66">
      <w:pPr>
        <w:pStyle w:val="PL"/>
        <w:rPr>
          <w:lang w:val="en-US"/>
        </w:rPr>
      </w:pPr>
      <w:r>
        <w:rPr>
          <w:lang w:val="en-US"/>
        </w:rPr>
        <w:t xml:space="preserve">        - VAR_PACKET_DELAY: Indicates variance Packet Delay. This value is only applicable to</w:t>
      </w:r>
    </w:p>
    <w:p w14:paraId="32AB5F3C" w14:textId="77777777" w:rsidR="007B1F66" w:rsidRDefault="007B1F66" w:rsidP="007B1F66">
      <w:pPr>
        <w:pStyle w:val="PL"/>
        <w:rPr>
          <w:lang w:val="en-US"/>
        </w:rPr>
      </w:pPr>
      <w:r>
        <w:rPr>
          <w:lang w:val="en-US"/>
        </w:rPr>
        <w:t xml:space="preserve">          DN_PERFORMANCE event.</w:t>
      </w:r>
    </w:p>
    <w:p w14:paraId="7371522B" w14:textId="77777777" w:rsidR="007B1F66" w:rsidRDefault="007B1F66" w:rsidP="007B1F66">
      <w:pPr>
        <w:pStyle w:val="PL"/>
        <w:tabs>
          <w:tab w:val="clear" w:pos="1920"/>
        </w:tabs>
        <w:rPr>
          <w:lang w:val="en-US"/>
        </w:rPr>
      </w:pPr>
      <w:r>
        <w:rPr>
          <w:lang w:val="en-US"/>
        </w:rPr>
        <w:t xml:space="preserve">        - AVG_PACKET_LOSS_RATE: Indicates average Loss Rate. This value is only applicable to</w:t>
      </w:r>
    </w:p>
    <w:p w14:paraId="5D6A1F80" w14:textId="77777777" w:rsidR="007B1F66" w:rsidRDefault="007B1F66" w:rsidP="007B1F66">
      <w:pPr>
        <w:pStyle w:val="PL"/>
        <w:tabs>
          <w:tab w:val="clear" w:pos="1920"/>
        </w:tabs>
        <w:rPr>
          <w:lang w:val="en-US"/>
        </w:rPr>
      </w:pPr>
      <w:r>
        <w:rPr>
          <w:lang w:val="en-US"/>
        </w:rPr>
        <w:t xml:space="preserve">          DN_PERFORMANCE event.</w:t>
      </w:r>
    </w:p>
    <w:p w14:paraId="4B475049" w14:textId="77777777" w:rsidR="007B1F66" w:rsidRDefault="007B1F66" w:rsidP="007B1F66">
      <w:pPr>
        <w:pStyle w:val="PL"/>
        <w:tabs>
          <w:tab w:val="clear" w:pos="1920"/>
        </w:tabs>
        <w:rPr>
          <w:lang w:val="en-US"/>
        </w:rPr>
      </w:pPr>
      <w:r>
        <w:rPr>
          <w:lang w:val="en-US"/>
        </w:rPr>
        <w:t xml:space="preserve">        - MAX_PACKET_LOSS_RATE: Indicates maximum Packet Loss Rate. This value is only applicable to</w:t>
      </w:r>
    </w:p>
    <w:p w14:paraId="09DFD1BF" w14:textId="77777777" w:rsidR="007B1F66" w:rsidRDefault="007B1F66" w:rsidP="007B1F66">
      <w:pPr>
        <w:pStyle w:val="PL"/>
        <w:tabs>
          <w:tab w:val="clear" w:pos="1920"/>
        </w:tabs>
        <w:rPr>
          <w:lang w:val="en-US"/>
        </w:rPr>
      </w:pPr>
      <w:r>
        <w:rPr>
          <w:lang w:val="en-US"/>
        </w:rPr>
        <w:t xml:space="preserve">          DN_PERFORMANCE event.</w:t>
      </w:r>
    </w:p>
    <w:p w14:paraId="6A7E3BF7" w14:textId="77777777" w:rsidR="007B1F66" w:rsidRDefault="007B1F66" w:rsidP="007B1F66">
      <w:pPr>
        <w:pStyle w:val="PL"/>
        <w:tabs>
          <w:tab w:val="clear" w:pos="1920"/>
        </w:tabs>
        <w:rPr>
          <w:lang w:val="en-US"/>
        </w:rPr>
      </w:pPr>
      <w:r>
        <w:rPr>
          <w:lang w:val="en-US"/>
        </w:rPr>
        <w:lastRenderedPageBreak/>
        <w:t xml:space="preserve">        - VAR_PACKET_LOSS_RATE: Indicates variance Packet Loss Rate. This value is only applicable</w:t>
      </w:r>
    </w:p>
    <w:p w14:paraId="07CF59B0" w14:textId="77777777" w:rsidR="007B1F66" w:rsidRDefault="007B1F66" w:rsidP="007B1F66">
      <w:pPr>
        <w:pStyle w:val="PL"/>
        <w:tabs>
          <w:tab w:val="clear" w:pos="1920"/>
        </w:tabs>
        <w:rPr>
          <w:lang w:val="en-US"/>
        </w:rPr>
      </w:pPr>
      <w:r>
        <w:rPr>
          <w:lang w:val="en-US"/>
        </w:rPr>
        <w:t xml:space="preserve">          to DN_PERFORMANCE event.</w:t>
      </w:r>
    </w:p>
    <w:p w14:paraId="38B05814" w14:textId="77777777" w:rsidR="007B1F66" w:rsidRDefault="007B1F66" w:rsidP="007B1F66">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02FD85F" w14:textId="77777777" w:rsidR="007B1F66" w:rsidRDefault="007B1F66" w:rsidP="007B1F66">
      <w:pPr>
        <w:pStyle w:val="PL"/>
        <w:tabs>
          <w:tab w:val="clear" w:pos="1920"/>
        </w:tabs>
        <w:rPr>
          <w:lang w:val="en-US"/>
        </w:rPr>
      </w:pPr>
      <w:r>
        <w:t xml:space="preserve">          SERVICE_EXPERIENCE event</w:t>
      </w:r>
      <w:r>
        <w:rPr>
          <w:lang w:val="en-US"/>
        </w:rPr>
        <w:t>.</w:t>
      </w:r>
    </w:p>
    <w:p w14:paraId="268C9DF0" w14:textId="77777777" w:rsidR="007B1F66" w:rsidRDefault="007B1F66" w:rsidP="007B1F66">
      <w:pPr>
        <w:pStyle w:val="PL"/>
        <w:rPr>
          <w:lang w:val="en-US"/>
        </w:rPr>
      </w:pPr>
      <w:r>
        <w:rPr>
          <w:lang w:val="en-US"/>
        </w:rPr>
        <w:t xml:space="preserve">        - LIST_OF_HIGH_EXP_UE: Indicates list of high experienced UE. This value is only applicable</w:t>
      </w:r>
    </w:p>
    <w:p w14:paraId="7B93C977" w14:textId="77777777" w:rsidR="007B1F66" w:rsidRDefault="007B1F66" w:rsidP="007B1F66">
      <w:pPr>
        <w:pStyle w:val="PL"/>
        <w:rPr>
          <w:lang w:val="en-US"/>
        </w:rPr>
      </w:pPr>
      <w:r>
        <w:rPr>
          <w:lang w:val="en-US"/>
        </w:rPr>
        <w:t xml:space="preserve">          to SM_CONGESTION event.</w:t>
      </w:r>
    </w:p>
    <w:p w14:paraId="6FA4CCCB" w14:textId="77777777" w:rsidR="007B1F66" w:rsidRDefault="007B1F66" w:rsidP="007B1F66">
      <w:pPr>
        <w:pStyle w:val="PL"/>
        <w:rPr>
          <w:lang w:val="en-US"/>
        </w:rPr>
      </w:pPr>
      <w:r>
        <w:rPr>
          <w:lang w:val="en-US"/>
        </w:rPr>
        <w:t xml:space="preserve">        - LIST_OF_MEDIUM_EXP_UE: Indicates list of medium experienced UE. This value is only</w:t>
      </w:r>
    </w:p>
    <w:p w14:paraId="20517D9C" w14:textId="77777777" w:rsidR="007B1F66" w:rsidRDefault="007B1F66" w:rsidP="007B1F66">
      <w:pPr>
        <w:pStyle w:val="PL"/>
        <w:rPr>
          <w:lang w:val="en-US"/>
        </w:rPr>
      </w:pPr>
      <w:r>
        <w:rPr>
          <w:lang w:val="en-US"/>
        </w:rPr>
        <w:t xml:space="preserve">          applicable to SM_CONGESTION event.</w:t>
      </w:r>
    </w:p>
    <w:p w14:paraId="714C98DE" w14:textId="77777777" w:rsidR="007B1F66" w:rsidRDefault="007B1F66" w:rsidP="007B1F66">
      <w:pPr>
        <w:pStyle w:val="PL"/>
        <w:rPr>
          <w:lang w:val="en-US"/>
        </w:rPr>
      </w:pPr>
      <w:r>
        <w:rPr>
          <w:lang w:val="en-US"/>
        </w:rPr>
        <w:t xml:space="preserve">        - LIST_OF_LOW_EXP_UE: Indicates list of low experienced UE. This value is only applicable to</w:t>
      </w:r>
    </w:p>
    <w:p w14:paraId="22917CA1" w14:textId="77777777" w:rsidR="007B1F66" w:rsidRDefault="007B1F66" w:rsidP="007B1F66">
      <w:pPr>
        <w:pStyle w:val="PL"/>
        <w:rPr>
          <w:lang w:val="en-US"/>
        </w:rPr>
      </w:pPr>
      <w:r>
        <w:rPr>
          <w:lang w:val="en-US"/>
        </w:rPr>
        <w:t xml:space="preserve">          SM_CONGESTION event.</w:t>
      </w:r>
    </w:p>
    <w:p w14:paraId="4266E941" w14:textId="77777777" w:rsidR="007B1F66" w:rsidRDefault="007B1F66" w:rsidP="007B1F66">
      <w:pPr>
        <w:pStyle w:val="PL"/>
      </w:pPr>
      <w:r>
        <w:rPr>
          <w:lang w:val="en-US"/>
        </w:rPr>
        <w:t xml:space="preserve">        - AVG_UL_PKT_DROP_RATE: Indicates average uplink packet drop rate on GTP-U path on N3. </w:t>
      </w:r>
      <w:r>
        <w:t>This</w:t>
      </w:r>
    </w:p>
    <w:p w14:paraId="010F485F" w14:textId="77777777" w:rsidR="007B1F66" w:rsidRDefault="007B1F66" w:rsidP="007B1F66">
      <w:pPr>
        <w:pStyle w:val="PL"/>
        <w:rPr>
          <w:lang w:val="en-US"/>
        </w:rPr>
      </w:pPr>
      <w:r>
        <w:t xml:space="preserve">          value is only applicable to </w:t>
      </w:r>
      <w:r>
        <w:rPr>
          <w:lang w:eastAsia="zh-CN"/>
        </w:rPr>
        <w:t>RED_TRANS_EXP</w:t>
      </w:r>
      <w:r>
        <w:t xml:space="preserve"> event.</w:t>
      </w:r>
    </w:p>
    <w:p w14:paraId="42580B40" w14:textId="77777777" w:rsidR="007B1F66" w:rsidRDefault="007B1F66" w:rsidP="007B1F66">
      <w:pPr>
        <w:pStyle w:val="PL"/>
        <w:rPr>
          <w:lang w:val="en-US"/>
        </w:rPr>
      </w:pPr>
      <w:r>
        <w:rPr>
          <w:lang w:val="en-US"/>
        </w:rPr>
        <w:t xml:space="preserve">        - VAR_UL_PKT_DROP_RATE: Indicates variance of uplink packet drop rate on GTP-U path on N3.</w:t>
      </w:r>
    </w:p>
    <w:p w14:paraId="46B46C92" w14:textId="77777777" w:rsidR="007B1F66" w:rsidRDefault="007B1F66" w:rsidP="007B1F66">
      <w:pPr>
        <w:pStyle w:val="PL"/>
        <w:rPr>
          <w:lang w:val="en-US"/>
        </w:rPr>
      </w:pPr>
      <w:r>
        <w:rPr>
          <w:lang w:val="en-US"/>
        </w:rPr>
        <w:t xml:space="preserve">          </w:t>
      </w:r>
      <w:r>
        <w:t xml:space="preserve">This value is only applicable to </w:t>
      </w:r>
      <w:r>
        <w:rPr>
          <w:lang w:eastAsia="zh-CN"/>
        </w:rPr>
        <w:t>RED_TRANS_EXP</w:t>
      </w:r>
      <w:r>
        <w:t xml:space="preserve"> event.</w:t>
      </w:r>
    </w:p>
    <w:p w14:paraId="12B5E593" w14:textId="77777777" w:rsidR="007B1F66" w:rsidRDefault="007B1F66" w:rsidP="007B1F66">
      <w:pPr>
        <w:pStyle w:val="PL"/>
        <w:rPr>
          <w:lang w:val="en-US"/>
        </w:rPr>
      </w:pPr>
      <w:r>
        <w:rPr>
          <w:lang w:val="en-US"/>
        </w:rPr>
        <w:t xml:space="preserve">        - AVG_DL_PKT_DROP_RATE: Indicates average downlink packet drop rate on GTP-U path on N3.</w:t>
      </w:r>
    </w:p>
    <w:p w14:paraId="6734E548" w14:textId="77777777" w:rsidR="007B1F66" w:rsidRDefault="007B1F66" w:rsidP="007B1F66">
      <w:pPr>
        <w:pStyle w:val="PL"/>
        <w:rPr>
          <w:lang w:val="en-US"/>
        </w:rPr>
      </w:pPr>
      <w:r>
        <w:rPr>
          <w:lang w:val="en-US"/>
        </w:rPr>
        <w:t xml:space="preserve">          </w:t>
      </w:r>
      <w:r>
        <w:t xml:space="preserve">This value is only applicable to </w:t>
      </w:r>
      <w:r>
        <w:rPr>
          <w:lang w:eastAsia="zh-CN"/>
        </w:rPr>
        <w:t>RED_TRANS_EXP</w:t>
      </w:r>
      <w:r>
        <w:t xml:space="preserve"> event.</w:t>
      </w:r>
    </w:p>
    <w:p w14:paraId="734CF3CA" w14:textId="77777777" w:rsidR="007B1F66" w:rsidRDefault="007B1F66" w:rsidP="007B1F66">
      <w:pPr>
        <w:pStyle w:val="PL"/>
        <w:rPr>
          <w:lang w:val="en-US"/>
        </w:rPr>
      </w:pPr>
      <w:r>
        <w:rPr>
          <w:lang w:val="en-US"/>
        </w:rPr>
        <w:t xml:space="preserve">        - VAR_DL_PKT_DROP_RATE: Indicates variance of downlink packet drop rate on GTP-U path on N3.</w:t>
      </w:r>
    </w:p>
    <w:p w14:paraId="6A317727" w14:textId="77777777" w:rsidR="007B1F66" w:rsidRDefault="007B1F66" w:rsidP="007B1F66">
      <w:pPr>
        <w:pStyle w:val="PL"/>
        <w:rPr>
          <w:lang w:val="en-US"/>
        </w:rPr>
      </w:pPr>
      <w:r>
        <w:rPr>
          <w:lang w:val="en-US"/>
        </w:rPr>
        <w:t xml:space="preserve">          </w:t>
      </w:r>
      <w:r>
        <w:t xml:space="preserve">This value is only applicable to </w:t>
      </w:r>
      <w:r>
        <w:rPr>
          <w:lang w:eastAsia="zh-CN"/>
        </w:rPr>
        <w:t>RED_TRANS_EXP</w:t>
      </w:r>
      <w:r>
        <w:t xml:space="preserve"> event.</w:t>
      </w:r>
    </w:p>
    <w:p w14:paraId="06B50D3B" w14:textId="77777777" w:rsidR="007B1F66" w:rsidRDefault="007B1F66" w:rsidP="007B1F66">
      <w:pPr>
        <w:pStyle w:val="PL"/>
        <w:rPr>
          <w:lang w:val="en-US"/>
        </w:rPr>
      </w:pPr>
      <w:r>
        <w:rPr>
          <w:lang w:val="en-US"/>
        </w:rPr>
        <w:t xml:space="preserve">        - AVG_UL_PKT_DELAY: Indicates average uplink packet delay round trip on GTP-U path on N3.</w:t>
      </w:r>
    </w:p>
    <w:p w14:paraId="6AC93FC9" w14:textId="77777777" w:rsidR="007B1F66" w:rsidRDefault="007B1F66" w:rsidP="007B1F66">
      <w:pPr>
        <w:pStyle w:val="PL"/>
        <w:rPr>
          <w:lang w:val="en-US"/>
        </w:rPr>
      </w:pPr>
      <w:r>
        <w:rPr>
          <w:lang w:val="en-US"/>
        </w:rPr>
        <w:t xml:space="preserve">          </w:t>
      </w:r>
      <w:r>
        <w:t xml:space="preserve">This value is only applicable to </w:t>
      </w:r>
      <w:r>
        <w:rPr>
          <w:lang w:eastAsia="zh-CN"/>
        </w:rPr>
        <w:t>RED_TRANS_EXP</w:t>
      </w:r>
      <w:r>
        <w:t xml:space="preserve"> event.</w:t>
      </w:r>
    </w:p>
    <w:p w14:paraId="45A0FA6E" w14:textId="77777777" w:rsidR="007B1F66" w:rsidRDefault="007B1F66" w:rsidP="007B1F66">
      <w:pPr>
        <w:pStyle w:val="PL"/>
        <w:rPr>
          <w:lang w:val="en-US"/>
        </w:rPr>
      </w:pPr>
      <w:r>
        <w:rPr>
          <w:lang w:val="en-US"/>
        </w:rPr>
        <w:t xml:space="preserve">        - VAR_UL_PKT_DELAY: Indicates variance uplink packet delay round trip on GTP-U path on N3.</w:t>
      </w:r>
    </w:p>
    <w:p w14:paraId="4BB423E7" w14:textId="77777777" w:rsidR="007B1F66" w:rsidRDefault="007B1F66" w:rsidP="007B1F66">
      <w:pPr>
        <w:pStyle w:val="PL"/>
        <w:rPr>
          <w:lang w:val="en-US"/>
        </w:rPr>
      </w:pPr>
      <w:r>
        <w:rPr>
          <w:lang w:val="en-US"/>
        </w:rPr>
        <w:t xml:space="preserve">          </w:t>
      </w:r>
      <w:r>
        <w:t xml:space="preserve">This value is only applicable to </w:t>
      </w:r>
      <w:r>
        <w:rPr>
          <w:lang w:eastAsia="zh-CN"/>
        </w:rPr>
        <w:t>RED_TRANS_EXP</w:t>
      </w:r>
      <w:r>
        <w:t xml:space="preserve"> event.</w:t>
      </w:r>
    </w:p>
    <w:p w14:paraId="58D23BDE" w14:textId="77777777" w:rsidR="007B1F66" w:rsidRDefault="007B1F66" w:rsidP="007B1F66">
      <w:pPr>
        <w:pStyle w:val="PL"/>
        <w:rPr>
          <w:lang w:val="en-US"/>
        </w:rPr>
      </w:pPr>
      <w:r>
        <w:rPr>
          <w:lang w:val="en-US"/>
        </w:rPr>
        <w:t xml:space="preserve">        - AVG_DL_PKT_DELAY: Indicates average downlink packet delay round trip on GTP-U path on N3.</w:t>
      </w:r>
    </w:p>
    <w:p w14:paraId="144FA385" w14:textId="77777777" w:rsidR="007B1F66" w:rsidRDefault="007B1F66" w:rsidP="007B1F66">
      <w:pPr>
        <w:pStyle w:val="PL"/>
        <w:rPr>
          <w:lang w:val="en-US"/>
        </w:rPr>
      </w:pPr>
      <w:r>
        <w:rPr>
          <w:lang w:val="en-US"/>
        </w:rPr>
        <w:t xml:space="preserve">          </w:t>
      </w:r>
      <w:r>
        <w:t xml:space="preserve">This value is only applicable to </w:t>
      </w:r>
      <w:r>
        <w:rPr>
          <w:lang w:eastAsia="zh-CN"/>
        </w:rPr>
        <w:t>RED_TRANS_EXP</w:t>
      </w:r>
      <w:r>
        <w:t xml:space="preserve"> event.</w:t>
      </w:r>
    </w:p>
    <w:p w14:paraId="4E40E00F" w14:textId="77777777" w:rsidR="007B1F66" w:rsidRDefault="007B1F66" w:rsidP="007B1F66">
      <w:pPr>
        <w:pStyle w:val="PL"/>
        <w:rPr>
          <w:lang w:val="en-US"/>
        </w:rPr>
      </w:pPr>
      <w:r>
        <w:rPr>
          <w:lang w:val="en-US"/>
        </w:rPr>
        <w:t xml:space="preserve">        - VAR_DL_PKT_DELAY: Indicates variance downlink packet delay round trip on GTP-U path on N3.</w:t>
      </w:r>
    </w:p>
    <w:p w14:paraId="29E088E0" w14:textId="77777777" w:rsidR="007B1F66" w:rsidRDefault="007B1F66" w:rsidP="007B1F66">
      <w:pPr>
        <w:pStyle w:val="PL"/>
        <w:rPr>
          <w:lang w:val="en-US"/>
        </w:rPr>
      </w:pPr>
      <w:r>
        <w:rPr>
          <w:lang w:val="en-US"/>
        </w:rPr>
        <w:t xml:space="preserve">          </w:t>
      </w:r>
      <w:r>
        <w:t xml:space="preserve">This value is only applicable to </w:t>
      </w:r>
      <w:r>
        <w:rPr>
          <w:lang w:eastAsia="zh-CN"/>
        </w:rPr>
        <w:t>RED_TRANS_EXP</w:t>
      </w:r>
      <w:r>
        <w:t xml:space="preserve"> event.</w:t>
      </w:r>
    </w:p>
    <w:p w14:paraId="25EFC2A8" w14:textId="77777777" w:rsidR="007B1F66" w:rsidRDefault="007B1F66" w:rsidP="007B1F66">
      <w:pPr>
        <w:pStyle w:val="PL"/>
        <w:rPr>
          <w:rFonts w:eastAsia="MS Mincho"/>
        </w:rPr>
      </w:pPr>
      <w:r>
        <w:rPr>
          <w:lang w:val="en-US"/>
        </w:rPr>
        <w:t xml:space="preserve">        - TRAFFIC_MATCH_TD: </w:t>
      </w:r>
      <w:r>
        <w:rPr>
          <w:rFonts w:eastAsia="MS Mincho"/>
        </w:rPr>
        <w:t>Identifies traffic that matches Traffic Descriptor provided by</w:t>
      </w:r>
    </w:p>
    <w:p w14:paraId="7A0B733B" w14:textId="77777777" w:rsidR="007B1F66" w:rsidRDefault="007B1F66" w:rsidP="007B1F66">
      <w:pPr>
        <w:pStyle w:val="PL"/>
        <w:rPr>
          <w:lang w:val="en-US"/>
        </w:rPr>
      </w:pPr>
      <w:r>
        <w:rPr>
          <w:lang w:val="en-US"/>
        </w:rPr>
        <w:t xml:space="preserve">         </w:t>
      </w:r>
      <w:r>
        <w:rPr>
          <w:rFonts w:eastAsia="MS Mincho"/>
        </w:rPr>
        <w:t xml:space="preserve"> the consumer</w:t>
      </w:r>
      <w:r>
        <w:t>.</w:t>
      </w:r>
    </w:p>
    <w:p w14:paraId="24509439" w14:textId="77777777" w:rsidR="007B1F66" w:rsidRDefault="007B1F66" w:rsidP="007B1F66">
      <w:pPr>
        <w:pStyle w:val="PL"/>
        <w:rPr>
          <w:rFonts w:eastAsia="MS Mincho"/>
        </w:rPr>
      </w:pPr>
      <w:r>
        <w:rPr>
          <w:lang w:val="en-US"/>
        </w:rPr>
        <w:t xml:space="preserve">        - TRAFFIC_UNMATCH_TD: </w:t>
      </w:r>
      <w:r>
        <w:rPr>
          <w:rFonts w:eastAsia="MS Mincho"/>
        </w:rPr>
        <w:t>Identifies traffic that does not match Traffic Descriptor</w:t>
      </w:r>
    </w:p>
    <w:p w14:paraId="425316DD" w14:textId="77777777" w:rsidR="007B1F66" w:rsidRDefault="007B1F66" w:rsidP="007B1F66">
      <w:pPr>
        <w:pStyle w:val="PL"/>
      </w:pPr>
      <w:r>
        <w:rPr>
          <w:lang w:val="en-US"/>
        </w:rPr>
        <w:t xml:space="preserve">         </w:t>
      </w:r>
      <w:r>
        <w:rPr>
          <w:rFonts w:eastAsia="MS Mincho"/>
        </w:rPr>
        <w:t xml:space="preserve"> provided by the consumer</w:t>
      </w:r>
      <w:r>
        <w:t>.</w:t>
      </w:r>
    </w:p>
    <w:p w14:paraId="08A0F30E" w14:textId="77777777" w:rsidR="007B1F66" w:rsidRDefault="007B1F66" w:rsidP="007B1F66">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199209A" w14:textId="77777777" w:rsidR="007B1F66" w:rsidRDefault="007B1F66" w:rsidP="007B1F66">
      <w:pPr>
        <w:pStyle w:val="PL"/>
        <w:rPr>
          <w:lang w:val="en-US"/>
        </w:rPr>
      </w:pPr>
      <w:r>
        <w:rPr>
          <w:lang w:val="en-US"/>
        </w:rPr>
        <w:t xml:space="preserve">         </w:t>
      </w:r>
      <w:r>
        <w:t xml:space="preserve"> DN_PERFORMANCE event.</w:t>
      </w:r>
    </w:p>
    <w:p w14:paraId="0A84767C" w14:textId="77777777" w:rsidR="007B1F66" w:rsidRDefault="007B1F66" w:rsidP="007B1F66">
      <w:pPr>
        <w:pStyle w:val="PL"/>
        <w:rPr>
          <w:lang w:val="en-US"/>
        </w:rPr>
      </w:pPr>
      <w:r>
        <w:rPr>
          <w:lang w:val="en-US"/>
        </w:rPr>
        <w:t xml:space="preserve">        - UE_GEOG_DIST: Indicates the geographical distribution of the UEs that can be selected by</w:t>
      </w:r>
    </w:p>
    <w:p w14:paraId="16C231EA" w14:textId="77777777" w:rsidR="007B1F66" w:rsidRDefault="007B1F66" w:rsidP="007B1F66">
      <w:pPr>
        <w:pStyle w:val="PL"/>
        <w:rPr>
          <w:lang w:val="en-US"/>
        </w:rPr>
      </w:pPr>
      <w:r>
        <w:rPr>
          <w:lang w:val="en-US"/>
        </w:rPr>
        <w:t xml:space="preserve">          the AF for application service. This value is only applicable to UE_MOBILITY event</w:t>
      </w:r>
      <w:r>
        <w:t>.</w:t>
      </w:r>
    </w:p>
    <w:p w14:paraId="3301A0B2" w14:textId="77777777" w:rsidR="007B1F66" w:rsidRDefault="007B1F66" w:rsidP="007B1F66">
      <w:pPr>
        <w:pStyle w:val="PL"/>
        <w:rPr>
          <w:lang w:val="en-US"/>
        </w:rPr>
      </w:pPr>
      <w:r>
        <w:rPr>
          <w:lang w:val="en-US"/>
        </w:rPr>
        <w:t xml:space="preserve">        - UE_DIRECTION: Indicates the direction of the UEs. This value is only applicable to</w:t>
      </w:r>
    </w:p>
    <w:p w14:paraId="607E9977" w14:textId="77777777" w:rsidR="007B1F66" w:rsidRDefault="007B1F66" w:rsidP="007B1F66">
      <w:pPr>
        <w:pStyle w:val="PL"/>
        <w:rPr>
          <w:lang w:val="en-US"/>
        </w:rPr>
      </w:pPr>
      <w:r>
        <w:rPr>
          <w:lang w:val="en-US"/>
        </w:rPr>
        <w:t xml:space="preserve">          UE_MOBILITY event</w:t>
      </w:r>
      <w:r>
        <w:t>.</w:t>
      </w:r>
    </w:p>
    <w:p w14:paraId="73D24B09" w14:textId="77777777" w:rsidR="007B1F66" w:rsidRDefault="007B1F66" w:rsidP="007B1F66">
      <w:pPr>
        <w:pStyle w:val="PL"/>
        <w:rPr>
          <w:lang w:val="en-US"/>
        </w:rPr>
      </w:pPr>
      <w:r>
        <w:rPr>
          <w:lang w:val="en-US"/>
        </w:rPr>
        <w:t xml:space="preserve">        - </w:t>
      </w:r>
      <w:r>
        <w:rPr>
          <w:lang w:eastAsia="zh-CN"/>
        </w:rPr>
        <w:t>AVG_E2E_UL_PKT_DELAY</w:t>
      </w:r>
      <w:r>
        <w:rPr>
          <w:lang w:val="en-US"/>
        </w:rPr>
        <w:t>: Indicates average End-to-End (between UE and UPF) uplink packet</w:t>
      </w:r>
    </w:p>
    <w:p w14:paraId="65958C2E" w14:textId="77777777" w:rsidR="007B1F66" w:rsidRDefault="007B1F66" w:rsidP="007B1F66">
      <w:pPr>
        <w:pStyle w:val="PL"/>
        <w:rPr>
          <w:lang w:val="en-US"/>
        </w:rPr>
      </w:pPr>
      <w:r>
        <w:rPr>
          <w:lang w:val="en-US"/>
        </w:rPr>
        <w:t xml:space="preserve">          delay. This value is only applicable to RED_TRANS_EXP event</w:t>
      </w:r>
      <w:r>
        <w:t>.</w:t>
      </w:r>
    </w:p>
    <w:p w14:paraId="352FC0EA" w14:textId="77777777" w:rsidR="007B1F66" w:rsidRDefault="007B1F66" w:rsidP="007B1F66">
      <w:pPr>
        <w:pStyle w:val="PL"/>
        <w:rPr>
          <w:lang w:val="en-US"/>
        </w:rPr>
      </w:pPr>
      <w:r>
        <w:rPr>
          <w:lang w:val="en-US"/>
        </w:rPr>
        <w:t xml:space="preserve">        - </w:t>
      </w:r>
      <w:r>
        <w:rPr>
          <w:lang w:eastAsia="zh-CN"/>
        </w:rPr>
        <w:t>VAR_E2E_UL_PKT_DELAY</w:t>
      </w:r>
      <w:r>
        <w:rPr>
          <w:lang w:val="en-US"/>
        </w:rPr>
        <w:t>: Indicates the variance of End-to-End (between UE and UPF) uplink</w:t>
      </w:r>
    </w:p>
    <w:p w14:paraId="0408A2AF" w14:textId="77777777" w:rsidR="007B1F66" w:rsidRDefault="007B1F66" w:rsidP="007B1F66">
      <w:pPr>
        <w:pStyle w:val="PL"/>
        <w:rPr>
          <w:lang w:val="en-US"/>
        </w:rPr>
      </w:pPr>
      <w:r>
        <w:rPr>
          <w:lang w:val="en-US"/>
        </w:rPr>
        <w:t xml:space="preserve">          packet delay. This value is only applicable to RED_TRANS_EXP event</w:t>
      </w:r>
      <w:r>
        <w:t>.</w:t>
      </w:r>
    </w:p>
    <w:p w14:paraId="5A55C699" w14:textId="77777777" w:rsidR="007B1F66" w:rsidRDefault="007B1F66" w:rsidP="007B1F66">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7B0D02C" w14:textId="77777777" w:rsidR="007B1F66" w:rsidRDefault="007B1F66" w:rsidP="007B1F66">
      <w:pPr>
        <w:pStyle w:val="PL"/>
        <w:rPr>
          <w:lang w:val="en-US"/>
        </w:rPr>
      </w:pPr>
      <w:r>
        <w:rPr>
          <w:lang w:val="en-US"/>
        </w:rPr>
        <w:t xml:space="preserve">          delay. This value is only applicable to RED_TRANS_EXP event.</w:t>
      </w:r>
    </w:p>
    <w:p w14:paraId="452EF3BD" w14:textId="77777777" w:rsidR="007B1F66" w:rsidRDefault="007B1F66" w:rsidP="007B1F66">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54965A3" w14:textId="77777777" w:rsidR="007B1F66" w:rsidRDefault="007B1F66" w:rsidP="007B1F66">
      <w:pPr>
        <w:pStyle w:val="PL"/>
        <w:rPr>
          <w:lang w:val="en-US"/>
        </w:rPr>
      </w:pPr>
      <w:r>
        <w:rPr>
          <w:lang w:val="en-US"/>
        </w:rPr>
        <w:t xml:space="preserve">          packet delay. This value is only applicable to RED_TRANS_EXP event</w:t>
      </w:r>
      <w:r>
        <w:t>.</w:t>
      </w:r>
    </w:p>
    <w:p w14:paraId="5BCCFF19" w14:textId="77777777" w:rsidR="007B1F66" w:rsidRDefault="007B1F66" w:rsidP="007B1F66">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2633699" w14:textId="77777777" w:rsidR="007B1F66" w:rsidRDefault="007B1F66" w:rsidP="007B1F66">
      <w:pPr>
        <w:pStyle w:val="PL"/>
        <w:rPr>
          <w:lang w:val="en-US"/>
        </w:rPr>
      </w:pPr>
      <w:r>
        <w:rPr>
          <w:lang w:val="en-US"/>
        </w:rPr>
        <w:t xml:space="preserve">          loss rate. This value is only applicable to RED_TRANS_EXP event</w:t>
      </w:r>
      <w:r>
        <w:t>.</w:t>
      </w:r>
    </w:p>
    <w:p w14:paraId="13328797" w14:textId="77777777" w:rsidR="007B1F66" w:rsidRDefault="007B1F66" w:rsidP="007B1F66">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148876F0" w14:textId="77777777" w:rsidR="007B1F66" w:rsidRDefault="007B1F66" w:rsidP="007B1F66">
      <w:pPr>
        <w:pStyle w:val="PL"/>
        <w:rPr>
          <w:lang w:val="en-US"/>
        </w:rPr>
      </w:pPr>
      <w:r>
        <w:rPr>
          <w:lang w:val="en-US"/>
        </w:rPr>
        <w:t xml:space="preserve">          packet loss rate. This value is only applicable to RED_TRANS_EXP event.</w:t>
      </w:r>
    </w:p>
    <w:p w14:paraId="524788D0" w14:textId="77777777" w:rsidR="007B1F66" w:rsidRDefault="007B1F66" w:rsidP="007B1F66">
      <w:pPr>
        <w:pStyle w:val="PL"/>
        <w:rPr>
          <w:lang w:val="en-US"/>
        </w:rPr>
      </w:pPr>
      <w:r>
        <w:rPr>
          <w:lang w:val="en-US"/>
        </w:rPr>
        <w:t xml:space="preserve">        - </w:t>
      </w:r>
      <w:r>
        <w:rPr>
          <w:lang w:eastAsia="zh-CN"/>
        </w:rPr>
        <w:t>AVG_E2E_DL_PKT_LOSS_RATE</w:t>
      </w:r>
      <w:r>
        <w:rPr>
          <w:lang w:val="en-US"/>
        </w:rPr>
        <w:t>: Indicates average End-to-End (between UE and UPF) downlink</w:t>
      </w:r>
    </w:p>
    <w:p w14:paraId="1D58732C" w14:textId="77777777" w:rsidR="007B1F66" w:rsidRDefault="007B1F66" w:rsidP="007B1F66">
      <w:pPr>
        <w:pStyle w:val="PL"/>
        <w:rPr>
          <w:lang w:val="en-US"/>
        </w:rPr>
      </w:pPr>
      <w:r>
        <w:rPr>
          <w:lang w:val="en-US"/>
        </w:rPr>
        <w:t xml:space="preserve">          packet loss rate. This value is only applicable to RED_TRANS_EXP event.</w:t>
      </w:r>
    </w:p>
    <w:p w14:paraId="65473021" w14:textId="77777777" w:rsidR="007B1F66" w:rsidRDefault="007B1F66" w:rsidP="007B1F66">
      <w:pPr>
        <w:pStyle w:val="PL"/>
        <w:rPr>
          <w:lang w:val="en-US"/>
        </w:rPr>
      </w:pPr>
      <w:r>
        <w:rPr>
          <w:lang w:val="en-US"/>
        </w:rPr>
        <w:t xml:space="preserve">        - </w:t>
      </w:r>
      <w:r>
        <w:rPr>
          <w:lang w:eastAsia="zh-CN"/>
        </w:rPr>
        <w:t>VAR_E2E_DL_PKT_LOSS_RATE</w:t>
      </w:r>
      <w:r>
        <w:rPr>
          <w:lang w:val="en-US"/>
        </w:rPr>
        <w:t>: Indicates the variance of End-to-End (between UE and UPF)</w:t>
      </w:r>
    </w:p>
    <w:p w14:paraId="770E5753" w14:textId="77777777" w:rsidR="007B1F66" w:rsidRDefault="007B1F66" w:rsidP="007B1F66">
      <w:pPr>
        <w:pStyle w:val="PL"/>
        <w:rPr>
          <w:lang w:val="en-US"/>
        </w:rPr>
      </w:pPr>
      <w:r>
        <w:rPr>
          <w:lang w:val="en-US"/>
        </w:rPr>
        <w:t xml:space="preserve">          downlink packet loss rate. This value is only applicable to RED_TRANS_EXP event.</w:t>
      </w:r>
    </w:p>
    <w:p w14:paraId="7C38F639" w14:textId="77777777" w:rsidR="007B1F66" w:rsidRDefault="007B1F66" w:rsidP="007B1F66">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04AD847" w14:textId="77777777" w:rsidR="007B1F66" w:rsidRDefault="007B1F66" w:rsidP="007B1F66">
      <w:pPr>
        <w:pStyle w:val="PL"/>
      </w:pPr>
      <w:r>
        <w:rPr>
          <w:lang w:val="en-US"/>
        </w:rPr>
        <w:t xml:space="preserve">         </w:t>
      </w:r>
      <w:r>
        <w:t xml:space="preserve"> time statistics or predictions for multiple UEs with respect to one or more reporting</w:t>
      </w:r>
    </w:p>
    <w:p w14:paraId="4257E11A" w14:textId="77777777" w:rsidR="007B1F66" w:rsidRDefault="007B1F66" w:rsidP="007B1F66">
      <w:pPr>
        <w:pStyle w:val="PL"/>
        <w:rPr>
          <w:lang w:val="en-US" w:eastAsia="zh-CN"/>
        </w:rPr>
      </w:pPr>
      <w:r>
        <w:rPr>
          <w:lang w:val="en-US"/>
        </w:rPr>
        <w:t xml:space="preserve">        </w:t>
      </w:r>
      <w:r>
        <w:t xml:space="preserve">  thresholds.</w:t>
      </w:r>
    </w:p>
    <w:p w14:paraId="40637CF6" w14:textId="77777777" w:rsidR="007B1F66" w:rsidRDefault="007B1F66" w:rsidP="007B1F66">
      <w:pPr>
        <w:pStyle w:val="PL"/>
        <w:rPr>
          <w:lang w:val="en-US"/>
        </w:rPr>
      </w:pPr>
      <w:r>
        <w:rPr>
          <w:lang w:val="en-US"/>
        </w:rPr>
        <w:t xml:space="preserve">        - NUM_OF_UE: Indicates the total number of users in the area of interest. This</w:t>
      </w:r>
    </w:p>
    <w:p w14:paraId="43BDAD07" w14:textId="77777777" w:rsidR="007B1F66" w:rsidRDefault="007B1F66" w:rsidP="007B1F66">
      <w:pPr>
        <w:pStyle w:val="PL"/>
        <w:rPr>
          <w:lang w:val="en-US"/>
        </w:rPr>
      </w:pPr>
      <w:r>
        <w:rPr>
          <w:lang w:val="en-US"/>
        </w:rPr>
        <w:t xml:space="preserve">          value is only applicable to MOVEMENT_BEHAVIOUR event.</w:t>
      </w:r>
    </w:p>
    <w:p w14:paraId="5EA3C034" w14:textId="77777777" w:rsidR="007B1F66" w:rsidRDefault="007B1F66" w:rsidP="007B1F66">
      <w:pPr>
        <w:pStyle w:val="PL"/>
        <w:rPr>
          <w:lang w:val="en-US"/>
        </w:rPr>
      </w:pPr>
      <w:r>
        <w:rPr>
          <w:lang w:val="en-US"/>
        </w:rPr>
        <w:t xml:space="preserve">        - MOV_UE_RATIO: Indicates the Ratio of moving UEs in the area of interest. This value</w:t>
      </w:r>
    </w:p>
    <w:p w14:paraId="4B1182DA" w14:textId="77777777" w:rsidR="007B1F66" w:rsidRDefault="007B1F66" w:rsidP="007B1F66">
      <w:pPr>
        <w:pStyle w:val="PL"/>
        <w:rPr>
          <w:lang w:val="en-US"/>
        </w:rPr>
      </w:pPr>
      <w:r>
        <w:rPr>
          <w:lang w:val="en-US"/>
        </w:rPr>
        <w:t xml:space="preserve">          is only applicable to MOVEMENT_BEHAVIOUR event.</w:t>
      </w:r>
    </w:p>
    <w:p w14:paraId="79D5B79D" w14:textId="77777777" w:rsidR="007B1F66" w:rsidRDefault="007B1F66" w:rsidP="007B1F66">
      <w:pPr>
        <w:pStyle w:val="PL"/>
        <w:rPr>
          <w:lang w:val="en-US"/>
        </w:rPr>
      </w:pPr>
      <w:r>
        <w:rPr>
          <w:lang w:val="en-US"/>
        </w:rPr>
        <w:t xml:space="preserve">        - AVR_SPEED: Indicates the average speed of all UEs in the area of interest. This value</w:t>
      </w:r>
    </w:p>
    <w:p w14:paraId="16F1FABF" w14:textId="77777777" w:rsidR="007B1F66" w:rsidRDefault="007B1F66" w:rsidP="007B1F66">
      <w:pPr>
        <w:pStyle w:val="PL"/>
        <w:rPr>
          <w:lang w:val="en-US"/>
        </w:rPr>
      </w:pPr>
      <w:r>
        <w:rPr>
          <w:lang w:val="en-US"/>
        </w:rPr>
        <w:t xml:space="preserve">          is only applicable to MOVEMENT_BEHAVIOUR event.</w:t>
      </w:r>
    </w:p>
    <w:p w14:paraId="5C2D3CD7" w14:textId="77777777" w:rsidR="007B1F66" w:rsidRDefault="007B1F66" w:rsidP="007B1F66">
      <w:pPr>
        <w:pStyle w:val="PL"/>
        <w:rPr>
          <w:lang w:val="en-US"/>
        </w:rPr>
      </w:pPr>
      <w:r>
        <w:rPr>
          <w:lang w:val="en-US"/>
        </w:rPr>
        <w:t xml:space="preserve">        - SPEED_THRESHOLD: Indicates the information on UEs in the area of interest whose speed</w:t>
      </w:r>
    </w:p>
    <w:p w14:paraId="4E83DA92" w14:textId="77777777" w:rsidR="007B1F66" w:rsidRDefault="007B1F66" w:rsidP="007B1F66">
      <w:pPr>
        <w:pStyle w:val="PL"/>
        <w:rPr>
          <w:lang w:val="en-US"/>
        </w:rPr>
      </w:pPr>
      <w:r>
        <w:rPr>
          <w:lang w:val="en-US"/>
        </w:rPr>
        <w:t xml:space="preserve">          is faster than the speed threshold. This value is only applicable to MOVEMENT_BEHAVIOUR</w:t>
      </w:r>
    </w:p>
    <w:p w14:paraId="33650468" w14:textId="77777777" w:rsidR="007B1F66" w:rsidRDefault="007B1F66" w:rsidP="007B1F66">
      <w:pPr>
        <w:pStyle w:val="PL"/>
        <w:rPr>
          <w:lang w:val="en-US"/>
        </w:rPr>
      </w:pPr>
      <w:r>
        <w:rPr>
          <w:lang w:val="en-US"/>
        </w:rPr>
        <w:t xml:space="preserve">          event.</w:t>
      </w:r>
    </w:p>
    <w:p w14:paraId="4566DCCD" w14:textId="77777777" w:rsidR="007B1F66" w:rsidRDefault="007B1F66" w:rsidP="007B1F66">
      <w:pPr>
        <w:pStyle w:val="PL"/>
        <w:rPr>
          <w:lang w:val="en-US"/>
        </w:rPr>
      </w:pPr>
      <w:r>
        <w:rPr>
          <w:lang w:val="en-US"/>
        </w:rPr>
        <w:t xml:space="preserve">        - MOV_UE_DIRECTION: Indicates the heading directions of the UE flow in the target area.</w:t>
      </w:r>
    </w:p>
    <w:p w14:paraId="16318835" w14:textId="77777777" w:rsidR="007B1F66" w:rsidRDefault="007B1F66" w:rsidP="007B1F66">
      <w:pPr>
        <w:pStyle w:val="PL"/>
        <w:rPr>
          <w:lang w:val="en-US"/>
        </w:rPr>
      </w:pPr>
      <w:r>
        <w:rPr>
          <w:lang w:val="en-US"/>
        </w:rPr>
        <w:t xml:space="preserve">          This value is only applicable to MOVEMENT_BEHAVIOUR event.</w:t>
      </w:r>
    </w:p>
    <w:p w14:paraId="054303AB"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76F06340"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7F1C8DED"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057DAAB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410B24CB" w14:textId="77777777" w:rsidR="007B1F66" w:rsidRDefault="007B1F66" w:rsidP="007B1F66">
      <w:pPr>
        <w:pStyle w:val="PL"/>
        <w:rPr>
          <w:lang w:val="en-US" w:eastAsia="zh-CN"/>
        </w:rPr>
      </w:pPr>
    </w:p>
    <w:p w14:paraId="638F5251" w14:textId="77777777" w:rsidR="007B1F66" w:rsidRDefault="007B1F66" w:rsidP="007B1F66">
      <w:pPr>
        <w:pStyle w:val="PL"/>
        <w:rPr>
          <w:lang w:val="en-US"/>
        </w:rPr>
      </w:pPr>
      <w:r>
        <w:rPr>
          <w:lang w:val="en-US"/>
        </w:rPr>
        <w:t xml:space="preserve">    DispersionType:</w:t>
      </w:r>
    </w:p>
    <w:p w14:paraId="0C55CDB6" w14:textId="77777777" w:rsidR="007B1F66" w:rsidRDefault="007B1F66" w:rsidP="007B1F66">
      <w:pPr>
        <w:pStyle w:val="PL"/>
        <w:rPr>
          <w:lang w:val="en-US"/>
        </w:rPr>
      </w:pPr>
      <w:r>
        <w:rPr>
          <w:lang w:val="en-US"/>
        </w:rPr>
        <w:t xml:space="preserve">      oneOf:</w:t>
      </w:r>
    </w:p>
    <w:p w14:paraId="52C18241" w14:textId="77777777" w:rsidR="007B1F66" w:rsidRDefault="007B1F66" w:rsidP="007B1F66">
      <w:pPr>
        <w:pStyle w:val="PL"/>
        <w:rPr>
          <w:lang w:val="en-US"/>
        </w:rPr>
      </w:pPr>
      <w:r>
        <w:rPr>
          <w:lang w:val="en-US"/>
        </w:rPr>
        <w:t xml:space="preserve">      - type: string</w:t>
      </w:r>
    </w:p>
    <w:p w14:paraId="64AEC7DC" w14:textId="77777777" w:rsidR="007B1F66" w:rsidRDefault="007B1F66" w:rsidP="007B1F66">
      <w:pPr>
        <w:pStyle w:val="PL"/>
        <w:rPr>
          <w:lang w:val="en-US"/>
        </w:rPr>
      </w:pPr>
      <w:r>
        <w:rPr>
          <w:lang w:val="en-US"/>
        </w:rPr>
        <w:t xml:space="preserve">        enum:</w:t>
      </w:r>
    </w:p>
    <w:p w14:paraId="2036315E" w14:textId="77777777" w:rsidR="007B1F66" w:rsidRDefault="007B1F66" w:rsidP="007B1F66">
      <w:pPr>
        <w:pStyle w:val="PL"/>
        <w:rPr>
          <w:lang w:val="en-US"/>
        </w:rPr>
      </w:pPr>
      <w:r>
        <w:rPr>
          <w:lang w:val="en-US"/>
        </w:rPr>
        <w:t xml:space="preserve">          - DVDA</w:t>
      </w:r>
    </w:p>
    <w:p w14:paraId="5A10B2F2" w14:textId="77777777" w:rsidR="007B1F66" w:rsidRDefault="007B1F66" w:rsidP="007B1F66">
      <w:pPr>
        <w:pStyle w:val="PL"/>
        <w:rPr>
          <w:lang w:val="en-US"/>
        </w:rPr>
      </w:pPr>
      <w:r>
        <w:rPr>
          <w:lang w:val="en-US"/>
        </w:rPr>
        <w:t xml:space="preserve">          - TDA</w:t>
      </w:r>
    </w:p>
    <w:p w14:paraId="4DADD8E9" w14:textId="77777777" w:rsidR="007B1F66" w:rsidRDefault="007B1F66" w:rsidP="007B1F66">
      <w:pPr>
        <w:pStyle w:val="PL"/>
        <w:rPr>
          <w:lang w:val="en-US"/>
        </w:rPr>
      </w:pPr>
      <w:r>
        <w:rPr>
          <w:lang w:val="en-US"/>
        </w:rPr>
        <w:t xml:space="preserve">          - DVDA_AND_TDA</w:t>
      </w:r>
    </w:p>
    <w:p w14:paraId="21674B2C" w14:textId="77777777" w:rsidR="007B1F66" w:rsidRDefault="007B1F66" w:rsidP="007B1F66">
      <w:pPr>
        <w:pStyle w:val="PL"/>
        <w:rPr>
          <w:lang w:val="en-US"/>
        </w:rPr>
      </w:pPr>
      <w:r>
        <w:rPr>
          <w:lang w:val="en-US"/>
        </w:rPr>
        <w:lastRenderedPageBreak/>
        <w:t xml:space="preserve">      - type: string</w:t>
      </w:r>
    </w:p>
    <w:p w14:paraId="12BB9960" w14:textId="77777777" w:rsidR="007B1F66" w:rsidRDefault="007B1F66" w:rsidP="007B1F66">
      <w:pPr>
        <w:pStyle w:val="PL"/>
        <w:rPr>
          <w:lang w:val="en-US"/>
        </w:rPr>
      </w:pPr>
      <w:r>
        <w:rPr>
          <w:lang w:val="en-US"/>
        </w:rPr>
        <w:t xml:space="preserve">        description: &gt;</w:t>
      </w:r>
    </w:p>
    <w:p w14:paraId="41F7A8CE" w14:textId="77777777" w:rsidR="007B1F66" w:rsidRDefault="007B1F66" w:rsidP="007B1F66">
      <w:pPr>
        <w:pStyle w:val="PL"/>
        <w:rPr>
          <w:lang w:val="en-US"/>
        </w:rPr>
      </w:pPr>
      <w:r>
        <w:rPr>
          <w:lang w:val="en-US"/>
        </w:rPr>
        <w:t xml:space="preserve">          This string provides forward-compatibility with future</w:t>
      </w:r>
    </w:p>
    <w:p w14:paraId="5513B1C3" w14:textId="77777777" w:rsidR="007B1F66" w:rsidRDefault="007B1F66" w:rsidP="007B1F66">
      <w:pPr>
        <w:pStyle w:val="PL"/>
        <w:rPr>
          <w:lang w:val="en-US"/>
        </w:rPr>
      </w:pPr>
      <w:r>
        <w:rPr>
          <w:lang w:val="en-US"/>
        </w:rPr>
        <w:t xml:space="preserve">          extensions to the enumeration but is not used to encode</w:t>
      </w:r>
    </w:p>
    <w:p w14:paraId="6F977841" w14:textId="77777777" w:rsidR="007B1F66" w:rsidRDefault="007B1F66" w:rsidP="007B1F66">
      <w:pPr>
        <w:pStyle w:val="PL"/>
        <w:rPr>
          <w:lang w:val="en-US"/>
        </w:rPr>
      </w:pPr>
      <w:r>
        <w:rPr>
          <w:lang w:val="en-US"/>
        </w:rPr>
        <w:t xml:space="preserve">          content defined in the present version of this API.</w:t>
      </w:r>
    </w:p>
    <w:p w14:paraId="20ED3D77" w14:textId="77777777" w:rsidR="007B1F66" w:rsidRDefault="007B1F66" w:rsidP="007B1F66">
      <w:pPr>
        <w:pStyle w:val="PL"/>
        <w:rPr>
          <w:lang w:val="en-US"/>
        </w:rPr>
      </w:pPr>
      <w:r>
        <w:rPr>
          <w:lang w:val="en-US"/>
        </w:rPr>
        <w:t xml:space="preserve">      description: |</w:t>
      </w:r>
    </w:p>
    <w:p w14:paraId="485BCEC7" w14:textId="77777777" w:rsidR="007B1F66" w:rsidRDefault="007B1F66" w:rsidP="007B1F66">
      <w:pPr>
        <w:pStyle w:val="PL"/>
        <w:rPr>
          <w:lang w:val="en-US"/>
        </w:rPr>
      </w:pPr>
      <w:r>
        <w:rPr>
          <w:lang w:val="en-US"/>
        </w:rPr>
        <w:t xml:space="preserve">        Represents the </w:t>
      </w:r>
      <w:r>
        <w:rPr>
          <w:lang w:eastAsia="ko-KR"/>
        </w:rPr>
        <w:t xml:space="preserve">dispersion type.  </w:t>
      </w:r>
    </w:p>
    <w:p w14:paraId="05188C40" w14:textId="77777777" w:rsidR="007B1F66" w:rsidRDefault="007B1F66" w:rsidP="007B1F66">
      <w:pPr>
        <w:pStyle w:val="PL"/>
        <w:rPr>
          <w:lang w:val="en-US"/>
        </w:rPr>
      </w:pPr>
      <w:r>
        <w:rPr>
          <w:lang w:val="en-US"/>
        </w:rPr>
        <w:t xml:space="preserve">        Possible values are:</w:t>
      </w:r>
    </w:p>
    <w:p w14:paraId="19C93291" w14:textId="77777777" w:rsidR="007B1F66" w:rsidRDefault="007B1F66" w:rsidP="007B1F66">
      <w:pPr>
        <w:pStyle w:val="PL"/>
        <w:rPr>
          <w:lang w:val="en-US"/>
        </w:rPr>
      </w:pPr>
      <w:r>
        <w:rPr>
          <w:lang w:val="en-US"/>
        </w:rPr>
        <w:t xml:space="preserve">          - DVDA: Data Volume Dispersion Analytics.</w:t>
      </w:r>
    </w:p>
    <w:p w14:paraId="56A5AACF" w14:textId="77777777" w:rsidR="007B1F66" w:rsidRDefault="007B1F66" w:rsidP="007B1F66">
      <w:pPr>
        <w:pStyle w:val="PL"/>
        <w:rPr>
          <w:lang w:val="en-US"/>
        </w:rPr>
      </w:pPr>
      <w:r>
        <w:rPr>
          <w:lang w:val="en-US"/>
        </w:rPr>
        <w:t xml:space="preserve">          - TDA: Transactions Dispersion Analytics.</w:t>
      </w:r>
    </w:p>
    <w:p w14:paraId="2C96A1A4" w14:textId="77777777" w:rsidR="007B1F66" w:rsidRDefault="007B1F66" w:rsidP="007B1F66">
      <w:pPr>
        <w:pStyle w:val="PL"/>
        <w:rPr>
          <w:lang w:val="en-US"/>
        </w:rPr>
      </w:pPr>
      <w:r>
        <w:rPr>
          <w:lang w:val="en-US"/>
        </w:rPr>
        <w:t xml:space="preserve">          - DVDA_AND_TDA: Data Volume Dispersion Analytics and Transactions Dispersion Analytics.</w:t>
      </w:r>
    </w:p>
    <w:p w14:paraId="29C3CD46" w14:textId="77777777" w:rsidR="007B1F66" w:rsidRDefault="007B1F66" w:rsidP="007B1F66">
      <w:pPr>
        <w:pStyle w:val="PL"/>
        <w:rPr>
          <w:lang w:val="en-US"/>
        </w:rPr>
      </w:pPr>
    </w:p>
    <w:p w14:paraId="57A6AED9" w14:textId="77777777" w:rsidR="007B1F66" w:rsidRDefault="007B1F66" w:rsidP="007B1F66">
      <w:pPr>
        <w:pStyle w:val="PL"/>
        <w:rPr>
          <w:lang w:val="en-US"/>
        </w:rPr>
      </w:pPr>
      <w:r>
        <w:rPr>
          <w:lang w:val="en-US"/>
        </w:rPr>
        <w:t xml:space="preserve">    DispersionClass:</w:t>
      </w:r>
    </w:p>
    <w:p w14:paraId="308EB26B" w14:textId="77777777" w:rsidR="007B1F66" w:rsidRDefault="007B1F66" w:rsidP="007B1F66">
      <w:pPr>
        <w:pStyle w:val="PL"/>
        <w:rPr>
          <w:lang w:val="en-US"/>
        </w:rPr>
      </w:pPr>
      <w:r>
        <w:rPr>
          <w:lang w:val="en-US"/>
        </w:rPr>
        <w:t xml:space="preserve">      oneOf:</w:t>
      </w:r>
    </w:p>
    <w:p w14:paraId="6D5F88D0" w14:textId="77777777" w:rsidR="007B1F66" w:rsidRDefault="007B1F66" w:rsidP="007B1F66">
      <w:pPr>
        <w:pStyle w:val="PL"/>
        <w:rPr>
          <w:lang w:val="en-US"/>
        </w:rPr>
      </w:pPr>
      <w:r>
        <w:rPr>
          <w:lang w:val="en-US"/>
        </w:rPr>
        <w:t xml:space="preserve">      - type: string</w:t>
      </w:r>
    </w:p>
    <w:p w14:paraId="05107A85" w14:textId="77777777" w:rsidR="007B1F66" w:rsidRDefault="007B1F66" w:rsidP="007B1F66">
      <w:pPr>
        <w:pStyle w:val="PL"/>
        <w:rPr>
          <w:lang w:val="en-US"/>
        </w:rPr>
      </w:pPr>
      <w:r>
        <w:rPr>
          <w:lang w:val="en-US"/>
        </w:rPr>
        <w:t xml:space="preserve">        enum:</w:t>
      </w:r>
    </w:p>
    <w:p w14:paraId="6438E39B" w14:textId="77777777" w:rsidR="007B1F66" w:rsidRDefault="007B1F66" w:rsidP="007B1F66">
      <w:pPr>
        <w:pStyle w:val="PL"/>
        <w:rPr>
          <w:lang w:val="en-US"/>
        </w:rPr>
      </w:pPr>
      <w:r>
        <w:rPr>
          <w:lang w:val="en-US"/>
        </w:rPr>
        <w:t xml:space="preserve">          - FIXED</w:t>
      </w:r>
    </w:p>
    <w:p w14:paraId="7580A059" w14:textId="77777777" w:rsidR="007B1F66" w:rsidRDefault="007B1F66" w:rsidP="007B1F66">
      <w:pPr>
        <w:pStyle w:val="PL"/>
        <w:rPr>
          <w:lang w:val="en-US"/>
        </w:rPr>
      </w:pPr>
      <w:r>
        <w:rPr>
          <w:lang w:val="en-US"/>
        </w:rPr>
        <w:t xml:space="preserve">          - CAMPER</w:t>
      </w:r>
    </w:p>
    <w:p w14:paraId="62947DE0" w14:textId="77777777" w:rsidR="007B1F66" w:rsidRDefault="007B1F66" w:rsidP="007B1F66">
      <w:pPr>
        <w:pStyle w:val="PL"/>
        <w:rPr>
          <w:lang w:val="en-US"/>
        </w:rPr>
      </w:pPr>
      <w:r>
        <w:rPr>
          <w:lang w:val="en-US"/>
        </w:rPr>
        <w:t xml:space="preserve">          - TRAVELLER</w:t>
      </w:r>
    </w:p>
    <w:p w14:paraId="75ADEAD7" w14:textId="77777777" w:rsidR="007B1F66" w:rsidRDefault="007B1F66" w:rsidP="007B1F66">
      <w:pPr>
        <w:pStyle w:val="PL"/>
        <w:rPr>
          <w:lang w:val="en-US"/>
        </w:rPr>
      </w:pPr>
      <w:r>
        <w:rPr>
          <w:lang w:val="en-US"/>
        </w:rPr>
        <w:t xml:space="preserve">          - TOP_HEAVY</w:t>
      </w:r>
    </w:p>
    <w:p w14:paraId="2C172C99" w14:textId="77777777" w:rsidR="007B1F66" w:rsidRDefault="007B1F66" w:rsidP="007B1F66">
      <w:pPr>
        <w:pStyle w:val="PL"/>
        <w:rPr>
          <w:lang w:val="en-US"/>
        </w:rPr>
      </w:pPr>
      <w:r>
        <w:rPr>
          <w:lang w:val="en-US"/>
        </w:rPr>
        <w:t xml:space="preserve">      - type: string</w:t>
      </w:r>
    </w:p>
    <w:p w14:paraId="1016B20A" w14:textId="77777777" w:rsidR="007B1F66" w:rsidRDefault="007B1F66" w:rsidP="007B1F66">
      <w:pPr>
        <w:pStyle w:val="PL"/>
        <w:rPr>
          <w:lang w:val="en-US"/>
        </w:rPr>
      </w:pPr>
      <w:r>
        <w:rPr>
          <w:lang w:val="en-US"/>
        </w:rPr>
        <w:t xml:space="preserve">        description: &gt;</w:t>
      </w:r>
    </w:p>
    <w:p w14:paraId="51B8F5E9" w14:textId="77777777" w:rsidR="007B1F66" w:rsidRDefault="007B1F66" w:rsidP="007B1F66">
      <w:pPr>
        <w:pStyle w:val="PL"/>
        <w:rPr>
          <w:lang w:val="en-US"/>
        </w:rPr>
      </w:pPr>
      <w:r>
        <w:rPr>
          <w:lang w:val="en-US"/>
        </w:rPr>
        <w:t xml:space="preserve">          This string provides forward-compatibility with future</w:t>
      </w:r>
    </w:p>
    <w:p w14:paraId="3FBEC20A" w14:textId="77777777" w:rsidR="007B1F66" w:rsidRDefault="007B1F66" w:rsidP="007B1F66">
      <w:pPr>
        <w:pStyle w:val="PL"/>
        <w:rPr>
          <w:lang w:val="en-US"/>
        </w:rPr>
      </w:pPr>
      <w:r>
        <w:rPr>
          <w:lang w:val="en-US"/>
        </w:rPr>
        <w:t xml:space="preserve">          extensions to the enumeration but is not used to encode</w:t>
      </w:r>
    </w:p>
    <w:p w14:paraId="1426BDAC" w14:textId="77777777" w:rsidR="007B1F66" w:rsidRDefault="007B1F66" w:rsidP="007B1F66">
      <w:pPr>
        <w:pStyle w:val="PL"/>
        <w:rPr>
          <w:lang w:val="en-US"/>
        </w:rPr>
      </w:pPr>
      <w:r>
        <w:rPr>
          <w:lang w:val="en-US"/>
        </w:rPr>
        <w:t xml:space="preserve">          content defined in the present version of this API.</w:t>
      </w:r>
    </w:p>
    <w:p w14:paraId="2D472044" w14:textId="77777777" w:rsidR="007B1F66" w:rsidRDefault="007B1F66" w:rsidP="007B1F66">
      <w:pPr>
        <w:pStyle w:val="PL"/>
        <w:rPr>
          <w:lang w:val="en-US"/>
        </w:rPr>
      </w:pPr>
      <w:r>
        <w:rPr>
          <w:lang w:val="en-US"/>
        </w:rPr>
        <w:t xml:space="preserve">      description: |</w:t>
      </w:r>
    </w:p>
    <w:p w14:paraId="1CAD8DB2" w14:textId="77777777" w:rsidR="007B1F66" w:rsidRDefault="007B1F66" w:rsidP="007B1F66">
      <w:pPr>
        <w:pStyle w:val="PL"/>
        <w:rPr>
          <w:lang w:val="en-US"/>
        </w:rPr>
      </w:pPr>
      <w:r>
        <w:rPr>
          <w:lang w:val="en-US"/>
        </w:rPr>
        <w:t xml:space="preserve">        Represents the </w:t>
      </w:r>
      <w:r>
        <w:rPr>
          <w:lang w:eastAsia="ko-KR"/>
        </w:rPr>
        <w:t xml:space="preserve">dispersion class.  </w:t>
      </w:r>
    </w:p>
    <w:p w14:paraId="4921B9F5" w14:textId="77777777" w:rsidR="007B1F66" w:rsidRDefault="007B1F66" w:rsidP="007B1F66">
      <w:pPr>
        <w:pStyle w:val="PL"/>
        <w:rPr>
          <w:lang w:val="en-US"/>
        </w:rPr>
      </w:pPr>
      <w:r>
        <w:rPr>
          <w:lang w:val="en-US"/>
        </w:rPr>
        <w:t xml:space="preserve">        Possible values are:</w:t>
      </w:r>
    </w:p>
    <w:p w14:paraId="2DE7D31B" w14:textId="77777777" w:rsidR="007B1F66" w:rsidRDefault="007B1F66" w:rsidP="007B1F66">
      <w:pPr>
        <w:pStyle w:val="PL"/>
        <w:rPr>
          <w:lang w:val="en-US"/>
        </w:rPr>
      </w:pPr>
      <w:r>
        <w:rPr>
          <w:lang w:val="en-US"/>
        </w:rPr>
        <w:t xml:space="preserve">        - FIXED: Dispersion class as fixed UE its data or transaction usage at a location or</w:t>
      </w:r>
    </w:p>
    <w:p w14:paraId="319A8A40" w14:textId="77777777" w:rsidR="007B1F66" w:rsidRDefault="007B1F66" w:rsidP="007B1F66">
      <w:pPr>
        <w:pStyle w:val="PL"/>
        <w:rPr>
          <w:lang w:val="en-US"/>
        </w:rPr>
      </w:pPr>
      <w:r>
        <w:rPr>
          <w:lang w:val="en-US"/>
        </w:rPr>
        <w:t xml:space="preserve">          a slice, is higher than its class threshold set for its all data or transaction usage.</w:t>
      </w:r>
    </w:p>
    <w:p w14:paraId="10B6921E" w14:textId="77777777" w:rsidR="007B1F66" w:rsidRDefault="007B1F66" w:rsidP="007B1F66">
      <w:pPr>
        <w:pStyle w:val="PL"/>
        <w:rPr>
          <w:lang w:val="en-US"/>
        </w:rPr>
      </w:pPr>
      <w:r>
        <w:rPr>
          <w:lang w:val="en-US"/>
        </w:rPr>
        <w:t xml:space="preserve">        - CAMPER: Dispersion class as camper UE, its data or transaction usage at a location or</w:t>
      </w:r>
    </w:p>
    <w:p w14:paraId="47104CB5" w14:textId="77777777" w:rsidR="007B1F66" w:rsidRDefault="007B1F66" w:rsidP="007B1F66">
      <w:pPr>
        <w:pStyle w:val="PL"/>
        <w:rPr>
          <w:lang w:val="en-US"/>
        </w:rPr>
      </w:pPr>
      <w:r>
        <w:rPr>
          <w:lang w:val="en-US"/>
        </w:rPr>
        <w:t xml:space="preserve">          a slice, is higher than its class threshold and lower than the fixed class threshold set</w:t>
      </w:r>
    </w:p>
    <w:p w14:paraId="575BA45A" w14:textId="77777777" w:rsidR="007B1F66" w:rsidRDefault="007B1F66" w:rsidP="007B1F66">
      <w:pPr>
        <w:pStyle w:val="PL"/>
        <w:rPr>
          <w:lang w:val="en-US"/>
        </w:rPr>
      </w:pPr>
      <w:r>
        <w:rPr>
          <w:lang w:val="en-US"/>
        </w:rPr>
        <w:t xml:space="preserve">          for its all data or transaction usage.</w:t>
      </w:r>
    </w:p>
    <w:p w14:paraId="71BD0069" w14:textId="77777777" w:rsidR="007B1F66" w:rsidRDefault="007B1F66" w:rsidP="007B1F66">
      <w:pPr>
        <w:pStyle w:val="PL"/>
        <w:rPr>
          <w:lang w:val="en-US"/>
        </w:rPr>
      </w:pPr>
      <w:r>
        <w:rPr>
          <w:lang w:val="en-US"/>
        </w:rPr>
        <w:t xml:space="preserve">        - TRAVELLER: Dispersion class as traveller UE, its data or transaction usage at a location</w:t>
      </w:r>
    </w:p>
    <w:p w14:paraId="7AC5B5AD" w14:textId="77777777" w:rsidR="007B1F66" w:rsidRDefault="007B1F66" w:rsidP="007B1F66">
      <w:pPr>
        <w:pStyle w:val="PL"/>
        <w:rPr>
          <w:lang w:val="en-US"/>
        </w:rPr>
      </w:pPr>
      <w:r>
        <w:rPr>
          <w:lang w:val="en-US"/>
        </w:rPr>
        <w:t xml:space="preserve">          or a slice, is lower than the camper class threshold set for its all data or transaction</w:t>
      </w:r>
    </w:p>
    <w:p w14:paraId="0DD79FAB" w14:textId="77777777" w:rsidR="007B1F66" w:rsidRDefault="007B1F66" w:rsidP="007B1F66">
      <w:pPr>
        <w:pStyle w:val="PL"/>
        <w:rPr>
          <w:lang w:val="en-US"/>
        </w:rPr>
      </w:pPr>
      <w:r>
        <w:rPr>
          <w:lang w:val="en-US"/>
        </w:rPr>
        <w:t xml:space="preserve">          usage.</w:t>
      </w:r>
    </w:p>
    <w:p w14:paraId="2415134D" w14:textId="77777777" w:rsidR="007B1F66" w:rsidRDefault="007B1F66" w:rsidP="007B1F66">
      <w:pPr>
        <w:pStyle w:val="PL"/>
        <w:rPr>
          <w:lang w:val="en-US"/>
        </w:rPr>
      </w:pPr>
      <w:r>
        <w:rPr>
          <w:lang w:val="en-US"/>
        </w:rPr>
        <w:t xml:space="preserve">        - TOP_HEAVY: Dispersion class as Top_Heavy UE, who's dispersion percentile rating at a</w:t>
      </w:r>
    </w:p>
    <w:p w14:paraId="579242F1" w14:textId="77777777" w:rsidR="007B1F66" w:rsidRDefault="007B1F66" w:rsidP="007B1F66">
      <w:pPr>
        <w:pStyle w:val="PL"/>
        <w:rPr>
          <w:lang w:val="en-US"/>
        </w:rPr>
      </w:pPr>
      <w:r>
        <w:rPr>
          <w:lang w:val="en-US"/>
        </w:rPr>
        <w:t xml:space="preserve">          location or a slice, is higher than its class threshold.</w:t>
      </w:r>
    </w:p>
    <w:p w14:paraId="211F0CD1" w14:textId="77777777" w:rsidR="007B1F66" w:rsidRDefault="007B1F66" w:rsidP="007B1F66">
      <w:pPr>
        <w:pStyle w:val="PL"/>
        <w:rPr>
          <w:lang w:val="en-US"/>
        </w:rPr>
      </w:pPr>
    </w:p>
    <w:p w14:paraId="3F3B6BAB" w14:textId="77777777" w:rsidR="007B1F66" w:rsidRDefault="007B1F66" w:rsidP="007B1F66">
      <w:pPr>
        <w:pStyle w:val="PL"/>
        <w:rPr>
          <w:lang w:val="en-US"/>
        </w:rPr>
      </w:pPr>
      <w:r>
        <w:rPr>
          <w:lang w:val="en-US"/>
        </w:rPr>
        <w:t xml:space="preserve">    DispersionOrderingCriterion:</w:t>
      </w:r>
    </w:p>
    <w:p w14:paraId="659E4C5F" w14:textId="77777777" w:rsidR="007B1F66" w:rsidRDefault="007B1F66" w:rsidP="007B1F66">
      <w:pPr>
        <w:pStyle w:val="PL"/>
        <w:rPr>
          <w:lang w:val="en-US"/>
        </w:rPr>
      </w:pPr>
      <w:r>
        <w:rPr>
          <w:lang w:val="en-US"/>
        </w:rPr>
        <w:t xml:space="preserve">      anyOf:</w:t>
      </w:r>
    </w:p>
    <w:p w14:paraId="04E4BCC5" w14:textId="77777777" w:rsidR="007B1F66" w:rsidRDefault="007B1F66" w:rsidP="007B1F66">
      <w:pPr>
        <w:pStyle w:val="PL"/>
        <w:rPr>
          <w:lang w:val="en-US"/>
        </w:rPr>
      </w:pPr>
      <w:r>
        <w:rPr>
          <w:lang w:val="en-US"/>
        </w:rPr>
        <w:t xml:space="preserve">      - type: string</w:t>
      </w:r>
    </w:p>
    <w:p w14:paraId="562A8664" w14:textId="77777777" w:rsidR="007B1F66" w:rsidRDefault="007B1F66" w:rsidP="007B1F66">
      <w:pPr>
        <w:pStyle w:val="PL"/>
        <w:rPr>
          <w:lang w:val="en-US"/>
        </w:rPr>
      </w:pPr>
      <w:r>
        <w:rPr>
          <w:lang w:val="en-US"/>
        </w:rPr>
        <w:t xml:space="preserve">        enum:</w:t>
      </w:r>
    </w:p>
    <w:p w14:paraId="38728657" w14:textId="77777777" w:rsidR="007B1F66" w:rsidRDefault="007B1F66" w:rsidP="007B1F66">
      <w:pPr>
        <w:pStyle w:val="PL"/>
        <w:rPr>
          <w:lang w:val="en-US"/>
        </w:rPr>
      </w:pPr>
      <w:r>
        <w:rPr>
          <w:lang w:val="en-US"/>
        </w:rPr>
        <w:t xml:space="preserve">          - TIME_SLOT_START</w:t>
      </w:r>
    </w:p>
    <w:p w14:paraId="1C98938C" w14:textId="77777777" w:rsidR="007B1F66" w:rsidRDefault="007B1F66" w:rsidP="007B1F66">
      <w:pPr>
        <w:pStyle w:val="PL"/>
        <w:rPr>
          <w:lang w:val="en-US"/>
        </w:rPr>
      </w:pPr>
      <w:r>
        <w:rPr>
          <w:lang w:val="en-US"/>
        </w:rPr>
        <w:t xml:space="preserve">          - DISPERSION</w:t>
      </w:r>
    </w:p>
    <w:p w14:paraId="24611077" w14:textId="77777777" w:rsidR="007B1F66" w:rsidRDefault="007B1F66" w:rsidP="007B1F66">
      <w:pPr>
        <w:pStyle w:val="PL"/>
        <w:rPr>
          <w:lang w:val="en-US"/>
        </w:rPr>
      </w:pPr>
      <w:r>
        <w:rPr>
          <w:lang w:val="en-US"/>
        </w:rPr>
        <w:t xml:space="preserve">          - CLASSIFICATION</w:t>
      </w:r>
    </w:p>
    <w:p w14:paraId="3AC17E52" w14:textId="77777777" w:rsidR="007B1F66" w:rsidRDefault="007B1F66" w:rsidP="007B1F66">
      <w:pPr>
        <w:pStyle w:val="PL"/>
        <w:rPr>
          <w:lang w:val="en-US"/>
        </w:rPr>
      </w:pPr>
      <w:r>
        <w:rPr>
          <w:lang w:val="en-US"/>
        </w:rPr>
        <w:t xml:space="preserve">          - RANKING</w:t>
      </w:r>
    </w:p>
    <w:p w14:paraId="2C17E881" w14:textId="77777777" w:rsidR="007B1F66" w:rsidRDefault="007B1F66" w:rsidP="007B1F66">
      <w:pPr>
        <w:pStyle w:val="PL"/>
        <w:rPr>
          <w:lang w:val="en-US"/>
        </w:rPr>
      </w:pPr>
      <w:r>
        <w:rPr>
          <w:lang w:val="en-US"/>
        </w:rPr>
        <w:t xml:space="preserve">          - PERCENTILE_RANKING</w:t>
      </w:r>
    </w:p>
    <w:p w14:paraId="2C3F791A" w14:textId="77777777" w:rsidR="007B1F66" w:rsidRDefault="007B1F66" w:rsidP="007B1F66">
      <w:pPr>
        <w:pStyle w:val="PL"/>
        <w:rPr>
          <w:lang w:val="en-US"/>
        </w:rPr>
      </w:pPr>
      <w:r>
        <w:rPr>
          <w:lang w:val="en-US"/>
        </w:rPr>
        <w:t xml:space="preserve">      - type: string</w:t>
      </w:r>
    </w:p>
    <w:p w14:paraId="1A15A4ED" w14:textId="77777777" w:rsidR="007B1F66" w:rsidRDefault="007B1F66" w:rsidP="007B1F66">
      <w:pPr>
        <w:pStyle w:val="PL"/>
        <w:rPr>
          <w:lang w:val="en-US"/>
        </w:rPr>
      </w:pPr>
      <w:r>
        <w:rPr>
          <w:lang w:val="en-US"/>
        </w:rPr>
        <w:t xml:space="preserve">        description: &gt;</w:t>
      </w:r>
    </w:p>
    <w:p w14:paraId="4B64E0B4" w14:textId="77777777" w:rsidR="007B1F66" w:rsidRDefault="007B1F66" w:rsidP="007B1F66">
      <w:pPr>
        <w:pStyle w:val="PL"/>
        <w:rPr>
          <w:lang w:val="en-US"/>
        </w:rPr>
      </w:pPr>
      <w:r>
        <w:rPr>
          <w:lang w:val="en-US"/>
        </w:rPr>
        <w:t xml:space="preserve">          This string provides forward-compatibility with future</w:t>
      </w:r>
    </w:p>
    <w:p w14:paraId="780D339A" w14:textId="77777777" w:rsidR="007B1F66" w:rsidRDefault="007B1F66" w:rsidP="007B1F66">
      <w:pPr>
        <w:pStyle w:val="PL"/>
        <w:rPr>
          <w:lang w:val="en-US"/>
        </w:rPr>
      </w:pPr>
      <w:r>
        <w:rPr>
          <w:lang w:val="en-US"/>
        </w:rPr>
        <w:t xml:space="preserve">          extensions to the enumeration but is not used to encode</w:t>
      </w:r>
    </w:p>
    <w:p w14:paraId="2D818F76" w14:textId="77777777" w:rsidR="007B1F66" w:rsidRDefault="007B1F66" w:rsidP="007B1F66">
      <w:pPr>
        <w:pStyle w:val="PL"/>
        <w:rPr>
          <w:lang w:val="en-US"/>
        </w:rPr>
      </w:pPr>
      <w:r>
        <w:rPr>
          <w:lang w:val="en-US"/>
        </w:rPr>
        <w:t xml:space="preserve">          content defined in the present version of this API.</w:t>
      </w:r>
    </w:p>
    <w:p w14:paraId="5E6966BA" w14:textId="77777777" w:rsidR="007B1F66" w:rsidRDefault="007B1F66" w:rsidP="007B1F66">
      <w:pPr>
        <w:pStyle w:val="PL"/>
        <w:rPr>
          <w:lang w:val="en-US"/>
        </w:rPr>
      </w:pPr>
      <w:r>
        <w:rPr>
          <w:lang w:val="en-US"/>
        </w:rPr>
        <w:t xml:space="preserve">      description: |</w:t>
      </w:r>
    </w:p>
    <w:p w14:paraId="0C96C4A4" w14:textId="77777777" w:rsidR="007B1F66" w:rsidRDefault="007B1F66" w:rsidP="007B1F66">
      <w:pPr>
        <w:pStyle w:val="PL"/>
        <w:rPr>
          <w:lang w:val="en-US"/>
        </w:rPr>
      </w:pPr>
      <w:r>
        <w:rPr>
          <w:lang w:val="en-US"/>
        </w:rPr>
        <w:t xml:space="preserve">        Represents the </w:t>
      </w:r>
      <w:r>
        <w:rPr>
          <w:lang w:eastAsia="ko-KR"/>
        </w:rPr>
        <w:t xml:space="preserve">order criterion for the list of dispersion.  </w:t>
      </w:r>
    </w:p>
    <w:p w14:paraId="0F027D9B" w14:textId="77777777" w:rsidR="007B1F66" w:rsidRDefault="007B1F66" w:rsidP="007B1F66">
      <w:pPr>
        <w:pStyle w:val="PL"/>
        <w:rPr>
          <w:lang w:val="en-US"/>
        </w:rPr>
      </w:pPr>
      <w:r>
        <w:rPr>
          <w:lang w:val="en-US"/>
        </w:rPr>
        <w:t xml:space="preserve">        Possible values are:</w:t>
      </w:r>
    </w:p>
    <w:p w14:paraId="6D99555C" w14:textId="77777777" w:rsidR="007B1F66" w:rsidRDefault="007B1F66" w:rsidP="007B1F66">
      <w:pPr>
        <w:pStyle w:val="PL"/>
        <w:rPr>
          <w:lang w:val="en-US"/>
        </w:rPr>
      </w:pPr>
      <w:r>
        <w:rPr>
          <w:lang w:val="en-US"/>
        </w:rPr>
        <w:t xml:space="preserve">        - TIME_SLOT_START: Indicates the order of time slot start.</w:t>
      </w:r>
    </w:p>
    <w:p w14:paraId="2E6C9126" w14:textId="77777777" w:rsidR="007B1F66" w:rsidRDefault="007B1F66" w:rsidP="007B1F66">
      <w:pPr>
        <w:pStyle w:val="PL"/>
        <w:rPr>
          <w:lang w:val="en-US"/>
        </w:rPr>
      </w:pPr>
      <w:r>
        <w:rPr>
          <w:lang w:val="en-US"/>
        </w:rPr>
        <w:t xml:space="preserve">        - DISPERSION: Indicates the order of data/transaction dispersion.</w:t>
      </w:r>
    </w:p>
    <w:p w14:paraId="160939D8" w14:textId="77777777" w:rsidR="007B1F66" w:rsidRDefault="007B1F66" w:rsidP="007B1F66">
      <w:pPr>
        <w:pStyle w:val="PL"/>
        <w:rPr>
          <w:lang w:val="en-US"/>
        </w:rPr>
      </w:pPr>
      <w:r>
        <w:rPr>
          <w:lang w:val="en-US"/>
        </w:rPr>
        <w:t xml:space="preserve">        - CLASSIFICATION: Indicates the order of data/transaction classification.</w:t>
      </w:r>
    </w:p>
    <w:p w14:paraId="7AFCE18A" w14:textId="77777777" w:rsidR="007B1F66" w:rsidRDefault="007B1F66" w:rsidP="007B1F66">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26575AD" w14:textId="77777777" w:rsidR="007B1F66" w:rsidRDefault="007B1F66" w:rsidP="007B1F66">
      <w:pPr>
        <w:pStyle w:val="PL"/>
        <w:rPr>
          <w:lang w:val="en-US"/>
        </w:rPr>
      </w:pPr>
      <w:r>
        <w:rPr>
          <w:lang w:val="en-US"/>
        </w:rPr>
        <w:t xml:space="preserve">        - PERCENTILE_RANKING: Indicates the order of data/transaction percentile ranking.</w:t>
      </w:r>
    </w:p>
    <w:p w14:paraId="19604225" w14:textId="77777777" w:rsidR="007B1F66" w:rsidRDefault="007B1F66" w:rsidP="007B1F66">
      <w:pPr>
        <w:pStyle w:val="PL"/>
        <w:rPr>
          <w:lang w:val="en-US"/>
        </w:rPr>
      </w:pPr>
    </w:p>
    <w:p w14:paraId="1CD6462F" w14:textId="77777777" w:rsidR="007B1F66" w:rsidRDefault="007B1F66" w:rsidP="007B1F66">
      <w:pPr>
        <w:pStyle w:val="PL"/>
        <w:rPr>
          <w:lang w:val="en-US"/>
        </w:rPr>
      </w:pPr>
      <w:r>
        <w:rPr>
          <w:lang w:val="en-US"/>
        </w:rPr>
        <w:t xml:space="preserve">    </w:t>
      </w:r>
      <w:r>
        <w:rPr>
          <w:rFonts w:hint="eastAsia"/>
          <w:lang w:eastAsia="zh-CN"/>
        </w:rPr>
        <w:t>D</w:t>
      </w:r>
      <w:r>
        <w:rPr>
          <w:lang w:eastAsia="zh-CN"/>
        </w:rPr>
        <w:t>eviceType</w:t>
      </w:r>
      <w:r>
        <w:rPr>
          <w:lang w:val="en-US"/>
        </w:rPr>
        <w:t>:</w:t>
      </w:r>
    </w:p>
    <w:p w14:paraId="634F2A27" w14:textId="77777777" w:rsidR="007B1F66" w:rsidRDefault="007B1F66" w:rsidP="007B1F66">
      <w:pPr>
        <w:pStyle w:val="PL"/>
        <w:rPr>
          <w:lang w:val="en-US"/>
        </w:rPr>
      </w:pPr>
      <w:r>
        <w:rPr>
          <w:lang w:val="en-US"/>
        </w:rPr>
        <w:t xml:space="preserve">      anyOf:</w:t>
      </w:r>
    </w:p>
    <w:p w14:paraId="6F10F308" w14:textId="77777777" w:rsidR="007B1F66" w:rsidRDefault="007B1F66" w:rsidP="007B1F66">
      <w:pPr>
        <w:pStyle w:val="PL"/>
        <w:rPr>
          <w:lang w:val="en-US"/>
        </w:rPr>
      </w:pPr>
      <w:r>
        <w:rPr>
          <w:lang w:val="en-US"/>
        </w:rPr>
        <w:t xml:space="preserve">      - type: string</w:t>
      </w:r>
    </w:p>
    <w:p w14:paraId="78486414" w14:textId="77777777" w:rsidR="007B1F66" w:rsidRDefault="007B1F66" w:rsidP="007B1F66">
      <w:pPr>
        <w:pStyle w:val="PL"/>
        <w:rPr>
          <w:lang w:val="en-US"/>
        </w:rPr>
      </w:pPr>
      <w:r>
        <w:rPr>
          <w:lang w:val="en-US"/>
        </w:rPr>
        <w:t xml:space="preserve">        enum:</w:t>
      </w:r>
    </w:p>
    <w:p w14:paraId="0C343BF2" w14:textId="77777777" w:rsidR="007B1F66" w:rsidRDefault="007B1F66" w:rsidP="007B1F66">
      <w:pPr>
        <w:pStyle w:val="PL"/>
        <w:rPr>
          <w:lang w:val="en-US"/>
        </w:rPr>
      </w:pPr>
      <w:r>
        <w:rPr>
          <w:lang w:val="en-US"/>
        </w:rPr>
        <w:t xml:space="preserve">          - </w:t>
      </w:r>
      <w:r>
        <w:t>MOBILE_PHONE</w:t>
      </w:r>
    </w:p>
    <w:p w14:paraId="4AEC5CF3" w14:textId="77777777" w:rsidR="007B1F66" w:rsidRDefault="007B1F66" w:rsidP="007B1F66">
      <w:pPr>
        <w:pStyle w:val="PL"/>
      </w:pPr>
      <w:r>
        <w:rPr>
          <w:lang w:val="en-US"/>
        </w:rPr>
        <w:t xml:space="preserve">          - </w:t>
      </w:r>
      <w:r>
        <w:t>SMART_PHONE</w:t>
      </w:r>
    </w:p>
    <w:p w14:paraId="68B6AC4B" w14:textId="77777777" w:rsidR="007B1F66" w:rsidRDefault="007B1F66" w:rsidP="007B1F66">
      <w:pPr>
        <w:pStyle w:val="PL"/>
        <w:rPr>
          <w:lang w:val="en-US"/>
        </w:rPr>
      </w:pPr>
      <w:r>
        <w:rPr>
          <w:lang w:val="en-US"/>
        </w:rPr>
        <w:t xml:space="preserve">          - </w:t>
      </w:r>
      <w:r>
        <w:t>TABLET</w:t>
      </w:r>
    </w:p>
    <w:p w14:paraId="42FCA72B" w14:textId="77777777" w:rsidR="007B1F66" w:rsidRDefault="007B1F66" w:rsidP="007B1F66">
      <w:pPr>
        <w:pStyle w:val="PL"/>
        <w:rPr>
          <w:lang w:val="en-US"/>
        </w:rPr>
      </w:pPr>
      <w:r>
        <w:rPr>
          <w:lang w:val="en-US"/>
        </w:rPr>
        <w:t xml:space="preserve">          - </w:t>
      </w:r>
      <w:r>
        <w:t>DONGLE</w:t>
      </w:r>
    </w:p>
    <w:p w14:paraId="71A5E201" w14:textId="77777777" w:rsidR="007B1F66" w:rsidRDefault="007B1F66" w:rsidP="007B1F66">
      <w:pPr>
        <w:pStyle w:val="PL"/>
        <w:rPr>
          <w:lang w:val="en-US"/>
        </w:rPr>
      </w:pPr>
      <w:r>
        <w:rPr>
          <w:lang w:val="en-US"/>
        </w:rPr>
        <w:t xml:space="preserve">          - </w:t>
      </w:r>
      <w:r>
        <w:t>MODEM</w:t>
      </w:r>
    </w:p>
    <w:p w14:paraId="03DC21D9" w14:textId="77777777" w:rsidR="007B1F66" w:rsidRDefault="007B1F66" w:rsidP="007B1F66">
      <w:pPr>
        <w:pStyle w:val="PL"/>
        <w:rPr>
          <w:lang w:val="en-US"/>
        </w:rPr>
      </w:pPr>
      <w:r>
        <w:rPr>
          <w:lang w:val="en-US"/>
        </w:rPr>
        <w:t xml:space="preserve">          - </w:t>
      </w:r>
      <w:r>
        <w:t>WLAN_ROUTER</w:t>
      </w:r>
    </w:p>
    <w:p w14:paraId="2F0B4173" w14:textId="77777777" w:rsidR="007B1F66" w:rsidRDefault="007B1F66" w:rsidP="007B1F66">
      <w:pPr>
        <w:pStyle w:val="PL"/>
        <w:rPr>
          <w:lang w:val="en-US"/>
        </w:rPr>
      </w:pPr>
      <w:r>
        <w:rPr>
          <w:lang w:val="en-US"/>
        </w:rPr>
        <w:t xml:space="preserve">          - </w:t>
      </w:r>
      <w:r>
        <w:t>IOT_DEVICE</w:t>
      </w:r>
    </w:p>
    <w:p w14:paraId="5DDA946B" w14:textId="77777777" w:rsidR="007B1F66" w:rsidRDefault="007B1F66" w:rsidP="007B1F66">
      <w:pPr>
        <w:pStyle w:val="PL"/>
        <w:rPr>
          <w:lang w:val="en-US"/>
        </w:rPr>
      </w:pPr>
      <w:r>
        <w:rPr>
          <w:lang w:val="en-US"/>
        </w:rPr>
        <w:t xml:space="preserve">          - </w:t>
      </w:r>
      <w:r>
        <w:t>WEARABLE</w:t>
      </w:r>
    </w:p>
    <w:p w14:paraId="257CBD31" w14:textId="77777777" w:rsidR="007B1F66" w:rsidRDefault="007B1F66" w:rsidP="007B1F66">
      <w:pPr>
        <w:pStyle w:val="PL"/>
        <w:rPr>
          <w:lang w:val="en-US"/>
        </w:rPr>
      </w:pPr>
      <w:r>
        <w:rPr>
          <w:lang w:val="en-US"/>
        </w:rPr>
        <w:t xml:space="preserve">          - </w:t>
      </w:r>
      <w:r>
        <w:t>MOBILE_TEST_PLATFORM</w:t>
      </w:r>
    </w:p>
    <w:p w14:paraId="3D72BEFE" w14:textId="77777777" w:rsidR="007B1F66" w:rsidRDefault="007B1F66" w:rsidP="007B1F66">
      <w:pPr>
        <w:pStyle w:val="PL"/>
        <w:rPr>
          <w:lang w:val="en-US"/>
        </w:rPr>
      </w:pPr>
      <w:r>
        <w:rPr>
          <w:lang w:val="en-US"/>
        </w:rPr>
        <w:t xml:space="preserve">          - </w:t>
      </w:r>
      <w:r>
        <w:t>UNDEFINED</w:t>
      </w:r>
    </w:p>
    <w:p w14:paraId="7615E6F8" w14:textId="77777777" w:rsidR="007B1F66" w:rsidRDefault="007B1F66" w:rsidP="007B1F66">
      <w:pPr>
        <w:pStyle w:val="PL"/>
        <w:rPr>
          <w:lang w:val="en-US"/>
        </w:rPr>
      </w:pPr>
      <w:r>
        <w:rPr>
          <w:lang w:val="en-US"/>
        </w:rPr>
        <w:t xml:space="preserve">      - type: string</w:t>
      </w:r>
    </w:p>
    <w:p w14:paraId="414AA9FC" w14:textId="77777777" w:rsidR="007B1F66" w:rsidRDefault="007B1F66" w:rsidP="007B1F66">
      <w:pPr>
        <w:pStyle w:val="PL"/>
        <w:rPr>
          <w:lang w:val="en-US"/>
        </w:rPr>
      </w:pPr>
      <w:r>
        <w:rPr>
          <w:lang w:val="en-US"/>
        </w:rPr>
        <w:t xml:space="preserve">        description: &gt;</w:t>
      </w:r>
    </w:p>
    <w:p w14:paraId="686805FB" w14:textId="77777777" w:rsidR="007B1F66" w:rsidRDefault="007B1F66" w:rsidP="007B1F66">
      <w:pPr>
        <w:pStyle w:val="PL"/>
        <w:rPr>
          <w:lang w:val="en-US"/>
        </w:rPr>
      </w:pPr>
      <w:r>
        <w:rPr>
          <w:lang w:val="en-US"/>
        </w:rPr>
        <w:lastRenderedPageBreak/>
        <w:t xml:space="preserve">          This string provides forward-compatibility with future extensions to the enumeration but</w:t>
      </w:r>
    </w:p>
    <w:p w14:paraId="79BA5B6D" w14:textId="77777777" w:rsidR="007B1F66" w:rsidRDefault="007B1F66" w:rsidP="007B1F66">
      <w:pPr>
        <w:pStyle w:val="PL"/>
        <w:rPr>
          <w:lang w:val="en-US"/>
        </w:rPr>
      </w:pPr>
      <w:r>
        <w:rPr>
          <w:lang w:val="en-US"/>
        </w:rPr>
        <w:t xml:space="preserve">          is not used to encode content defined in the present version of this API.</w:t>
      </w:r>
    </w:p>
    <w:p w14:paraId="7D525E5A" w14:textId="77777777" w:rsidR="007B1F66" w:rsidRDefault="007B1F66" w:rsidP="007B1F66">
      <w:pPr>
        <w:pStyle w:val="PL"/>
        <w:rPr>
          <w:lang w:val="en-US"/>
        </w:rPr>
      </w:pPr>
      <w:r>
        <w:rPr>
          <w:lang w:val="en-US"/>
        </w:rPr>
        <w:t xml:space="preserve">      description: |</w:t>
      </w:r>
    </w:p>
    <w:p w14:paraId="5BFAA957" w14:textId="77777777" w:rsidR="007B1F66" w:rsidRDefault="007B1F66" w:rsidP="007B1F66">
      <w:pPr>
        <w:pStyle w:val="PL"/>
        <w:rPr>
          <w:lang w:val="en-US"/>
        </w:rPr>
      </w:pPr>
      <w:r>
        <w:rPr>
          <w:lang w:val="en-US"/>
        </w:rPr>
        <w:t xml:space="preserve">        Represents the </w:t>
      </w:r>
      <w:r>
        <w:rPr>
          <w:lang w:eastAsia="zh-CN"/>
        </w:rPr>
        <w:t>device type</w:t>
      </w:r>
      <w:r>
        <w:rPr>
          <w:lang w:eastAsia="ko-KR"/>
        </w:rPr>
        <w:t xml:space="preserve">.  </w:t>
      </w:r>
    </w:p>
    <w:p w14:paraId="3A3F582E" w14:textId="77777777" w:rsidR="007B1F66" w:rsidRDefault="007B1F66" w:rsidP="007B1F66">
      <w:pPr>
        <w:pStyle w:val="PL"/>
        <w:rPr>
          <w:lang w:val="en-US"/>
        </w:rPr>
      </w:pPr>
      <w:r>
        <w:rPr>
          <w:lang w:val="en-US"/>
        </w:rPr>
        <w:t xml:space="preserve">        Possible values are:  </w:t>
      </w:r>
    </w:p>
    <w:p w14:paraId="2B26B3EE" w14:textId="77777777" w:rsidR="007B1F66" w:rsidRDefault="007B1F66" w:rsidP="007B1F66">
      <w:pPr>
        <w:pStyle w:val="PL"/>
        <w:rPr>
          <w:lang w:val="en-US"/>
        </w:rPr>
      </w:pPr>
      <w:r>
        <w:rPr>
          <w:lang w:val="en-US"/>
        </w:rPr>
        <w:t xml:space="preserve">          - </w:t>
      </w:r>
      <w:r>
        <w:t>MOBILE_PHONE: Mobile Phone.</w:t>
      </w:r>
    </w:p>
    <w:p w14:paraId="06D1756D" w14:textId="77777777" w:rsidR="007B1F66" w:rsidRDefault="007B1F66" w:rsidP="007B1F66">
      <w:pPr>
        <w:pStyle w:val="PL"/>
      </w:pPr>
      <w:r>
        <w:rPr>
          <w:lang w:val="en-US"/>
        </w:rPr>
        <w:t xml:space="preserve">          - </w:t>
      </w:r>
      <w:r>
        <w:t>SMART_PHONE: Smartphone.</w:t>
      </w:r>
    </w:p>
    <w:p w14:paraId="2C928069" w14:textId="77777777" w:rsidR="007B1F66" w:rsidRDefault="007B1F66" w:rsidP="007B1F66">
      <w:pPr>
        <w:pStyle w:val="PL"/>
        <w:rPr>
          <w:lang w:val="en-US"/>
        </w:rPr>
      </w:pPr>
      <w:r>
        <w:rPr>
          <w:lang w:val="en-US"/>
        </w:rPr>
        <w:t xml:space="preserve">          - </w:t>
      </w:r>
      <w:r>
        <w:t>TABLET: Tablet</w:t>
      </w:r>
      <w:r>
        <w:rPr>
          <w:lang w:eastAsia="zh-CN"/>
        </w:rPr>
        <w:t>.</w:t>
      </w:r>
    </w:p>
    <w:p w14:paraId="0B54FD43" w14:textId="77777777" w:rsidR="007B1F66" w:rsidRDefault="007B1F66" w:rsidP="007B1F66">
      <w:pPr>
        <w:pStyle w:val="PL"/>
        <w:rPr>
          <w:lang w:val="en-US"/>
        </w:rPr>
      </w:pPr>
      <w:r>
        <w:rPr>
          <w:lang w:val="en-US"/>
        </w:rPr>
        <w:t xml:space="preserve">          - </w:t>
      </w:r>
      <w:r>
        <w:t>DONGLE: Dongle</w:t>
      </w:r>
      <w:r>
        <w:rPr>
          <w:lang w:eastAsia="zh-CN"/>
        </w:rPr>
        <w:t>.</w:t>
      </w:r>
    </w:p>
    <w:p w14:paraId="5684A0E5" w14:textId="77777777" w:rsidR="007B1F66" w:rsidRDefault="007B1F66" w:rsidP="007B1F66">
      <w:pPr>
        <w:pStyle w:val="PL"/>
        <w:rPr>
          <w:lang w:val="en-US"/>
        </w:rPr>
      </w:pPr>
      <w:r>
        <w:rPr>
          <w:lang w:val="en-US"/>
        </w:rPr>
        <w:t xml:space="preserve">          - </w:t>
      </w:r>
      <w:r>
        <w:t>MODEM: Modem</w:t>
      </w:r>
      <w:r>
        <w:rPr>
          <w:lang w:eastAsia="zh-CN"/>
        </w:rPr>
        <w:t>.</w:t>
      </w:r>
    </w:p>
    <w:p w14:paraId="391D5BD1" w14:textId="77777777" w:rsidR="007B1F66" w:rsidRDefault="007B1F66" w:rsidP="007B1F66">
      <w:pPr>
        <w:pStyle w:val="PL"/>
        <w:rPr>
          <w:lang w:val="en-US"/>
        </w:rPr>
      </w:pPr>
      <w:r>
        <w:rPr>
          <w:lang w:val="en-US"/>
        </w:rPr>
        <w:t xml:space="preserve">          - </w:t>
      </w:r>
      <w:r>
        <w:t>WLAN_ROUTER: WLAN Router</w:t>
      </w:r>
      <w:r>
        <w:rPr>
          <w:lang w:eastAsia="zh-CN"/>
        </w:rPr>
        <w:t>.</w:t>
      </w:r>
    </w:p>
    <w:p w14:paraId="3658269C" w14:textId="77777777" w:rsidR="007B1F66" w:rsidRDefault="007B1F66" w:rsidP="007B1F66">
      <w:pPr>
        <w:pStyle w:val="PL"/>
        <w:rPr>
          <w:lang w:val="en-US"/>
        </w:rPr>
      </w:pPr>
      <w:r>
        <w:rPr>
          <w:lang w:val="en-US"/>
        </w:rPr>
        <w:t xml:space="preserve">          - </w:t>
      </w:r>
      <w:r>
        <w:t>IOT_DEVICE: IoT Device</w:t>
      </w:r>
      <w:r>
        <w:rPr>
          <w:lang w:eastAsia="zh-CN"/>
        </w:rPr>
        <w:t>.</w:t>
      </w:r>
    </w:p>
    <w:p w14:paraId="6ECE05A9" w14:textId="77777777" w:rsidR="007B1F66" w:rsidRDefault="007B1F66" w:rsidP="007B1F66">
      <w:pPr>
        <w:pStyle w:val="PL"/>
        <w:rPr>
          <w:lang w:val="en-US"/>
        </w:rPr>
      </w:pPr>
      <w:r>
        <w:rPr>
          <w:lang w:val="en-US"/>
        </w:rPr>
        <w:t xml:space="preserve">          - </w:t>
      </w:r>
      <w:r>
        <w:t>WEARABLE: Wearable</w:t>
      </w:r>
      <w:r>
        <w:rPr>
          <w:lang w:eastAsia="zh-CN"/>
        </w:rPr>
        <w:t>.</w:t>
      </w:r>
    </w:p>
    <w:p w14:paraId="70BC202C" w14:textId="77777777" w:rsidR="007B1F66" w:rsidRDefault="007B1F66" w:rsidP="007B1F66">
      <w:pPr>
        <w:pStyle w:val="PL"/>
        <w:rPr>
          <w:lang w:val="en-US"/>
        </w:rPr>
      </w:pPr>
      <w:r>
        <w:rPr>
          <w:lang w:val="en-US"/>
        </w:rPr>
        <w:t xml:space="preserve">          - </w:t>
      </w:r>
      <w:r>
        <w:t>MOBILE_TEST_PLATFORM: Mobile Test Platform</w:t>
      </w:r>
      <w:r>
        <w:rPr>
          <w:lang w:eastAsia="zh-CN"/>
        </w:rPr>
        <w:t>.</w:t>
      </w:r>
    </w:p>
    <w:p w14:paraId="7C2B3AE1" w14:textId="77777777" w:rsidR="007B1F66" w:rsidRDefault="007B1F66" w:rsidP="007B1F66">
      <w:pPr>
        <w:pStyle w:val="PL"/>
        <w:rPr>
          <w:lang w:val="en-US"/>
        </w:rPr>
      </w:pPr>
      <w:r>
        <w:rPr>
          <w:lang w:val="en-US"/>
        </w:rPr>
        <w:t xml:space="preserve">          - </w:t>
      </w:r>
      <w:r>
        <w:t>UNDEFINED: Undefined</w:t>
      </w:r>
      <w:r>
        <w:rPr>
          <w:lang w:eastAsia="zh-CN"/>
        </w:rPr>
        <w:t>.</w:t>
      </w:r>
    </w:p>
    <w:p w14:paraId="217ED688" w14:textId="77777777" w:rsidR="007B1F66" w:rsidRDefault="007B1F66" w:rsidP="007B1F66">
      <w:pPr>
        <w:pStyle w:val="PL"/>
        <w:rPr>
          <w:lang w:val="en-US"/>
        </w:rPr>
      </w:pPr>
    </w:p>
    <w:p w14:paraId="19F8DE93" w14:textId="77777777" w:rsidR="007B1F66" w:rsidRDefault="007B1F66" w:rsidP="007B1F66">
      <w:pPr>
        <w:pStyle w:val="PL"/>
        <w:rPr>
          <w:lang w:val="en-US"/>
        </w:rPr>
      </w:pPr>
      <w:r>
        <w:rPr>
          <w:lang w:val="en-US"/>
        </w:rPr>
        <w:t xml:space="preserve">    RedTransExpOrderingCriterion:</w:t>
      </w:r>
    </w:p>
    <w:p w14:paraId="7B7F6598" w14:textId="77777777" w:rsidR="007B1F66" w:rsidRDefault="007B1F66" w:rsidP="007B1F66">
      <w:pPr>
        <w:pStyle w:val="PL"/>
        <w:rPr>
          <w:lang w:val="en-US"/>
        </w:rPr>
      </w:pPr>
      <w:r>
        <w:rPr>
          <w:lang w:val="en-US"/>
        </w:rPr>
        <w:t xml:space="preserve">      anyOf:</w:t>
      </w:r>
    </w:p>
    <w:p w14:paraId="61698143" w14:textId="77777777" w:rsidR="007B1F66" w:rsidRDefault="007B1F66" w:rsidP="007B1F66">
      <w:pPr>
        <w:pStyle w:val="PL"/>
        <w:rPr>
          <w:lang w:val="en-US"/>
        </w:rPr>
      </w:pPr>
      <w:r>
        <w:rPr>
          <w:lang w:val="en-US"/>
        </w:rPr>
        <w:t xml:space="preserve">      - type: string</w:t>
      </w:r>
    </w:p>
    <w:p w14:paraId="2790C9B9" w14:textId="77777777" w:rsidR="007B1F66" w:rsidRDefault="007B1F66" w:rsidP="007B1F66">
      <w:pPr>
        <w:pStyle w:val="PL"/>
        <w:rPr>
          <w:lang w:val="en-US"/>
        </w:rPr>
      </w:pPr>
      <w:r>
        <w:rPr>
          <w:lang w:val="en-US"/>
        </w:rPr>
        <w:t xml:space="preserve">        enum:</w:t>
      </w:r>
    </w:p>
    <w:p w14:paraId="789784A3" w14:textId="77777777" w:rsidR="007B1F66" w:rsidRDefault="007B1F66" w:rsidP="007B1F66">
      <w:pPr>
        <w:pStyle w:val="PL"/>
        <w:rPr>
          <w:lang w:val="en-US"/>
        </w:rPr>
      </w:pPr>
      <w:r>
        <w:rPr>
          <w:lang w:val="en-US"/>
        </w:rPr>
        <w:t xml:space="preserve">          - TIME_SLOT_START</w:t>
      </w:r>
    </w:p>
    <w:p w14:paraId="67C85786" w14:textId="77777777" w:rsidR="007B1F66" w:rsidRDefault="007B1F66" w:rsidP="007B1F66">
      <w:pPr>
        <w:pStyle w:val="PL"/>
        <w:rPr>
          <w:lang w:val="en-US"/>
        </w:rPr>
      </w:pPr>
      <w:r>
        <w:rPr>
          <w:lang w:val="en-US"/>
        </w:rPr>
        <w:t xml:space="preserve">          - RED_TRANS_EXP</w:t>
      </w:r>
    </w:p>
    <w:p w14:paraId="0BD2A8B1" w14:textId="77777777" w:rsidR="007B1F66" w:rsidRDefault="007B1F66" w:rsidP="007B1F66">
      <w:pPr>
        <w:pStyle w:val="PL"/>
        <w:rPr>
          <w:lang w:val="en-US"/>
        </w:rPr>
      </w:pPr>
      <w:r>
        <w:rPr>
          <w:lang w:val="en-US"/>
        </w:rPr>
        <w:t xml:space="preserve">      - type: string</w:t>
      </w:r>
    </w:p>
    <w:p w14:paraId="2B9E4F31" w14:textId="77777777" w:rsidR="007B1F66" w:rsidRDefault="007B1F66" w:rsidP="007B1F66">
      <w:pPr>
        <w:pStyle w:val="PL"/>
        <w:rPr>
          <w:lang w:val="en-US"/>
        </w:rPr>
      </w:pPr>
      <w:r>
        <w:rPr>
          <w:lang w:val="en-US"/>
        </w:rPr>
        <w:t xml:space="preserve">        description: &gt;</w:t>
      </w:r>
    </w:p>
    <w:p w14:paraId="7350C9D0" w14:textId="77777777" w:rsidR="007B1F66" w:rsidRDefault="007B1F66" w:rsidP="007B1F66">
      <w:pPr>
        <w:pStyle w:val="PL"/>
        <w:rPr>
          <w:lang w:val="en-US"/>
        </w:rPr>
      </w:pPr>
      <w:r>
        <w:rPr>
          <w:lang w:val="en-US"/>
        </w:rPr>
        <w:t xml:space="preserve">          This string provides forward-compatibility with future</w:t>
      </w:r>
    </w:p>
    <w:p w14:paraId="7D5B278C" w14:textId="77777777" w:rsidR="007B1F66" w:rsidRDefault="007B1F66" w:rsidP="007B1F66">
      <w:pPr>
        <w:pStyle w:val="PL"/>
        <w:rPr>
          <w:lang w:val="en-US"/>
        </w:rPr>
      </w:pPr>
      <w:r>
        <w:rPr>
          <w:lang w:val="en-US"/>
        </w:rPr>
        <w:t xml:space="preserve">          extensions to the enumeration but is not used to encode</w:t>
      </w:r>
    </w:p>
    <w:p w14:paraId="2D0910C9" w14:textId="77777777" w:rsidR="007B1F66" w:rsidRDefault="007B1F66" w:rsidP="007B1F66">
      <w:pPr>
        <w:pStyle w:val="PL"/>
        <w:rPr>
          <w:lang w:val="en-US"/>
        </w:rPr>
      </w:pPr>
      <w:r>
        <w:rPr>
          <w:lang w:val="en-US"/>
        </w:rPr>
        <w:t xml:space="preserve">          content defined in the present version of this API.</w:t>
      </w:r>
    </w:p>
    <w:p w14:paraId="4FD5AA4A" w14:textId="77777777" w:rsidR="007B1F66" w:rsidRDefault="007B1F66" w:rsidP="007B1F66">
      <w:pPr>
        <w:pStyle w:val="PL"/>
        <w:rPr>
          <w:lang w:val="en-US"/>
        </w:rPr>
      </w:pPr>
      <w:r>
        <w:rPr>
          <w:lang w:val="en-US"/>
        </w:rPr>
        <w:t xml:space="preserve">      description: |</w:t>
      </w:r>
    </w:p>
    <w:p w14:paraId="52F2A65C" w14:textId="77777777" w:rsidR="007B1F66" w:rsidRDefault="007B1F66" w:rsidP="007B1F66">
      <w:pPr>
        <w:pStyle w:val="PL"/>
        <w:rPr>
          <w:lang w:eastAsia="ko-KR"/>
        </w:rPr>
      </w:pPr>
      <w:r>
        <w:rPr>
          <w:lang w:val="en-US"/>
        </w:rPr>
        <w:t xml:space="preserve">        Represents the </w:t>
      </w:r>
      <w:r>
        <w:rPr>
          <w:lang w:eastAsia="ko-KR"/>
        </w:rPr>
        <w:t xml:space="preserve">order criterion for the list of Redundant Transmission Experience.  </w:t>
      </w:r>
    </w:p>
    <w:p w14:paraId="41E4EA38" w14:textId="77777777" w:rsidR="007B1F66" w:rsidRDefault="007B1F66" w:rsidP="007B1F66">
      <w:pPr>
        <w:pStyle w:val="PL"/>
        <w:rPr>
          <w:lang w:val="en-US"/>
        </w:rPr>
      </w:pPr>
      <w:r>
        <w:rPr>
          <w:lang w:val="en-US"/>
        </w:rPr>
        <w:t xml:space="preserve">        Possible values are:</w:t>
      </w:r>
    </w:p>
    <w:p w14:paraId="05FA352C" w14:textId="77777777" w:rsidR="007B1F66" w:rsidRDefault="007B1F66" w:rsidP="007B1F66">
      <w:pPr>
        <w:pStyle w:val="PL"/>
        <w:rPr>
          <w:lang w:val="en-US"/>
        </w:rPr>
      </w:pPr>
      <w:r>
        <w:rPr>
          <w:lang w:val="en-US"/>
        </w:rPr>
        <w:t xml:space="preserve">        - TIME_SLOT_START: Indicates the order of time slot start.</w:t>
      </w:r>
    </w:p>
    <w:p w14:paraId="6AD68FC1" w14:textId="77777777" w:rsidR="007B1F66" w:rsidRDefault="007B1F66" w:rsidP="007B1F66">
      <w:pPr>
        <w:pStyle w:val="PL"/>
        <w:rPr>
          <w:lang w:val="en-US"/>
        </w:rPr>
      </w:pPr>
      <w:r>
        <w:rPr>
          <w:lang w:val="en-US"/>
        </w:rPr>
        <w:t xml:space="preserve">        - RED_TRANS_EXP: Indicates the order of Redundant Transmission Experience.</w:t>
      </w:r>
    </w:p>
    <w:p w14:paraId="4455D6D9" w14:textId="77777777" w:rsidR="007B1F66" w:rsidRDefault="007B1F66" w:rsidP="007B1F66">
      <w:pPr>
        <w:pStyle w:val="PL"/>
        <w:rPr>
          <w:lang w:val="en-US"/>
        </w:rPr>
      </w:pPr>
    </w:p>
    <w:p w14:paraId="2C2026DD" w14:textId="77777777" w:rsidR="007B1F66" w:rsidRDefault="007B1F66" w:rsidP="007B1F66">
      <w:pPr>
        <w:pStyle w:val="PL"/>
        <w:rPr>
          <w:lang w:val="en-US"/>
        </w:rPr>
      </w:pPr>
      <w:r>
        <w:rPr>
          <w:lang w:val="en-US"/>
        </w:rPr>
        <w:t xml:space="preserve">    WlanOrderingCriterion:</w:t>
      </w:r>
    </w:p>
    <w:p w14:paraId="687FB291" w14:textId="77777777" w:rsidR="007B1F66" w:rsidRDefault="007B1F66" w:rsidP="007B1F66">
      <w:pPr>
        <w:pStyle w:val="PL"/>
        <w:rPr>
          <w:lang w:val="en-US"/>
        </w:rPr>
      </w:pPr>
      <w:r>
        <w:rPr>
          <w:lang w:val="en-US"/>
        </w:rPr>
        <w:t xml:space="preserve">      anyOf:</w:t>
      </w:r>
    </w:p>
    <w:p w14:paraId="05F24D0E" w14:textId="77777777" w:rsidR="007B1F66" w:rsidRDefault="007B1F66" w:rsidP="007B1F66">
      <w:pPr>
        <w:pStyle w:val="PL"/>
        <w:rPr>
          <w:lang w:val="en-US"/>
        </w:rPr>
      </w:pPr>
      <w:r>
        <w:rPr>
          <w:lang w:val="en-US"/>
        </w:rPr>
        <w:t xml:space="preserve">      - type: string</w:t>
      </w:r>
    </w:p>
    <w:p w14:paraId="3B82C689" w14:textId="77777777" w:rsidR="007B1F66" w:rsidRDefault="007B1F66" w:rsidP="007B1F66">
      <w:pPr>
        <w:pStyle w:val="PL"/>
        <w:rPr>
          <w:lang w:val="en-US"/>
        </w:rPr>
      </w:pPr>
      <w:r>
        <w:rPr>
          <w:lang w:val="en-US"/>
        </w:rPr>
        <w:t xml:space="preserve">        enum:</w:t>
      </w:r>
    </w:p>
    <w:p w14:paraId="2307554E" w14:textId="77777777" w:rsidR="007B1F66" w:rsidRDefault="007B1F66" w:rsidP="007B1F66">
      <w:pPr>
        <w:pStyle w:val="PL"/>
        <w:rPr>
          <w:lang w:val="en-US"/>
        </w:rPr>
      </w:pPr>
      <w:r>
        <w:rPr>
          <w:lang w:val="en-US"/>
        </w:rPr>
        <w:t xml:space="preserve">          - TIME_SLOT_START</w:t>
      </w:r>
    </w:p>
    <w:p w14:paraId="6B605B83" w14:textId="77777777" w:rsidR="007B1F66" w:rsidRDefault="007B1F66" w:rsidP="007B1F66">
      <w:pPr>
        <w:pStyle w:val="PL"/>
        <w:rPr>
          <w:lang w:val="en-US"/>
        </w:rPr>
      </w:pPr>
      <w:r>
        <w:rPr>
          <w:lang w:val="en-US"/>
        </w:rPr>
        <w:t xml:space="preserve">          - NUMBER_OF_UES</w:t>
      </w:r>
    </w:p>
    <w:p w14:paraId="6AA3AA0C" w14:textId="77777777" w:rsidR="007B1F66" w:rsidRDefault="007B1F66" w:rsidP="007B1F66">
      <w:pPr>
        <w:pStyle w:val="PL"/>
        <w:rPr>
          <w:lang w:val="en-US"/>
        </w:rPr>
      </w:pPr>
      <w:r>
        <w:rPr>
          <w:lang w:val="en-US"/>
        </w:rPr>
        <w:t xml:space="preserve">          - RSSI</w:t>
      </w:r>
    </w:p>
    <w:p w14:paraId="23BF7922" w14:textId="77777777" w:rsidR="007B1F66" w:rsidRDefault="007B1F66" w:rsidP="007B1F66">
      <w:pPr>
        <w:pStyle w:val="PL"/>
        <w:rPr>
          <w:lang w:val="en-US"/>
        </w:rPr>
      </w:pPr>
      <w:r>
        <w:rPr>
          <w:lang w:val="en-US"/>
        </w:rPr>
        <w:t xml:space="preserve">          - RTT</w:t>
      </w:r>
    </w:p>
    <w:p w14:paraId="0396E0FA" w14:textId="77777777" w:rsidR="007B1F66" w:rsidRDefault="007B1F66" w:rsidP="007B1F66">
      <w:pPr>
        <w:pStyle w:val="PL"/>
        <w:rPr>
          <w:lang w:val="en-US"/>
        </w:rPr>
      </w:pPr>
      <w:r>
        <w:rPr>
          <w:lang w:val="en-US"/>
        </w:rPr>
        <w:t xml:space="preserve">          - TRAFFIC_INFO</w:t>
      </w:r>
    </w:p>
    <w:p w14:paraId="4E417F35" w14:textId="77777777" w:rsidR="007B1F66" w:rsidRDefault="007B1F66" w:rsidP="007B1F66">
      <w:pPr>
        <w:pStyle w:val="PL"/>
        <w:rPr>
          <w:lang w:val="en-US"/>
        </w:rPr>
      </w:pPr>
      <w:r>
        <w:rPr>
          <w:lang w:val="en-US"/>
        </w:rPr>
        <w:t xml:space="preserve">      - type: string</w:t>
      </w:r>
    </w:p>
    <w:p w14:paraId="41B9EA6C" w14:textId="77777777" w:rsidR="007B1F66" w:rsidRDefault="007B1F66" w:rsidP="007B1F66">
      <w:pPr>
        <w:pStyle w:val="PL"/>
        <w:rPr>
          <w:lang w:val="en-US"/>
        </w:rPr>
      </w:pPr>
      <w:r>
        <w:rPr>
          <w:lang w:val="en-US"/>
        </w:rPr>
        <w:t xml:space="preserve">        description: &gt;</w:t>
      </w:r>
    </w:p>
    <w:p w14:paraId="146306BB" w14:textId="77777777" w:rsidR="007B1F66" w:rsidRDefault="007B1F66" w:rsidP="007B1F66">
      <w:pPr>
        <w:pStyle w:val="PL"/>
        <w:rPr>
          <w:lang w:val="en-US"/>
        </w:rPr>
      </w:pPr>
      <w:r>
        <w:rPr>
          <w:lang w:val="en-US"/>
        </w:rPr>
        <w:t xml:space="preserve">          This string provides forward-compatibility with future</w:t>
      </w:r>
    </w:p>
    <w:p w14:paraId="3605F113" w14:textId="77777777" w:rsidR="007B1F66" w:rsidRDefault="007B1F66" w:rsidP="007B1F66">
      <w:pPr>
        <w:pStyle w:val="PL"/>
        <w:rPr>
          <w:lang w:val="en-US"/>
        </w:rPr>
      </w:pPr>
      <w:r>
        <w:rPr>
          <w:lang w:val="en-US"/>
        </w:rPr>
        <w:t xml:space="preserve">          extensions to the enumeration but is not used to encode</w:t>
      </w:r>
    </w:p>
    <w:p w14:paraId="1CFE4823" w14:textId="77777777" w:rsidR="007B1F66" w:rsidRDefault="007B1F66" w:rsidP="007B1F66">
      <w:pPr>
        <w:pStyle w:val="PL"/>
        <w:rPr>
          <w:lang w:val="en-US"/>
        </w:rPr>
      </w:pPr>
      <w:r>
        <w:rPr>
          <w:lang w:val="en-US"/>
        </w:rPr>
        <w:t xml:space="preserve">          content defined in the present version of this API.</w:t>
      </w:r>
    </w:p>
    <w:p w14:paraId="62221F36" w14:textId="77777777" w:rsidR="007B1F66" w:rsidRDefault="007B1F66" w:rsidP="007B1F66">
      <w:pPr>
        <w:pStyle w:val="PL"/>
        <w:rPr>
          <w:lang w:val="en-US"/>
        </w:rPr>
      </w:pPr>
      <w:r>
        <w:rPr>
          <w:lang w:val="en-US"/>
        </w:rPr>
        <w:t xml:space="preserve">      description: |</w:t>
      </w:r>
    </w:p>
    <w:p w14:paraId="521432CF" w14:textId="77777777" w:rsidR="007B1F66" w:rsidRDefault="007B1F66" w:rsidP="007B1F66">
      <w:pPr>
        <w:pStyle w:val="PL"/>
        <w:rPr>
          <w:lang w:eastAsia="ko-KR"/>
        </w:rPr>
      </w:pPr>
      <w:r>
        <w:rPr>
          <w:lang w:val="en-US"/>
        </w:rPr>
        <w:t xml:space="preserve">        Represents the </w:t>
      </w:r>
      <w:r>
        <w:rPr>
          <w:lang w:eastAsia="ko-KR"/>
        </w:rPr>
        <w:t xml:space="preserve">order criterion for the list of WLAN performance information.  </w:t>
      </w:r>
    </w:p>
    <w:p w14:paraId="6BEE0105" w14:textId="77777777" w:rsidR="007B1F66" w:rsidRDefault="007B1F66" w:rsidP="007B1F66">
      <w:pPr>
        <w:pStyle w:val="PL"/>
        <w:rPr>
          <w:lang w:val="en-US"/>
        </w:rPr>
      </w:pPr>
      <w:r>
        <w:rPr>
          <w:lang w:val="en-US"/>
        </w:rPr>
        <w:t xml:space="preserve">        Possible values are:</w:t>
      </w:r>
    </w:p>
    <w:p w14:paraId="24AA0425" w14:textId="77777777" w:rsidR="007B1F66" w:rsidRDefault="007B1F66" w:rsidP="007B1F66">
      <w:pPr>
        <w:pStyle w:val="PL"/>
        <w:rPr>
          <w:lang w:val="en-US"/>
        </w:rPr>
      </w:pPr>
      <w:r>
        <w:rPr>
          <w:lang w:val="en-US"/>
        </w:rPr>
        <w:t xml:space="preserve">        - TIME_SLOT_START: Indicates the order of time slot start.</w:t>
      </w:r>
    </w:p>
    <w:p w14:paraId="296DC580" w14:textId="77777777" w:rsidR="007B1F66" w:rsidRDefault="007B1F66" w:rsidP="007B1F66">
      <w:pPr>
        <w:pStyle w:val="PL"/>
        <w:rPr>
          <w:lang w:val="en-US"/>
        </w:rPr>
      </w:pPr>
      <w:r>
        <w:rPr>
          <w:lang w:val="en-US"/>
        </w:rPr>
        <w:t xml:space="preserve">        - NUMBER_OF_UES: Indicates the order of number of UEs.</w:t>
      </w:r>
    </w:p>
    <w:p w14:paraId="733E92F8" w14:textId="77777777" w:rsidR="007B1F66" w:rsidRDefault="007B1F66" w:rsidP="007B1F66">
      <w:pPr>
        <w:pStyle w:val="PL"/>
        <w:rPr>
          <w:lang w:val="en-US"/>
        </w:rPr>
      </w:pPr>
      <w:r>
        <w:rPr>
          <w:lang w:val="en-US"/>
        </w:rPr>
        <w:t xml:space="preserve">        - RSSI: Indicates the order of RSSI.</w:t>
      </w:r>
    </w:p>
    <w:p w14:paraId="42991B45" w14:textId="77777777" w:rsidR="007B1F66" w:rsidRDefault="007B1F66" w:rsidP="007B1F66">
      <w:pPr>
        <w:pStyle w:val="PL"/>
        <w:rPr>
          <w:lang w:val="en-US"/>
        </w:rPr>
      </w:pPr>
      <w:r>
        <w:rPr>
          <w:lang w:val="en-US"/>
        </w:rPr>
        <w:t xml:space="preserve">        - RTT: Indicates the order of RTT.</w:t>
      </w:r>
    </w:p>
    <w:p w14:paraId="06B8048E" w14:textId="77777777" w:rsidR="007B1F66" w:rsidRDefault="007B1F66" w:rsidP="007B1F66">
      <w:pPr>
        <w:pStyle w:val="PL"/>
        <w:rPr>
          <w:lang w:val="en-US"/>
        </w:rPr>
      </w:pPr>
      <w:r>
        <w:rPr>
          <w:lang w:val="en-US"/>
        </w:rPr>
        <w:t xml:space="preserve">        - TRAFFIC_INFO: Indicates the order of Traffic information.</w:t>
      </w:r>
    </w:p>
    <w:p w14:paraId="5C9370EF" w14:textId="77777777" w:rsidR="007B1F66" w:rsidRDefault="007B1F66" w:rsidP="007B1F66">
      <w:pPr>
        <w:pStyle w:val="PL"/>
        <w:rPr>
          <w:lang w:val="en-US"/>
        </w:rPr>
      </w:pPr>
    </w:p>
    <w:p w14:paraId="1F606741" w14:textId="77777777" w:rsidR="007B1F66" w:rsidRDefault="007B1F66" w:rsidP="007B1F66">
      <w:pPr>
        <w:pStyle w:val="PL"/>
        <w:rPr>
          <w:lang w:val="en-US"/>
        </w:rPr>
      </w:pPr>
      <w:r>
        <w:rPr>
          <w:lang w:val="en-US"/>
        </w:rPr>
        <w:t xml:space="preserve">    </w:t>
      </w:r>
      <w:r>
        <w:rPr>
          <w:lang w:eastAsia="zh-CN"/>
        </w:rPr>
        <w:t>ServiceExperienceType</w:t>
      </w:r>
      <w:r>
        <w:rPr>
          <w:lang w:val="en-US"/>
        </w:rPr>
        <w:t>:</w:t>
      </w:r>
    </w:p>
    <w:p w14:paraId="5065E7B4" w14:textId="77777777" w:rsidR="007B1F66" w:rsidRDefault="007B1F66" w:rsidP="007B1F66">
      <w:pPr>
        <w:pStyle w:val="PL"/>
        <w:rPr>
          <w:lang w:val="en-US"/>
        </w:rPr>
      </w:pPr>
      <w:r>
        <w:rPr>
          <w:lang w:val="en-US"/>
        </w:rPr>
        <w:t xml:space="preserve">      anyOf:</w:t>
      </w:r>
    </w:p>
    <w:p w14:paraId="7076BBFB" w14:textId="77777777" w:rsidR="007B1F66" w:rsidRDefault="007B1F66" w:rsidP="007B1F66">
      <w:pPr>
        <w:pStyle w:val="PL"/>
        <w:rPr>
          <w:lang w:val="en-US"/>
        </w:rPr>
      </w:pPr>
      <w:r>
        <w:rPr>
          <w:lang w:val="en-US"/>
        </w:rPr>
        <w:t xml:space="preserve">      - type: string</w:t>
      </w:r>
    </w:p>
    <w:p w14:paraId="161672FD" w14:textId="77777777" w:rsidR="007B1F66" w:rsidRDefault="007B1F66" w:rsidP="007B1F66">
      <w:pPr>
        <w:pStyle w:val="PL"/>
        <w:rPr>
          <w:lang w:val="en-US"/>
        </w:rPr>
      </w:pPr>
      <w:r>
        <w:rPr>
          <w:lang w:val="en-US"/>
        </w:rPr>
        <w:t xml:space="preserve">        enum:</w:t>
      </w:r>
    </w:p>
    <w:p w14:paraId="76460F7A" w14:textId="77777777" w:rsidR="007B1F66" w:rsidRDefault="007B1F66" w:rsidP="007B1F66">
      <w:pPr>
        <w:pStyle w:val="PL"/>
        <w:rPr>
          <w:lang w:val="en-US"/>
        </w:rPr>
      </w:pPr>
      <w:r>
        <w:rPr>
          <w:lang w:val="en-US"/>
        </w:rPr>
        <w:t xml:space="preserve">          - </w:t>
      </w:r>
      <w:r>
        <w:rPr>
          <w:lang w:eastAsia="zh-CN"/>
        </w:rPr>
        <w:t>VOICE</w:t>
      </w:r>
    </w:p>
    <w:p w14:paraId="78CCA4AB" w14:textId="77777777" w:rsidR="007B1F66" w:rsidRDefault="007B1F66" w:rsidP="007B1F66">
      <w:pPr>
        <w:pStyle w:val="PL"/>
        <w:rPr>
          <w:lang w:eastAsia="zh-CN"/>
        </w:rPr>
      </w:pPr>
      <w:r>
        <w:rPr>
          <w:lang w:val="en-US"/>
        </w:rPr>
        <w:t xml:space="preserve">          - </w:t>
      </w:r>
      <w:r>
        <w:rPr>
          <w:lang w:eastAsia="zh-CN"/>
        </w:rPr>
        <w:t>VIDEO</w:t>
      </w:r>
    </w:p>
    <w:p w14:paraId="5DD61CF2" w14:textId="77777777" w:rsidR="007B1F66" w:rsidRDefault="007B1F66" w:rsidP="007B1F66">
      <w:pPr>
        <w:pStyle w:val="PL"/>
        <w:rPr>
          <w:lang w:val="en-US"/>
        </w:rPr>
      </w:pPr>
      <w:r>
        <w:rPr>
          <w:lang w:val="en-US"/>
        </w:rPr>
        <w:t xml:space="preserve">          - OTHER</w:t>
      </w:r>
    </w:p>
    <w:p w14:paraId="7A214E3F" w14:textId="77777777" w:rsidR="007B1F66" w:rsidRDefault="007B1F66" w:rsidP="007B1F66">
      <w:pPr>
        <w:pStyle w:val="PL"/>
        <w:rPr>
          <w:lang w:val="en-US"/>
        </w:rPr>
      </w:pPr>
      <w:r>
        <w:rPr>
          <w:lang w:val="en-US"/>
        </w:rPr>
        <w:t xml:space="preserve">      - type: string</w:t>
      </w:r>
    </w:p>
    <w:p w14:paraId="6AC3BB06" w14:textId="77777777" w:rsidR="007B1F66" w:rsidRDefault="007B1F66" w:rsidP="007B1F66">
      <w:pPr>
        <w:pStyle w:val="PL"/>
        <w:rPr>
          <w:lang w:val="en-US"/>
        </w:rPr>
      </w:pPr>
      <w:r>
        <w:rPr>
          <w:lang w:val="en-US"/>
        </w:rPr>
        <w:t xml:space="preserve">        description: &gt;</w:t>
      </w:r>
    </w:p>
    <w:p w14:paraId="71EAC3FF" w14:textId="77777777" w:rsidR="007B1F66" w:rsidRDefault="007B1F66" w:rsidP="007B1F66">
      <w:pPr>
        <w:pStyle w:val="PL"/>
        <w:rPr>
          <w:lang w:val="en-US"/>
        </w:rPr>
      </w:pPr>
      <w:r>
        <w:rPr>
          <w:lang w:val="en-US"/>
        </w:rPr>
        <w:t xml:space="preserve">          This string provides forward-compatibility with future extensions to the enumeration</w:t>
      </w:r>
    </w:p>
    <w:p w14:paraId="566E0047" w14:textId="77777777" w:rsidR="007B1F66" w:rsidRDefault="007B1F66" w:rsidP="007B1F66">
      <w:pPr>
        <w:pStyle w:val="PL"/>
        <w:rPr>
          <w:lang w:val="en-US"/>
        </w:rPr>
      </w:pPr>
      <w:r>
        <w:rPr>
          <w:lang w:val="en-US"/>
        </w:rPr>
        <w:t xml:space="preserve">          but is not used to encode content defined in the present version of this API.</w:t>
      </w:r>
    </w:p>
    <w:p w14:paraId="550D7A56" w14:textId="77777777" w:rsidR="007B1F66" w:rsidRDefault="007B1F66" w:rsidP="007B1F66">
      <w:pPr>
        <w:pStyle w:val="PL"/>
        <w:rPr>
          <w:lang w:val="en-US"/>
        </w:rPr>
      </w:pPr>
      <w:r>
        <w:rPr>
          <w:lang w:val="en-US"/>
        </w:rPr>
        <w:t xml:space="preserve">      description: |</w:t>
      </w:r>
    </w:p>
    <w:p w14:paraId="011B0738" w14:textId="77777777" w:rsidR="007B1F66" w:rsidRDefault="007B1F66" w:rsidP="007B1F66">
      <w:pPr>
        <w:pStyle w:val="PL"/>
        <w:rPr>
          <w:lang w:val="en-US"/>
        </w:rPr>
      </w:pPr>
      <w:r>
        <w:rPr>
          <w:lang w:val="en-US"/>
        </w:rPr>
        <w:t xml:space="preserve">        </w:t>
      </w:r>
      <w:r>
        <w:t xml:space="preserve">Represents the type of the service experience analytics.  </w:t>
      </w:r>
    </w:p>
    <w:p w14:paraId="04F097E2" w14:textId="77777777" w:rsidR="007B1F66" w:rsidRDefault="007B1F66" w:rsidP="007B1F66">
      <w:pPr>
        <w:pStyle w:val="PL"/>
        <w:rPr>
          <w:lang w:val="en-US"/>
        </w:rPr>
      </w:pPr>
      <w:r>
        <w:rPr>
          <w:lang w:val="en-US"/>
        </w:rPr>
        <w:t xml:space="preserve">        Possible values are:  </w:t>
      </w:r>
    </w:p>
    <w:p w14:paraId="1CFF76D9" w14:textId="77777777" w:rsidR="007B1F66" w:rsidRDefault="007B1F66" w:rsidP="007B1F66">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F7F1538" w14:textId="77777777" w:rsidR="007B1F66" w:rsidRDefault="007B1F66" w:rsidP="007B1F66">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195DCA3E" w14:textId="77777777" w:rsidR="007B1F66" w:rsidRDefault="007B1F66" w:rsidP="007B1F66">
      <w:pPr>
        <w:pStyle w:val="PL"/>
        <w:rPr>
          <w:lang w:val="en-US"/>
        </w:rPr>
      </w:pPr>
      <w:r>
        <w:rPr>
          <w:lang w:val="en-US"/>
        </w:rPr>
        <w:t xml:space="preserve">        - OTHER: Indicates that the service experience analytics is for other service.</w:t>
      </w:r>
    </w:p>
    <w:p w14:paraId="3E2473E5" w14:textId="77777777" w:rsidR="007B1F66" w:rsidRDefault="007B1F66" w:rsidP="007B1F66">
      <w:pPr>
        <w:pStyle w:val="PL"/>
        <w:rPr>
          <w:lang w:val="en-US"/>
        </w:rPr>
      </w:pPr>
    </w:p>
    <w:p w14:paraId="177EDF57" w14:textId="77777777" w:rsidR="007B1F66" w:rsidRDefault="007B1F66" w:rsidP="007B1F66">
      <w:pPr>
        <w:pStyle w:val="PL"/>
        <w:rPr>
          <w:lang w:val="en-US"/>
        </w:rPr>
      </w:pPr>
      <w:r>
        <w:rPr>
          <w:lang w:val="en-US"/>
        </w:rPr>
        <w:t xml:space="preserve">    </w:t>
      </w:r>
      <w:r>
        <w:rPr>
          <w:lang w:eastAsia="zh-CN"/>
        </w:rPr>
        <w:t>DnPerfOrderingCriterion</w:t>
      </w:r>
      <w:r>
        <w:rPr>
          <w:lang w:val="en-US"/>
        </w:rPr>
        <w:t>:</w:t>
      </w:r>
    </w:p>
    <w:p w14:paraId="794ABECE" w14:textId="77777777" w:rsidR="007B1F66" w:rsidRDefault="007B1F66" w:rsidP="007B1F66">
      <w:pPr>
        <w:pStyle w:val="PL"/>
        <w:rPr>
          <w:lang w:val="en-US"/>
        </w:rPr>
      </w:pPr>
      <w:r>
        <w:rPr>
          <w:lang w:val="en-US"/>
        </w:rPr>
        <w:t xml:space="preserve">      anyOf:</w:t>
      </w:r>
    </w:p>
    <w:p w14:paraId="4386D980" w14:textId="77777777" w:rsidR="007B1F66" w:rsidRDefault="007B1F66" w:rsidP="007B1F66">
      <w:pPr>
        <w:pStyle w:val="PL"/>
        <w:rPr>
          <w:lang w:val="en-US"/>
        </w:rPr>
      </w:pPr>
      <w:r>
        <w:rPr>
          <w:lang w:val="en-US"/>
        </w:rPr>
        <w:t xml:space="preserve">      - type: string</w:t>
      </w:r>
    </w:p>
    <w:p w14:paraId="2752D64C" w14:textId="77777777" w:rsidR="007B1F66" w:rsidRDefault="007B1F66" w:rsidP="007B1F66">
      <w:pPr>
        <w:pStyle w:val="PL"/>
        <w:rPr>
          <w:lang w:val="en-US"/>
        </w:rPr>
      </w:pPr>
      <w:r>
        <w:rPr>
          <w:lang w:val="en-US"/>
        </w:rPr>
        <w:t xml:space="preserve">        enum:</w:t>
      </w:r>
    </w:p>
    <w:p w14:paraId="2FF3F06F" w14:textId="77777777" w:rsidR="007B1F66" w:rsidRDefault="007B1F66" w:rsidP="007B1F66">
      <w:pPr>
        <w:pStyle w:val="PL"/>
        <w:rPr>
          <w:lang w:val="en-US"/>
        </w:rPr>
      </w:pPr>
      <w:r>
        <w:rPr>
          <w:lang w:val="en-US"/>
        </w:rPr>
        <w:lastRenderedPageBreak/>
        <w:t xml:space="preserve">          - </w:t>
      </w:r>
      <w:r>
        <w:t>AVERAGE_TRAFFIC_RATE</w:t>
      </w:r>
    </w:p>
    <w:p w14:paraId="3C5BAF76" w14:textId="77777777" w:rsidR="007B1F66" w:rsidRDefault="007B1F66" w:rsidP="007B1F66">
      <w:pPr>
        <w:pStyle w:val="PL"/>
      </w:pPr>
      <w:r>
        <w:rPr>
          <w:lang w:val="en-US"/>
        </w:rPr>
        <w:t xml:space="preserve">          - </w:t>
      </w:r>
      <w:r>
        <w:t>MAXIMUM_TRAFFIC_RATE</w:t>
      </w:r>
    </w:p>
    <w:p w14:paraId="2467133E" w14:textId="77777777" w:rsidR="007B1F66" w:rsidRDefault="007B1F66" w:rsidP="007B1F66">
      <w:pPr>
        <w:pStyle w:val="PL"/>
        <w:rPr>
          <w:lang w:val="en-US"/>
        </w:rPr>
      </w:pPr>
      <w:r>
        <w:rPr>
          <w:lang w:val="en-US"/>
        </w:rPr>
        <w:t xml:space="preserve">          - </w:t>
      </w:r>
      <w:r>
        <w:t>AVERAGE_PACKET_DELAY</w:t>
      </w:r>
    </w:p>
    <w:p w14:paraId="2159EF0B" w14:textId="77777777" w:rsidR="007B1F66" w:rsidRDefault="007B1F66" w:rsidP="007B1F66">
      <w:pPr>
        <w:pStyle w:val="PL"/>
        <w:rPr>
          <w:lang w:val="en-US"/>
        </w:rPr>
      </w:pPr>
      <w:r>
        <w:rPr>
          <w:lang w:val="en-US"/>
        </w:rPr>
        <w:t xml:space="preserve">          - </w:t>
      </w:r>
      <w:r>
        <w:t>MAXIMUM_PACKET_DELAY</w:t>
      </w:r>
    </w:p>
    <w:p w14:paraId="12343158" w14:textId="77777777" w:rsidR="007B1F66" w:rsidRDefault="007B1F66" w:rsidP="007B1F66">
      <w:pPr>
        <w:pStyle w:val="PL"/>
        <w:rPr>
          <w:lang w:val="en-US"/>
        </w:rPr>
      </w:pPr>
      <w:r>
        <w:rPr>
          <w:lang w:val="en-US"/>
        </w:rPr>
        <w:t xml:space="preserve">          - </w:t>
      </w:r>
      <w:r>
        <w:t>AVERAGE_PACKET_LOSS_RATE</w:t>
      </w:r>
    </w:p>
    <w:p w14:paraId="7755C738" w14:textId="77777777" w:rsidR="007B1F66" w:rsidRDefault="007B1F66" w:rsidP="007B1F66">
      <w:pPr>
        <w:pStyle w:val="PL"/>
        <w:rPr>
          <w:lang w:val="en-US"/>
        </w:rPr>
      </w:pPr>
      <w:r>
        <w:rPr>
          <w:lang w:val="en-US"/>
        </w:rPr>
        <w:t xml:space="preserve">      - type: string</w:t>
      </w:r>
    </w:p>
    <w:p w14:paraId="30C8AFC6" w14:textId="77777777" w:rsidR="007B1F66" w:rsidRDefault="007B1F66" w:rsidP="007B1F66">
      <w:pPr>
        <w:pStyle w:val="PL"/>
        <w:rPr>
          <w:lang w:val="en-US"/>
        </w:rPr>
      </w:pPr>
      <w:r>
        <w:rPr>
          <w:lang w:val="en-US"/>
        </w:rPr>
        <w:t xml:space="preserve">        description: &gt;</w:t>
      </w:r>
    </w:p>
    <w:p w14:paraId="1E0BFF4C" w14:textId="77777777" w:rsidR="007B1F66" w:rsidRDefault="007B1F66" w:rsidP="007B1F66">
      <w:pPr>
        <w:pStyle w:val="PL"/>
        <w:rPr>
          <w:lang w:val="en-US"/>
        </w:rPr>
      </w:pPr>
      <w:r>
        <w:rPr>
          <w:lang w:val="en-US"/>
        </w:rPr>
        <w:t xml:space="preserve">          This string provides forward-compatibility with future extensions to the enumeration but</w:t>
      </w:r>
    </w:p>
    <w:p w14:paraId="4D4DBB35" w14:textId="77777777" w:rsidR="007B1F66" w:rsidRDefault="007B1F66" w:rsidP="007B1F66">
      <w:pPr>
        <w:pStyle w:val="PL"/>
        <w:rPr>
          <w:lang w:val="en-US"/>
        </w:rPr>
      </w:pPr>
      <w:r>
        <w:rPr>
          <w:lang w:val="en-US"/>
        </w:rPr>
        <w:t xml:space="preserve">          is not used to encode content defined in the present version of this API.</w:t>
      </w:r>
    </w:p>
    <w:p w14:paraId="3A13CDBA" w14:textId="77777777" w:rsidR="007B1F66" w:rsidRDefault="007B1F66" w:rsidP="007B1F66">
      <w:pPr>
        <w:pStyle w:val="PL"/>
        <w:rPr>
          <w:lang w:val="en-US"/>
        </w:rPr>
      </w:pPr>
      <w:r>
        <w:rPr>
          <w:lang w:val="en-US"/>
        </w:rPr>
        <w:t xml:space="preserve">      description: |</w:t>
      </w:r>
    </w:p>
    <w:p w14:paraId="24C81A82" w14:textId="77777777" w:rsidR="007B1F66" w:rsidRDefault="007B1F66" w:rsidP="007B1F66">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2BADC113" w14:textId="77777777" w:rsidR="007B1F66" w:rsidRDefault="007B1F66" w:rsidP="007B1F66">
      <w:pPr>
        <w:pStyle w:val="PL"/>
        <w:rPr>
          <w:lang w:val="en-US"/>
        </w:rPr>
      </w:pPr>
      <w:r>
        <w:rPr>
          <w:lang w:val="en-US"/>
        </w:rPr>
        <w:t xml:space="preserve">        Possible values are:  </w:t>
      </w:r>
    </w:p>
    <w:p w14:paraId="43D4B332" w14:textId="77777777" w:rsidR="007B1F66" w:rsidRDefault="007B1F66" w:rsidP="007B1F66">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51EB4EF8" w14:textId="77777777" w:rsidR="007B1F66" w:rsidRDefault="007B1F66" w:rsidP="007B1F66">
      <w:pPr>
        <w:pStyle w:val="PL"/>
      </w:pPr>
      <w:r>
        <w:rPr>
          <w:lang w:val="en-US"/>
        </w:rPr>
        <w:t xml:space="preserve">        - </w:t>
      </w:r>
      <w:r>
        <w:t>MAXIMUM_TRAFFIC_RATE</w:t>
      </w:r>
      <w:r>
        <w:rPr>
          <w:lang w:val="en-US"/>
        </w:rPr>
        <w:t>:</w:t>
      </w:r>
      <w:r>
        <w:t xml:space="preserve"> Indicates the maximum traffic rate.  </w:t>
      </w:r>
    </w:p>
    <w:p w14:paraId="4B4156B6" w14:textId="77777777" w:rsidR="007B1F66" w:rsidRDefault="007B1F66" w:rsidP="007B1F66">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4A85D0F" w14:textId="77777777" w:rsidR="007B1F66" w:rsidRDefault="007B1F66" w:rsidP="007B1F66">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6A06D33A" w14:textId="77777777" w:rsidR="007B1F66" w:rsidRDefault="007B1F66" w:rsidP="007B1F66">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2E23C8D" w14:textId="77777777" w:rsidR="007B1F66" w:rsidRDefault="007B1F66" w:rsidP="007B1F66">
      <w:pPr>
        <w:pStyle w:val="PL"/>
        <w:rPr>
          <w:lang w:eastAsia="zh-CN"/>
        </w:rPr>
      </w:pPr>
    </w:p>
    <w:p w14:paraId="5C39B6F3" w14:textId="77777777" w:rsidR="007B1F66" w:rsidRDefault="007B1F66" w:rsidP="007B1F66">
      <w:pPr>
        <w:pStyle w:val="PL"/>
        <w:rPr>
          <w:lang w:val="en-US"/>
        </w:rPr>
      </w:pPr>
      <w:r>
        <w:rPr>
          <w:lang w:val="en-US"/>
        </w:rPr>
        <w:t xml:space="preserve">    </w:t>
      </w:r>
      <w:r>
        <w:rPr>
          <w:lang w:eastAsia="zh-CN"/>
        </w:rPr>
        <w:t>TermCause</w:t>
      </w:r>
      <w:r>
        <w:rPr>
          <w:lang w:val="en-US"/>
        </w:rPr>
        <w:t>:</w:t>
      </w:r>
    </w:p>
    <w:p w14:paraId="2D2C7E4A" w14:textId="77777777" w:rsidR="007B1F66" w:rsidRDefault="007B1F66" w:rsidP="007B1F66">
      <w:pPr>
        <w:pStyle w:val="PL"/>
        <w:rPr>
          <w:lang w:val="en-US"/>
        </w:rPr>
      </w:pPr>
      <w:r>
        <w:rPr>
          <w:lang w:val="en-US"/>
        </w:rPr>
        <w:t xml:space="preserve">      anyOf:</w:t>
      </w:r>
    </w:p>
    <w:p w14:paraId="1EF5B9F2" w14:textId="77777777" w:rsidR="007B1F66" w:rsidRDefault="007B1F66" w:rsidP="007B1F66">
      <w:pPr>
        <w:pStyle w:val="PL"/>
        <w:rPr>
          <w:lang w:val="en-US"/>
        </w:rPr>
      </w:pPr>
      <w:r>
        <w:rPr>
          <w:lang w:val="en-US"/>
        </w:rPr>
        <w:t xml:space="preserve">      - type: string</w:t>
      </w:r>
    </w:p>
    <w:p w14:paraId="53EB4351" w14:textId="77777777" w:rsidR="007B1F66" w:rsidRDefault="007B1F66" w:rsidP="007B1F66">
      <w:pPr>
        <w:pStyle w:val="PL"/>
        <w:rPr>
          <w:lang w:val="en-US"/>
        </w:rPr>
      </w:pPr>
      <w:r>
        <w:rPr>
          <w:lang w:val="en-US"/>
        </w:rPr>
        <w:t xml:space="preserve">        enum:</w:t>
      </w:r>
    </w:p>
    <w:p w14:paraId="0382626E" w14:textId="77777777" w:rsidR="007B1F66" w:rsidRDefault="007B1F66" w:rsidP="007B1F66">
      <w:pPr>
        <w:pStyle w:val="PL"/>
        <w:rPr>
          <w:lang w:val="en-US"/>
        </w:rPr>
      </w:pPr>
      <w:r>
        <w:rPr>
          <w:lang w:val="en-US"/>
        </w:rPr>
        <w:t xml:space="preserve">          - </w:t>
      </w:r>
      <w:r>
        <w:t>USER_CONSENT_REVOKED</w:t>
      </w:r>
    </w:p>
    <w:p w14:paraId="3C06CDEF" w14:textId="77777777" w:rsidR="007B1F66" w:rsidRDefault="007B1F66" w:rsidP="007B1F66">
      <w:pPr>
        <w:pStyle w:val="PL"/>
      </w:pPr>
      <w:r>
        <w:rPr>
          <w:lang w:val="en-US"/>
        </w:rPr>
        <w:t xml:space="preserve">          - </w:t>
      </w:r>
      <w:r>
        <w:t>NWDAF_OVERLOAD</w:t>
      </w:r>
    </w:p>
    <w:p w14:paraId="6C171799" w14:textId="77777777" w:rsidR="007B1F66" w:rsidRDefault="007B1F66" w:rsidP="007B1F66">
      <w:pPr>
        <w:pStyle w:val="PL"/>
        <w:rPr>
          <w:lang w:val="en-US"/>
        </w:rPr>
      </w:pPr>
      <w:r>
        <w:rPr>
          <w:lang w:val="en-US"/>
        </w:rPr>
        <w:t xml:space="preserve">          - </w:t>
      </w:r>
      <w:r>
        <w:t>UE_LEFT_AREA</w:t>
      </w:r>
    </w:p>
    <w:p w14:paraId="4CF13740" w14:textId="77777777" w:rsidR="007B1F66" w:rsidRDefault="007B1F66" w:rsidP="007B1F66">
      <w:pPr>
        <w:pStyle w:val="PL"/>
        <w:rPr>
          <w:lang w:val="en-US"/>
        </w:rPr>
      </w:pPr>
      <w:r>
        <w:rPr>
          <w:lang w:val="en-US"/>
        </w:rPr>
        <w:t xml:space="preserve">      - type: string</w:t>
      </w:r>
    </w:p>
    <w:p w14:paraId="5CE17707" w14:textId="77777777" w:rsidR="007B1F66" w:rsidRDefault="007B1F66" w:rsidP="007B1F66">
      <w:pPr>
        <w:pStyle w:val="PL"/>
        <w:rPr>
          <w:lang w:val="en-US"/>
        </w:rPr>
      </w:pPr>
      <w:r>
        <w:rPr>
          <w:lang w:val="en-US"/>
        </w:rPr>
        <w:t xml:space="preserve">        description: &gt;</w:t>
      </w:r>
    </w:p>
    <w:p w14:paraId="50A02D25" w14:textId="77777777" w:rsidR="007B1F66" w:rsidRDefault="007B1F66" w:rsidP="007B1F66">
      <w:pPr>
        <w:pStyle w:val="PL"/>
        <w:rPr>
          <w:lang w:val="en-US"/>
        </w:rPr>
      </w:pPr>
      <w:r>
        <w:rPr>
          <w:lang w:val="en-US"/>
        </w:rPr>
        <w:t xml:space="preserve">          This string provides forward-compatibility with future extensions to the enumeration but</w:t>
      </w:r>
    </w:p>
    <w:p w14:paraId="2BF0C9F9" w14:textId="77777777" w:rsidR="007B1F66" w:rsidRDefault="007B1F66" w:rsidP="007B1F66">
      <w:pPr>
        <w:pStyle w:val="PL"/>
        <w:rPr>
          <w:lang w:val="en-US"/>
        </w:rPr>
      </w:pPr>
      <w:r>
        <w:rPr>
          <w:lang w:val="en-US"/>
        </w:rPr>
        <w:t xml:space="preserve">          is not used to encode content defined in the present version of this API.</w:t>
      </w:r>
    </w:p>
    <w:p w14:paraId="4F810DA7" w14:textId="77777777" w:rsidR="007B1F66" w:rsidRDefault="007B1F66" w:rsidP="007B1F66">
      <w:pPr>
        <w:pStyle w:val="PL"/>
        <w:rPr>
          <w:lang w:val="en-US"/>
        </w:rPr>
      </w:pPr>
      <w:r>
        <w:rPr>
          <w:lang w:val="en-US"/>
        </w:rPr>
        <w:t xml:space="preserve">      description: |</w:t>
      </w:r>
    </w:p>
    <w:p w14:paraId="24F5A25A" w14:textId="77777777" w:rsidR="007B1F66" w:rsidRDefault="007B1F66" w:rsidP="007B1F66">
      <w:pPr>
        <w:pStyle w:val="PL"/>
        <w:rPr>
          <w:lang w:val="en-US"/>
        </w:rPr>
      </w:pPr>
      <w:r>
        <w:rPr>
          <w:lang w:val="en-US"/>
        </w:rPr>
        <w:t xml:space="preserve">        </w:t>
      </w:r>
      <w:r>
        <w:rPr>
          <w:rFonts w:cs="Arial"/>
          <w:szCs w:val="18"/>
        </w:rPr>
        <w:t xml:space="preserve">Represents the cause for the analytics subscription termination request.  </w:t>
      </w:r>
    </w:p>
    <w:p w14:paraId="7E6212A2" w14:textId="77777777" w:rsidR="007B1F66" w:rsidRDefault="007B1F66" w:rsidP="007B1F66">
      <w:pPr>
        <w:pStyle w:val="PL"/>
        <w:rPr>
          <w:lang w:val="en-US"/>
        </w:rPr>
      </w:pPr>
      <w:r>
        <w:rPr>
          <w:lang w:val="en-US"/>
        </w:rPr>
        <w:t xml:space="preserve">        Possible values are:  </w:t>
      </w:r>
    </w:p>
    <w:p w14:paraId="1371DD0C" w14:textId="77777777" w:rsidR="007B1F66" w:rsidRDefault="007B1F66" w:rsidP="007B1F66">
      <w:pPr>
        <w:pStyle w:val="PL"/>
        <w:rPr>
          <w:lang w:val="en-US"/>
        </w:rPr>
      </w:pPr>
      <w:r>
        <w:rPr>
          <w:lang w:val="en-US"/>
        </w:rPr>
        <w:t xml:space="preserve">          - </w:t>
      </w:r>
      <w:r>
        <w:t>USER_CONSENT_REVOKED: The user consent has been revoked.</w:t>
      </w:r>
    </w:p>
    <w:p w14:paraId="1239C325" w14:textId="77777777" w:rsidR="007B1F66" w:rsidRDefault="007B1F66" w:rsidP="007B1F66">
      <w:pPr>
        <w:pStyle w:val="PL"/>
      </w:pPr>
      <w:r>
        <w:rPr>
          <w:lang w:val="en-US"/>
        </w:rPr>
        <w:t xml:space="preserve">          - </w:t>
      </w:r>
      <w:r>
        <w:t>NWDAF_OVERLOAD: The NWDAF is overloaded.</w:t>
      </w:r>
    </w:p>
    <w:p w14:paraId="4D00153E" w14:textId="77777777" w:rsidR="007B1F66" w:rsidRDefault="007B1F66" w:rsidP="007B1F66">
      <w:pPr>
        <w:pStyle w:val="PL"/>
        <w:rPr>
          <w:lang w:eastAsia="zh-CN"/>
        </w:rPr>
      </w:pPr>
      <w:r>
        <w:rPr>
          <w:lang w:val="en-US"/>
        </w:rPr>
        <w:t xml:space="preserve">          - </w:t>
      </w:r>
      <w:r>
        <w:t>UE_LEFT_AREA: The UE has mo</w:t>
      </w:r>
      <w:r>
        <w:rPr>
          <w:lang w:eastAsia="zh-CN"/>
        </w:rPr>
        <w:t>ved out of the NWDAF serving area.</w:t>
      </w:r>
    </w:p>
    <w:p w14:paraId="173BCB36" w14:textId="77777777" w:rsidR="007B1F66" w:rsidRDefault="007B1F66" w:rsidP="007B1F66">
      <w:pPr>
        <w:pStyle w:val="PL"/>
        <w:rPr>
          <w:lang w:val="en-US"/>
        </w:rPr>
      </w:pPr>
      <w:r>
        <w:rPr>
          <w:lang w:val="en-US"/>
        </w:rPr>
        <w:t xml:space="preserve">    </w:t>
      </w:r>
      <w:r>
        <w:t>UserDataConOrderCrit</w:t>
      </w:r>
      <w:r>
        <w:rPr>
          <w:lang w:val="en-US"/>
        </w:rPr>
        <w:t>:</w:t>
      </w:r>
    </w:p>
    <w:p w14:paraId="6BEF885E" w14:textId="77777777" w:rsidR="007B1F66" w:rsidRDefault="007B1F66" w:rsidP="007B1F66">
      <w:pPr>
        <w:pStyle w:val="PL"/>
        <w:rPr>
          <w:lang w:val="en-US"/>
        </w:rPr>
      </w:pPr>
      <w:r>
        <w:rPr>
          <w:lang w:val="en-US"/>
        </w:rPr>
        <w:t xml:space="preserve">      anyOf:</w:t>
      </w:r>
    </w:p>
    <w:p w14:paraId="5F4F6F5D" w14:textId="77777777" w:rsidR="007B1F66" w:rsidRDefault="007B1F66" w:rsidP="007B1F66">
      <w:pPr>
        <w:pStyle w:val="PL"/>
        <w:rPr>
          <w:lang w:val="en-US"/>
        </w:rPr>
      </w:pPr>
      <w:r>
        <w:rPr>
          <w:lang w:val="en-US"/>
        </w:rPr>
        <w:t xml:space="preserve">      - type: string</w:t>
      </w:r>
    </w:p>
    <w:p w14:paraId="05702E50" w14:textId="77777777" w:rsidR="007B1F66" w:rsidRDefault="007B1F66" w:rsidP="007B1F66">
      <w:pPr>
        <w:pStyle w:val="PL"/>
        <w:rPr>
          <w:lang w:val="en-US"/>
        </w:rPr>
      </w:pPr>
      <w:r>
        <w:rPr>
          <w:lang w:val="en-US"/>
        </w:rPr>
        <w:t xml:space="preserve">        enum:</w:t>
      </w:r>
    </w:p>
    <w:p w14:paraId="3BAD5947" w14:textId="77777777" w:rsidR="007B1F66" w:rsidRDefault="007B1F66" w:rsidP="007B1F66">
      <w:pPr>
        <w:pStyle w:val="PL"/>
        <w:rPr>
          <w:lang w:val="en-US"/>
        </w:rPr>
      </w:pPr>
      <w:r>
        <w:rPr>
          <w:lang w:val="en-US"/>
        </w:rPr>
        <w:t xml:space="preserve">          - </w:t>
      </w:r>
      <w:r>
        <w:t>APPLICABLE_TIME_WINDOW</w:t>
      </w:r>
    </w:p>
    <w:p w14:paraId="0446C4B3" w14:textId="77777777" w:rsidR="007B1F66" w:rsidRDefault="007B1F66" w:rsidP="007B1F66">
      <w:pPr>
        <w:pStyle w:val="PL"/>
      </w:pPr>
      <w:r>
        <w:rPr>
          <w:lang w:val="en-US"/>
        </w:rPr>
        <w:t xml:space="preserve">          - </w:t>
      </w:r>
      <w:r>
        <w:rPr>
          <w:lang w:eastAsia="zh-CN"/>
        </w:rPr>
        <w:t>NETWORK_STATUS_INDICATION</w:t>
      </w:r>
    </w:p>
    <w:p w14:paraId="29F4BA94" w14:textId="77777777" w:rsidR="007B1F66" w:rsidRDefault="007B1F66" w:rsidP="007B1F66">
      <w:pPr>
        <w:pStyle w:val="PL"/>
        <w:rPr>
          <w:lang w:val="en-US"/>
        </w:rPr>
      </w:pPr>
      <w:r>
        <w:rPr>
          <w:lang w:val="en-US"/>
        </w:rPr>
        <w:t xml:space="preserve">      - type: string</w:t>
      </w:r>
    </w:p>
    <w:p w14:paraId="2CA69868" w14:textId="77777777" w:rsidR="007B1F66" w:rsidRDefault="007B1F66" w:rsidP="007B1F66">
      <w:pPr>
        <w:pStyle w:val="PL"/>
        <w:rPr>
          <w:lang w:val="en-US"/>
        </w:rPr>
      </w:pPr>
      <w:r>
        <w:rPr>
          <w:lang w:val="en-US"/>
        </w:rPr>
        <w:t xml:space="preserve">        description: &gt;</w:t>
      </w:r>
    </w:p>
    <w:p w14:paraId="0E31A30E" w14:textId="77777777" w:rsidR="007B1F66" w:rsidRDefault="007B1F66" w:rsidP="007B1F66">
      <w:pPr>
        <w:pStyle w:val="PL"/>
        <w:rPr>
          <w:lang w:val="en-US"/>
        </w:rPr>
      </w:pPr>
      <w:r>
        <w:rPr>
          <w:lang w:val="en-US"/>
        </w:rPr>
        <w:t xml:space="preserve">          This string provides forward-compatibility with future extensions to the enumeration but</w:t>
      </w:r>
    </w:p>
    <w:p w14:paraId="2148F853" w14:textId="77777777" w:rsidR="007B1F66" w:rsidRDefault="007B1F66" w:rsidP="007B1F66">
      <w:pPr>
        <w:pStyle w:val="PL"/>
        <w:rPr>
          <w:lang w:val="en-US"/>
        </w:rPr>
      </w:pPr>
      <w:r>
        <w:rPr>
          <w:lang w:val="en-US"/>
        </w:rPr>
        <w:t xml:space="preserve">          is not used to encode content defined in the present version of this API.</w:t>
      </w:r>
    </w:p>
    <w:p w14:paraId="076B5063" w14:textId="77777777" w:rsidR="007B1F66" w:rsidRDefault="007B1F66" w:rsidP="007B1F66">
      <w:pPr>
        <w:pStyle w:val="PL"/>
        <w:rPr>
          <w:lang w:val="en-US"/>
        </w:rPr>
      </w:pPr>
      <w:r>
        <w:rPr>
          <w:lang w:val="en-US"/>
        </w:rPr>
        <w:t xml:space="preserve">      description: |</w:t>
      </w:r>
    </w:p>
    <w:p w14:paraId="3AF79D56" w14:textId="77777777" w:rsidR="007B1F66" w:rsidRDefault="007B1F66" w:rsidP="007B1F66">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85BCEFF" w14:textId="77777777" w:rsidR="007B1F66" w:rsidRDefault="007B1F66" w:rsidP="007B1F66">
      <w:pPr>
        <w:pStyle w:val="PL"/>
        <w:rPr>
          <w:lang w:val="en-US"/>
        </w:rPr>
      </w:pPr>
      <w:r>
        <w:rPr>
          <w:lang w:val="en-US"/>
        </w:rPr>
        <w:t xml:space="preserve">        Possible values are:  </w:t>
      </w:r>
    </w:p>
    <w:p w14:paraId="0520F5EA" w14:textId="77777777" w:rsidR="007B1F66" w:rsidRDefault="007B1F66" w:rsidP="007B1F66">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5C86CD59" w14:textId="77777777" w:rsidR="007B1F66" w:rsidRDefault="007B1F66" w:rsidP="007B1F66">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A80CA24" w14:textId="77777777" w:rsidR="007B1F66" w:rsidRDefault="007B1F66" w:rsidP="007B1F66">
      <w:pPr>
        <w:pStyle w:val="PL"/>
        <w:rPr>
          <w:lang w:val="en-US"/>
        </w:rPr>
      </w:pPr>
    </w:p>
    <w:p w14:paraId="79D795C0" w14:textId="77777777" w:rsidR="007B1F66" w:rsidRDefault="007B1F66" w:rsidP="007B1F66">
      <w:pPr>
        <w:pStyle w:val="PL"/>
        <w:rPr>
          <w:lang w:val="en-US"/>
        </w:rPr>
      </w:pPr>
      <w:r>
        <w:rPr>
          <w:lang w:val="en-US"/>
        </w:rPr>
        <w:t xml:space="preserve">    </w:t>
      </w:r>
      <w:r>
        <w:t>UeMobilityOrderCriterion</w:t>
      </w:r>
      <w:r>
        <w:rPr>
          <w:lang w:val="en-US"/>
        </w:rPr>
        <w:t>:</w:t>
      </w:r>
    </w:p>
    <w:p w14:paraId="5E98DC50" w14:textId="77777777" w:rsidR="007B1F66" w:rsidRDefault="007B1F66" w:rsidP="007B1F66">
      <w:pPr>
        <w:pStyle w:val="PL"/>
        <w:rPr>
          <w:lang w:val="en-US"/>
        </w:rPr>
      </w:pPr>
      <w:r>
        <w:rPr>
          <w:lang w:val="en-US"/>
        </w:rPr>
        <w:t xml:space="preserve">      anyOf:</w:t>
      </w:r>
    </w:p>
    <w:p w14:paraId="2948C2C1" w14:textId="77777777" w:rsidR="007B1F66" w:rsidRDefault="007B1F66" w:rsidP="007B1F66">
      <w:pPr>
        <w:pStyle w:val="PL"/>
        <w:rPr>
          <w:lang w:val="en-US"/>
        </w:rPr>
      </w:pPr>
      <w:r>
        <w:rPr>
          <w:lang w:val="en-US"/>
        </w:rPr>
        <w:t xml:space="preserve">      - type: string</w:t>
      </w:r>
    </w:p>
    <w:p w14:paraId="676429D9" w14:textId="77777777" w:rsidR="007B1F66" w:rsidRDefault="007B1F66" w:rsidP="007B1F66">
      <w:pPr>
        <w:pStyle w:val="PL"/>
        <w:rPr>
          <w:lang w:val="en-US"/>
        </w:rPr>
      </w:pPr>
      <w:r>
        <w:rPr>
          <w:lang w:val="en-US"/>
        </w:rPr>
        <w:t xml:space="preserve">        enum:</w:t>
      </w:r>
    </w:p>
    <w:p w14:paraId="08A64B78" w14:textId="77777777" w:rsidR="007B1F66" w:rsidRDefault="007B1F66" w:rsidP="007B1F66">
      <w:pPr>
        <w:pStyle w:val="PL"/>
        <w:rPr>
          <w:lang w:val="en-US"/>
        </w:rPr>
      </w:pPr>
      <w:r>
        <w:rPr>
          <w:lang w:val="en-US"/>
        </w:rPr>
        <w:t xml:space="preserve">          - </w:t>
      </w:r>
      <w:r>
        <w:t>TIME</w:t>
      </w:r>
      <w:r>
        <w:rPr>
          <w:rFonts w:hint="eastAsia"/>
          <w:lang w:eastAsia="zh-CN"/>
        </w:rPr>
        <w:t>_</w:t>
      </w:r>
      <w:r>
        <w:rPr>
          <w:lang w:eastAsia="zh-CN"/>
        </w:rPr>
        <w:t>SLOT</w:t>
      </w:r>
    </w:p>
    <w:p w14:paraId="6EA9E1B4" w14:textId="77777777" w:rsidR="007B1F66" w:rsidRDefault="007B1F66" w:rsidP="007B1F66">
      <w:pPr>
        <w:pStyle w:val="PL"/>
        <w:rPr>
          <w:lang w:val="en-US"/>
        </w:rPr>
      </w:pPr>
      <w:r>
        <w:rPr>
          <w:lang w:val="en-US"/>
        </w:rPr>
        <w:t xml:space="preserve">      - type: string</w:t>
      </w:r>
    </w:p>
    <w:p w14:paraId="0644AF8E" w14:textId="77777777" w:rsidR="007B1F66" w:rsidRDefault="007B1F66" w:rsidP="007B1F66">
      <w:pPr>
        <w:pStyle w:val="PL"/>
        <w:rPr>
          <w:lang w:val="en-US"/>
        </w:rPr>
      </w:pPr>
      <w:r>
        <w:rPr>
          <w:lang w:val="en-US"/>
        </w:rPr>
        <w:t xml:space="preserve">        description: &gt;</w:t>
      </w:r>
    </w:p>
    <w:p w14:paraId="140F8320" w14:textId="77777777" w:rsidR="007B1F66" w:rsidRDefault="007B1F66" w:rsidP="007B1F66">
      <w:pPr>
        <w:pStyle w:val="PL"/>
        <w:rPr>
          <w:lang w:val="en-US"/>
        </w:rPr>
      </w:pPr>
      <w:r>
        <w:rPr>
          <w:lang w:val="en-US"/>
        </w:rPr>
        <w:t xml:space="preserve">          This string provides forward-compatibility with future extensions to the enumeration but</w:t>
      </w:r>
    </w:p>
    <w:p w14:paraId="3226205E" w14:textId="77777777" w:rsidR="007B1F66" w:rsidRDefault="007B1F66" w:rsidP="007B1F66">
      <w:pPr>
        <w:pStyle w:val="PL"/>
        <w:rPr>
          <w:lang w:val="en-US"/>
        </w:rPr>
      </w:pPr>
      <w:r>
        <w:rPr>
          <w:lang w:val="en-US"/>
        </w:rPr>
        <w:t xml:space="preserve">          is not used to encode content defined in the present version of this API.</w:t>
      </w:r>
    </w:p>
    <w:p w14:paraId="7BB48365" w14:textId="77777777" w:rsidR="007B1F66" w:rsidRDefault="007B1F66" w:rsidP="007B1F66">
      <w:pPr>
        <w:pStyle w:val="PL"/>
        <w:rPr>
          <w:lang w:val="en-US"/>
        </w:rPr>
      </w:pPr>
      <w:r>
        <w:rPr>
          <w:lang w:val="en-US"/>
        </w:rPr>
        <w:t xml:space="preserve">      description: |</w:t>
      </w:r>
    </w:p>
    <w:p w14:paraId="5721C44F" w14:textId="77777777" w:rsidR="007B1F66" w:rsidRDefault="007B1F66" w:rsidP="007B1F66">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4574E609" w14:textId="77777777" w:rsidR="007B1F66" w:rsidRDefault="007B1F66" w:rsidP="007B1F66">
      <w:pPr>
        <w:pStyle w:val="PL"/>
        <w:rPr>
          <w:lang w:val="en-US"/>
        </w:rPr>
      </w:pPr>
      <w:r>
        <w:rPr>
          <w:lang w:val="en-US"/>
        </w:rPr>
        <w:t xml:space="preserve">        Possible values are:  </w:t>
      </w:r>
    </w:p>
    <w:p w14:paraId="30A9D138" w14:textId="77777777" w:rsidR="007B1F66" w:rsidRDefault="007B1F66" w:rsidP="007B1F66">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7DCC2509" w14:textId="77777777" w:rsidR="007B1F66" w:rsidRDefault="007B1F66" w:rsidP="007B1F66">
      <w:pPr>
        <w:pStyle w:val="PL"/>
        <w:rPr>
          <w:lang w:val="en-US"/>
        </w:rPr>
      </w:pPr>
    </w:p>
    <w:p w14:paraId="1BB5C65A" w14:textId="77777777" w:rsidR="007B1F66" w:rsidRDefault="007B1F66" w:rsidP="007B1F66">
      <w:pPr>
        <w:pStyle w:val="PL"/>
        <w:rPr>
          <w:lang w:val="en-US"/>
        </w:rPr>
      </w:pPr>
      <w:r>
        <w:rPr>
          <w:lang w:val="en-US"/>
        </w:rPr>
        <w:t xml:space="preserve">    </w:t>
      </w:r>
      <w:r>
        <w:t>UeCommOrderCriterion</w:t>
      </w:r>
      <w:r>
        <w:rPr>
          <w:lang w:val="en-US"/>
        </w:rPr>
        <w:t>:</w:t>
      </w:r>
    </w:p>
    <w:p w14:paraId="27873CBE" w14:textId="77777777" w:rsidR="007B1F66" w:rsidRDefault="007B1F66" w:rsidP="007B1F66">
      <w:pPr>
        <w:pStyle w:val="PL"/>
        <w:rPr>
          <w:lang w:val="en-US"/>
        </w:rPr>
      </w:pPr>
      <w:r>
        <w:rPr>
          <w:lang w:val="en-US"/>
        </w:rPr>
        <w:t xml:space="preserve">      anyOf:</w:t>
      </w:r>
    </w:p>
    <w:p w14:paraId="0A321AE5" w14:textId="77777777" w:rsidR="007B1F66" w:rsidRDefault="007B1F66" w:rsidP="007B1F66">
      <w:pPr>
        <w:pStyle w:val="PL"/>
        <w:rPr>
          <w:lang w:val="en-US"/>
        </w:rPr>
      </w:pPr>
      <w:r>
        <w:rPr>
          <w:lang w:val="en-US"/>
        </w:rPr>
        <w:t xml:space="preserve">      - type: string</w:t>
      </w:r>
    </w:p>
    <w:p w14:paraId="3F3E7CD0" w14:textId="77777777" w:rsidR="007B1F66" w:rsidRDefault="007B1F66" w:rsidP="007B1F66">
      <w:pPr>
        <w:pStyle w:val="PL"/>
        <w:rPr>
          <w:lang w:val="en-US"/>
        </w:rPr>
      </w:pPr>
      <w:r>
        <w:rPr>
          <w:lang w:val="en-US"/>
        </w:rPr>
        <w:t xml:space="preserve">        enum:</w:t>
      </w:r>
    </w:p>
    <w:p w14:paraId="5B470530" w14:textId="77777777" w:rsidR="007B1F66" w:rsidRDefault="007B1F66" w:rsidP="007B1F66">
      <w:pPr>
        <w:pStyle w:val="PL"/>
        <w:rPr>
          <w:lang w:val="en-US"/>
        </w:rPr>
      </w:pPr>
      <w:r>
        <w:rPr>
          <w:lang w:val="en-US"/>
        </w:rPr>
        <w:t xml:space="preserve">          - </w:t>
      </w:r>
      <w:r>
        <w:t>START_TIME</w:t>
      </w:r>
    </w:p>
    <w:p w14:paraId="4E9EE32B" w14:textId="77777777" w:rsidR="007B1F66" w:rsidRDefault="007B1F66" w:rsidP="007B1F66">
      <w:pPr>
        <w:pStyle w:val="PL"/>
      </w:pPr>
      <w:r>
        <w:rPr>
          <w:lang w:val="en-US"/>
        </w:rPr>
        <w:t xml:space="preserve">          - </w:t>
      </w:r>
      <w:r>
        <w:rPr>
          <w:lang w:eastAsia="zh-CN"/>
        </w:rPr>
        <w:t>DURATION</w:t>
      </w:r>
    </w:p>
    <w:p w14:paraId="407DD591" w14:textId="77777777" w:rsidR="007B1F66" w:rsidRDefault="007B1F66" w:rsidP="007B1F66">
      <w:pPr>
        <w:pStyle w:val="PL"/>
        <w:rPr>
          <w:lang w:val="en-US"/>
        </w:rPr>
      </w:pPr>
      <w:r>
        <w:rPr>
          <w:lang w:val="en-US"/>
        </w:rPr>
        <w:t xml:space="preserve">      - type: string</w:t>
      </w:r>
    </w:p>
    <w:p w14:paraId="3676F990" w14:textId="77777777" w:rsidR="007B1F66" w:rsidRDefault="007B1F66" w:rsidP="007B1F66">
      <w:pPr>
        <w:pStyle w:val="PL"/>
        <w:rPr>
          <w:lang w:val="en-US"/>
        </w:rPr>
      </w:pPr>
      <w:r>
        <w:rPr>
          <w:lang w:val="en-US"/>
        </w:rPr>
        <w:t xml:space="preserve">        description: &gt;</w:t>
      </w:r>
    </w:p>
    <w:p w14:paraId="0D50D3A5" w14:textId="77777777" w:rsidR="007B1F66" w:rsidRDefault="007B1F66" w:rsidP="007B1F66">
      <w:pPr>
        <w:pStyle w:val="PL"/>
        <w:rPr>
          <w:lang w:val="en-US"/>
        </w:rPr>
      </w:pPr>
      <w:r>
        <w:rPr>
          <w:lang w:val="en-US"/>
        </w:rPr>
        <w:t xml:space="preserve">          This string provides forward-compatibility with future extensions to the enumeration but</w:t>
      </w:r>
    </w:p>
    <w:p w14:paraId="70D41B9C" w14:textId="77777777" w:rsidR="007B1F66" w:rsidRDefault="007B1F66" w:rsidP="007B1F66">
      <w:pPr>
        <w:pStyle w:val="PL"/>
        <w:rPr>
          <w:lang w:val="en-US"/>
        </w:rPr>
      </w:pPr>
      <w:r>
        <w:rPr>
          <w:lang w:val="en-US"/>
        </w:rPr>
        <w:t xml:space="preserve">          is not used to encode content defined in the present version of this API.</w:t>
      </w:r>
    </w:p>
    <w:p w14:paraId="14341221" w14:textId="77777777" w:rsidR="007B1F66" w:rsidRDefault="007B1F66" w:rsidP="007B1F66">
      <w:pPr>
        <w:pStyle w:val="PL"/>
        <w:rPr>
          <w:lang w:val="en-US"/>
        </w:rPr>
      </w:pPr>
      <w:r>
        <w:rPr>
          <w:lang w:val="en-US"/>
        </w:rPr>
        <w:t xml:space="preserve">      description: |</w:t>
      </w:r>
    </w:p>
    <w:p w14:paraId="2CA8498A" w14:textId="77777777" w:rsidR="007B1F66" w:rsidRDefault="007B1F66" w:rsidP="007B1F66">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4F1A0CE5" w14:textId="77777777" w:rsidR="007B1F66" w:rsidRDefault="007B1F66" w:rsidP="007B1F66">
      <w:pPr>
        <w:pStyle w:val="PL"/>
        <w:rPr>
          <w:lang w:val="en-US"/>
        </w:rPr>
      </w:pPr>
      <w:r>
        <w:rPr>
          <w:lang w:val="en-US"/>
        </w:rPr>
        <w:t xml:space="preserve">        Possible values are:  </w:t>
      </w:r>
    </w:p>
    <w:p w14:paraId="356D9E42" w14:textId="77777777" w:rsidR="007B1F66" w:rsidRDefault="007B1F66" w:rsidP="007B1F66">
      <w:pPr>
        <w:pStyle w:val="PL"/>
        <w:rPr>
          <w:lang w:val="en-US"/>
        </w:rPr>
      </w:pPr>
      <w:r>
        <w:rPr>
          <w:lang w:val="en-US"/>
        </w:rPr>
        <w:lastRenderedPageBreak/>
        <w:t xml:space="preserve">          - </w:t>
      </w:r>
      <w:r>
        <w:t>START_TIME: T</w:t>
      </w:r>
      <w:r>
        <w:rPr>
          <w:rFonts w:hint="eastAsia"/>
          <w:lang w:eastAsia="zh-CN"/>
        </w:rPr>
        <w:t>he</w:t>
      </w:r>
      <w:r>
        <w:rPr>
          <w:lang w:eastAsia="zh-CN"/>
        </w:rPr>
        <w:t xml:space="preserve"> ordering criterion</w:t>
      </w:r>
      <w:r>
        <w:t xml:space="preserve"> of the analytics is the start time.</w:t>
      </w:r>
    </w:p>
    <w:p w14:paraId="495D277D" w14:textId="77777777" w:rsidR="007B1F66" w:rsidRDefault="007B1F66" w:rsidP="007B1F66">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5C0B443" w14:textId="77777777" w:rsidR="007B1F66" w:rsidRDefault="007B1F66" w:rsidP="007B1F66">
      <w:pPr>
        <w:pStyle w:val="PL"/>
        <w:rPr>
          <w:lang w:val="en-US"/>
        </w:rPr>
      </w:pPr>
    </w:p>
    <w:p w14:paraId="1CD03D9E" w14:textId="77777777" w:rsidR="007B1F66" w:rsidRDefault="007B1F66" w:rsidP="007B1F66">
      <w:pPr>
        <w:pStyle w:val="PL"/>
        <w:rPr>
          <w:lang w:val="en-US"/>
        </w:rPr>
      </w:pPr>
      <w:r>
        <w:rPr>
          <w:lang w:val="en-US"/>
        </w:rPr>
        <w:t xml:space="preserve">    </w:t>
      </w:r>
      <w:r>
        <w:t>NetworkPerfOrderCriterion</w:t>
      </w:r>
      <w:r>
        <w:rPr>
          <w:lang w:val="en-US"/>
        </w:rPr>
        <w:t>:</w:t>
      </w:r>
    </w:p>
    <w:p w14:paraId="7BD8909D" w14:textId="77777777" w:rsidR="007B1F66" w:rsidRDefault="007B1F66" w:rsidP="007B1F66">
      <w:pPr>
        <w:pStyle w:val="PL"/>
        <w:rPr>
          <w:lang w:val="en-US"/>
        </w:rPr>
      </w:pPr>
      <w:r>
        <w:rPr>
          <w:lang w:val="en-US"/>
        </w:rPr>
        <w:t xml:space="preserve">      anyOf:</w:t>
      </w:r>
    </w:p>
    <w:p w14:paraId="3E30DC68" w14:textId="77777777" w:rsidR="007B1F66" w:rsidRDefault="007B1F66" w:rsidP="007B1F66">
      <w:pPr>
        <w:pStyle w:val="PL"/>
        <w:rPr>
          <w:lang w:val="en-US"/>
        </w:rPr>
      </w:pPr>
      <w:r>
        <w:rPr>
          <w:lang w:val="en-US"/>
        </w:rPr>
        <w:t xml:space="preserve">      - type: string</w:t>
      </w:r>
    </w:p>
    <w:p w14:paraId="738467E8" w14:textId="77777777" w:rsidR="007B1F66" w:rsidRDefault="007B1F66" w:rsidP="007B1F66">
      <w:pPr>
        <w:pStyle w:val="PL"/>
        <w:rPr>
          <w:lang w:val="en-US"/>
        </w:rPr>
      </w:pPr>
      <w:r>
        <w:rPr>
          <w:lang w:val="en-US"/>
        </w:rPr>
        <w:t xml:space="preserve">        enum:</w:t>
      </w:r>
    </w:p>
    <w:p w14:paraId="39931F3A" w14:textId="77777777" w:rsidR="007B1F66" w:rsidRDefault="007B1F66" w:rsidP="007B1F66">
      <w:pPr>
        <w:pStyle w:val="PL"/>
        <w:rPr>
          <w:lang w:val="en-US"/>
        </w:rPr>
      </w:pPr>
      <w:r>
        <w:rPr>
          <w:lang w:val="en-US"/>
        </w:rPr>
        <w:t xml:space="preserve">          - </w:t>
      </w:r>
      <w:r>
        <w:t>NUMBER_OF_UES</w:t>
      </w:r>
    </w:p>
    <w:p w14:paraId="5C21B5EE" w14:textId="77777777" w:rsidR="007B1F66" w:rsidRDefault="007B1F66" w:rsidP="007B1F66">
      <w:pPr>
        <w:pStyle w:val="PL"/>
      </w:pPr>
      <w:r>
        <w:rPr>
          <w:lang w:val="en-US"/>
        </w:rPr>
        <w:t xml:space="preserve">          - </w:t>
      </w:r>
      <w:r>
        <w:rPr>
          <w:lang w:eastAsia="zh-CN"/>
        </w:rPr>
        <w:t>COMMUNICATION_PERF</w:t>
      </w:r>
    </w:p>
    <w:p w14:paraId="144D5EB4" w14:textId="77777777" w:rsidR="007B1F66" w:rsidRDefault="007B1F66" w:rsidP="007B1F66">
      <w:pPr>
        <w:pStyle w:val="PL"/>
        <w:rPr>
          <w:lang w:val="en-US"/>
        </w:rPr>
      </w:pPr>
      <w:r>
        <w:rPr>
          <w:lang w:val="en-US"/>
        </w:rPr>
        <w:t xml:space="preserve">          - </w:t>
      </w:r>
      <w:r>
        <w:rPr>
          <w:lang w:eastAsia="zh-CN"/>
        </w:rPr>
        <w:t>MOBILITY_PERF</w:t>
      </w:r>
    </w:p>
    <w:p w14:paraId="7736E0CD" w14:textId="77777777" w:rsidR="007B1F66" w:rsidRDefault="007B1F66" w:rsidP="007B1F66">
      <w:pPr>
        <w:pStyle w:val="PL"/>
        <w:rPr>
          <w:lang w:val="en-US"/>
        </w:rPr>
      </w:pPr>
      <w:r>
        <w:rPr>
          <w:lang w:val="en-US"/>
        </w:rPr>
        <w:t xml:space="preserve">      - type: string</w:t>
      </w:r>
    </w:p>
    <w:p w14:paraId="0F5B0845" w14:textId="77777777" w:rsidR="007B1F66" w:rsidRDefault="007B1F66" w:rsidP="007B1F66">
      <w:pPr>
        <w:pStyle w:val="PL"/>
        <w:rPr>
          <w:lang w:val="en-US"/>
        </w:rPr>
      </w:pPr>
      <w:r>
        <w:rPr>
          <w:lang w:val="en-US"/>
        </w:rPr>
        <w:t xml:space="preserve">        description: &gt;</w:t>
      </w:r>
    </w:p>
    <w:p w14:paraId="3258F2D8" w14:textId="77777777" w:rsidR="007B1F66" w:rsidRDefault="007B1F66" w:rsidP="007B1F66">
      <w:pPr>
        <w:pStyle w:val="PL"/>
        <w:rPr>
          <w:lang w:val="en-US"/>
        </w:rPr>
      </w:pPr>
      <w:r>
        <w:rPr>
          <w:lang w:val="en-US"/>
        </w:rPr>
        <w:t xml:space="preserve">          This string provides forward-compatibility with future extensions to the enumeration but</w:t>
      </w:r>
    </w:p>
    <w:p w14:paraId="19690FA7" w14:textId="77777777" w:rsidR="007B1F66" w:rsidRDefault="007B1F66" w:rsidP="007B1F66">
      <w:pPr>
        <w:pStyle w:val="PL"/>
        <w:rPr>
          <w:lang w:val="en-US"/>
        </w:rPr>
      </w:pPr>
      <w:r>
        <w:rPr>
          <w:lang w:val="en-US"/>
        </w:rPr>
        <w:t xml:space="preserve">          is not used to encode content defined in the present version of this API.</w:t>
      </w:r>
    </w:p>
    <w:p w14:paraId="6E8A4292" w14:textId="77777777" w:rsidR="007B1F66" w:rsidRDefault="007B1F66" w:rsidP="007B1F66">
      <w:pPr>
        <w:pStyle w:val="PL"/>
        <w:rPr>
          <w:lang w:val="en-US"/>
        </w:rPr>
      </w:pPr>
      <w:r>
        <w:rPr>
          <w:lang w:val="en-US"/>
        </w:rPr>
        <w:t xml:space="preserve">      description: |</w:t>
      </w:r>
    </w:p>
    <w:p w14:paraId="4928D120" w14:textId="77777777" w:rsidR="007B1F66" w:rsidRDefault="007B1F66" w:rsidP="007B1F66">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3DEB9CA8" w14:textId="77777777" w:rsidR="007B1F66" w:rsidRDefault="007B1F66" w:rsidP="007B1F66">
      <w:pPr>
        <w:pStyle w:val="PL"/>
        <w:rPr>
          <w:lang w:val="en-US"/>
        </w:rPr>
      </w:pPr>
      <w:r>
        <w:rPr>
          <w:lang w:val="en-US"/>
        </w:rPr>
        <w:t xml:space="preserve">        Possible values are:  </w:t>
      </w:r>
    </w:p>
    <w:p w14:paraId="12E59F51" w14:textId="77777777" w:rsidR="007B1F66" w:rsidRDefault="007B1F66" w:rsidP="007B1F66">
      <w:pPr>
        <w:pStyle w:val="PL"/>
        <w:rPr>
          <w:lang w:val="en-US"/>
        </w:rPr>
      </w:pPr>
      <w:r>
        <w:rPr>
          <w:lang w:val="en-US"/>
        </w:rPr>
        <w:t xml:space="preserve">          - </w:t>
      </w:r>
      <w:r>
        <w:t>NUMBER_OF_UES: T</w:t>
      </w:r>
      <w:r>
        <w:rPr>
          <w:lang w:eastAsia="zh-CN"/>
        </w:rPr>
        <w:t>he ordering criterion</w:t>
      </w:r>
      <w:r>
        <w:t xml:space="preserve"> of the analytics is the number of UEs.</w:t>
      </w:r>
    </w:p>
    <w:p w14:paraId="0E1DA871" w14:textId="77777777" w:rsidR="007B1F66" w:rsidRDefault="007B1F66" w:rsidP="007B1F66">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22D3AB81" w14:textId="77777777" w:rsidR="007B1F66" w:rsidRDefault="007B1F66" w:rsidP="007B1F66">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2D672D09" w14:textId="77777777" w:rsidR="007B1F66" w:rsidRDefault="007B1F66" w:rsidP="007B1F66">
      <w:pPr>
        <w:pStyle w:val="PL"/>
      </w:pPr>
    </w:p>
    <w:p w14:paraId="6A377C72" w14:textId="77777777" w:rsidR="007B1F66" w:rsidRDefault="007B1F66" w:rsidP="007B1F66">
      <w:pPr>
        <w:pStyle w:val="PL"/>
        <w:rPr>
          <w:lang w:val="en-US"/>
        </w:rPr>
      </w:pPr>
      <w:r>
        <w:rPr>
          <w:lang w:val="en-US"/>
        </w:rPr>
        <w:t xml:space="preserve">    </w:t>
      </w:r>
      <w:r>
        <w:rPr>
          <w:lang w:eastAsia="zh-CN"/>
        </w:rPr>
        <w:t>LocInfoGranularity</w:t>
      </w:r>
      <w:r>
        <w:rPr>
          <w:lang w:val="en-US"/>
        </w:rPr>
        <w:t>:</w:t>
      </w:r>
    </w:p>
    <w:p w14:paraId="6DAE1ADF" w14:textId="77777777" w:rsidR="007B1F66" w:rsidRDefault="007B1F66" w:rsidP="007B1F66">
      <w:pPr>
        <w:pStyle w:val="PL"/>
        <w:rPr>
          <w:lang w:val="en-US"/>
        </w:rPr>
      </w:pPr>
      <w:r>
        <w:rPr>
          <w:lang w:val="en-US"/>
        </w:rPr>
        <w:t xml:space="preserve">      anyOf:</w:t>
      </w:r>
    </w:p>
    <w:p w14:paraId="4B49C7B6" w14:textId="77777777" w:rsidR="007B1F66" w:rsidRDefault="007B1F66" w:rsidP="007B1F66">
      <w:pPr>
        <w:pStyle w:val="PL"/>
        <w:rPr>
          <w:lang w:val="en-US"/>
        </w:rPr>
      </w:pPr>
      <w:r>
        <w:rPr>
          <w:lang w:val="en-US"/>
        </w:rPr>
        <w:t xml:space="preserve">      - type: string</w:t>
      </w:r>
    </w:p>
    <w:p w14:paraId="687F5DC4" w14:textId="77777777" w:rsidR="007B1F66" w:rsidRDefault="007B1F66" w:rsidP="007B1F66">
      <w:pPr>
        <w:pStyle w:val="PL"/>
        <w:rPr>
          <w:lang w:val="en-US"/>
        </w:rPr>
      </w:pPr>
      <w:r>
        <w:rPr>
          <w:lang w:val="en-US"/>
        </w:rPr>
        <w:t xml:space="preserve">        enum:</w:t>
      </w:r>
    </w:p>
    <w:p w14:paraId="793D216F" w14:textId="77777777" w:rsidR="007B1F66" w:rsidRDefault="007B1F66" w:rsidP="007B1F66">
      <w:pPr>
        <w:pStyle w:val="PL"/>
        <w:rPr>
          <w:lang w:val="en-US"/>
        </w:rPr>
      </w:pPr>
      <w:r>
        <w:rPr>
          <w:lang w:val="en-US"/>
        </w:rPr>
        <w:t xml:space="preserve">          - </w:t>
      </w:r>
      <w:r>
        <w:rPr>
          <w:rFonts w:hint="eastAsia"/>
          <w:lang w:eastAsia="zh-CN"/>
        </w:rPr>
        <w:t>T</w:t>
      </w:r>
      <w:r>
        <w:rPr>
          <w:lang w:eastAsia="zh-CN"/>
        </w:rPr>
        <w:t>A_LEVEL</w:t>
      </w:r>
    </w:p>
    <w:p w14:paraId="39389B7B" w14:textId="77777777" w:rsidR="007B1F66" w:rsidRDefault="007B1F66" w:rsidP="007B1F66">
      <w:pPr>
        <w:pStyle w:val="PL"/>
        <w:rPr>
          <w:lang w:eastAsia="zh-CN"/>
        </w:rPr>
      </w:pPr>
      <w:r>
        <w:rPr>
          <w:lang w:val="en-US"/>
        </w:rPr>
        <w:t xml:space="preserve">          - </w:t>
      </w:r>
      <w:r>
        <w:rPr>
          <w:lang w:eastAsia="zh-CN"/>
        </w:rPr>
        <w:t>CELL_LEVEL</w:t>
      </w:r>
    </w:p>
    <w:p w14:paraId="4BB196C6" w14:textId="77777777" w:rsidR="007B1F66" w:rsidRDefault="007B1F66" w:rsidP="007B1F66">
      <w:pPr>
        <w:pStyle w:val="PL"/>
        <w:rPr>
          <w:lang w:val="en-US"/>
        </w:rPr>
      </w:pPr>
      <w:r>
        <w:t xml:space="preserve">          - LON_AND_LAT_LEVEL</w:t>
      </w:r>
    </w:p>
    <w:p w14:paraId="76F202A4" w14:textId="77777777" w:rsidR="007B1F66" w:rsidRDefault="007B1F66" w:rsidP="007B1F66">
      <w:pPr>
        <w:pStyle w:val="PL"/>
        <w:rPr>
          <w:lang w:val="en-US"/>
        </w:rPr>
      </w:pPr>
      <w:r>
        <w:rPr>
          <w:lang w:val="en-US"/>
        </w:rPr>
        <w:t xml:space="preserve">      - type: string</w:t>
      </w:r>
    </w:p>
    <w:p w14:paraId="3D5C502E" w14:textId="77777777" w:rsidR="007B1F66" w:rsidRDefault="007B1F66" w:rsidP="007B1F66">
      <w:pPr>
        <w:pStyle w:val="PL"/>
        <w:rPr>
          <w:lang w:val="en-US"/>
        </w:rPr>
      </w:pPr>
      <w:r>
        <w:rPr>
          <w:lang w:val="en-US"/>
        </w:rPr>
        <w:t xml:space="preserve">        description: &gt;</w:t>
      </w:r>
    </w:p>
    <w:p w14:paraId="197CBF44" w14:textId="77777777" w:rsidR="007B1F66" w:rsidRDefault="007B1F66" w:rsidP="007B1F66">
      <w:pPr>
        <w:pStyle w:val="PL"/>
        <w:rPr>
          <w:lang w:val="en-US"/>
        </w:rPr>
      </w:pPr>
      <w:r>
        <w:rPr>
          <w:lang w:val="en-US"/>
        </w:rPr>
        <w:t xml:space="preserve">          This string provides forward-compatibility with future extensions to the enumeration but</w:t>
      </w:r>
    </w:p>
    <w:p w14:paraId="61C26346" w14:textId="77777777" w:rsidR="007B1F66" w:rsidRDefault="007B1F66" w:rsidP="007B1F66">
      <w:pPr>
        <w:pStyle w:val="PL"/>
        <w:rPr>
          <w:lang w:val="en-US"/>
        </w:rPr>
      </w:pPr>
      <w:r>
        <w:rPr>
          <w:lang w:val="en-US"/>
        </w:rPr>
        <w:t xml:space="preserve">          is not used to encode content defined in the present version of this API.</w:t>
      </w:r>
    </w:p>
    <w:p w14:paraId="796770E2" w14:textId="77777777" w:rsidR="007B1F66" w:rsidRDefault="007B1F66" w:rsidP="007B1F66">
      <w:pPr>
        <w:pStyle w:val="PL"/>
        <w:rPr>
          <w:lang w:val="en-US"/>
        </w:rPr>
      </w:pPr>
      <w:r>
        <w:rPr>
          <w:lang w:val="en-US"/>
        </w:rPr>
        <w:t xml:space="preserve">      description: |</w:t>
      </w:r>
    </w:p>
    <w:p w14:paraId="106282FE" w14:textId="77777777" w:rsidR="007B1F66" w:rsidRDefault="007B1F66" w:rsidP="007B1F66">
      <w:pPr>
        <w:pStyle w:val="PL"/>
        <w:rPr>
          <w:lang w:val="en-US"/>
        </w:rPr>
      </w:pPr>
      <w:r>
        <w:rPr>
          <w:lang w:val="en-US"/>
        </w:rPr>
        <w:t xml:space="preserve">        Represents the </w:t>
      </w:r>
      <w:r>
        <w:t>preferred granularity of location information</w:t>
      </w:r>
      <w:r>
        <w:rPr>
          <w:lang w:eastAsia="ko-KR"/>
        </w:rPr>
        <w:t xml:space="preserve">.  </w:t>
      </w:r>
    </w:p>
    <w:p w14:paraId="2E480B8A" w14:textId="77777777" w:rsidR="007B1F66" w:rsidRDefault="007B1F66" w:rsidP="007B1F66">
      <w:pPr>
        <w:pStyle w:val="PL"/>
        <w:rPr>
          <w:lang w:val="en-US"/>
        </w:rPr>
      </w:pPr>
      <w:r>
        <w:rPr>
          <w:lang w:val="en-US"/>
        </w:rPr>
        <w:t xml:space="preserve">        Possible values are:  </w:t>
      </w:r>
    </w:p>
    <w:p w14:paraId="1CEF68A1" w14:textId="77777777" w:rsidR="007B1F66" w:rsidRDefault="007B1F66" w:rsidP="007B1F66">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278DA482" w14:textId="77777777" w:rsidR="007B1F66" w:rsidRDefault="007B1F66" w:rsidP="007B1F66">
      <w:pPr>
        <w:pStyle w:val="PL"/>
      </w:pPr>
      <w:r>
        <w:rPr>
          <w:lang w:val="en-US"/>
        </w:rPr>
        <w:t xml:space="preserve">          - </w:t>
      </w:r>
      <w:r>
        <w:rPr>
          <w:lang w:eastAsia="zh-CN"/>
        </w:rPr>
        <w:t>CELL_LEVEL</w:t>
      </w:r>
      <w:r>
        <w:t>: Indicates location granularity of Cell level.</w:t>
      </w:r>
    </w:p>
    <w:p w14:paraId="7FECD5A8" w14:textId="77777777" w:rsidR="007B1F66" w:rsidRDefault="007B1F66" w:rsidP="007B1F66">
      <w:pPr>
        <w:pStyle w:val="PL"/>
      </w:pPr>
      <w:r>
        <w:rPr>
          <w:lang w:val="en-US"/>
        </w:rPr>
        <w:t xml:space="preserve">          - </w:t>
      </w:r>
      <w:r>
        <w:t>LON_AND_LAT_LEVEL: Indicates location granularity of longitude and latitude level.</w:t>
      </w:r>
    </w:p>
    <w:p w14:paraId="3BCD8458" w14:textId="77777777" w:rsidR="007B1F66" w:rsidRDefault="007B1F66" w:rsidP="007B1F66">
      <w:pPr>
        <w:pStyle w:val="PL"/>
      </w:pPr>
    </w:p>
    <w:p w14:paraId="565AF69D" w14:textId="77777777" w:rsidR="007B1F66" w:rsidRDefault="007B1F66" w:rsidP="007B1F66">
      <w:pPr>
        <w:pStyle w:val="PL"/>
        <w:rPr>
          <w:lang w:val="en-US"/>
        </w:rPr>
      </w:pPr>
      <w:r>
        <w:rPr>
          <w:lang w:val="en-US"/>
        </w:rPr>
        <w:t xml:space="preserve">    </w:t>
      </w:r>
      <w:r>
        <w:t>TrafficDirection</w:t>
      </w:r>
      <w:r>
        <w:rPr>
          <w:lang w:val="en-US"/>
        </w:rPr>
        <w:t>:</w:t>
      </w:r>
    </w:p>
    <w:p w14:paraId="7AB3CC48" w14:textId="77777777" w:rsidR="007B1F66" w:rsidRDefault="007B1F66" w:rsidP="007B1F66">
      <w:pPr>
        <w:pStyle w:val="PL"/>
        <w:rPr>
          <w:lang w:val="en-US"/>
        </w:rPr>
      </w:pPr>
      <w:r>
        <w:rPr>
          <w:lang w:val="en-US"/>
        </w:rPr>
        <w:t xml:space="preserve">      anyOf:</w:t>
      </w:r>
    </w:p>
    <w:p w14:paraId="5EB0F1E5" w14:textId="77777777" w:rsidR="007B1F66" w:rsidRDefault="007B1F66" w:rsidP="007B1F66">
      <w:pPr>
        <w:pStyle w:val="PL"/>
        <w:rPr>
          <w:lang w:val="en-US"/>
        </w:rPr>
      </w:pPr>
      <w:r>
        <w:rPr>
          <w:lang w:val="en-US"/>
        </w:rPr>
        <w:t xml:space="preserve">      - type: string</w:t>
      </w:r>
    </w:p>
    <w:p w14:paraId="453CD541" w14:textId="77777777" w:rsidR="007B1F66" w:rsidRDefault="007B1F66" w:rsidP="007B1F66">
      <w:pPr>
        <w:pStyle w:val="PL"/>
        <w:rPr>
          <w:lang w:val="en-US"/>
        </w:rPr>
      </w:pPr>
      <w:r>
        <w:rPr>
          <w:lang w:val="en-US"/>
        </w:rPr>
        <w:t xml:space="preserve">        enum:</w:t>
      </w:r>
    </w:p>
    <w:p w14:paraId="49CDEA24" w14:textId="77777777" w:rsidR="007B1F66" w:rsidRDefault="007B1F66" w:rsidP="007B1F66">
      <w:pPr>
        <w:pStyle w:val="PL"/>
        <w:rPr>
          <w:lang w:val="en-US"/>
        </w:rPr>
      </w:pPr>
      <w:r>
        <w:rPr>
          <w:lang w:val="en-US"/>
        </w:rPr>
        <w:t xml:space="preserve">          - </w:t>
      </w:r>
      <w:r>
        <w:t>UL_AND_DL</w:t>
      </w:r>
    </w:p>
    <w:p w14:paraId="7B9C4483" w14:textId="77777777" w:rsidR="007B1F66" w:rsidRDefault="007B1F66" w:rsidP="007B1F66">
      <w:pPr>
        <w:pStyle w:val="PL"/>
      </w:pPr>
      <w:r>
        <w:rPr>
          <w:lang w:val="en-US"/>
        </w:rPr>
        <w:t xml:space="preserve">          - </w:t>
      </w:r>
      <w:r>
        <w:rPr>
          <w:lang w:eastAsia="zh-CN"/>
        </w:rPr>
        <w:t>UL</w:t>
      </w:r>
    </w:p>
    <w:p w14:paraId="34FD42D6" w14:textId="77777777" w:rsidR="007B1F66" w:rsidRDefault="007B1F66" w:rsidP="007B1F66">
      <w:pPr>
        <w:pStyle w:val="PL"/>
        <w:rPr>
          <w:lang w:val="en-US"/>
        </w:rPr>
      </w:pPr>
      <w:r>
        <w:rPr>
          <w:lang w:val="en-US"/>
        </w:rPr>
        <w:t xml:space="preserve">          - </w:t>
      </w:r>
      <w:r>
        <w:rPr>
          <w:lang w:eastAsia="zh-CN"/>
        </w:rPr>
        <w:t>DL</w:t>
      </w:r>
    </w:p>
    <w:p w14:paraId="72F9DF49" w14:textId="77777777" w:rsidR="007B1F66" w:rsidRDefault="007B1F66" w:rsidP="007B1F66">
      <w:pPr>
        <w:pStyle w:val="PL"/>
        <w:rPr>
          <w:lang w:val="en-US"/>
        </w:rPr>
      </w:pPr>
      <w:r>
        <w:rPr>
          <w:lang w:val="en-US"/>
        </w:rPr>
        <w:t xml:space="preserve">      - type: string</w:t>
      </w:r>
    </w:p>
    <w:p w14:paraId="76F7E1A9" w14:textId="77777777" w:rsidR="007B1F66" w:rsidRDefault="007B1F66" w:rsidP="007B1F66">
      <w:pPr>
        <w:pStyle w:val="PL"/>
        <w:rPr>
          <w:lang w:val="en-US"/>
        </w:rPr>
      </w:pPr>
      <w:r>
        <w:rPr>
          <w:lang w:val="en-US"/>
        </w:rPr>
        <w:t xml:space="preserve">        description: &gt;</w:t>
      </w:r>
    </w:p>
    <w:p w14:paraId="1E991133" w14:textId="77777777" w:rsidR="007B1F66" w:rsidRDefault="007B1F66" w:rsidP="007B1F66">
      <w:pPr>
        <w:pStyle w:val="PL"/>
        <w:rPr>
          <w:lang w:val="en-US"/>
        </w:rPr>
      </w:pPr>
      <w:r>
        <w:rPr>
          <w:lang w:val="en-US"/>
        </w:rPr>
        <w:t xml:space="preserve">          This string provides forward-compatibility with future extensions to the enumeration but</w:t>
      </w:r>
    </w:p>
    <w:p w14:paraId="71358E4B" w14:textId="77777777" w:rsidR="007B1F66" w:rsidRDefault="007B1F66" w:rsidP="007B1F66">
      <w:pPr>
        <w:pStyle w:val="PL"/>
        <w:rPr>
          <w:lang w:val="en-US"/>
        </w:rPr>
      </w:pPr>
      <w:r>
        <w:rPr>
          <w:lang w:val="en-US"/>
        </w:rPr>
        <w:t xml:space="preserve">          is not used to encode content defined in the present version of this API.</w:t>
      </w:r>
    </w:p>
    <w:p w14:paraId="2EA0B900" w14:textId="77777777" w:rsidR="007B1F66" w:rsidRDefault="007B1F66" w:rsidP="007B1F66">
      <w:pPr>
        <w:pStyle w:val="PL"/>
        <w:rPr>
          <w:lang w:val="en-US"/>
        </w:rPr>
      </w:pPr>
      <w:r>
        <w:rPr>
          <w:lang w:val="en-US"/>
        </w:rPr>
        <w:t xml:space="preserve">      description: |</w:t>
      </w:r>
    </w:p>
    <w:p w14:paraId="66E60240" w14:textId="77777777" w:rsidR="007B1F66" w:rsidRDefault="007B1F66" w:rsidP="007B1F66">
      <w:pPr>
        <w:pStyle w:val="PL"/>
        <w:rPr>
          <w:lang w:val="en-US"/>
        </w:rPr>
      </w:pPr>
      <w:r>
        <w:rPr>
          <w:lang w:val="en-US"/>
        </w:rPr>
        <w:t xml:space="preserve">        Represents the </w:t>
      </w:r>
      <w:r>
        <w:rPr>
          <w:lang w:eastAsia="ko-KR"/>
        </w:rPr>
        <w:t xml:space="preserve">traffic direction for the resource usage information.  </w:t>
      </w:r>
    </w:p>
    <w:p w14:paraId="20F13582" w14:textId="77777777" w:rsidR="007B1F66" w:rsidRDefault="007B1F66" w:rsidP="007B1F66">
      <w:pPr>
        <w:pStyle w:val="PL"/>
        <w:rPr>
          <w:lang w:val="en-US"/>
        </w:rPr>
      </w:pPr>
      <w:r>
        <w:rPr>
          <w:lang w:val="en-US"/>
        </w:rPr>
        <w:t xml:space="preserve">        Possible values are:  </w:t>
      </w:r>
    </w:p>
    <w:p w14:paraId="609E710D" w14:textId="77777777" w:rsidR="007B1F66" w:rsidRDefault="007B1F66" w:rsidP="007B1F66">
      <w:pPr>
        <w:pStyle w:val="PL"/>
        <w:rPr>
          <w:lang w:val="en-US"/>
        </w:rPr>
      </w:pPr>
      <w:r>
        <w:rPr>
          <w:lang w:val="en-US"/>
        </w:rPr>
        <w:t xml:space="preserve">          - </w:t>
      </w:r>
      <w:r>
        <w:t>UL_AND_DL: Uplink and downlink traffic.</w:t>
      </w:r>
    </w:p>
    <w:p w14:paraId="3963DBBC" w14:textId="77777777" w:rsidR="007B1F66" w:rsidRDefault="007B1F66" w:rsidP="007B1F66">
      <w:pPr>
        <w:pStyle w:val="PL"/>
      </w:pPr>
      <w:r>
        <w:rPr>
          <w:lang w:val="en-US"/>
        </w:rPr>
        <w:t xml:space="preserve">          - </w:t>
      </w:r>
      <w:r>
        <w:rPr>
          <w:lang w:eastAsia="zh-CN"/>
        </w:rPr>
        <w:t>UL</w:t>
      </w:r>
      <w:r>
        <w:t>: Uplink traffic.</w:t>
      </w:r>
    </w:p>
    <w:p w14:paraId="46F1973C" w14:textId="77777777" w:rsidR="007B1F66" w:rsidRDefault="007B1F66" w:rsidP="007B1F66">
      <w:pPr>
        <w:pStyle w:val="PL"/>
        <w:rPr>
          <w:lang w:val="en-US"/>
        </w:rPr>
      </w:pPr>
      <w:r>
        <w:rPr>
          <w:lang w:val="en-US"/>
        </w:rPr>
        <w:t xml:space="preserve">          - </w:t>
      </w:r>
      <w:r>
        <w:rPr>
          <w:lang w:eastAsia="zh-CN"/>
        </w:rPr>
        <w:t>DL</w:t>
      </w:r>
      <w:r>
        <w:t>: Downlink traffic.</w:t>
      </w:r>
    </w:p>
    <w:p w14:paraId="3D43ADC4" w14:textId="77777777" w:rsidR="007B1F66" w:rsidRDefault="007B1F66" w:rsidP="007B1F66">
      <w:pPr>
        <w:pStyle w:val="PL"/>
        <w:rPr>
          <w:lang w:val="en-US"/>
        </w:rPr>
      </w:pPr>
    </w:p>
    <w:p w14:paraId="686E114A" w14:textId="77777777" w:rsidR="007B1F66" w:rsidRDefault="007B1F66" w:rsidP="007B1F66">
      <w:pPr>
        <w:pStyle w:val="PL"/>
        <w:rPr>
          <w:lang w:val="en-US"/>
        </w:rPr>
      </w:pPr>
      <w:r>
        <w:rPr>
          <w:lang w:val="en-US"/>
        </w:rPr>
        <w:t xml:space="preserve">    </w:t>
      </w:r>
      <w:r>
        <w:t>ValueExpression</w:t>
      </w:r>
      <w:r>
        <w:rPr>
          <w:lang w:val="en-US"/>
        </w:rPr>
        <w:t>:</w:t>
      </w:r>
    </w:p>
    <w:p w14:paraId="619A42F6" w14:textId="77777777" w:rsidR="007B1F66" w:rsidRDefault="007B1F66" w:rsidP="007B1F66">
      <w:pPr>
        <w:pStyle w:val="PL"/>
        <w:rPr>
          <w:lang w:val="en-US"/>
        </w:rPr>
      </w:pPr>
      <w:r>
        <w:rPr>
          <w:lang w:val="en-US"/>
        </w:rPr>
        <w:t xml:space="preserve">      anyOf:</w:t>
      </w:r>
    </w:p>
    <w:p w14:paraId="7607B39A" w14:textId="77777777" w:rsidR="007B1F66" w:rsidRDefault="007B1F66" w:rsidP="007B1F66">
      <w:pPr>
        <w:pStyle w:val="PL"/>
        <w:rPr>
          <w:lang w:val="en-US"/>
        </w:rPr>
      </w:pPr>
      <w:r>
        <w:rPr>
          <w:lang w:val="en-US"/>
        </w:rPr>
        <w:t xml:space="preserve">      - type: string</w:t>
      </w:r>
    </w:p>
    <w:p w14:paraId="20820BCA" w14:textId="77777777" w:rsidR="007B1F66" w:rsidRDefault="007B1F66" w:rsidP="007B1F66">
      <w:pPr>
        <w:pStyle w:val="PL"/>
        <w:rPr>
          <w:lang w:val="en-US"/>
        </w:rPr>
      </w:pPr>
      <w:r>
        <w:rPr>
          <w:lang w:val="en-US"/>
        </w:rPr>
        <w:t xml:space="preserve">        enum:</w:t>
      </w:r>
    </w:p>
    <w:p w14:paraId="380B0D24" w14:textId="77777777" w:rsidR="007B1F66" w:rsidRDefault="007B1F66" w:rsidP="007B1F66">
      <w:pPr>
        <w:pStyle w:val="PL"/>
        <w:rPr>
          <w:lang w:val="en-US"/>
        </w:rPr>
      </w:pPr>
      <w:r>
        <w:rPr>
          <w:lang w:val="en-US"/>
        </w:rPr>
        <w:t xml:space="preserve">          - </w:t>
      </w:r>
      <w:r>
        <w:t>AVERAGE</w:t>
      </w:r>
    </w:p>
    <w:p w14:paraId="1B03DFDE" w14:textId="77777777" w:rsidR="007B1F66" w:rsidRDefault="007B1F66" w:rsidP="007B1F66">
      <w:pPr>
        <w:pStyle w:val="PL"/>
        <w:rPr>
          <w:lang w:val="en-US"/>
        </w:rPr>
      </w:pPr>
      <w:r>
        <w:rPr>
          <w:lang w:val="en-US"/>
        </w:rPr>
        <w:t xml:space="preserve">          - </w:t>
      </w:r>
      <w:r>
        <w:rPr>
          <w:lang w:eastAsia="zh-CN"/>
        </w:rPr>
        <w:t>PEAK</w:t>
      </w:r>
    </w:p>
    <w:p w14:paraId="7EB00D8E" w14:textId="77777777" w:rsidR="007B1F66" w:rsidRDefault="007B1F66" w:rsidP="007B1F66">
      <w:pPr>
        <w:pStyle w:val="PL"/>
        <w:rPr>
          <w:lang w:val="en-US"/>
        </w:rPr>
      </w:pPr>
      <w:r>
        <w:rPr>
          <w:lang w:val="en-US"/>
        </w:rPr>
        <w:t xml:space="preserve">      - type: string</w:t>
      </w:r>
    </w:p>
    <w:p w14:paraId="4304EC7C" w14:textId="77777777" w:rsidR="007B1F66" w:rsidRDefault="007B1F66" w:rsidP="007B1F66">
      <w:pPr>
        <w:pStyle w:val="PL"/>
        <w:rPr>
          <w:lang w:val="en-US"/>
        </w:rPr>
      </w:pPr>
      <w:r>
        <w:rPr>
          <w:lang w:val="en-US"/>
        </w:rPr>
        <w:t xml:space="preserve">        description: &gt;</w:t>
      </w:r>
    </w:p>
    <w:p w14:paraId="2EF11A1A" w14:textId="77777777" w:rsidR="007B1F66" w:rsidRDefault="007B1F66" w:rsidP="007B1F66">
      <w:pPr>
        <w:pStyle w:val="PL"/>
        <w:rPr>
          <w:lang w:val="en-US"/>
        </w:rPr>
      </w:pPr>
      <w:r>
        <w:rPr>
          <w:lang w:val="en-US"/>
        </w:rPr>
        <w:t xml:space="preserve">          This string provides forward-compatibility with future extensions to the enumeration but</w:t>
      </w:r>
    </w:p>
    <w:p w14:paraId="7283351A" w14:textId="77777777" w:rsidR="007B1F66" w:rsidRDefault="007B1F66" w:rsidP="007B1F66">
      <w:pPr>
        <w:pStyle w:val="PL"/>
        <w:rPr>
          <w:lang w:val="en-US"/>
        </w:rPr>
      </w:pPr>
      <w:r>
        <w:rPr>
          <w:lang w:val="en-US"/>
        </w:rPr>
        <w:t xml:space="preserve">          is not used to encode content defined in the present version of this API.</w:t>
      </w:r>
    </w:p>
    <w:p w14:paraId="2E992899" w14:textId="77777777" w:rsidR="007B1F66" w:rsidRDefault="007B1F66" w:rsidP="007B1F66">
      <w:pPr>
        <w:pStyle w:val="PL"/>
        <w:rPr>
          <w:lang w:val="en-US"/>
        </w:rPr>
      </w:pPr>
      <w:r>
        <w:rPr>
          <w:lang w:val="en-US"/>
        </w:rPr>
        <w:t xml:space="preserve">      description: |</w:t>
      </w:r>
    </w:p>
    <w:p w14:paraId="44B73CB0" w14:textId="77777777" w:rsidR="007B1F66" w:rsidRDefault="007B1F66" w:rsidP="007B1F66">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44A0143D" w14:textId="77777777" w:rsidR="007B1F66" w:rsidRDefault="007B1F66" w:rsidP="007B1F66">
      <w:pPr>
        <w:pStyle w:val="PL"/>
        <w:rPr>
          <w:lang w:val="en-US"/>
        </w:rPr>
      </w:pPr>
      <w:r>
        <w:rPr>
          <w:lang w:val="en-US"/>
        </w:rPr>
        <w:t xml:space="preserve">        Possible values are:  </w:t>
      </w:r>
    </w:p>
    <w:p w14:paraId="4C353C01" w14:textId="77777777" w:rsidR="007B1F66" w:rsidRDefault="007B1F66" w:rsidP="007B1F66">
      <w:pPr>
        <w:pStyle w:val="PL"/>
      </w:pPr>
      <w:r>
        <w:rPr>
          <w:lang w:val="en-US"/>
        </w:rPr>
        <w:t xml:space="preserve">          - </w:t>
      </w:r>
      <w:r>
        <w:t>AVERAGE: Resource usage information in average value.</w:t>
      </w:r>
    </w:p>
    <w:p w14:paraId="314BD605" w14:textId="77777777" w:rsidR="007B1F66" w:rsidRDefault="007B1F66" w:rsidP="007B1F66">
      <w:pPr>
        <w:pStyle w:val="PL"/>
        <w:rPr>
          <w:lang w:val="en-US"/>
        </w:rPr>
      </w:pPr>
      <w:r>
        <w:rPr>
          <w:lang w:val="en-US"/>
        </w:rPr>
        <w:t xml:space="preserve">          - </w:t>
      </w:r>
      <w:r>
        <w:rPr>
          <w:lang w:eastAsia="zh-CN"/>
        </w:rPr>
        <w:t>PEAK</w:t>
      </w:r>
      <w:r>
        <w:t>: Resource usage information in peak value.</w:t>
      </w:r>
    </w:p>
    <w:p w14:paraId="455E479F" w14:textId="77777777" w:rsidR="007B1F66" w:rsidRDefault="007B1F66" w:rsidP="007B1F66">
      <w:pPr>
        <w:pStyle w:val="PL"/>
        <w:rPr>
          <w:lang w:val="en-US"/>
        </w:rPr>
      </w:pPr>
    </w:p>
    <w:p w14:paraId="4CEE7561" w14:textId="77777777" w:rsidR="007B1F66" w:rsidRDefault="007B1F66" w:rsidP="007B1F66">
      <w:pPr>
        <w:pStyle w:val="PL"/>
        <w:rPr>
          <w:lang w:val="en-US"/>
        </w:rPr>
      </w:pPr>
      <w:r>
        <w:rPr>
          <w:lang w:val="en-US"/>
        </w:rPr>
        <w:t xml:space="preserve">    </w:t>
      </w:r>
      <w:r>
        <w:rPr>
          <w:lang w:eastAsia="zh-CN"/>
        </w:rPr>
        <w:t>E2eDataVolTransTimeCriterion</w:t>
      </w:r>
      <w:r>
        <w:rPr>
          <w:lang w:val="en-US"/>
        </w:rPr>
        <w:t>:</w:t>
      </w:r>
    </w:p>
    <w:p w14:paraId="7319E32D" w14:textId="77777777" w:rsidR="007B1F66" w:rsidRDefault="007B1F66" w:rsidP="007B1F66">
      <w:pPr>
        <w:pStyle w:val="PL"/>
        <w:rPr>
          <w:lang w:val="en-US"/>
        </w:rPr>
      </w:pPr>
      <w:r>
        <w:rPr>
          <w:lang w:val="en-US"/>
        </w:rPr>
        <w:t xml:space="preserve">      anyOf:</w:t>
      </w:r>
    </w:p>
    <w:p w14:paraId="432D267D" w14:textId="77777777" w:rsidR="007B1F66" w:rsidRDefault="007B1F66" w:rsidP="007B1F66">
      <w:pPr>
        <w:pStyle w:val="PL"/>
        <w:rPr>
          <w:lang w:val="en-US"/>
        </w:rPr>
      </w:pPr>
      <w:r>
        <w:rPr>
          <w:lang w:val="en-US"/>
        </w:rPr>
        <w:t xml:space="preserve">      - type: string</w:t>
      </w:r>
    </w:p>
    <w:p w14:paraId="362A6E0A" w14:textId="77777777" w:rsidR="007B1F66" w:rsidRDefault="007B1F66" w:rsidP="007B1F66">
      <w:pPr>
        <w:pStyle w:val="PL"/>
        <w:rPr>
          <w:lang w:val="en-US"/>
        </w:rPr>
      </w:pPr>
      <w:r>
        <w:rPr>
          <w:lang w:val="en-US"/>
        </w:rPr>
        <w:t xml:space="preserve">        enum:</w:t>
      </w:r>
    </w:p>
    <w:p w14:paraId="14CC4D4D" w14:textId="77777777" w:rsidR="007B1F66" w:rsidRDefault="007B1F66" w:rsidP="007B1F66">
      <w:pPr>
        <w:pStyle w:val="PL"/>
        <w:rPr>
          <w:lang w:val="en-US"/>
        </w:rPr>
      </w:pPr>
      <w:r>
        <w:rPr>
          <w:lang w:val="en-US"/>
        </w:rPr>
        <w:lastRenderedPageBreak/>
        <w:t xml:space="preserve">          - TIME_SLOT_START</w:t>
      </w:r>
    </w:p>
    <w:p w14:paraId="7CBE4A60" w14:textId="77777777" w:rsidR="007B1F66" w:rsidRDefault="007B1F66" w:rsidP="007B1F66">
      <w:pPr>
        <w:pStyle w:val="PL"/>
        <w:rPr>
          <w:lang w:val="en-US"/>
        </w:rPr>
      </w:pPr>
      <w:r>
        <w:rPr>
          <w:lang w:val="en-US"/>
        </w:rPr>
        <w:t xml:space="preserve">          - </w:t>
      </w:r>
      <w:r>
        <w:rPr>
          <w:lang w:eastAsia="zh-CN"/>
        </w:rPr>
        <w:t>E2E_DATA_VOL_TRANS_TIME</w:t>
      </w:r>
    </w:p>
    <w:p w14:paraId="2B38490D" w14:textId="77777777" w:rsidR="007B1F66" w:rsidRDefault="007B1F66" w:rsidP="007B1F66">
      <w:pPr>
        <w:pStyle w:val="PL"/>
        <w:rPr>
          <w:lang w:val="en-US"/>
        </w:rPr>
      </w:pPr>
      <w:r>
        <w:rPr>
          <w:lang w:val="en-US"/>
        </w:rPr>
        <w:t xml:space="preserve">      - type: string</w:t>
      </w:r>
    </w:p>
    <w:p w14:paraId="29573B16" w14:textId="77777777" w:rsidR="007B1F66" w:rsidRDefault="007B1F66" w:rsidP="007B1F66">
      <w:pPr>
        <w:pStyle w:val="PL"/>
        <w:rPr>
          <w:lang w:val="en-US"/>
        </w:rPr>
      </w:pPr>
      <w:r>
        <w:rPr>
          <w:lang w:val="en-US"/>
        </w:rPr>
        <w:t xml:space="preserve">        description: &gt;</w:t>
      </w:r>
    </w:p>
    <w:p w14:paraId="128279C9" w14:textId="77777777" w:rsidR="007B1F66" w:rsidRDefault="007B1F66" w:rsidP="007B1F66">
      <w:pPr>
        <w:pStyle w:val="PL"/>
        <w:rPr>
          <w:lang w:val="en-US"/>
        </w:rPr>
      </w:pPr>
      <w:r>
        <w:rPr>
          <w:lang w:val="en-US"/>
        </w:rPr>
        <w:t xml:space="preserve">          This string provides forward-compatibility with future extensions to the enumeration but</w:t>
      </w:r>
    </w:p>
    <w:p w14:paraId="3286CFBD" w14:textId="77777777" w:rsidR="007B1F66" w:rsidRDefault="007B1F66" w:rsidP="007B1F66">
      <w:pPr>
        <w:pStyle w:val="PL"/>
        <w:rPr>
          <w:lang w:val="en-US"/>
        </w:rPr>
      </w:pPr>
      <w:r>
        <w:rPr>
          <w:lang w:val="en-US"/>
        </w:rPr>
        <w:t xml:space="preserve">          is not used to encode content defined in the present version of this API.</w:t>
      </w:r>
    </w:p>
    <w:p w14:paraId="78DC5694" w14:textId="77777777" w:rsidR="007B1F66" w:rsidRDefault="007B1F66" w:rsidP="007B1F66">
      <w:pPr>
        <w:pStyle w:val="PL"/>
        <w:rPr>
          <w:lang w:val="en-US"/>
        </w:rPr>
      </w:pPr>
      <w:r>
        <w:rPr>
          <w:lang w:val="en-US"/>
        </w:rPr>
        <w:t xml:space="preserve">      description: |</w:t>
      </w:r>
    </w:p>
    <w:p w14:paraId="37F27290" w14:textId="77777777" w:rsidR="007B1F66" w:rsidRDefault="007B1F66" w:rsidP="007B1F66">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6B21CF75" w14:textId="77777777" w:rsidR="007B1F66" w:rsidRDefault="007B1F66" w:rsidP="007B1F66">
      <w:pPr>
        <w:pStyle w:val="PL"/>
        <w:rPr>
          <w:lang w:val="en-US"/>
        </w:rPr>
      </w:pPr>
      <w:r>
        <w:rPr>
          <w:lang w:val="en-US"/>
        </w:rPr>
        <w:t xml:space="preserve">        Possible values are:  </w:t>
      </w:r>
    </w:p>
    <w:p w14:paraId="0B20B0D8" w14:textId="77777777" w:rsidR="007B1F66" w:rsidRDefault="007B1F66" w:rsidP="007B1F66">
      <w:pPr>
        <w:pStyle w:val="PL"/>
        <w:rPr>
          <w:lang w:val="en-US"/>
        </w:rPr>
      </w:pPr>
      <w:r>
        <w:rPr>
          <w:lang w:val="en-US"/>
        </w:rPr>
        <w:t xml:space="preserve">          - TIME_SLOT_START: Indicates the order of time slot start.</w:t>
      </w:r>
    </w:p>
    <w:p w14:paraId="002D1355" w14:textId="77777777" w:rsidR="007B1F66" w:rsidRDefault="007B1F66" w:rsidP="007B1F66">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5C4B5495" w14:textId="77777777" w:rsidR="007B1F66" w:rsidRDefault="007B1F66" w:rsidP="007B1F66">
      <w:pPr>
        <w:pStyle w:val="PL"/>
        <w:rPr>
          <w:lang w:val="en-US"/>
        </w:rPr>
      </w:pPr>
    </w:p>
    <w:p w14:paraId="50F8B484" w14:textId="77777777" w:rsidR="007B1F66" w:rsidRDefault="007B1F66" w:rsidP="007B1F66">
      <w:pPr>
        <w:pStyle w:val="PL"/>
      </w:pPr>
      <w:r>
        <w:t xml:space="preserve">    AnalyticsAccuracyIndication:</w:t>
      </w:r>
    </w:p>
    <w:p w14:paraId="703212C1" w14:textId="77777777" w:rsidR="007B1F66" w:rsidRDefault="007B1F66" w:rsidP="007B1F66">
      <w:pPr>
        <w:pStyle w:val="PL"/>
      </w:pPr>
      <w:r>
        <w:t xml:space="preserve">      anyOf:</w:t>
      </w:r>
    </w:p>
    <w:p w14:paraId="4C06580B" w14:textId="77777777" w:rsidR="007B1F66" w:rsidRDefault="007B1F66" w:rsidP="007B1F66">
      <w:pPr>
        <w:pStyle w:val="PL"/>
      </w:pPr>
      <w:r>
        <w:t xml:space="preserve">      - type: string</w:t>
      </w:r>
    </w:p>
    <w:p w14:paraId="2A6C876C" w14:textId="77777777" w:rsidR="007B1F66" w:rsidRDefault="007B1F66" w:rsidP="007B1F66">
      <w:pPr>
        <w:pStyle w:val="PL"/>
      </w:pPr>
      <w:r>
        <w:t xml:space="preserve">        enum:</w:t>
      </w:r>
    </w:p>
    <w:p w14:paraId="20940384" w14:textId="77777777" w:rsidR="007B1F66" w:rsidRDefault="007B1F66" w:rsidP="007B1F66">
      <w:pPr>
        <w:pStyle w:val="PL"/>
      </w:pPr>
      <w:r>
        <w:t xml:space="preserve">          - MEET</w:t>
      </w:r>
    </w:p>
    <w:p w14:paraId="6957AB27" w14:textId="77777777" w:rsidR="007B1F66" w:rsidRDefault="007B1F66" w:rsidP="007B1F66">
      <w:pPr>
        <w:pStyle w:val="PL"/>
      </w:pPr>
      <w:r>
        <w:t xml:space="preserve">          - NOT_MEET</w:t>
      </w:r>
    </w:p>
    <w:p w14:paraId="634DECF4" w14:textId="77777777" w:rsidR="007B1F66" w:rsidRDefault="007B1F66" w:rsidP="007B1F66">
      <w:pPr>
        <w:pStyle w:val="PL"/>
      </w:pPr>
      <w:r>
        <w:t xml:space="preserve">      - type: string</w:t>
      </w:r>
    </w:p>
    <w:p w14:paraId="3F883B29" w14:textId="77777777" w:rsidR="007B1F66" w:rsidRDefault="007B1F66" w:rsidP="007B1F66">
      <w:pPr>
        <w:pStyle w:val="PL"/>
      </w:pPr>
      <w:r>
        <w:t xml:space="preserve">        description: &gt;</w:t>
      </w:r>
    </w:p>
    <w:p w14:paraId="68526AA9" w14:textId="77777777" w:rsidR="007B1F66" w:rsidRDefault="007B1F66" w:rsidP="007B1F66">
      <w:pPr>
        <w:pStyle w:val="PL"/>
      </w:pPr>
      <w:r>
        <w:t xml:space="preserve">          This string provides forward-compatibility with future</w:t>
      </w:r>
    </w:p>
    <w:p w14:paraId="3CD2BC46" w14:textId="77777777" w:rsidR="007B1F66" w:rsidRDefault="007B1F66" w:rsidP="007B1F66">
      <w:pPr>
        <w:pStyle w:val="PL"/>
      </w:pPr>
      <w:r>
        <w:t xml:space="preserve">          extensions to the enumeration but is not used to encode</w:t>
      </w:r>
    </w:p>
    <w:p w14:paraId="7B8D8BF6" w14:textId="77777777" w:rsidR="007B1F66" w:rsidRDefault="007B1F66" w:rsidP="007B1F66">
      <w:pPr>
        <w:pStyle w:val="PL"/>
      </w:pPr>
      <w:r>
        <w:t xml:space="preserve">          content defined in the present version of this API.</w:t>
      </w:r>
    </w:p>
    <w:p w14:paraId="003F67F6" w14:textId="77777777" w:rsidR="007B1F66" w:rsidRDefault="007B1F66" w:rsidP="007B1F66">
      <w:pPr>
        <w:pStyle w:val="PL"/>
      </w:pPr>
      <w:r>
        <w:t xml:space="preserve">      description: |</w:t>
      </w:r>
    </w:p>
    <w:p w14:paraId="1B840B21" w14:textId="77777777" w:rsidR="007B1F66" w:rsidRDefault="007B1F66" w:rsidP="007B1F66">
      <w:pPr>
        <w:pStyle w:val="PL"/>
      </w:pPr>
      <w:r>
        <w:t xml:space="preserve">        </w:t>
      </w:r>
      <w:r>
        <w:rPr>
          <w:lang w:eastAsia="zh-CN"/>
        </w:rPr>
        <w:t xml:space="preserve">Represents the notification methods for the subscribed events.  </w:t>
      </w:r>
    </w:p>
    <w:p w14:paraId="33ABC4C3" w14:textId="77777777" w:rsidR="007B1F66" w:rsidRDefault="007B1F66" w:rsidP="007B1F66">
      <w:pPr>
        <w:pStyle w:val="PL"/>
      </w:pPr>
      <w:r>
        <w:t xml:space="preserve">        Possible values are:</w:t>
      </w:r>
    </w:p>
    <w:p w14:paraId="5FA8318C" w14:textId="77777777" w:rsidR="007B1F66" w:rsidRDefault="007B1F66" w:rsidP="007B1F66">
      <w:pPr>
        <w:pStyle w:val="PL"/>
      </w:pPr>
      <w:r>
        <w:t xml:space="preserve">        - MEET: Indicates meet the analytics accuracy requirement.</w:t>
      </w:r>
    </w:p>
    <w:p w14:paraId="5281B75A" w14:textId="77777777" w:rsidR="007B1F66" w:rsidRDefault="007B1F66" w:rsidP="007B1F66">
      <w:pPr>
        <w:pStyle w:val="PL"/>
      </w:pPr>
      <w:r>
        <w:t xml:space="preserve">        - NOT_MEET: Indicates not meet the analytics accuracy requirement.</w:t>
      </w:r>
    </w:p>
    <w:p w14:paraId="5563DC53" w14:textId="77777777" w:rsidR="007B1F66" w:rsidRDefault="007B1F66" w:rsidP="007B1F66">
      <w:pPr>
        <w:pStyle w:val="PL"/>
      </w:pPr>
    </w:p>
    <w:p w14:paraId="730833D1" w14:textId="77777777" w:rsidR="007B1F66" w:rsidRDefault="007B1F66" w:rsidP="007B1F66">
      <w:pPr>
        <w:pStyle w:val="PL"/>
        <w:rPr>
          <w:lang w:val="en-US"/>
        </w:rPr>
      </w:pPr>
      <w:r>
        <w:rPr>
          <w:lang w:val="en-US"/>
        </w:rPr>
        <w:t xml:space="preserve">    </w:t>
      </w:r>
      <w:r>
        <w:t>LocationOrientation</w:t>
      </w:r>
      <w:r>
        <w:rPr>
          <w:lang w:val="en-US"/>
        </w:rPr>
        <w:t>:</w:t>
      </w:r>
    </w:p>
    <w:p w14:paraId="1CB8C6B3" w14:textId="77777777" w:rsidR="007B1F66" w:rsidRDefault="007B1F66" w:rsidP="007B1F66">
      <w:pPr>
        <w:pStyle w:val="PL"/>
        <w:rPr>
          <w:lang w:val="en-US"/>
        </w:rPr>
      </w:pPr>
      <w:r>
        <w:rPr>
          <w:lang w:val="en-US"/>
        </w:rPr>
        <w:t xml:space="preserve">      anyOf:</w:t>
      </w:r>
    </w:p>
    <w:p w14:paraId="77AB788C" w14:textId="77777777" w:rsidR="007B1F66" w:rsidRDefault="007B1F66" w:rsidP="007B1F66">
      <w:pPr>
        <w:pStyle w:val="PL"/>
        <w:rPr>
          <w:lang w:val="en-US"/>
        </w:rPr>
      </w:pPr>
      <w:r>
        <w:rPr>
          <w:lang w:val="en-US"/>
        </w:rPr>
        <w:t xml:space="preserve">      - type: string</w:t>
      </w:r>
    </w:p>
    <w:p w14:paraId="083C838E" w14:textId="77777777" w:rsidR="007B1F66" w:rsidRDefault="007B1F66" w:rsidP="007B1F66">
      <w:pPr>
        <w:pStyle w:val="PL"/>
        <w:rPr>
          <w:lang w:val="en-US"/>
        </w:rPr>
      </w:pPr>
      <w:r>
        <w:rPr>
          <w:lang w:val="en-US"/>
        </w:rPr>
        <w:t xml:space="preserve">        enum:</w:t>
      </w:r>
    </w:p>
    <w:p w14:paraId="148F9942" w14:textId="77777777" w:rsidR="007B1F66" w:rsidRDefault="007B1F66" w:rsidP="007B1F66">
      <w:pPr>
        <w:pStyle w:val="PL"/>
        <w:rPr>
          <w:lang w:val="en-US"/>
        </w:rPr>
      </w:pPr>
      <w:r>
        <w:rPr>
          <w:lang w:val="en-US"/>
        </w:rPr>
        <w:t xml:space="preserve">          - HORIZONTAL</w:t>
      </w:r>
    </w:p>
    <w:p w14:paraId="63F73511" w14:textId="77777777" w:rsidR="007B1F66" w:rsidRDefault="007B1F66" w:rsidP="007B1F66">
      <w:pPr>
        <w:pStyle w:val="PL"/>
        <w:rPr>
          <w:lang w:val="en-US"/>
        </w:rPr>
      </w:pPr>
      <w:r>
        <w:rPr>
          <w:lang w:val="en-US"/>
        </w:rPr>
        <w:t xml:space="preserve">          - VERTICAL</w:t>
      </w:r>
    </w:p>
    <w:p w14:paraId="1DBBC0F1" w14:textId="77777777" w:rsidR="007B1F66" w:rsidRDefault="007B1F66" w:rsidP="007B1F66">
      <w:pPr>
        <w:pStyle w:val="PL"/>
        <w:rPr>
          <w:lang w:val="en-US"/>
        </w:rPr>
      </w:pPr>
      <w:r>
        <w:rPr>
          <w:lang w:val="en-US"/>
        </w:rPr>
        <w:t xml:space="preserve">          - HOR_AND_VER</w:t>
      </w:r>
    </w:p>
    <w:p w14:paraId="46E5A961" w14:textId="77777777" w:rsidR="007B1F66" w:rsidRDefault="007B1F66" w:rsidP="007B1F66">
      <w:pPr>
        <w:pStyle w:val="PL"/>
        <w:rPr>
          <w:lang w:val="en-US"/>
        </w:rPr>
      </w:pPr>
      <w:r>
        <w:rPr>
          <w:lang w:val="en-US"/>
        </w:rPr>
        <w:t xml:space="preserve">      - type: string</w:t>
      </w:r>
    </w:p>
    <w:p w14:paraId="739FC12E" w14:textId="77777777" w:rsidR="007B1F66" w:rsidRDefault="007B1F66" w:rsidP="007B1F66">
      <w:pPr>
        <w:pStyle w:val="PL"/>
        <w:rPr>
          <w:lang w:val="en-US"/>
        </w:rPr>
      </w:pPr>
      <w:r>
        <w:rPr>
          <w:lang w:val="en-US"/>
        </w:rPr>
        <w:t xml:space="preserve">        description: &gt;</w:t>
      </w:r>
    </w:p>
    <w:p w14:paraId="52C304D6" w14:textId="77777777" w:rsidR="007B1F66" w:rsidRDefault="007B1F66" w:rsidP="007B1F66">
      <w:pPr>
        <w:pStyle w:val="PL"/>
        <w:rPr>
          <w:lang w:val="en-US"/>
        </w:rPr>
      </w:pPr>
      <w:r>
        <w:rPr>
          <w:lang w:val="en-US"/>
        </w:rPr>
        <w:t xml:space="preserve">          This string provides forward-compatibility with future extensions to the enumeration but</w:t>
      </w:r>
    </w:p>
    <w:p w14:paraId="1E9D5ACA" w14:textId="77777777" w:rsidR="007B1F66" w:rsidRDefault="007B1F66" w:rsidP="007B1F66">
      <w:pPr>
        <w:pStyle w:val="PL"/>
        <w:rPr>
          <w:lang w:val="en-US"/>
        </w:rPr>
      </w:pPr>
      <w:r>
        <w:rPr>
          <w:lang w:val="en-US"/>
        </w:rPr>
        <w:t xml:space="preserve">          is not used to encode content defined in the present version of this API.</w:t>
      </w:r>
    </w:p>
    <w:p w14:paraId="15B0B115" w14:textId="77777777" w:rsidR="007B1F66" w:rsidRDefault="007B1F66" w:rsidP="007B1F66">
      <w:pPr>
        <w:pStyle w:val="PL"/>
        <w:rPr>
          <w:lang w:val="en-US"/>
        </w:rPr>
      </w:pPr>
      <w:r>
        <w:rPr>
          <w:lang w:val="en-US"/>
        </w:rPr>
        <w:t xml:space="preserve">      description: |</w:t>
      </w:r>
    </w:p>
    <w:p w14:paraId="368620DC" w14:textId="77777777" w:rsidR="007B1F66" w:rsidRDefault="007B1F66" w:rsidP="007B1F66">
      <w:pPr>
        <w:pStyle w:val="PL"/>
        <w:rPr>
          <w:lang w:val="en-US"/>
        </w:rPr>
      </w:pPr>
      <w:r>
        <w:rPr>
          <w:lang w:val="en-US"/>
        </w:rPr>
        <w:t xml:space="preserve">        Possible values are:  </w:t>
      </w:r>
    </w:p>
    <w:p w14:paraId="52A77488" w14:textId="77777777" w:rsidR="007B1F66" w:rsidRDefault="007B1F66" w:rsidP="007B1F66">
      <w:pPr>
        <w:pStyle w:val="PL"/>
      </w:pPr>
      <w:r>
        <w:rPr>
          <w:lang w:val="en-US"/>
        </w:rPr>
        <w:t xml:space="preserve">          - HORIZONTAL</w:t>
      </w:r>
      <w:r>
        <w:t>: Indicates horizontal orientation.</w:t>
      </w:r>
    </w:p>
    <w:p w14:paraId="7D2E72B9" w14:textId="77777777" w:rsidR="007B1F66" w:rsidRDefault="007B1F66" w:rsidP="007B1F66">
      <w:pPr>
        <w:pStyle w:val="PL"/>
      </w:pPr>
      <w:r>
        <w:t xml:space="preserve">          - </w:t>
      </w:r>
      <w:r>
        <w:rPr>
          <w:lang w:val="en-US"/>
        </w:rPr>
        <w:t>VERTICAL</w:t>
      </w:r>
      <w:r>
        <w:t>: Indicates vertical orientation.</w:t>
      </w:r>
    </w:p>
    <w:p w14:paraId="79F423EE" w14:textId="77777777" w:rsidR="007B1F66" w:rsidRDefault="007B1F66" w:rsidP="007B1F66">
      <w:pPr>
        <w:pStyle w:val="PL"/>
      </w:pPr>
      <w:r>
        <w:t xml:space="preserve">          - </w:t>
      </w:r>
      <w:r>
        <w:rPr>
          <w:lang w:val="en-US"/>
        </w:rPr>
        <w:t>HOR_AND_VER</w:t>
      </w:r>
      <w:r>
        <w:t>: Indicates both horizontal and vertical orientation.</w:t>
      </w:r>
    </w:p>
    <w:p w14:paraId="26136410" w14:textId="77777777" w:rsidR="007B1F66" w:rsidRDefault="007B1F66" w:rsidP="007B1F66">
      <w:pPr>
        <w:pStyle w:val="PL"/>
      </w:pPr>
    </w:p>
    <w:p w14:paraId="50F2845E" w14:textId="77777777" w:rsidR="007B1F66" w:rsidRDefault="007B1F66" w:rsidP="007B1F66">
      <w:pPr>
        <w:pStyle w:val="PL"/>
        <w:rPr>
          <w:lang w:val="en-US"/>
        </w:rPr>
      </w:pPr>
      <w:r>
        <w:rPr>
          <w:lang w:val="en-US"/>
        </w:rPr>
        <w:t xml:space="preserve">    </w:t>
      </w:r>
      <w:r>
        <w:t>Direction</w:t>
      </w:r>
      <w:r>
        <w:rPr>
          <w:lang w:val="en-US"/>
        </w:rPr>
        <w:t>:</w:t>
      </w:r>
    </w:p>
    <w:p w14:paraId="02CCD9BA" w14:textId="77777777" w:rsidR="007B1F66" w:rsidRDefault="007B1F66" w:rsidP="007B1F66">
      <w:pPr>
        <w:pStyle w:val="PL"/>
        <w:rPr>
          <w:lang w:val="en-US"/>
        </w:rPr>
      </w:pPr>
      <w:r>
        <w:rPr>
          <w:lang w:val="en-US"/>
        </w:rPr>
        <w:t xml:space="preserve">      anyOf:</w:t>
      </w:r>
    </w:p>
    <w:p w14:paraId="07C9644E" w14:textId="77777777" w:rsidR="007B1F66" w:rsidRDefault="007B1F66" w:rsidP="007B1F66">
      <w:pPr>
        <w:pStyle w:val="PL"/>
        <w:rPr>
          <w:lang w:val="en-US"/>
        </w:rPr>
      </w:pPr>
      <w:r>
        <w:rPr>
          <w:lang w:val="en-US"/>
        </w:rPr>
        <w:t xml:space="preserve">      - type: string</w:t>
      </w:r>
    </w:p>
    <w:p w14:paraId="5419AC80" w14:textId="77777777" w:rsidR="007B1F66" w:rsidRDefault="007B1F66" w:rsidP="007B1F66">
      <w:pPr>
        <w:pStyle w:val="PL"/>
        <w:rPr>
          <w:lang w:val="en-US"/>
        </w:rPr>
      </w:pPr>
      <w:r>
        <w:rPr>
          <w:lang w:val="en-US"/>
        </w:rPr>
        <w:t xml:space="preserve">        enum:</w:t>
      </w:r>
    </w:p>
    <w:p w14:paraId="77FB82C1" w14:textId="77777777" w:rsidR="007B1F66" w:rsidRDefault="007B1F66" w:rsidP="007B1F66">
      <w:pPr>
        <w:pStyle w:val="PL"/>
        <w:rPr>
          <w:lang w:val="en-US"/>
        </w:rPr>
      </w:pPr>
      <w:r>
        <w:rPr>
          <w:lang w:val="en-US"/>
        </w:rPr>
        <w:t xml:space="preserve">          - NORTH</w:t>
      </w:r>
    </w:p>
    <w:p w14:paraId="06D415FC" w14:textId="77777777" w:rsidR="007B1F66" w:rsidRDefault="007B1F66" w:rsidP="007B1F66">
      <w:pPr>
        <w:pStyle w:val="PL"/>
        <w:rPr>
          <w:lang w:val="en-US"/>
        </w:rPr>
      </w:pPr>
      <w:r>
        <w:rPr>
          <w:lang w:val="en-US"/>
        </w:rPr>
        <w:t xml:space="preserve">          - SOUTH</w:t>
      </w:r>
    </w:p>
    <w:p w14:paraId="115C1F5E" w14:textId="77777777" w:rsidR="007B1F66" w:rsidRDefault="007B1F66" w:rsidP="007B1F66">
      <w:pPr>
        <w:pStyle w:val="PL"/>
        <w:rPr>
          <w:lang w:val="en-US"/>
        </w:rPr>
      </w:pPr>
      <w:r>
        <w:rPr>
          <w:lang w:val="en-US"/>
        </w:rPr>
        <w:t xml:space="preserve">          - EAST</w:t>
      </w:r>
    </w:p>
    <w:p w14:paraId="162C232E" w14:textId="77777777" w:rsidR="007B1F66" w:rsidRDefault="007B1F66" w:rsidP="007B1F66">
      <w:pPr>
        <w:pStyle w:val="PL"/>
        <w:rPr>
          <w:lang w:val="en-US"/>
        </w:rPr>
      </w:pPr>
      <w:r>
        <w:rPr>
          <w:lang w:val="en-US"/>
        </w:rPr>
        <w:t xml:space="preserve">          - WEST</w:t>
      </w:r>
    </w:p>
    <w:p w14:paraId="364E60DF" w14:textId="77777777" w:rsidR="007B1F66" w:rsidRDefault="007B1F66" w:rsidP="007B1F66">
      <w:pPr>
        <w:pStyle w:val="PL"/>
      </w:pPr>
      <w:r>
        <w:rPr>
          <w:lang w:val="en-US"/>
        </w:rPr>
        <w:t xml:space="preserve">          - NORTHWEST</w:t>
      </w:r>
    </w:p>
    <w:p w14:paraId="77E71796" w14:textId="77777777" w:rsidR="007B1F66" w:rsidRDefault="007B1F66" w:rsidP="007B1F66">
      <w:pPr>
        <w:pStyle w:val="PL"/>
      </w:pPr>
      <w:r>
        <w:rPr>
          <w:lang w:val="en-US"/>
        </w:rPr>
        <w:t xml:space="preserve">          - NORTHEAST</w:t>
      </w:r>
    </w:p>
    <w:p w14:paraId="7780C7C1" w14:textId="77777777" w:rsidR="007B1F66" w:rsidRDefault="007B1F66" w:rsidP="007B1F66">
      <w:pPr>
        <w:pStyle w:val="PL"/>
      </w:pPr>
      <w:r>
        <w:rPr>
          <w:lang w:val="en-US"/>
        </w:rPr>
        <w:t xml:space="preserve">          - SOUTHWEST</w:t>
      </w:r>
    </w:p>
    <w:p w14:paraId="227C3778" w14:textId="77777777" w:rsidR="007B1F66" w:rsidRPr="0076721C" w:rsidRDefault="007B1F66" w:rsidP="007B1F66">
      <w:pPr>
        <w:pStyle w:val="PL"/>
      </w:pPr>
      <w:r>
        <w:rPr>
          <w:lang w:val="en-US"/>
        </w:rPr>
        <w:t xml:space="preserve">          - SOUTHEAST</w:t>
      </w:r>
    </w:p>
    <w:p w14:paraId="1268AFEB" w14:textId="77777777" w:rsidR="007B1F66" w:rsidRDefault="007B1F66" w:rsidP="007B1F66">
      <w:pPr>
        <w:pStyle w:val="PL"/>
        <w:rPr>
          <w:lang w:val="en-US"/>
        </w:rPr>
      </w:pPr>
      <w:r>
        <w:rPr>
          <w:lang w:val="en-US"/>
        </w:rPr>
        <w:t xml:space="preserve">      - type: string</w:t>
      </w:r>
    </w:p>
    <w:p w14:paraId="55317C1F" w14:textId="77777777" w:rsidR="007B1F66" w:rsidRDefault="007B1F66" w:rsidP="007B1F66">
      <w:pPr>
        <w:pStyle w:val="PL"/>
        <w:rPr>
          <w:lang w:val="en-US"/>
        </w:rPr>
      </w:pPr>
      <w:r>
        <w:rPr>
          <w:lang w:val="en-US"/>
        </w:rPr>
        <w:t xml:space="preserve">        description: &gt;</w:t>
      </w:r>
    </w:p>
    <w:p w14:paraId="6673A27A" w14:textId="77777777" w:rsidR="007B1F66" w:rsidRDefault="007B1F66" w:rsidP="007B1F66">
      <w:pPr>
        <w:pStyle w:val="PL"/>
        <w:rPr>
          <w:lang w:val="en-US"/>
        </w:rPr>
      </w:pPr>
      <w:r>
        <w:rPr>
          <w:lang w:val="en-US"/>
        </w:rPr>
        <w:t xml:space="preserve">          This string provides forward-compatibility with future extensions to the enumeration but</w:t>
      </w:r>
    </w:p>
    <w:p w14:paraId="7D2D0DC4" w14:textId="77777777" w:rsidR="007B1F66" w:rsidRDefault="007B1F66" w:rsidP="007B1F66">
      <w:pPr>
        <w:pStyle w:val="PL"/>
        <w:rPr>
          <w:lang w:val="en-US"/>
        </w:rPr>
      </w:pPr>
      <w:r>
        <w:rPr>
          <w:lang w:val="en-US"/>
        </w:rPr>
        <w:t xml:space="preserve">          is not used to encode content defined in the present version of this API.</w:t>
      </w:r>
    </w:p>
    <w:p w14:paraId="4476042D" w14:textId="77777777" w:rsidR="007B1F66" w:rsidRDefault="007B1F66" w:rsidP="007B1F66">
      <w:pPr>
        <w:pStyle w:val="PL"/>
        <w:rPr>
          <w:lang w:val="en-US"/>
        </w:rPr>
      </w:pPr>
      <w:r>
        <w:rPr>
          <w:lang w:val="en-US"/>
        </w:rPr>
        <w:t xml:space="preserve">      description: |</w:t>
      </w:r>
    </w:p>
    <w:p w14:paraId="7E8B0271" w14:textId="77777777" w:rsidR="007B1F66" w:rsidRDefault="007B1F66" w:rsidP="007B1F66">
      <w:pPr>
        <w:pStyle w:val="PL"/>
        <w:rPr>
          <w:lang w:val="en-US"/>
        </w:rPr>
      </w:pPr>
      <w:r>
        <w:rPr>
          <w:lang w:val="en-US"/>
        </w:rPr>
        <w:t xml:space="preserve">        Possible values are:  </w:t>
      </w:r>
    </w:p>
    <w:p w14:paraId="35E9AFEC" w14:textId="77777777" w:rsidR="007B1F66" w:rsidRDefault="007B1F66" w:rsidP="007B1F66">
      <w:pPr>
        <w:pStyle w:val="PL"/>
      </w:pPr>
      <w:r>
        <w:rPr>
          <w:lang w:val="en-US"/>
        </w:rPr>
        <w:t xml:space="preserve">          - NORTH</w:t>
      </w:r>
      <w:r>
        <w:t>: North direction.</w:t>
      </w:r>
    </w:p>
    <w:p w14:paraId="610EC8C6" w14:textId="77777777" w:rsidR="007B1F66" w:rsidRDefault="007B1F66" w:rsidP="007B1F66">
      <w:pPr>
        <w:pStyle w:val="PL"/>
      </w:pPr>
      <w:r>
        <w:t xml:space="preserve">          - SOUTH: South direction.</w:t>
      </w:r>
    </w:p>
    <w:p w14:paraId="0F393E2E" w14:textId="77777777" w:rsidR="007B1F66" w:rsidRDefault="007B1F66" w:rsidP="007B1F66">
      <w:pPr>
        <w:pStyle w:val="PL"/>
      </w:pPr>
      <w:r>
        <w:t xml:space="preserve">          - EAST: EAST direction.</w:t>
      </w:r>
    </w:p>
    <w:p w14:paraId="221333EB" w14:textId="77777777" w:rsidR="007B1F66" w:rsidRDefault="007B1F66" w:rsidP="007B1F66">
      <w:pPr>
        <w:pStyle w:val="PL"/>
      </w:pPr>
      <w:r>
        <w:t xml:space="preserve">          - WEST: WEST direction.</w:t>
      </w:r>
    </w:p>
    <w:p w14:paraId="55BB839B" w14:textId="77777777" w:rsidR="007B1F66" w:rsidRDefault="007B1F66" w:rsidP="007B1F66">
      <w:pPr>
        <w:pStyle w:val="PL"/>
      </w:pPr>
      <w:r>
        <w:rPr>
          <w:lang w:val="en-US"/>
        </w:rPr>
        <w:t xml:space="preserve">          - NORTHWEST</w:t>
      </w:r>
      <w:r>
        <w:t>: Northwest direction.</w:t>
      </w:r>
    </w:p>
    <w:p w14:paraId="15B4A4DB" w14:textId="77777777" w:rsidR="007B1F66" w:rsidRDefault="007B1F66" w:rsidP="007B1F66">
      <w:pPr>
        <w:pStyle w:val="PL"/>
      </w:pPr>
      <w:r>
        <w:rPr>
          <w:lang w:val="en-US"/>
        </w:rPr>
        <w:t xml:space="preserve">          - NORTHEAST</w:t>
      </w:r>
      <w:r>
        <w:t>: Northeast direction.</w:t>
      </w:r>
    </w:p>
    <w:p w14:paraId="4E252D57" w14:textId="77777777" w:rsidR="007B1F66" w:rsidRDefault="007B1F66" w:rsidP="007B1F66">
      <w:pPr>
        <w:pStyle w:val="PL"/>
      </w:pPr>
      <w:r>
        <w:rPr>
          <w:lang w:val="en-US"/>
        </w:rPr>
        <w:t xml:space="preserve">          - SOUTHWEST</w:t>
      </w:r>
      <w:r>
        <w:t>: Southwest direction.</w:t>
      </w:r>
    </w:p>
    <w:p w14:paraId="03493CE6" w14:textId="77777777" w:rsidR="007B1F66" w:rsidRDefault="007B1F66" w:rsidP="007B1F66">
      <w:pPr>
        <w:pStyle w:val="PL"/>
      </w:pPr>
      <w:r>
        <w:rPr>
          <w:lang w:val="en-US"/>
        </w:rPr>
        <w:t xml:space="preserve">          - SOUTHEAST</w:t>
      </w:r>
      <w:r>
        <w:t>: Southeast direction.</w:t>
      </w:r>
    </w:p>
    <w:p w14:paraId="2BB1F250" w14:textId="77777777" w:rsidR="007B1F66" w:rsidRDefault="007B1F66" w:rsidP="007B1F66">
      <w:pPr>
        <w:pStyle w:val="PL"/>
      </w:pPr>
    </w:p>
    <w:p w14:paraId="64A9A7BA" w14:textId="77777777" w:rsidR="007B1F66" w:rsidRDefault="007B1F66" w:rsidP="007B1F66">
      <w:pPr>
        <w:pStyle w:val="PL"/>
        <w:rPr>
          <w:lang w:val="en-US"/>
        </w:rPr>
      </w:pPr>
      <w:r>
        <w:rPr>
          <w:lang w:val="en-US"/>
        </w:rPr>
        <w:t xml:space="preserve">    </w:t>
      </w:r>
      <w:r>
        <w:t>ProximityCriterion</w:t>
      </w:r>
      <w:r>
        <w:rPr>
          <w:lang w:val="en-US"/>
        </w:rPr>
        <w:t>:</w:t>
      </w:r>
    </w:p>
    <w:p w14:paraId="5B94720C" w14:textId="77777777" w:rsidR="007B1F66" w:rsidRDefault="007B1F66" w:rsidP="007B1F66">
      <w:pPr>
        <w:pStyle w:val="PL"/>
        <w:rPr>
          <w:lang w:val="en-US"/>
        </w:rPr>
      </w:pPr>
      <w:r>
        <w:rPr>
          <w:lang w:val="en-US"/>
        </w:rPr>
        <w:t xml:space="preserve">      anyOf:</w:t>
      </w:r>
    </w:p>
    <w:p w14:paraId="68E80A47" w14:textId="77777777" w:rsidR="007B1F66" w:rsidRDefault="007B1F66" w:rsidP="007B1F66">
      <w:pPr>
        <w:pStyle w:val="PL"/>
        <w:rPr>
          <w:lang w:val="en-US"/>
        </w:rPr>
      </w:pPr>
      <w:r>
        <w:rPr>
          <w:lang w:val="en-US"/>
        </w:rPr>
        <w:t xml:space="preserve">      - type: string</w:t>
      </w:r>
    </w:p>
    <w:p w14:paraId="28DF306B" w14:textId="77777777" w:rsidR="007B1F66" w:rsidRDefault="007B1F66" w:rsidP="007B1F66">
      <w:pPr>
        <w:pStyle w:val="PL"/>
        <w:rPr>
          <w:lang w:val="en-US"/>
        </w:rPr>
      </w:pPr>
      <w:r>
        <w:rPr>
          <w:lang w:val="en-US"/>
        </w:rPr>
        <w:t xml:space="preserve">        enum:</w:t>
      </w:r>
    </w:p>
    <w:p w14:paraId="15513E8F" w14:textId="77777777" w:rsidR="007B1F66" w:rsidRDefault="007B1F66" w:rsidP="007B1F66">
      <w:pPr>
        <w:pStyle w:val="PL"/>
        <w:rPr>
          <w:lang w:val="en-US"/>
        </w:rPr>
      </w:pPr>
      <w:r>
        <w:rPr>
          <w:lang w:val="en-US"/>
        </w:rPr>
        <w:t xml:space="preserve">          - VELOCITY</w:t>
      </w:r>
    </w:p>
    <w:p w14:paraId="68D9A493" w14:textId="77777777" w:rsidR="007B1F66" w:rsidRDefault="007B1F66" w:rsidP="007B1F66">
      <w:pPr>
        <w:pStyle w:val="PL"/>
        <w:rPr>
          <w:lang w:val="en-US"/>
        </w:rPr>
      </w:pPr>
      <w:r>
        <w:rPr>
          <w:lang w:val="en-US"/>
        </w:rPr>
        <w:lastRenderedPageBreak/>
        <w:t xml:space="preserve">          - AVG_SPD</w:t>
      </w:r>
    </w:p>
    <w:p w14:paraId="008B9730" w14:textId="77777777" w:rsidR="007B1F66" w:rsidRDefault="007B1F66" w:rsidP="007B1F66">
      <w:pPr>
        <w:pStyle w:val="PL"/>
        <w:rPr>
          <w:lang w:val="en-US"/>
        </w:rPr>
      </w:pPr>
      <w:r>
        <w:rPr>
          <w:lang w:val="en-US"/>
        </w:rPr>
        <w:t xml:space="preserve">          - ORIENTATION</w:t>
      </w:r>
    </w:p>
    <w:p w14:paraId="0633C29D" w14:textId="77777777" w:rsidR="007B1F66" w:rsidRDefault="007B1F66" w:rsidP="007B1F66">
      <w:pPr>
        <w:pStyle w:val="PL"/>
        <w:rPr>
          <w:lang w:val="en-US"/>
        </w:rPr>
      </w:pPr>
      <w:r>
        <w:rPr>
          <w:lang w:val="en-US"/>
        </w:rPr>
        <w:t xml:space="preserve">          - TRAJECTORY</w:t>
      </w:r>
    </w:p>
    <w:p w14:paraId="0ABDC107" w14:textId="77777777" w:rsidR="007B1F66" w:rsidRDefault="007B1F66" w:rsidP="007B1F66">
      <w:pPr>
        <w:pStyle w:val="PL"/>
        <w:rPr>
          <w:lang w:val="en-US"/>
        </w:rPr>
      </w:pPr>
      <w:r>
        <w:rPr>
          <w:lang w:val="en-US"/>
        </w:rPr>
        <w:t xml:space="preserve">      - type: string</w:t>
      </w:r>
    </w:p>
    <w:p w14:paraId="2CA2ED2A" w14:textId="77777777" w:rsidR="007B1F66" w:rsidRDefault="007B1F66" w:rsidP="007B1F66">
      <w:pPr>
        <w:pStyle w:val="PL"/>
        <w:rPr>
          <w:lang w:val="en-US"/>
        </w:rPr>
      </w:pPr>
      <w:r>
        <w:rPr>
          <w:lang w:val="en-US"/>
        </w:rPr>
        <w:t xml:space="preserve">        description: &gt;</w:t>
      </w:r>
    </w:p>
    <w:p w14:paraId="017120A3" w14:textId="77777777" w:rsidR="007B1F66" w:rsidRDefault="007B1F66" w:rsidP="007B1F66">
      <w:pPr>
        <w:pStyle w:val="PL"/>
        <w:rPr>
          <w:lang w:val="en-US"/>
        </w:rPr>
      </w:pPr>
      <w:r>
        <w:rPr>
          <w:lang w:val="en-US"/>
        </w:rPr>
        <w:t xml:space="preserve">          This string provides forward-compatibility with future extensions to the enumeration but</w:t>
      </w:r>
    </w:p>
    <w:p w14:paraId="6BFDB1A1" w14:textId="77777777" w:rsidR="007B1F66" w:rsidRDefault="007B1F66" w:rsidP="007B1F66">
      <w:pPr>
        <w:pStyle w:val="PL"/>
        <w:rPr>
          <w:lang w:val="en-US"/>
        </w:rPr>
      </w:pPr>
      <w:r>
        <w:rPr>
          <w:lang w:val="en-US"/>
        </w:rPr>
        <w:t xml:space="preserve">          is not used to encode content defined in the present version of this API.</w:t>
      </w:r>
    </w:p>
    <w:p w14:paraId="7E9451F7" w14:textId="77777777" w:rsidR="007B1F66" w:rsidRDefault="007B1F66" w:rsidP="007B1F66">
      <w:pPr>
        <w:pStyle w:val="PL"/>
        <w:rPr>
          <w:lang w:val="en-US"/>
        </w:rPr>
      </w:pPr>
      <w:r>
        <w:rPr>
          <w:lang w:val="en-US"/>
        </w:rPr>
        <w:t xml:space="preserve">      description: |</w:t>
      </w:r>
    </w:p>
    <w:p w14:paraId="1B196C71" w14:textId="77777777" w:rsidR="007B1F66" w:rsidRDefault="007B1F66" w:rsidP="007B1F66">
      <w:pPr>
        <w:pStyle w:val="PL"/>
        <w:rPr>
          <w:lang w:val="en-US"/>
        </w:rPr>
      </w:pPr>
      <w:r>
        <w:rPr>
          <w:lang w:val="en-US"/>
        </w:rPr>
        <w:t xml:space="preserve">        Possible values are:  </w:t>
      </w:r>
    </w:p>
    <w:p w14:paraId="3961DA55" w14:textId="77777777" w:rsidR="007B1F66" w:rsidRDefault="007B1F66" w:rsidP="007B1F66">
      <w:pPr>
        <w:pStyle w:val="PL"/>
      </w:pPr>
      <w:r>
        <w:rPr>
          <w:lang w:val="en-US"/>
        </w:rPr>
        <w:t xml:space="preserve">          - VELOCITY</w:t>
      </w:r>
      <w:r>
        <w:t>: Velocity.</w:t>
      </w:r>
    </w:p>
    <w:p w14:paraId="7A01B9F4" w14:textId="77777777" w:rsidR="007B1F66" w:rsidRDefault="007B1F66" w:rsidP="007B1F66">
      <w:pPr>
        <w:pStyle w:val="PL"/>
      </w:pPr>
      <w:r>
        <w:t xml:space="preserve">          - AVG_SPD: Average speed.</w:t>
      </w:r>
    </w:p>
    <w:p w14:paraId="2F47C5FE" w14:textId="77777777" w:rsidR="007B1F66" w:rsidRDefault="007B1F66" w:rsidP="007B1F66">
      <w:pPr>
        <w:pStyle w:val="PL"/>
      </w:pPr>
      <w:r>
        <w:t xml:space="preserve">          - ORIENTATION: Orientation.</w:t>
      </w:r>
    </w:p>
    <w:p w14:paraId="6F8380F4" w14:textId="77777777" w:rsidR="007B1F66" w:rsidRDefault="007B1F66" w:rsidP="007B1F66">
      <w:pPr>
        <w:pStyle w:val="PL"/>
      </w:pPr>
      <w:r>
        <w:t xml:space="preserve">          - TRAJECTORY: Mobility trajectory.</w:t>
      </w:r>
    </w:p>
    <w:bookmarkEnd w:id="120"/>
    <w:p w14:paraId="1E3FB362" w14:textId="77777777" w:rsidR="00543BCF" w:rsidRPr="00543BCF" w:rsidRDefault="00543BCF" w:rsidP="005949F2"/>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E3AD1" w14:textId="77777777" w:rsidR="00F6703C" w:rsidRDefault="00F6703C">
      <w:r>
        <w:separator/>
      </w:r>
    </w:p>
  </w:endnote>
  <w:endnote w:type="continuationSeparator" w:id="0">
    <w:p w14:paraId="34C76659" w14:textId="77777777" w:rsidR="00F6703C" w:rsidRDefault="00F67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9AA51" w14:textId="77777777" w:rsidR="00F6703C" w:rsidRDefault="00F6703C">
      <w:r>
        <w:separator/>
      </w:r>
    </w:p>
  </w:footnote>
  <w:footnote w:type="continuationSeparator" w:id="0">
    <w:p w14:paraId="7442985E" w14:textId="77777777" w:rsidR="00F6703C" w:rsidRDefault="00F670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6D3986"/>
    <w:multiLevelType w:val="hybridMultilevel"/>
    <w:tmpl w:val="7D6629EE"/>
    <w:lvl w:ilvl="0" w:tplc="0532B6E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2"/>
  </w:num>
  <w:num w:numId="5">
    <w:abstractNumId w:val="13"/>
  </w:num>
  <w:num w:numId="6">
    <w:abstractNumId w:val="3"/>
  </w:num>
  <w:num w:numId="7">
    <w:abstractNumId w:val="5"/>
  </w:num>
  <w:num w:numId="8">
    <w:abstractNumId w:val="8"/>
  </w:num>
  <w:num w:numId="9">
    <w:abstractNumId w:val="6"/>
  </w:num>
  <w:num w:numId="10">
    <w:abstractNumId w:val="7"/>
  </w:num>
  <w:num w:numId="11">
    <w:abstractNumId w:val="4"/>
  </w:num>
  <w:num w:numId="12">
    <w:abstractNumId w:val="11"/>
  </w:num>
  <w:num w:numId="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15"/>
  </w:num>
  <w:num w:numId="16">
    <w:abstractNumId w:val="14"/>
  </w:num>
  <w:num w:numId="1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40571"/>
    <w:rsid w:val="00042D34"/>
    <w:rsid w:val="00055F78"/>
    <w:rsid w:val="00057F13"/>
    <w:rsid w:val="00062898"/>
    <w:rsid w:val="000739C4"/>
    <w:rsid w:val="00074235"/>
    <w:rsid w:val="00075C6B"/>
    <w:rsid w:val="000764F5"/>
    <w:rsid w:val="00076534"/>
    <w:rsid w:val="00076F19"/>
    <w:rsid w:val="00077446"/>
    <w:rsid w:val="00081EF1"/>
    <w:rsid w:val="000877DD"/>
    <w:rsid w:val="000951A0"/>
    <w:rsid w:val="00095527"/>
    <w:rsid w:val="000A3F6C"/>
    <w:rsid w:val="000A6394"/>
    <w:rsid w:val="000B0191"/>
    <w:rsid w:val="000B6DCC"/>
    <w:rsid w:val="000B7FED"/>
    <w:rsid w:val="000C038A"/>
    <w:rsid w:val="000C2E38"/>
    <w:rsid w:val="000C3EBE"/>
    <w:rsid w:val="000C4D08"/>
    <w:rsid w:val="000C6598"/>
    <w:rsid w:val="000C6D54"/>
    <w:rsid w:val="000D05F0"/>
    <w:rsid w:val="000D44B3"/>
    <w:rsid w:val="000E136F"/>
    <w:rsid w:val="000E28F7"/>
    <w:rsid w:val="000E2BF0"/>
    <w:rsid w:val="000F185E"/>
    <w:rsid w:val="000F56D4"/>
    <w:rsid w:val="0010125F"/>
    <w:rsid w:val="001016E4"/>
    <w:rsid w:val="00101D08"/>
    <w:rsid w:val="001066B8"/>
    <w:rsid w:val="00120952"/>
    <w:rsid w:val="001238ED"/>
    <w:rsid w:val="00123E54"/>
    <w:rsid w:val="00133E61"/>
    <w:rsid w:val="00134EB1"/>
    <w:rsid w:val="00140302"/>
    <w:rsid w:val="001413DE"/>
    <w:rsid w:val="001430FE"/>
    <w:rsid w:val="00143E8D"/>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6CDF"/>
    <w:rsid w:val="001A7B60"/>
    <w:rsid w:val="001B52F0"/>
    <w:rsid w:val="001B7565"/>
    <w:rsid w:val="001B7A65"/>
    <w:rsid w:val="001C3BCD"/>
    <w:rsid w:val="001C5D17"/>
    <w:rsid w:val="001D028B"/>
    <w:rsid w:val="001D318B"/>
    <w:rsid w:val="001D685E"/>
    <w:rsid w:val="001E0625"/>
    <w:rsid w:val="001E1267"/>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23F35"/>
    <w:rsid w:val="002333C8"/>
    <w:rsid w:val="0023473B"/>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05CA"/>
    <w:rsid w:val="002A6CA0"/>
    <w:rsid w:val="002B2483"/>
    <w:rsid w:val="002B2F94"/>
    <w:rsid w:val="002B3E58"/>
    <w:rsid w:val="002B5741"/>
    <w:rsid w:val="002C32FF"/>
    <w:rsid w:val="002C63B2"/>
    <w:rsid w:val="002D6387"/>
    <w:rsid w:val="002D6390"/>
    <w:rsid w:val="002E42B4"/>
    <w:rsid w:val="002E472E"/>
    <w:rsid w:val="002E7D21"/>
    <w:rsid w:val="002F472D"/>
    <w:rsid w:val="002F54BE"/>
    <w:rsid w:val="00305409"/>
    <w:rsid w:val="0030697B"/>
    <w:rsid w:val="0031070E"/>
    <w:rsid w:val="00312325"/>
    <w:rsid w:val="003160FE"/>
    <w:rsid w:val="00317DD0"/>
    <w:rsid w:val="003218E6"/>
    <w:rsid w:val="00321F08"/>
    <w:rsid w:val="0032495E"/>
    <w:rsid w:val="00326078"/>
    <w:rsid w:val="003318B4"/>
    <w:rsid w:val="00333221"/>
    <w:rsid w:val="0033341C"/>
    <w:rsid w:val="003344AB"/>
    <w:rsid w:val="0033474F"/>
    <w:rsid w:val="00341C71"/>
    <w:rsid w:val="003427A7"/>
    <w:rsid w:val="00343A23"/>
    <w:rsid w:val="00343B6E"/>
    <w:rsid w:val="003550AB"/>
    <w:rsid w:val="00356B8D"/>
    <w:rsid w:val="003609EF"/>
    <w:rsid w:val="00361D94"/>
    <w:rsid w:val="0036231A"/>
    <w:rsid w:val="00364A28"/>
    <w:rsid w:val="00365979"/>
    <w:rsid w:val="0036638B"/>
    <w:rsid w:val="00370B8F"/>
    <w:rsid w:val="00374DD4"/>
    <w:rsid w:val="00375DB4"/>
    <w:rsid w:val="00380E1F"/>
    <w:rsid w:val="003856D4"/>
    <w:rsid w:val="003909DD"/>
    <w:rsid w:val="003A1B73"/>
    <w:rsid w:val="003A42ED"/>
    <w:rsid w:val="003A702E"/>
    <w:rsid w:val="003B011E"/>
    <w:rsid w:val="003B2C43"/>
    <w:rsid w:val="003B6520"/>
    <w:rsid w:val="003C0019"/>
    <w:rsid w:val="003C2799"/>
    <w:rsid w:val="003C4805"/>
    <w:rsid w:val="003C766F"/>
    <w:rsid w:val="003D1178"/>
    <w:rsid w:val="003D3126"/>
    <w:rsid w:val="003D437A"/>
    <w:rsid w:val="003D47C9"/>
    <w:rsid w:val="003E1A36"/>
    <w:rsid w:val="003E229B"/>
    <w:rsid w:val="003E331A"/>
    <w:rsid w:val="003E3BD3"/>
    <w:rsid w:val="003F1954"/>
    <w:rsid w:val="003F5B94"/>
    <w:rsid w:val="004003FB"/>
    <w:rsid w:val="00406774"/>
    <w:rsid w:val="00407CF7"/>
    <w:rsid w:val="00410371"/>
    <w:rsid w:val="00414C9F"/>
    <w:rsid w:val="0041632C"/>
    <w:rsid w:val="0042043C"/>
    <w:rsid w:val="004242F1"/>
    <w:rsid w:val="0042456A"/>
    <w:rsid w:val="004309B9"/>
    <w:rsid w:val="0043321E"/>
    <w:rsid w:val="00434438"/>
    <w:rsid w:val="00442E6A"/>
    <w:rsid w:val="00451235"/>
    <w:rsid w:val="0045368E"/>
    <w:rsid w:val="0045382A"/>
    <w:rsid w:val="00453FC3"/>
    <w:rsid w:val="00462C56"/>
    <w:rsid w:val="00464D14"/>
    <w:rsid w:val="00467D82"/>
    <w:rsid w:val="00471DA9"/>
    <w:rsid w:val="00472744"/>
    <w:rsid w:val="00472830"/>
    <w:rsid w:val="004734DA"/>
    <w:rsid w:val="004777DB"/>
    <w:rsid w:val="00477E8C"/>
    <w:rsid w:val="0048165E"/>
    <w:rsid w:val="00483A35"/>
    <w:rsid w:val="00485A40"/>
    <w:rsid w:val="00487444"/>
    <w:rsid w:val="004932D5"/>
    <w:rsid w:val="004954C3"/>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E7EB3"/>
    <w:rsid w:val="004F0C3E"/>
    <w:rsid w:val="004F2878"/>
    <w:rsid w:val="004F290E"/>
    <w:rsid w:val="004F334F"/>
    <w:rsid w:val="004F342E"/>
    <w:rsid w:val="004F4F55"/>
    <w:rsid w:val="004F53BA"/>
    <w:rsid w:val="004F5489"/>
    <w:rsid w:val="005046A7"/>
    <w:rsid w:val="0050768F"/>
    <w:rsid w:val="0051016C"/>
    <w:rsid w:val="00510692"/>
    <w:rsid w:val="00512F96"/>
    <w:rsid w:val="00514182"/>
    <w:rsid w:val="005141D9"/>
    <w:rsid w:val="00514F0B"/>
    <w:rsid w:val="0051580D"/>
    <w:rsid w:val="0051640D"/>
    <w:rsid w:val="00520CB2"/>
    <w:rsid w:val="0052199D"/>
    <w:rsid w:val="00525981"/>
    <w:rsid w:val="00527228"/>
    <w:rsid w:val="00527F62"/>
    <w:rsid w:val="00530E48"/>
    <w:rsid w:val="0053295F"/>
    <w:rsid w:val="00533C4C"/>
    <w:rsid w:val="005416A5"/>
    <w:rsid w:val="00543BCF"/>
    <w:rsid w:val="0054423B"/>
    <w:rsid w:val="0054545C"/>
    <w:rsid w:val="00547111"/>
    <w:rsid w:val="005545BE"/>
    <w:rsid w:val="00566F09"/>
    <w:rsid w:val="00566F50"/>
    <w:rsid w:val="0057273E"/>
    <w:rsid w:val="0057363C"/>
    <w:rsid w:val="00580039"/>
    <w:rsid w:val="00580341"/>
    <w:rsid w:val="00592D74"/>
    <w:rsid w:val="00593444"/>
    <w:rsid w:val="005949F2"/>
    <w:rsid w:val="00595265"/>
    <w:rsid w:val="00597E39"/>
    <w:rsid w:val="00597E61"/>
    <w:rsid w:val="005A1C9A"/>
    <w:rsid w:val="005A1F2D"/>
    <w:rsid w:val="005A5BD0"/>
    <w:rsid w:val="005A6B90"/>
    <w:rsid w:val="005A731D"/>
    <w:rsid w:val="005B0CC5"/>
    <w:rsid w:val="005B3021"/>
    <w:rsid w:val="005B4530"/>
    <w:rsid w:val="005C2173"/>
    <w:rsid w:val="005C2220"/>
    <w:rsid w:val="005C245B"/>
    <w:rsid w:val="005C4062"/>
    <w:rsid w:val="005D3145"/>
    <w:rsid w:val="005D6379"/>
    <w:rsid w:val="005D6973"/>
    <w:rsid w:val="005D6A74"/>
    <w:rsid w:val="005E0CDC"/>
    <w:rsid w:val="005E2829"/>
    <w:rsid w:val="005E2C44"/>
    <w:rsid w:val="005E37FA"/>
    <w:rsid w:val="005E5E07"/>
    <w:rsid w:val="005F176A"/>
    <w:rsid w:val="005F226E"/>
    <w:rsid w:val="005F47C1"/>
    <w:rsid w:val="00602DF3"/>
    <w:rsid w:val="006033BD"/>
    <w:rsid w:val="00605378"/>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5A00"/>
    <w:rsid w:val="00692FB4"/>
    <w:rsid w:val="00695433"/>
    <w:rsid w:val="00695808"/>
    <w:rsid w:val="0069681D"/>
    <w:rsid w:val="006A492C"/>
    <w:rsid w:val="006A7F7A"/>
    <w:rsid w:val="006B46FB"/>
    <w:rsid w:val="006C031C"/>
    <w:rsid w:val="006C1294"/>
    <w:rsid w:val="006C2209"/>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3B9C"/>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1F66"/>
    <w:rsid w:val="007B2FBF"/>
    <w:rsid w:val="007B3F62"/>
    <w:rsid w:val="007B4870"/>
    <w:rsid w:val="007B512A"/>
    <w:rsid w:val="007C2097"/>
    <w:rsid w:val="007C4BC1"/>
    <w:rsid w:val="007D090B"/>
    <w:rsid w:val="007D25C4"/>
    <w:rsid w:val="007D2A06"/>
    <w:rsid w:val="007D6A07"/>
    <w:rsid w:val="007E081E"/>
    <w:rsid w:val="007E1C8C"/>
    <w:rsid w:val="007F7259"/>
    <w:rsid w:val="008040A8"/>
    <w:rsid w:val="008051BD"/>
    <w:rsid w:val="00806990"/>
    <w:rsid w:val="008123C1"/>
    <w:rsid w:val="008162C4"/>
    <w:rsid w:val="008223DC"/>
    <w:rsid w:val="00823EAA"/>
    <w:rsid w:val="0082412A"/>
    <w:rsid w:val="00827892"/>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08EC"/>
    <w:rsid w:val="008E293E"/>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40F45"/>
    <w:rsid w:val="00940FBB"/>
    <w:rsid w:val="00941E30"/>
    <w:rsid w:val="00943FD0"/>
    <w:rsid w:val="00944512"/>
    <w:rsid w:val="00944685"/>
    <w:rsid w:val="00945778"/>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36CD"/>
    <w:rsid w:val="009A40D9"/>
    <w:rsid w:val="009A43AA"/>
    <w:rsid w:val="009A5753"/>
    <w:rsid w:val="009A579D"/>
    <w:rsid w:val="009A5BF0"/>
    <w:rsid w:val="009B3153"/>
    <w:rsid w:val="009B6344"/>
    <w:rsid w:val="009C281C"/>
    <w:rsid w:val="009C7AC8"/>
    <w:rsid w:val="009D075D"/>
    <w:rsid w:val="009D29A1"/>
    <w:rsid w:val="009D3C49"/>
    <w:rsid w:val="009E3297"/>
    <w:rsid w:val="009F126B"/>
    <w:rsid w:val="009F214D"/>
    <w:rsid w:val="009F4DC9"/>
    <w:rsid w:val="009F734F"/>
    <w:rsid w:val="00A03241"/>
    <w:rsid w:val="00A1005A"/>
    <w:rsid w:val="00A10EAF"/>
    <w:rsid w:val="00A1484C"/>
    <w:rsid w:val="00A2028A"/>
    <w:rsid w:val="00A246B6"/>
    <w:rsid w:val="00A246CC"/>
    <w:rsid w:val="00A26C12"/>
    <w:rsid w:val="00A32E22"/>
    <w:rsid w:val="00A41B45"/>
    <w:rsid w:val="00A446B5"/>
    <w:rsid w:val="00A460A6"/>
    <w:rsid w:val="00A47E70"/>
    <w:rsid w:val="00A50CF0"/>
    <w:rsid w:val="00A549D5"/>
    <w:rsid w:val="00A55C66"/>
    <w:rsid w:val="00A579A4"/>
    <w:rsid w:val="00A6160F"/>
    <w:rsid w:val="00A66B39"/>
    <w:rsid w:val="00A66E63"/>
    <w:rsid w:val="00A67E77"/>
    <w:rsid w:val="00A722F1"/>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B5BCF"/>
    <w:rsid w:val="00AB6117"/>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502D"/>
    <w:rsid w:val="00AF7F4E"/>
    <w:rsid w:val="00B00C78"/>
    <w:rsid w:val="00B1759F"/>
    <w:rsid w:val="00B258BB"/>
    <w:rsid w:val="00B35A56"/>
    <w:rsid w:val="00B36131"/>
    <w:rsid w:val="00B36159"/>
    <w:rsid w:val="00B37D1D"/>
    <w:rsid w:val="00B37E26"/>
    <w:rsid w:val="00B40EF1"/>
    <w:rsid w:val="00B41586"/>
    <w:rsid w:val="00B41C51"/>
    <w:rsid w:val="00B45EDC"/>
    <w:rsid w:val="00B509D0"/>
    <w:rsid w:val="00B514ED"/>
    <w:rsid w:val="00B515B1"/>
    <w:rsid w:val="00B55D28"/>
    <w:rsid w:val="00B55ECA"/>
    <w:rsid w:val="00B64B87"/>
    <w:rsid w:val="00B650E0"/>
    <w:rsid w:val="00B65E3F"/>
    <w:rsid w:val="00B67534"/>
    <w:rsid w:val="00B67B97"/>
    <w:rsid w:val="00B732FE"/>
    <w:rsid w:val="00B77BEE"/>
    <w:rsid w:val="00B83807"/>
    <w:rsid w:val="00B83E4C"/>
    <w:rsid w:val="00B83E4D"/>
    <w:rsid w:val="00B853F9"/>
    <w:rsid w:val="00B85992"/>
    <w:rsid w:val="00B90DF2"/>
    <w:rsid w:val="00B92E59"/>
    <w:rsid w:val="00B93F9B"/>
    <w:rsid w:val="00B9644C"/>
    <w:rsid w:val="00B968C8"/>
    <w:rsid w:val="00BA01FC"/>
    <w:rsid w:val="00BA1021"/>
    <w:rsid w:val="00BA3EC5"/>
    <w:rsid w:val="00BA508B"/>
    <w:rsid w:val="00BA51D9"/>
    <w:rsid w:val="00BB5C2B"/>
    <w:rsid w:val="00BB5DFC"/>
    <w:rsid w:val="00BB7420"/>
    <w:rsid w:val="00BC00D7"/>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C0E"/>
    <w:rsid w:val="00BF5A10"/>
    <w:rsid w:val="00C01EF1"/>
    <w:rsid w:val="00C02262"/>
    <w:rsid w:val="00C050B7"/>
    <w:rsid w:val="00C07640"/>
    <w:rsid w:val="00C141EA"/>
    <w:rsid w:val="00C1478E"/>
    <w:rsid w:val="00C15724"/>
    <w:rsid w:val="00C17EB7"/>
    <w:rsid w:val="00C2161D"/>
    <w:rsid w:val="00C2188D"/>
    <w:rsid w:val="00C2777C"/>
    <w:rsid w:val="00C310B8"/>
    <w:rsid w:val="00C31C24"/>
    <w:rsid w:val="00C3432D"/>
    <w:rsid w:val="00C41E07"/>
    <w:rsid w:val="00C42D64"/>
    <w:rsid w:val="00C44D96"/>
    <w:rsid w:val="00C54825"/>
    <w:rsid w:val="00C61FFD"/>
    <w:rsid w:val="00C62D2A"/>
    <w:rsid w:val="00C66BA2"/>
    <w:rsid w:val="00C6757A"/>
    <w:rsid w:val="00C7060E"/>
    <w:rsid w:val="00C7160A"/>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63A9"/>
    <w:rsid w:val="00CA76B2"/>
    <w:rsid w:val="00CB4386"/>
    <w:rsid w:val="00CB734C"/>
    <w:rsid w:val="00CB7D1D"/>
    <w:rsid w:val="00CC0863"/>
    <w:rsid w:val="00CC0B5F"/>
    <w:rsid w:val="00CC16D2"/>
    <w:rsid w:val="00CC28F8"/>
    <w:rsid w:val="00CC2AED"/>
    <w:rsid w:val="00CC4443"/>
    <w:rsid w:val="00CC5026"/>
    <w:rsid w:val="00CC68D0"/>
    <w:rsid w:val="00CD633B"/>
    <w:rsid w:val="00CD7E94"/>
    <w:rsid w:val="00CE19E4"/>
    <w:rsid w:val="00CE47C8"/>
    <w:rsid w:val="00CE51A6"/>
    <w:rsid w:val="00CE6421"/>
    <w:rsid w:val="00CF1890"/>
    <w:rsid w:val="00CF2992"/>
    <w:rsid w:val="00CF4075"/>
    <w:rsid w:val="00D01898"/>
    <w:rsid w:val="00D03F9A"/>
    <w:rsid w:val="00D06D51"/>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6612"/>
    <w:rsid w:val="00D57174"/>
    <w:rsid w:val="00D625F6"/>
    <w:rsid w:val="00D63D2A"/>
    <w:rsid w:val="00D66520"/>
    <w:rsid w:val="00D71DAD"/>
    <w:rsid w:val="00D72290"/>
    <w:rsid w:val="00D7696C"/>
    <w:rsid w:val="00D81322"/>
    <w:rsid w:val="00D836B4"/>
    <w:rsid w:val="00D84781"/>
    <w:rsid w:val="00D84AE9"/>
    <w:rsid w:val="00D90260"/>
    <w:rsid w:val="00D93B46"/>
    <w:rsid w:val="00D9756A"/>
    <w:rsid w:val="00D976BE"/>
    <w:rsid w:val="00DA0FAD"/>
    <w:rsid w:val="00DA1E68"/>
    <w:rsid w:val="00DA26D3"/>
    <w:rsid w:val="00DA48D3"/>
    <w:rsid w:val="00DB24F4"/>
    <w:rsid w:val="00DB400B"/>
    <w:rsid w:val="00DB5E6C"/>
    <w:rsid w:val="00DC15BA"/>
    <w:rsid w:val="00DC3174"/>
    <w:rsid w:val="00DC4BD4"/>
    <w:rsid w:val="00DE1AE1"/>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174D5"/>
    <w:rsid w:val="00E23CC3"/>
    <w:rsid w:val="00E24D8E"/>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72E"/>
    <w:rsid w:val="00E77EF8"/>
    <w:rsid w:val="00E8250A"/>
    <w:rsid w:val="00E82C7A"/>
    <w:rsid w:val="00E830AF"/>
    <w:rsid w:val="00E94E06"/>
    <w:rsid w:val="00E95D7C"/>
    <w:rsid w:val="00E960AE"/>
    <w:rsid w:val="00E97A32"/>
    <w:rsid w:val="00EA2ACA"/>
    <w:rsid w:val="00EA558E"/>
    <w:rsid w:val="00EA75E3"/>
    <w:rsid w:val="00EB09B7"/>
    <w:rsid w:val="00EC10C1"/>
    <w:rsid w:val="00EC3307"/>
    <w:rsid w:val="00EC706D"/>
    <w:rsid w:val="00ED0FFE"/>
    <w:rsid w:val="00ED207D"/>
    <w:rsid w:val="00ED2BB5"/>
    <w:rsid w:val="00ED5EAE"/>
    <w:rsid w:val="00ED6082"/>
    <w:rsid w:val="00EE33E8"/>
    <w:rsid w:val="00EE4272"/>
    <w:rsid w:val="00EE7D7C"/>
    <w:rsid w:val="00EF7A6C"/>
    <w:rsid w:val="00F01D73"/>
    <w:rsid w:val="00F04D3C"/>
    <w:rsid w:val="00F05535"/>
    <w:rsid w:val="00F14956"/>
    <w:rsid w:val="00F156E7"/>
    <w:rsid w:val="00F1704A"/>
    <w:rsid w:val="00F17DD2"/>
    <w:rsid w:val="00F2212A"/>
    <w:rsid w:val="00F2472A"/>
    <w:rsid w:val="00F25D98"/>
    <w:rsid w:val="00F2761F"/>
    <w:rsid w:val="00F300FB"/>
    <w:rsid w:val="00F314DE"/>
    <w:rsid w:val="00F35B9B"/>
    <w:rsid w:val="00F35FEA"/>
    <w:rsid w:val="00F40FA8"/>
    <w:rsid w:val="00F44C65"/>
    <w:rsid w:val="00F5352B"/>
    <w:rsid w:val="00F53E36"/>
    <w:rsid w:val="00F54D1B"/>
    <w:rsid w:val="00F56119"/>
    <w:rsid w:val="00F613D5"/>
    <w:rsid w:val="00F6152D"/>
    <w:rsid w:val="00F667D7"/>
    <w:rsid w:val="00F6703C"/>
    <w:rsid w:val="00F71A18"/>
    <w:rsid w:val="00F76D6D"/>
    <w:rsid w:val="00F8107C"/>
    <w:rsid w:val="00F83202"/>
    <w:rsid w:val="00F92BA7"/>
    <w:rsid w:val="00F96CE0"/>
    <w:rsid w:val="00F97F8F"/>
    <w:rsid w:val="00FB09C9"/>
    <w:rsid w:val="00FB495C"/>
    <w:rsid w:val="00FB6386"/>
    <w:rsid w:val="00FB6ED5"/>
    <w:rsid w:val="00FC3A49"/>
    <w:rsid w:val="00FC42FA"/>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5949F2"/>
    <w:rPr>
      <w:rFonts w:ascii="Arial" w:hAnsi="Arial"/>
      <w:sz w:val="36"/>
      <w:lang w:eastAsia="en-US"/>
    </w:rPr>
  </w:style>
  <w:style w:type="numbering" w:customStyle="1" w:styleId="NoList1">
    <w:name w:val="No List1"/>
    <w:next w:val="a2"/>
    <w:uiPriority w:val="99"/>
    <w:semiHidden/>
    <w:rsid w:val="005949F2"/>
  </w:style>
  <w:style w:type="numbering" w:customStyle="1" w:styleId="NoList2">
    <w:name w:val="No List2"/>
    <w:next w:val="a2"/>
    <w:uiPriority w:val="99"/>
    <w:semiHidden/>
    <w:rsid w:val="005949F2"/>
  </w:style>
  <w:style w:type="numbering" w:customStyle="1" w:styleId="NoList3">
    <w:name w:val="No List3"/>
    <w:next w:val="a2"/>
    <w:uiPriority w:val="99"/>
    <w:semiHidden/>
    <w:rsid w:val="005949F2"/>
  </w:style>
  <w:style w:type="numbering" w:customStyle="1" w:styleId="NoList4">
    <w:name w:val="No List4"/>
    <w:next w:val="a2"/>
    <w:uiPriority w:val="99"/>
    <w:semiHidden/>
    <w:unhideWhenUsed/>
    <w:rsid w:val="005949F2"/>
  </w:style>
  <w:style w:type="numbering" w:customStyle="1" w:styleId="NoList5">
    <w:name w:val="No List5"/>
    <w:next w:val="a2"/>
    <w:uiPriority w:val="99"/>
    <w:semiHidden/>
    <w:rsid w:val="005949F2"/>
  </w:style>
  <w:style w:type="numbering" w:customStyle="1" w:styleId="NoList6">
    <w:name w:val="No List6"/>
    <w:next w:val="a2"/>
    <w:uiPriority w:val="99"/>
    <w:semiHidden/>
    <w:rsid w:val="005949F2"/>
  </w:style>
  <w:style w:type="numbering" w:customStyle="1" w:styleId="NoList7">
    <w:name w:val="No List7"/>
    <w:next w:val="a2"/>
    <w:uiPriority w:val="99"/>
    <w:semiHidden/>
    <w:rsid w:val="005949F2"/>
  </w:style>
  <w:style w:type="paragraph" w:customStyle="1" w:styleId="BlockText1">
    <w:name w:val="Block Text1"/>
    <w:basedOn w:val="a"/>
    <w:next w:val="af2"/>
    <w:semiHidden/>
    <w:unhideWhenUsed/>
    <w:rsid w:val="005949F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5949F2"/>
    <w:pPr>
      <w:spacing w:after="200"/>
    </w:pPr>
    <w:rPr>
      <w:rFonts w:eastAsia="Times New Roman"/>
      <w:i/>
      <w:iCs/>
      <w:color w:val="1F497D"/>
      <w:sz w:val="18"/>
      <w:szCs w:val="18"/>
    </w:rPr>
  </w:style>
  <w:style w:type="paragraph" w:customStyle="1" w:styleId="EnvelopeAddress1">
    <w:name w:val="Envelope Address1"/>
    <w:basedOn w:val="a"/>
    <w:next w:val="afb"/>
    <w:semiHidden/>
    <w:unhideWhenUsed/>
    <w:rsid w:val="005949F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c"/>
    <w:semiHidden/>
    <w:unhideWhenUsed/>
    <w:rsid w:val="005949F2"/>
    <w:pPr>
      <w:spacing w:after="0"/>
    </w:pPr>
    <w:rPr>
      <w:rFonts w:ascii="Cambria" w:eastAsia="MS Gothic" w:hAnsi="Cambria"/>
    </w:rPr>
  </w:style>
  <w:style w:type="paragraph" w:customStyle="1" w:styleId="IndexHeading1">
    <w:name w:val="Index Heading1"/>
    <w:basedOn w:val="a"/>
    <w:next w:val="11"/>
    <w:semiHidden/>
    <w:unhideWhenUsed/>
    <w:rsid w:val="005949F2"/>
    <w:rPr>
      <w:rFonts w:ascii="Cambria" w:eastAsia="MS Gothic" w:hAnsi="Cambria"/>
      <w:b/>
      <w:bCs/>
    </w:rPr>
  </w:style>
  <w:style w:type="paragraph" w:customStyle="1" w:styleId="IntenseQuote1">
    <w:name w:val="Intense Quote1"/>
    <w:basedOn w:val="a"/>
    <w:next w:val="a"/>
    <w:uiPriority w:val="30"/>
    <w:qFormat/>
    <w:rsid w:val="005949F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2"/>
    <w:semiHidden/>
    <w:unhideWhenUsed/>
    <w:rsid w:val="005949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5949F2"/>
    <w:pPr>
      <w:spacing w:before="200" w:after="160"/>
      <w:ind w:left="864" w:right="864"/>
      <w:jc w:val="center"/>
    </w:pPr>
    <w:rPr>
      <w:rFonts w:eastAsia="Times New Roman"/>
      <w:i/>
      <w:iCs/>
      <w:color w:val="404040"/>
    </w:rPr>
  </w:style>
  <w:style w:type="paragraph" w:customStyle="1" w:styleId="Subtitle1">
    <w:name w:val="Subtitle1"/>
    <w:basedOn w:val="a"/>
    <w:next w:val="a"/>
    <w:qFormat/>
    <w:rsid w:val="005949F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5949F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5949F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5949F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949F2"/>
    <w:rPr>
      <w:i/>
      <w:iCs/>
      <w:color w:val="4472C4"/>
    </w:rPr>
  </w:style>
  <w:style w:type="character" w:customStyle="1" w:styleId="MessageHeaderChar1">
    <w:name w:val="Message Header Char1"/>
    <w:uiPriority w:val="99"/>
    <w:semiHidden/>
    <w:rsid w:val="005949F2"/>
    <w:rPr>
      <w:rFonts w:ascii="Calibri Light" w:eastAsia="等线 Light" w:hAnsi="Calibri Light" w:cs="Times New Roman"/>
      <w:sz w:val="24"/>
      <w:szCs w:val="24"/>
      <w:shd w:val="pct20" w:color="auto" w:fill="auto"/>
    </w:rPr>
  </w:style>
  <w:style w:type="character" w:customStyle="1" w:styleId="QuoteChar1">
    <w:name w:val="Quote Char1"/>
    <w:uiPriority w:val="29"/>
    <w:rsid w:val="005949F2"/>
    <w:rPr>
      <w:i/>
      <w:iCs/>
      <w:color w:val="404040"/>
    </w:rPr>
  </w:style>
  <w:style w:type="character" w:customStyle="1" w:styleId="SubtitleChar1">
    <w:name w:val="Subtitle Char1"/>
    <w:uiPriority w:val="11"/>
    <w:rsid w:val="005949F2"/>
    <w:rPr>
      <w:color w:val="5A5A5A"/>
      <w:spacing w:val="15"/>
    </w:rPr>
  </w:style>
  <w:style w:type="character" w:customStyle="1" w:styleId="TitleChar1">
    <w:name w:val="Title Char1"/>
    <w:uiPriority w:val="10"/>
    <w:rsid w:val="005949F2"/>
    <w:rPr>
      <w:rFonts w:ascii="Calibri Light" w:eastAsia="等线 Light" w:hAnsi="Calibri Light" w:cs="Times New Roman"/>
      <w:spacing w:val="-10"/>
      <w:kern w:val="28"/>
      <w:sz w:val="56"/>
      <w:szCs w:val="56"/>
    </w:rPr>
  </w:style>
  <w:style w:type="character" w:customStyle="1" w:styleId="B3Car">
    <w:name w:val="B3 Car"/>
    <w:rsid w:val="005949F2"/>
    <w:rPr>
      <w:rFonts w:ascii="Times New Roman" w:hAnsi="Times New Roman"/>
      <w:lang w:val="en-GB" w:eastAsia="en-US"/>
    </w:rPr>
  </w:style>
  <w:style w:type="numbering" w:customStyle="1" w:styleId="NoList11">
    <w:name w:val="No List11"/>
    <w:next w:val="a2"/>
    <w:uiPriority w:val="99"/>
    <w:semiHidden/>
    <w:rsid w:val="005949F2"/>
  </w:style>
  <w:style w:type="numbering" w:customStyle="1" w:styleId="NoList21">
    <w:name w:val="No List21"/>
    <w:next w:val="a2"/>
    <w:uiPriority w:val="99"/>
    <w:semiHidden/>
    <w:rsid w:val="005949F2"/>
  </w:style>
  <w:style w:type="numbering" w:customStyle="1" w:styleId="NoList31">
    <w:name w:val="No List31"/>
    <w:next w:val="a2"/>
    <w:uiPriority w:val="99"/>
    <w:semiHidden/>
    <w:rsid w:val="005949F2"/>
  </w:style>
  <w:style w:type="numbering" w:customStyle="1" w:styleId="NoList41">
    <w:name w:val="No List41"/>
    <w:next w:val="a2"/>
    <w:uiPriority w:val="99"/>
    <w:semiHidden/>
    <w:unhideWhenUsed/>
    <w:rsid w:val="005949F2"/>
  </w:style>
  <w:style w:type="numbering" w:customStyle="1" w:styleId="NoList51">
    <w:name w:val="No List51"/>
    <w:next w:val="a2"/>
    <w:uiPriority w:val="99"/>
    <w:semiHidden/>
    <w:rsid w:val="005949F2"/>
  </w:style>
  <w:style w:type="numbering" w:customStyle="1" w:styleId="NoList8">
    <w:name w:val="No List8"/>
    <w:next w:val="a2"/>
    <w:uiPriority w:val="99"/>
    <w:semiHidden/>
    <w:unhideWhenUsed/>
    <w:rsid w:val="005949F2"/>
  </w:style>
  <w:style w:type="numbering" w:customStyle="1" w:styleId="NoList9">
    <w:name w:val="No List9"/>
    <w:next w:val="a2"/>
    <w:uiPriority w:val="99"/>
    <w:semiHidden/>
    <w:unhideWhenUsed/>
    <w:rsid w:val="005949F2"/>
  </w:style>
  <w:style w:type="table" w:customStyle="1" w:styleId="TableGrid7">
    <w:name w:val="Table Grid7"/>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949F2"/>
  </w:style>
  <w:style w:type="table" w:customStyle="1" w:styleId="TableGrid8">
    <w:name w:val="Table Grid8"/>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49F2"/>
  </w:style>
  <w:style w:type="table" w:customStyle="1" w:styleId="TableGrid9">
    <w:name w:val="Table Grid9"/>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949F2"/>
  </w:style>
  <w:style w:type="table" w:customStyle="1" w:styleId="TableGrid10">
    <w:name w:val="Table Grid10"/>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DDE2A-1278-4292-B09D-14AC3344A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5889</TotalTime>
  <Pages>66</Pages>
  <Words>26694</Words>
  <Characters>152158</Characters>
  <Application>Microsoft Office Word</Application>
  <DocSecurity>0</DocSecurity>
  <Lines>1267</Lines>
  <Paragraphs>356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646</cp:revision>
  <cp:lastPrinted>1899-12-31T23:00:00Z</cp:lastPrinted>
  <dcterms:created xsi:type="dcterms:W3CDTF">2020-02-03T08:32:00Z</dcterms:created>
  <dcterms:modified xsi:type="dcterms:W3CDTF">2024-05-20T11:29:00Z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(3)m3d99adAPzvF4oA0xrVpBN24t+Usqh+87VuzbgBJJx2TZ6uqHkD8PcPs2dHVfF35XmQhvwvU
oGF/m8ZdohywI3Q5nnBd45f6sUjbbZlB+9E6U9UIHkWM/KZIMkwVO+zgT2IBJfR0rQtaNLlr
dNVAAwHhcbrZ64RS05chF5OsQRd/Q5zlqJGXlQ2tYPW484cGQPMR/Q9Db3FACZTMkmVkT7Gi
Hbei5bsu9bg9LpkEnH</vt:lpwstr>
  </property>
  <property fmtid="{D5CDD505-2E9C-101B-9397-08002B2CF9AE}" pid="22" name="_2015_ms_pID_7253431">
    <vt:lpwstr>UJFkOTsp39VO3BZcKuPdC8PfQ+xCQV4NaDX98CmuoTWoum0ugvzYUL
vzwdfuiPvdnkXJQGXypRt4KBL9K3Z1aDG1xcXURAFa9uqZywr8nee7l0mTetegzGVIw17Zdp
upZURDOwcqtQCslycpThJ3lMYDZfZtkJlq+0Ix0mT1OY0MfSfFAp4S90AWoPRMHBN7MDKJlZ
evRlMUhHt5HPLzmRMcrdHMWCM0y8Ha/SozNm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+0iL5hjdDKH+XM48Q3xBvO8=</vt:lpwstr>
  </property>
</Properties>
</file>